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645" w:rsidRPr="00365321" w:rsidRDefault="00293645" w:rsidP="00293645">
      <w:pPr>
        <w:contextualSpacing/>
        <w:jc w:val="center"/>
        <w:rPr>
          <w:b/>
          <w:sz w:val="28"/>
          <w:szCs w:val="28"/>
        </w:rPr>
      </w:pPr>
      <w:r w:rsidRPr="00365321">
        <w:rPr>
          <w:b/>
          <w:sz w:val="28"/>
          <w:szCs w:val="28"/>
        </w:rPr>
        <w:t>Автономная некоммерческая организация высшего образования</w:t>
      </w:r>
    </w:p>
    <w:p w:rsidR="00293645" w:rsidRPr="00365321" w:rsidRDefault="00293645" w:rsidP="00293645">
      <w:pPr>
        <w:contextualSpacing/>
        <w:jc w:val="center"/>
        <w:rPr>
          <w:b/>
          <w:sz w:val="28"/>
          <w:szCs w:val="28"/>
        </w:rPr>
      </w:pPr>
      <w:r w:rsidRPr="00365321">
        <w:rPr>
          <w:b/>
          <w:sz w:val="28"/>
          <w:szCs w:val="28"/>
        </w:rPr>
        <w:t>«Открытый университет экономики, управления и права»</w:t>
      </w:r>
    </w:p>
    <w:p w:rsidR="00293645" w:rsidRPr="00365321" w:rsidRDefault="00293645" w:rsidP="00293645">
      <w:pPr>
        <w:contextualSpacing/>
        <w:jc w:val="center"/>
        <w:rPr>
          <w:sz w:val="28"/>
          <w:szCs w:val="28"/>
        </w:rPr>
      </w:pPr>
      <w:r w:rsidRPr="00365321">
        <w:rPr>
          <w:b/>
          <w:sz w:val="28"/>
          <w:szCs w:val="28"/>
        </w:rPr>
        <w:t>(АНО ВО ОУЭП)</w:t>
      </w:r>
    </w:p>
    <w:p w:rsidR="00293645" w:rsidRPr="00365321" w:rsidRDefault="00293645" w:rsidP="00293645">
      <w:pPr>
        <w:tabs>
          <w:tab w:val="left" w:pos="900"/>
          <w:tab w:val="left" w:pos="1080"/>
        </w:tabs>
        <w:suppressAutoHyphens/>
        <w:ind w:firstLine="709"/>
        <w:contextualSpacing/>
        <w:jc w:val="both"/>
        <w:rPr>
          <w:b/>
          <w:sz w:val="20"/>
        </w:rPr>
      </w:pPr>
    </w:p>
    <w:p w:rsidR="00293645" w:rsidRPr="00365321" w:rsidRDefault="00293645" w:rsidP="00293645">
      <w:pPr>
        <w:tabs>
          <w:tab w:val="left" w:pos="900"/>
          <w:tab w:val="left" w:pos="1080"/>
        </w:tabs>
        <w:suppressAutoHyphens/>
        <w:ind w:firstLine="709"/>
        <w:contextualSpacing/>
        <w:jc w:val="right"/>
        <w:rPr>
          <w:b/>
          <w:sz w:val="20"/>
        </w:rPr>
      </w:pPr>
    </w:p>
    <w:p w:rsidR="00293645" w:rsidRPr="00664516" w:rsidRDefault="00293645" w:rsidP="00293645">
      <w:pPr>
        <w:tabs>
          <w:tab w:val="left" w:pos="900"/>
          <w:tab w:val="left" w:pos="1080"/>
        </w:tabs>
        <w:suppressAutoHyphens/>
        <w:ind w:firstLine="709"/>
        <w:contextualSpacing/>
        <w:jc w:val="right"/>
        <w:rPr>
          <w:b/>
          <w:sz w:val="20"/>
        </w:rPr>
      </w:pPr>
      <w:r w:rsidRPr="00664516">
        <w:rPr>
          <w:b/>
          <w:sz w:val="20"/>
        </w:rPr>
        <w:t>УТВЕРЖДАЮ:</w:t>
      </w:r>
    </w:p>
    <w:p w:rsidR="00293645" w:rsidRPr="00664516" w:rsidRDefault="00293645" w:rsidP="00293645">
      <w:pPr>
        <w:tabs>
          <w:tab w:val="left" w:pos="900"/>
          <w:tab w:val="left" w:pos="1080"/>
        </w:tabs>
        <w:suppressAutoHyphens/>
        <w:ind w:firstLine="709"/>
        <w:contextualSpacing/>
        <w:jc w:val="right"/>
        <w:rPr>
          <w:sz w:val="20"/>
        </w:rPr>
      </w:pPr>
      <w:r w:rsidRPr="00664516">
        <w:rPr>
          <w:sz w:val="20"/>
        </w:rPr>
        <w:t>Ректор АНО ВО ОУЭП, Фокина В.Н.</w:t>
      </w:r>
    </w:p>
    <w:p w:rsidR="00293645" w:rsidRPr="00664516" w:rsidRDefault="00293645" w:rsidP="00293645">
      <w:pPr>
        <w:tabs>
          <w:tab w:val="left" w:pos="900"/>
          <w:tab w:val="left" w:pos="1080"/>
        </w:tabs>
        <w:suppressAutoHyphens/>
        <w:ind w:firstLine="709"/>
        <w:contextualSpacing/>
        <w:jc w:val="right"/>
        <w:rPr>
          <w:b/>
          <w:sz w:val="20"/>
        </w:rPr>
      </w:pPr>
    </w:p>
    <w:p w:rsidR="00293645" w:rsidRPr="00664516" w:rsidRDefault="00293645" w:rsidP="00293645">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93645" w:rsidRPr="00664516" w:rsidRDefault="00293645" w:rsidP="00293645">
      <w:pPr>
        <w:tabs>
          <w:tab w:val="left" w:pos="900"/>
          <w:tab w:val="left" w:pos="1080"/>
        </w:tabs>
        <w:suppressAutoHyphens/>
        <w:ind w:firstLine="709"/>
        <w:contextualSpacing/>
        <w:jc w:val="right"/>
        <w:rPr>
          <w:sz w:val="20"/>
        </w:rPr>
      </w:pPr>
      <w:r w:rsidRPr="00664516">
        <w:rPr>
          <w:sz w:val="20"/>
        </w:rPr>
        <w:t>19 апреля 2023 г.</w:t>
      </w:r>
    </w:p>
    <w:p w:rsidR="00293645" w:rsidRPr="00664516" w:rsidRDefault="00293645" w:rsidP="00293645">
      <w:pPr>
        <w:tabs>
          <w:tab w:val="left" w:pos="900"/>
          <w:tab w:val="left" w:pos="1080"/>
        </w:tabs>
        <w:suppressAutoHyphens/>
        <w:ind w:firstLine="709"/>
        <w:contextualSpacing/>
        <w:jc w:val="right"/>
        <w:rPr>
          <w:sz w:val="20"/>
        </w:rPr>
      </w:pPr>
    </w:p>
    <w:p w:rsidR="00293645" w:rsidRPr="00664516" w:rsidRDefault="00293645" w:rsidP="00293645">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93645" w:rsidRPr="00664516" w:rsidRDefault="00293645" w:rsidP="00293645">
      <w:pPr>
        <w:tabs>
          <w:tab w:val="left" w:pos="900"/>
          <w:tab w:val="left" w:pos="1080"/>
        </w:tabs>
        <w:suppressAutoHyphens/>
        <w:ind w:firstLine="709"/>
        <w:contextualSpacing/>
        <w:jc w:val="right"/>
        <w:rPr>
          <w:sz w:val="20"/>
        </w:rPr>
      </w:pPr>
      <w:r w:rsidRPr="00664516">
        <w:rPr>
          <w:sz w:val="20"/>
        </w:rPr>
        <w:t xml:space="preserve">Протокол N 9 от 19.04.2023 </w:t>
      </w:r>
    </w:p>
    <w:p w:rsidR="00293645" w:rsidRPr="00C96620" w:rsidRDefault="00293645" w:rsidP="00293645">
      <w:pPr>
        <w:tabs>
          <w:tab w:val="left" w:pos="900"/>
          <w:tab w:val="left" w:pos="1080"/>
        </w:tabs>
        <w:suppressAutoHyphens/>
        <w:ind w:firstLine="709"/>
        <w:contextualSpacing/>
        <w:jc w:val="right"/>
        <w:rPr>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center"/>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РАБОЧАЯ ПРОГРАММА</w:t>
      </w:r>
    </w:p>
    <w:p w:rsidR="0017636C" w:rsidRPr="00637460" w:rsidRDefault="0017636C" w:rsidP="0017636C">
      <w:pPr>
        <w:widowControl/>
        <w:tabs>
          <w:tab w:val="left" w:pos="900"/>
          <w:tab w:val="left" w:pos="1080"/>
        </w:tabs>
        <w:suppressAutoHyphens/>
        <w:snapToGrid/>
        <w:spacing w:before="0" w:after="0"/>
        <w:ind w:firstLine="709"/>
        <w:jc w:val="center"/>
        <w:rPr>
          <w:b/>
          <w:color w:val="000000" w:themeColor="text1"/>
          <w:szCs w:val="24"/>
        </w:rPr>
      </w:pPr>
    </w:p>
    <w:p w:rsidR="0017636C" w:rsidRPr="00637460" w:rsidRDefault="0017636C" w:rsidP="0017636C">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по дисциплине</w:t>
      </w:r>
    </w:p>
    <w:p w:rsidR="0017636C" w:rsidRPr="00637460" w:rsidRDefault="0017636C" w:rsidP="0017636C">
      <w:pPr>
        <w:widowControl/>
        <w:tabs>
          <w:tab w:val="left" w:pos="900"/>
          <w:tab w:val="left" w:pos="1080"/>
        </w:tabs>
        <w:suppressAutoHyphens/>
        <w:snapToGrid/>
        <w:spacing w:before="0" w:after="0"/>
        <w:ind w:firstLine="709"/>
        <w:jc w:val="center"/>
        <w:rPr>
          <w:b/>
          <w:color w:val="000000" w:themeColor="text1"/>
          <w:szCs w:val="24"/>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 xml:space="preserve">Наименование дисциплины Б1.В.ДВ.06.02 </w:t>
      </w:r>
      <w:r w:rsidRPr="00637460">
        <w:rPr>
          <w:bCs/>
          <w:color w:val="000000" w:themeColor="text1"/>
          <w:spacing w:val="4"/>
          <w:szCs w:val="24"/>
        </w:rPr>
        <w:t>«</w:t>
      </w:r>
      <w:r w:rsidRPr="00637460">
        <w:rPr>
          <w:color w:val="000000" w:themeColor="text1"/>
          <w:szCs w:val="24"/>
        </w:rPr>
        <w:t>Биржевое дело»</w:t>
      </w:r>
    </w:p>
    <w:p w:rsidR="0017636C" w:rsidRPr="00637460" w:rsidRDefault="0017636C" w:rsidP="0017636C">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Образовательная программа направления подготовки 38.03.01 «Экономика», направленность (профиль): Финансы и кредит</w:t>
      </w:r>
    </w:p>
    <w:p w:rsidR="0017636C" w:rsidRPr="00637460" w:rsidRDefault="0017636C" w:rsidP="0017636C">
      <w:pPr>
        <w:widowControl/>
        <w:tabs>
          <w:tab w:val="left" w:pos="900"/>
          <w:tab w:val="left" w:pos="1080"/>
        </w:tabs>
        <w:suppressAutoHyphens/>
        <w:snapToGrid/>
        <w:spacing w:before="0" w:after="0"/>
        <w:ind w:firstLine="709"/>
        <w:rPr>
          <w:b/>
          <w:color w:val="000000" w:themeColor="text1"/>
          <w:szCs w:val="24"/>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293645" w:rsidP="0017636C">
      <w:pPr>
        <w:widowControl/>
        <w:snapToGrid/>
        <w:spacing w:before="0" w:after="0"/>
        <w:jc w:val="right"/>
        <w:rPr>
          <w:color w:val="000000" w:themeColor="text1"/>
          <w:sz w:val="20"/>
        </w:rPr>
      </w:pPr>
      <w:r>
        <w:rPr>
          <w:color w:val="000000" w:themeColor="text1"/>
          <w:sz w:val="20"/>
        </w:rPr>
        <w:t xml:space="preserve"> </w:t>
      </w:r>
    </w:p>
    <w:p w:rsidR="0017636C" w:rsidRPr="00637460" w:rsidRDefault="0017636C" w:rsidP="0017636C">
      <w:pPr>
        <w:widowControl/>
        <w:tabs>
          <w:tab w:val="left" w:pos="900"/>
          <w:tab w:val="left" w:pos="1080"/>
        </w:tabs>
        <w:suppressAutoHyphens/>
        <w:snapToGrid/>
        <w:spacing w:before="0" w:after="0"/>
        <w:ind w:firstLine="709"/>
        <w:jc w:val="right"/>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Cs w:val="24"/>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Cs w:val="24"/>
          <w:u w:val="single"/>
        </w:rPr>
      </w:pPr>
      <w:r w:rsidRPr="00637460">
        <w:rPr>
          <w:color w:val="000000" w:themeColor="text1"/>
          <w:szCs w:val="24"/>
        </w:rPr>
        <w:t>Квалификация - бакалавр</w:t>
      </w: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snapToGrid/>
        <w:spacing w:before="0" w:after="0"/>
        <w:ind w:firstLine="680"/>
        <w:rPr>
          <w:b/>
          <w:color w:val="000000" w:themeColor="text1"/>
          <w:sz w:val="20"/>
        </w:rPr>
      </w:pPr>
      <w:r w:rsidRPr="00637460">
        <w:rPr>
          <w:b/>
          <w:color w:val="000000" w:themeColor="text1"/>
          <w:sz w:val="20"/>
        </w:rPr>
        <w:t>Разработчик:</w:t>
      </w: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r w:rsidRPr="00637460">
        <w:rPr>
          <w:color w:val="000000" w:themeColor="text1"/>
          <w:sz w:val="20"/>
        </w:rPr>
        <w:t>Тараканова Н.В., к.э.н., доц.</w:t>
      </w: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rPr>
          <w:color w:val="000000" w:themeColor="text1"/>
          <w:sz w:val="20"/>
          <w:u w:val="single"/>
        </w:rPr>
      </w:pPr>
    </w:p>
    <w:p w:rsidR="0017636C" w:rsidRPr="00637460" w:rsidRDefault="0017636C" w:rsidP="0017636C">
      <w:pPr>
        <w:widowControl/>
        <w:tabs>
          <w:tab w:val="left" w:pos="900"/>
          <w:tab w:val="left" w:pos="1080"/>
        </w:tabs>
        <w:suppressAutoHyphens/>
        <w:snapToGrid/>
        <w:spacing w:before="0" w:after="0"/>
        <w:ind w:firstLine="709"/>
        <w:jc w:val="center"/>
        <w:rPr>
          <w:b/>
          <w:color w:val="000000" w:themeColor="text1"/>
          <w:szCs w:val="24"/>
          <w:u w:val="single"/>
        </w:rPr>
      </w:pPr>
      <w:r w:rsidRPr="00637460">
        <w:rPr>
          <w:color w:val="000000" w:themeColor="text1"/>
          <w:sz w:val="20"/>
        </w:rPr>
        <w:t>Москва 202</w:t>
      </w:r>
      <w:r w:rsidR="00293645">
        <w:rPr>
          <w:color w:val="000000" w:themeColor="text1"/>
          <w:sz w:val="20"/>
        </w:rPr>
        <w:t>3</w:t>
      </w:r>
      <w:bookmarkStart w:id="0" w:name="_GoBack"/>
      <w:bookmarkEnd w:id="0"/>
    </w:p>
    <w:p w:rsidR="0017636C" w:rsidRPr="00637460" w:rsidRDefault="0017636C" w:rsidP="0017636C">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br w:type="page"/>
      </w:r>
      <w:r w:rsidRPr="00637460">
        <w:rPr>
          <w:rFonts w:ascii="Times New Roman" w:hAnsi="Times New Roman"/>
          <w:b/>
          <w:color w:val="000000" w:themeColor="text1"/>
        </w:rPr>
        <w:lastRenderedPageBreak/>
        <w:t>1. Цели и задачи дисциплины</w:t>
      </w:r>
    </w:p>
    <w:p w:rsidR="0017636C" w:rsidRPr="00637460" w:rsidRDefault="0017636C" w:rsidP="0017636C">
      <w:pPr>
        <w:pStyle w:val="aff8"/>
        <w:tabs>
          <w:tab w:val="left" w:pos="1080"/>
        </w:tabs>
        <w:spacing w:before="0" w:after="0"/>
        <w:ind w:left="0" w:firstLine="709"/>
        <w:jc w:val="both"/>
        <w:rPr>
          <w:color w:val="000000" w:themeColor="text1"/>
          <w:sz w:val="20"/>
        </w:rPr>
      </w:pPr>
      <w:r w:rsidRPr="0065622B">
        <w:rPr>
          <w:b/>
          <w:i/>
          <w:color w:val="000000" w:themeColor="text1"/>
          <w:sz w:val="20"/>
        </w:rPr>
        <w:t>Цель дисциплины</w:t>
      </w:r>
      <w:r w:rsidRPr="00637460">
        <w:rPr>
          <w:color w:val="000000" w:themeColor="text1"/>
          <w:sz w:val="20"/>
        </w:rPr>
        <w:t xml:space="preserve"> - сформировать у обучающихся прочные знания о закономерностях и основных принципах развития и функционирования биржевых институтов как неотъемлемой части рыночной экономики.</w:t>
      </w:r>
    </w:p>
    <w:p w:rsidR="0017636C" w:rsidRPr="00637460" w:rsidRDefault="0017636C" w:rsidP="0017636C">
      <w:pPr>
        <w:widowControl/>
        <w:tabs>
          <w:tab w:val="left" w:pos="900"/>
          <w:tab w:val="left" w:pos="993"/>
          <w:tab w:val="left" w:pos="1080"/>
        </w:tabs>
        <w:snapToGrid/>
        <w:spacing w:before="0" w:after="0"/>
        <w:ind w:firstLine="709"/>
        <w:contextualSpacing/>
        <w:jc w:val="both"/>
        <w:rPr>
          <w:color w:val="000000" w:themeColor="text1"/>
          <w:sz w:val="20"/>
        </w:rPr>
      </w:pPr>
      <w:r w:rsidRPr="00637460">
        <w:rPr>
          <w:b/>
          <w:bCs/>
          <w:i/>
          <w:color w:val="000000" w:themeColor="text1"/>
          <w:sz w:val="20"/>
        </w:rPr>
        <w:t>Задачи дисциплины:</w:t>
      </w:r>
      <w:r w:rsidRPr="00637460">
        <w:rPr>
          <w:color w:val="000000" w:themeColor="text1"/>
          <w:sz w:val="20"/>
        </w:rPr>
        <w:t xml:space="preserve"> </w:t>
      </w:r>
    </w:p>
    <w:p w:rsidR="0017636C" w:rsidRPr="00637460" w:rsidRDefault="0017636C" w:rsidP="0017636C">
      <w:pPr>
        <w:widowControl/>
        <w:numPr>
          <w:ilvl w:val="1"/>
          <w:numId w:val="15"/>
        </w:numPr>
        <w:tabs>
          <w:tab w:val="clear" w:pos="1647"/>
          <w:tab w:val="left" w:pos="900"/>
          <w:tab w:val="left" w:pos="1134"/>
        </w:tabs>
        <w:snapToGrid/>
        <w:spacing w:before="0" w:after="0"/>
        <w:ind w:left="0" w:firstLine="709"/>
        <w:jc w:val="both"/>
        <w:rPr>
          <w:color w:val="000000" w:themeColor="text1"/>
          <w:sz w:val="20"/>
        </w:rPr>
      </w:pPr>
      <w:r w:rsidRPr="00637460">
        <w:rPr>
          <w:color w:val="000000" w:themeColor="text1"/>
          <w:sz w:val="20"/>
        </w:rPr>
        <w:t>изучение структуры и функций биржи, деятельности участников биржевой торговли, видов бирж;</w:t>
      </w:r>
    </w:p>
    <w:p w:rsidR="0017636C" w:rsidRPr="00637460" w:rsidRDefault="0017636C" w:rsidP="0017636C">
      <w:pPr>
        <w:widowControl/>
        <w:numPr>
          <w:ilvl w:val="1"/>
          <w:numId w:val="15"/>
        </w:numPr>
        <w:tabs>
          <w:tab w:val="clear" w:pos="1647"/>
          <w:tab w:val="left" w:pos="900"/>
          <w:tab w:val="left" w:pos="1134"/>
        </w:tabs>
        <w:snapToGrid/>
        <w:spacing w:before="0" w:after="0"/>
        <w:ind w:left="0" w:firstLine="709"/>
        <w:jc w:val="both"/>
        <w:rPr>
          <w:color w:val="000000" w:themeColor="text1"/>
          <w:sz w:val="20"/>
        </w:rPr>
      </w:pPr>
      <w:r w:rsidRPr="00637460">
        <w:rPr>
          <w:color w:val="000000" w:themeColor="text1"/>
          <w:sz w:val="20"/>
        </w:rPr>
        <w:t>определение роли и места биржевых институтов в рыночной экономике, а также основных направлений государственных программ по поддержке и развитию биржевой деятельности в России;</w:t>
      </w:r>
    </w:p>
    <w:p w:rsidR="0017636C" w:rsidRPr="00637460" w:rsidRDefault="0017636C" w:rsidP="0017636C">
      <w:pPr>
        <w:widowControl/>
        <w:numPr>
          <w:ilvl w:val="1"/>
          <w:numId w:val="15"/>
        </w:numPr>
        <w:tabs>
          <w:tab w:val="clear" w:pos="1647"/>
          <w:tab w:val="left" w:pos="900"/>
          <w:tab w:val="left" w:pos="1134"/>
        </w:tabs>
        <w:snapToGrid/>
        <w:spacing w:before="0" w:after="0"/>
        <w:ind w:left="0" w:firstLine="709"/>
        <w:jc w:val="both"/>
        <w:rPr>
          <w:color w:val="000000" w:themeColor="text1"/>
          <w:sz w:val="20"/>
        </w:rPr>
      </w:pPr>
      <w:r w:rsidRPr="00637460">
        <w:rPr>
          <w:color w:val="000000" w:themeColor="text1"/>
          <w:sz w:val="20"/>
        </w:rPr>
        <w:t>определение экономической сущности биржевых товаров, биржевых сделок и биржевых стратегий в зависимости от вида биржи;</w:t>
      </w:r>
    </w:p>
    <w:p w:rsidR="0017636C" w:rsidRPr="00637460" w:rsidRDefault="0017636C" w:rsidP="0017636C">
      <w:pPr>
        <w:widowControl/>
        <w:numPr>
          <w:ilvl w:val="1"/>
          <w:numId w:val="15"/>
        </w:numPr>
        <w:tabs>
          <w:tab w:val="clear" w:pos="1647"/>
          <w:tab w:val="left" w:pos="900"/>
          <w:tab w:val="left" w:pos="1134"/>
        </w:tabs>
        <w:snapToGrid/>
        <w:spacing w:before="0" w:after="0"/>
        <w:ind w:left="0" w:firstLine="709"/>
        <w:jc w:val="both"/>
        <w:rPr>
          <w:color w:val="000000" w:themeColor="text1"/>
          <w:sz w:val="20"/>
        </w:rPr>
      </w:pPr>
      <w:r w:rsidRPr="00637460">
        <w:rPr>
          <w:color w:val="000000" w:themeColor="text1"/>
          <w:sz w:val="20"/>
        </w:rPr>
        <w:t>изучение основ инвестирования в ценные бумаги и формирования портфеля ценных бумаг, методов оценки инвестиционных рисков и нейтрализации их;</w:t>
      </w:r>
    </w:p>
    <w:p w:rsidR="0017636C" w:rsidRPr="00637460" w:rsidRDefault="0017636C" w:rsidP="0017636C">
      <w:pPr>
        <w:widowControl/>
        <w:numPr>
          <w:ilvl w:val="1"/>
          <w:numId w:val="15"/>
        </w:numPr>
        <w:tabs>
          <w:tab w:val="clear" w:pos="1647"/>
          <w:tab w:val="left" w:pos="900"/>
          <w:tab w:val="left" w:pos="1134"/>
        </w:tabs>
        <w:snapToGrid/>
        <w:spacing w:before="0" w:after="0"/>
        <w:ind w:left="0" w:firstLine="709"/>
        <w:jc w:val="both"/>
        <w:rPr>
          <w:color w:val="000000" w:themeColor="text1"/>
          <w:sz w:val="20"/>
        </w:rPr>
      </w:pPr>
      <w:r w:rsidRPr="00637460">
        <w:rPr>
          <w:color w:val="000000" w:themeColor="text1"/>
          <w:sz w:val="20"/>
        </w:rPr>
        <w:t>умение анализировать основные показатели и структуру ведущих мировых и отечественных бирж, выявление основных проблем современного этапа развития российских бирж.</w:t>
      </w:r>
    </w:p>
    <w:p w:rsidR="0017636C" w:rsidRPr="00637460" w:rsidRDefault="0017636C" w:rsidP="0017636C">
      <w:pPr>
        <w:widowControl/>
        <w:snapToGrid/>
        <w:spacing w:before="0" w:after="0"/>
        <w:rPr>
          <w:b/>
          <w:color w:val="000000" w:themeColor="text1"/>
          <w:szCs w:val="24"/>
        </w:rPr>
      </w:pPr>
    </w:p>
    <w:p w:rsidR="0017636C" w:rsidRPr="00637460" w:rsidRDefault="0017636C" w:rsidP="0017636C">
      <w:pPr>
        <w:pStyle w:val="10"/>
        <w:tabs>
          <w:tab w:val="right" w:leader="dot" w:pos="9600"/>
        </w:tabs>
        <w:ind w:firstLine="709"/>
        <w:contextualSpacing/>
        <w:rPr>
          <w:rFonts w:ascii="Times New Roman" w:hAnsi="Times New Roman"/>
          <w:b/>
          <w:color w:val="000000" w:themeColor="text1"/>
        </w:rPr>
      </w:pPr>
      <w:r w:rsidRPr="00637460">
        <w:rPr>
          <w:rFonts w:ascii="Times New Roman" w:hAnsi="Times New Roman"/>
          <w:b/>
          <w:color w:val="000000" w:themeColor="text1"/>
        </w:rPr>
        <w:t>2. Место дисциплины в структуре ОП</w:t>
      </w:r>
    </w:p>
    <w:p w:rsidR="0017636C" w:rsidRPr="00637460" w:rsidRDefault="0017636C" w:rsidP="0017636C">
      <w:pPr>
        <w:pStyle w:val="2f0"/>
        <w:tabs>
          <w:tab w:val="left" w:pos="900"/>
          <w:tab w:val="left" w:pos="1080"/>
        </w:tabs>
        <w:suppressAutoHyphens/>
        <w:ind w:firstLine="709"/>
        <w:jc w:val="both"/>
        <w:rPr>
          <w:b w:val="0"/>
          <w:color w:val="000000" w:themeColor="text1"/>
        </w:rPr>
      </w:pPr>
      <w:r w:rsidRPr="00637460">
        <w:rPr>
          <w:b w:val="0"/>
          <w:color w:val="000000" w:themeColor="text1"/>
        </w:rPr>
        <w:t xml:space="preserve">Дисциплина «Биржевое дело» относится к дисциплинам по выбору </w:t>
      </w:r>
      <w:r w:rsidRPr="00637460">
        <w:rPr>
          <w:b w:val="0"/>
          <w:bCs/>
          <w:color w:val="000000" w:themeColor="text1"/>
        </w:rPr>
        <w:t xml:space="preserve">части, формируемой участниками образовательных отношений, </w:t>
      </w:r>
      <w:r w:rsidRPr="00637460">
        <w:rPr>
          <w:b w:val="0"/>
          <w:color w:val="000000" w:themeColor="text1"/>
        </w:rPr>
        <w:t xml:space="preserve">Блока 1. </w:t>
      </w:r>
    </w:p>
    <w:p w:rsidR="0017636C" w:rsidRPr="00637460" w:rsidRDefault="0017636C" w:rsidP="0017636C">
      <w:pPr>
        <w:pStyle w:val="10"/>
        <w:tabs>
          <w:tab w:val="right" w:leader="dot" w:pos="9600"/>
        </w:tabs>
        <w:ind w:firstLine="709"/>
        <w:rPr>
          <w:rFonts w:ascii="Times New Roman" w:hAnsi="Times New Roman"/>
          <w:b/>
          <w:color w:val="000000" w:themeColor="text1"/>
        </w:rPr>
      </w:pPr>
    </w:p>
    <w:p w:rsidR="0017636C" w:rsidRPr="00637460" w:rsidRDefault="0017636C" w:rsidP="0017636C">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3. Планируемые результаты обучения по дисциплине</w:t>
      </w:r>
    </w:p>
    <w:p w:rsidR="0017636C" w:rsidRPr="00637460" w:rsidRDefault="0017636C" w:rsidP="0017636C">
      <w:pPr>
        <w:tabs>
          <w:tab w:val="left" w:pos="900"/>
          <w:tab w:val="left" w:pos="1080"/>
        </w:tabs>
        <w:spacing w:before="0" w:after="0"/>
        <w:ind w:firstLine="709"/>
        <w:rPr>
          <w:color w:val="000000" w:themeColor="text1"/>
          <w:sz w:val="20"/>
        </w:rPr>
      </w:pPr>
      <w:r w:rsidRPr="00637460">
        <w:rPr>
          <w:color w:val="000000" w:themeColor="text1"/>
          <w:sz w:val="20"/>
        </w:rPr>
        <w:t>В результате изучения дисциплины обучающийся должен освоить:</w:t>
      </w:r>
    </w:p>
    <w:p w:rsidR="0017636C" w:rsidRPr="00637460" w:rsidRDefault="0017636C" w:rsidP="0017636C">
      <w:pPr>
        <w:tabs>
          <w:tab w:val="left" w:pos="900"/>
          <w:tab w:val="left" w:pos="1080"/>
        </w:tabs>
        <w:suppressAutoHyphens/>
        <w:overflowPunct w:val="0"/>
        <w:autoSpaceDE w:val="0"/>
        <w:autoSpaceDN w:val="0"/>
        <w:adjustRightInd w:val="0"/>
        <w:spacing w:before="0" w:after="0"/>
        <w:ind w:firstLine="709"/>
        <w:jc w:val="both"/>
        <w:textAlignment w:val="baseline"/>
        <w:rPr>
          <w:i/>
          <w:color w:val="000000" w:themeColor="text1"/>
          <w:sz w:val="20"/>
        </w:rPr>
      </w:pPr>
      <w:r w:rsidRPr="00637460">
        <w:rPr>
          <w:i/>
          <w:color w:val="000000" w:themeColor="text1"/>
          <w:sz w:val="20"/>
        </w:rPr>
        <w:t>Профессиональные компетенции</w:t>
      </w:r>
    </w:p>
    <w:p w:rsidR="0017636C" w:rsidRPr="00637460" w:rsidRDefault="0017636C" w:rsidP="0017636C">
      <w:pPr>
        <w:tabs>
          <w:tab w:val="left" w:pos="900"/>
          <w:tab w:val="left" w:pos="1080"/>
        </w:tabs>
        <w:suppressAutoHyphens/>
        <w:overflowPunct w:val="0"/>
        <w:autoSpaceDE w:val="0"/>
        <w:autoSpaceDN w:val="0"/>
        <w:adjustRightInd w:val="0"/>
        <w:spacing w:before="0" w:after="0"/>
        <w:ind w:firstLine="709"/>
        <w:jc w:val="both"/>
        <w:textAlignment w:val="baseline"/>
        <w:rPr>
          <w:color w:val="000000" w:themeColor="text1"/>
          <w:sz w:val="20"/>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p w:rsidR="0017636C" w:rsidRPr="00637460" w:rsidRDefault="0017636C" w:rsidP="0017636C">
      <w:pPr>
        <w:tabs>
          <w:tab w:val="left" w:pos="1080"/>
        </w:tabs>
        <w:spacing w:before="0" w:after="0"/>
        <w:rPr>
          <w:b/>
          <w:color w:val="000000" w:themeColor="text1"/>
          <w:sz w:val="20"/>
        </w:rPr>
      </w:pPr>
    </w:p>
    <w:p w:rsidR="0017636C" w:rsidRPr="00637460" w:rsidRDefault="0017636C" w:rsidP="0017636C">
      <w:pPr>
        <w:tabs>
          <w:tab w:val="left" w:pos="900"/>
        </w:tabs>
        <w:suppressAutoHyphens/>
        <w:spacing w:before="0" w:after="0"/>
        <w:ind w:firstLine="709"/>
        <w:jc w:val="both"/>
        <w:rPr>
          <w:b/>
          <w:i/>
          <w:color w:val="000000" w:themeColor="text1"/>
          <w:sz w:val="20"/>
        </w:rPr>
      </w:pPr>
      <w:r w:rsidRPr="00637460">
        <w:rPr>
          <w:b/>
          <w:i/>
          <w:color w:val="000000" w:themeColor="text1"/>
          <w:sz w:val="20"/>
        </w:rPr>
        <w:t>Результаты освоения дисциплины, установленные индикаторы достижения компетенций</w:t>
      </w:r>
    </w:p>
    <w:p w:rsidR="0017636C" w:rsidRPr="00637460" w:rsidRDefault="0017636C" w:rsidP="0017636C">
      <w:pPr>
        <w:pStyle w:val="aff8"/>
        <w:tabs>
          <w:tab w:val="left" w:pos="900"/>
        </w:tabs>
        <w:suppressAutoHyphens/>
        <w:spacing w:before="0" w:after="0"/>
        <w:ind w:left="0"/>
        <w:jc w:val="both"/>
        <w:rPr>
          <w:color w:val="000000" w:themeColor="text1"/>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5670"/>
      </w:tblGrid>
      <w:tr w:rsidR="0017636C" w:rsidRPr="00637460" w:rsidTr="004A57FA">
        <w:trPr>
          <w:tblHeader/>
        </w:trPr>
        <w:tc>
          <w:tcPr>
            <w:tcW w:w="2093" w:type="dxa"/>
          </w:tcPr>
          <w:p w:rsidR="0017636C" w:rsidRPr="00637460" w:rsidRDefault="0017636C" w:rsidP="0017636C">
            <w:pPr>
              <w:tabs>
                <w:tab w:val="left" w:pos="1080"/>
              </w:tabs>
              <w:spacing w:before="0" w:after="0"/>
              <w:jc w:val="center"/>
              <w:rPr>
                <w:b/>
                <w:color w:val="000000" w:themeColor="text1"/>
                <w:sz w:val="20"/>
              </w:rPr>
            </w:pPr>
            <w:r w:rsidRPr="00637460">
              <w:rPr>
                <w:b/>
                <w:color w:val="000000" w:themeColor="text1"/>
                <w:sz w:val="20"/>
              </w:rPr>
              <w:t xml:space="preserve">Наименование </w:t>
            </w:r>
            <w:r w:rsidRPr="00637460">
              <w:rPr>
                <w:b/>
                <w:color w:val="000000" w:themeColor="text1"/>
                <w:sz w:val="20"/>
              </w:rPr>
              <w:br/>
              <w:t>компетенции</w:t>
            </w:r>
          </w:p>
        </w:tc>
        <w:tc>
          <w:tcPr>
            <w:tcW w:w="2126" w:type="dxa"/>
          </w:tcPr>
          <w:p w:rsidR="0017636C" w:rsidRPr="00637460" w:rsidRDefault="0017636C" w:rsidP="0017636C">
            <w:pPr>
              <w:tabs>
                <w:tab w:val="left" w:pos="234"/>
                <w:tab w:val="left" w:pos="1080"/>
              </w:tabs>
              <w:spacing w:before="0" w:after="0"/>
              <w:jc w:val="center"/>
              <w:rPr>
                <w:b/>
                <w:color w:val="000000" w:themeColor="text1"/>
                <w:sz w:val="20"/>
              </w:rPr>
            </w:pPr>
            <w:r w:rsidRPr="00637460">
              <w:rPr>
                <w:b/>
                <w:color w:val="000000" w:themeColor="text1"/>
                <w:sz w:val="20"/>
              </w:rPr>
              <w:t>Индикаторы достижения компетенции</w:t>
            </w:r>
          </w:p>
        </w:tc>
        <w:tc>
          <w:tcPr>
            <w:tcW w:w="5670" w:type="dxa"/>
          </w:tcPr>
          <w:p w:rsidR="0017636C" w:rsidRPr="00637460" w:rsidRDefault="0017636C" w:rsidP="0017636C">
            <w:pPr>
              <w:tabs>
                <w:tab w:val="left" w:pos="201"/>
                <w:tab w:val="left" w:pos="1080"/>
              </w:tabs>
              <w:spacing w:before="0" w:after="0"/>
              <w:jc w:val="center"/>
              <w:rPr>
                <w:b/>
                <w:color w:val="000000" w:themeColor="text1"/>
                <w:sz w:val="20"/>
              </w:rPr>
            </w:pPr>
            <w:r w:rsidRPr="00637460">
              <w:rPr>
                <w:b/>
                <w:color w:val="000000" w:themeColor="text1"/>
                <w:sz w:val="20"/>
              </w:rPr>
              <w:t xml:space="preserve">Показатели (планируемые) результаты </w:t>
            </w:r>
            <w:r w:rsidRPr="00637460">
              <w:rPr>
                <w:b/>
                <w:color w:val="000000" w:themeColor="text1"/>
                <w:sz w:val="20"/>
              </w:rPr>
              <w:br/>
              <w:t>обучения</w:t>
            </w:r>
          </w:p>
        </w:tc>
      </w:tr>
      <w:tr w:rsidR="0017636C" w:rsidRPr="00637460" w:rsidTr="004A57FA">
        <w:tc>
          <w:tcPr>
            <w:tcW w:w="2093" w:type="dxa"/>
            <w:vMerge w:val="restart"/>
          </w:tcPr>
          <w:p w:rsidR="0017636C" w:rsidRPr="00637460" w:rsidRDefault="0017636C" w:rsidP="0017636C">
            <w:pPr>
              <w:spacing w:before="0" w:after="0"/>
              <w:rPr>
                <w:color w:val="000000" w:themeColor="text1"/>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p w:rsidR="0017636C" w:rsidRPr="00637460" w:rsidRDefault="0017636C" w:rsidP="0017636C">
            <w:pPr>
              <w:spacing w:before="0" w:after="0"/>
              <w:rPr>
                <w:b/>
                <w:color w:val="000000" w:themeColor="text1"/>
                <w:sz w:val="20"/>
              </w:rPr>
            </w:pPr>
          </w:p>
        </w:tc>
        <w:tc>
          <w:tcPr>
            <w:tcW w:w="2126" w:type="dxa"/>
            <w:vMerge w:val="restart"/>
          </w:tcPr>
          <w:p w:rsidR="0017636C" w:rsidRPr="00637460" w:rsidRDefault="0017636C" w:rsidP="0017636C">
            <w:pPr>
              <w:tabs>
                <w:tab w:val="left" w:pos="1080"/>
              </w:tabs>
              <w:spacing w:before="0" w:after="0"/>
              <w:rPr>
                <w:color w:val="000000" w:themeColor="text1"/>
                <w:sz w:val="20"/>
              </w:rPr>
            </w:pPr>
            <w:r w:rsidRPr="00637460">
              <w:rPr>
                <w:color w:val="000000" w:themeColor="text1"/>
                <w:sz w:val="20"/>
              </w:rPr>
              <w:t>ПК-1.1. Систематизирует, структурирует и анализирует финансово-экономическую информацию, характеризующую современное состояние и тенденции развития финансового сектора</w:t>
            </w:r>
          </w:p>
          <w:p w:rsidR="0017636C" w:rsidRPr="00637460" w:rsidRDefault="0017636C" w:rsidP="0017636C">
            <w:pPr>
              <w:tabs>
                <w:tab w:val="left" w:pos="1080"/>
              </w:tabs>
              <w:spacing w:before="0" w:after="0"/>
              <w:rPr>
                <w:color w:val="000000" w:themeColor="text1"/>
                <w:sz w:val="20"/>
              </w:rPr>
            </w:pPr>
            <w:r w:rsidRPr="00637460">
              <w:rPr>
                <w:color w:val="000000" w:themeColor="text1"/>
                <w:sz w:val="20"/>
              </w:rPr>
              <w:t>ПК-1.3. Использует полученные данные о состоянии и тенденциях развития финансовых рынков для обеспечения эффективной деятельности экономических субъектов</w:t>
            </w:r>
          </w:p>
        </w:tc>
        <w:tc>
          <w:tcPr>
            <w:tcW w:w="5670" w:type="dxa"/>
          </w:tcPr>
          <w:p w:rsidR="0017636C" w:rsidRPr="00637460" w:rsidRDefault="0017636C" w:rsidP="0017636C">
            <w:pPr>
              <w:tabs>
                <w:tab w:val="left" w:pos="201"/>
                <w:tab w:val="left" w:pos="1080"/>
              </w:tabs>
              <w:spacing w:before="0" w:after="0"/>
              <w:rPr>
                <w:b/>
                <w:color w:val="000000" w:themeColor="text1"/>
                <w:sz w:val="20"/>
                <w:u w:val="single"/>
              </w:rPr>
            </w:pPr>
            <w:r w:rsidRPr="00637460">
              <w:rPr>
                <w:b/>
                <w:color w:val="000000" w:themeColor="text1"/>
                <w:sz w:val="20"/>
                <w:u w:val="single"/>
              </w:rPr>
              <w:t>Знать:</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содержание и значение биржевого дела в современной экономике;</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особенности организации биржевого дела на различных рынках;</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механизм функционирования бирж и особенности управления их деятельностью; - понятие, функции, роль и место биржи в рыночной экономике;</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организационную структуру и тенденции развития российских и ведущих зарубежных бирж;</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основы организации биржевой деятельности, формы и методы регулирования и контроля деятельности бирж и ее участников;</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методы получения данных о состоянии и тенденциях финансовых рынков.</w:t>
            </w:r>
          </w:p>
        </w:tc>
      </w:tr>
      <w:tr w:rsidR="0017636C" w:rsidRPr="00637460" w:rsidTr="004A57FA">
        <w:tc>
          <w:tcPr>
            <w:tcW w:w="2093" w:type="dxa"/>
            <w:vMerge/>
          </w:tcPr>
          <w:p w:rsidR="0017636C" w:rsidRPr="00637460" w:rsidRDefault="0017636C" w:rsidP="0017636C">
            <w:pPr>
              <w:tabs>
                <w:tab w:val="left" w:pos="1080"/>
              </w:tabs>
              <w:spacing w:before="0" w:after="0"/>
              <w:rPr>
                <w:b/>
                <w:color w:val="000000" w:themeColor="text1"/>
                <w:sz w:val="20"/>
              </w:rPr>
            </w:pPr>
          </w:p>
        </w:tc>
        <w:tc>
          <w:tcPr>
            <w:tcW w:w="2126" w:type="dxa"/>
            <w:vMerge/>
          </w:tcPr>
          <w:p w:rsidR="0017636C" w:rsidRPr="00637460" w:rsidRDefault="0017636C" w:rsidP="0017636C">
            <w:pPr>
              <w:tabs>
                <w:tab w:val="left" w:pos="1080"/>
              </w:tabs>
              <w:spacing w:before="0" w:after="0"/>
              <w:rPr>
                <w:b/>
                <w:color w:val="000000" w:themeColor="text1"/>
                <w:sz w:val="20"/>
              </w:rPr>
            </w:pPr>
          </w:p>
        </w:tc>
        <w:tc>
          <w:tcPr>
            <w:tcW w:w="5670" w:type="dxa"/>
          </w:tcPr>
          <w:p w:rsidR="0017636C" w:rsidRPr="00637460" w:rsidRDefault="0017636C" w:rsidP="0017636C">
            <w:pPr>
              <w:tabs>
                <w:tab w:val="left" w:pos="201"/>
                <w:tab w:val="left" w:pos="1080"/>
              </w:tabs>
              <w:spacing w:before="0" w:after="0"/>
              <w:rPr>
                <w:b/>
                <w:color w:val="000000" w:themeColor="text1"/>
                <w:sz w:val="20"/>
                <w:u w:val="single"/>
              </w:rPr>
            </w:pPr>
            <w:r w:rsidRPr="00637460">
              <w:rPr>
                <w:b/>
                <w:color w:val="000000" w:themeColor="text1"/>
                <w:sz w:val="20"/>
                <w:u w:val="single"/>
              </w:rPr>
              <w:t>Уметь:</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определять понятие, цели и задачи биржевой деятельности, экономические роли ее участников;</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различать и определять элементы структуры биржевого дела;</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обосновать эффективность той или иной биржевой стратегии, выбранной в зависимости от вида биржевого актива и от целей, преследуемых участниками биржевой торговли и их клиентами;</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оценивать эффективность деятельности экономических объектов-участников биржевого рынка</w:t>
            </w:r>
          </w:p>
        </w:tc>
      </w:tr>
      <w:tr w:rsidR="0017636C" w:rsidRPr="00637460" w:rsidTr="004A57FA">
        <w:tc>
          <w:tcPr>
            <w:tcW w:w="2093" w:type="dxa"/>
            <w:vMerge/>
          </w:tcPr>
          <w:p w:rsidR="0017636C" w:rsidRPr="00637460" w:rsidRDefault="0017636C" w:rsidP="0017636C">
            <w:pPr>
              <w:tabs>
                <w:tab w:val="left" w:pos="1080"/>
              </w:tabs>
              <w:spacing w:before="0" w:after="0"/>
              <w:rPr>
                <w:b/>
                <w:color w:val="000000" w:themeColor="text1"/>
                <w:sz w:val="20"/>
              </w:rPr>
            </w:pPr>
          </w:p>
        </w:tc>
        <w:tc>
          <w:tcPr>
            <w:tcW w:w="2126" w:type="dxa"/>
            <w:vMerge/>
          </w:tcPr>
          <w:p w:rsidR="0017636C" w:rsidRPr="00637460" w:rsidRDefault="0017636C" w:rsidP="0017636C">
            <w:pPr>
              <w:tabs>
                <w:tab w:val="left" w:pos="1080"/>
              </w:tabs>
              <w:spacing w:before="0" w:after="0"/>
              <w:rPr>
                <w:b/>
                <w:color w:val="000000" w:themeColor="text1"/>
                <w:sz w:val="20"/>
              </w:rPr>
            </w:pPr>
          </w:p>
        </w:tc>
        <w:tc>
          <w:tcPr>
            <w:tcW w:w="5670" w:type="dxa"/>
          </w:tcPr>
          <w:p w:rsidR="0017636C" w:rsidRPr="00637460" w:rsidRDefault="0017636C" w:rsidP="0017636C">
            <w:pPr>
              <w:tabs>
                <w:tab w:val="left" w:pos="201"/>
                <w:tab w:val="left" w:pos="1080"/>
              </w:tabs>
              <w:spacing w:before="0" w:after="0"/>
              <w:rPr>
                <w:b/>
                <w:color w:val="000000" w:themeColor="text1"/>
                <w:sz w:val="20"/>
                <w:u w:val="single"/>
              </w:rPr>
            </w:pPr>
            <w:r w:rsidRPr="00637460">
              <w:rPr>
                <w:b/>
                <w:color w:val="000000" w:themeColor="text1"/>
                <w:sz w:val="20"/>
                <w:u w:val="single"/>
              </w:rPr>
              <w:t>Владеть:</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навыками решения нестандартных задач, основанных на прогнозировании экономических процессов на товарных, фондовых и валютных биржах;</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 xml:space="preserve">навыками расчета эффективности деятельности </w:t>
            </w:r>
            <w:r w:rsidRPr="00637460">
              <w:rPr>
                <w:color w:val="000000" w:themeColor="text1"/>
                <w:sz w:val="20"/>
              </w:rPr>
              <w:lastRenderedPageBreak/>
              <w:t xml:space="preserve">экономических субъектов </w:t>
            </w:r>
          </w:p>
        </w:tc>
      </w:tr>
      <w:tr w:rsidR="0017636C" w:rsidRPr="00637460" w:rsidTr="004A57FA">
        <w:tc>
          <w:tcPr>
            <w:tcW w:w="2093" w:type="dxa"/>
            <w:vMerge/>
          </w:tcPr>
          <w:p w:rsidR="0017636C" w:rsidRPr="00637460" w:rsidRDefault="0017636C" w:rsidP="0017636C">
            <w:pPr>
              <w:tabs>
                <w:tab w:val="left" w:pos="1080"/>
              </w:tabs>
              <w:spacing w:before="0" w:after="0"/>
              <w:rPr>
                <w:b/>
                <w:color w:val="000000" w:themeColor="text1"/>
                <w:sz w:val="20"/>
              </w:rPr>
            </w:pPr>
          </w:p>
        </w:tc>
        <w:tc>
          <w:tcPr>
            <w:tcW w:w="2126" w:type="dxa"/>
            <w:vMerge/>
          </w:tcPr>
          <w:p w:rsidR="0017636C" w:rsidRPr="00637460" w:rsidRDefault="0017636C" w:rsidP="0017636C">
            <w:pPr>
              <w:tabs>
                <w:tab w:val="left" w:pos="1080"/>
              </w:tabs>
              <w:spacing w:before="0" w:after="0"/>
              <w:rPr>
                <w:b/>
                <w:color w:val="000000" w:themeColor="text1"/>
                <w:sz w:val="20"/>
              </w:rPr>
            </w:pPr>
          </w:p>
        </w:tc>
        <w:tc>
          <w:tcPr>
            <w:tcW w:w="5670" w:type="dxa"/>
          </w:tcPr>
          <w:p w:rsidR="0017636C" w:rsidRPr="00637460" w:rsidRDefault="0017636C" w:rsidP="0017636C">
            <w:pPr>
              <w:tabs>
                <w:tab w:val="left" w:pos="201"/>
                <w:tab w:val="left" w:pos="1080"/>
              </w:tabs>
              <w:spacing w:before="0" w:after="0"/>
              <w:rPr>
                <w:b/>
                <w:color w:val="000000" w:themeColor="text1"/>
                <w:sz w:val="20"/>
                <w:u w:val="single"/>
              </w:rPr>
            </w:pPr>
            <w:r w:rsidRPr="00637460">
              <w:rPr>
                <w:b/>
                <w:color w:val="000000" w:themeColor="text1"/>
                <w:sz w:val="20"/>
                <w:u w:val="single"/>
              </w:rPr>
              <w:t>Уметь:</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разбираться в инструментах российского и мирового фондового рынка;</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статистическими и оперативными материалами, характеризующими тенденции развития мировых и российских бирж;</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использовать полученные знания по дисциплине в своей практической деятельности;</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рассчитывать основные показатели эффективности деятельности различных подразделений институтов финансовых рынков и организаций различных отраслей экономики;</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color w:val="000000" w:themeColor="text1"/>
                <w:sz w:val="20"/>
              </w:rPr>
            </w:pPr>
            <w:r w:rsidRPr="00637460">
              <w:rPr>
                <w:color w:val="000000" w:themeColor="text1"/>
                <w:sz w:val="20"/>
              </w:rPr>
              <w:t>получать и документировать результаты исследований</w:t>
            </w:r>
          </w:p>
        </w:tc>
      </w:tr>
      <w:tr w:rsidR="0017636C" w:rsidRPr="00637460" w:rsidTr="004A57FA">
        <w:tc>
          <w:tcPr>
            <w:tcW w:w="2093" w:type="dxa"/>
            <w:vMerge/>
          </w:tcPr>
          <w:p w:rsidR="0017636C" w:rsidRPr="00637460" w:rsidRDefault="0017636C" w:rsidP="0017636C">
            <w:pPr>
              <w:tabs>
                <w:tab w:val="left" w:pos="1080"/>
              </w:tabs>
              <w:spacing w:before="0" w:after="0"/>
              <w:rPr>
                <w:b/>
                <w:color w:val="000000" w:themeColor="text1"/>
                <w:sz w:val="20"/>
              </w:rPr>
            </w:pPr>
          </w:p>
        </w:tc>
        <w:tc>
          <w:tcPr>
            <w:tcW w:w="2126" w:type="dxa"/>
            <w:vMerge/>
          </w:tcPr>
          <w:p w:rsidR="0017636C" w:rsidRPr="00637460" w:rsidRDefault="0017636C" w:rsidP="0017636C">
            <w:pPr>
              <w:tabs>
                <w:tab w:val="left" w:pos="1080"/>
              </w:tabs>
              <w:spacing w:before="0" w:after="0"/>
              <w:rPr>
                <w:b/>
                <w:color w:val="000000" w:themeColor="text1"/>
                <w:sz w:val="20"/>
              </w:rPr>
            </w:pPr>
          </w:p>
        </w:tc>
        <w:tc>
          <w:tcPr>
            <w:tcW w:w="5670" w:type="dxa"/>
          </w:tcPr>
          <w:p w:rsidR="0017636C" w:rsidRPr="00637460" w:rsidRDefault="0017636C" w:rsidP="0017636C">
            <w:pPr>
              <w:tabs>
                <w:tab w:val="left" w:pos="201"/>
                <w:tab w:val="left" w:pos="1080"/>
              </w:tabs>
              <w:spacing w:before="0" w:after="0"/>
              <w:rPr>
                <w:b/>
                <w:color w:val="000000" w:themeColor="text1"/>
                <w:sz w:val="20"/>
                <w:u w:val="single"/>
              </w:rPr>
            </w:pPr>
            <w:r w:rsidRPr="00637460">
              <w:rPr>
                <w:b/>
                <w:color w:val="000000" w:themeColor="text1"/>
                <w:sz w:val="20"/>
                <w:u w:val="single"/>
              </w:rPr>
              <w:t>Владеть:</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навыками анализировать основные показатели и структуру ведущих мировых и отечественных бирж;</w:t>
            </w:r>
          </w:p>
          <w:p w:rsidR="0017636C" w:rsidRPr="00637460" w:rsidRDefault="0017636C" w:rsidP="0017636C">
            <w:pPr>
              <w:widowControl/>
              <w:numPr>
                <w:ilvl w:val="0"/>
                <w:numId w:val="16"/>
              </w:numPr>
              <w:tabs>
                <w:tab w:val="left" w:pos="201"/>
                <w:tab w:val="left" w:pos="547"/>
                <w:tab w:val="left" w:pos="900"/>
                <w:tab w:val="left" w:pos="1080"/>
                <w:tab w:val="left" w:pos="1134"/>
              </w:tabs>
              <w:snapToGrid/>
              <w:spacing w:before="0" w:after="0"/>
              <w:ind w:left="0" w:firstLine="0"/>
              <w:jc w:val="both"/>
              <w:rPr>
                <w:b/>
                <w:color w:val="000000" w:themeColor="text1"/>
                <w:sz w:val="20"/>
                <w:u w:val="single"/>
              </w:rPr>
            </w:pPr>
            <w:r w:rsidRPr="00637460">
              <w:rPr>
                <w:color w:val="000000" w:themeColor="text1"/>
                <w:sz w:val="20"/>
              </w:rPr>
              <w:t>навыками обоснования направлений повышения эффективности деятельности различных организаций</w:t>
            </w:r>
          </w:p>
        </w:tc>
      </w:tr>
    </w:tbl>
    <w:p w:rsidR="0017636C" w:rsidRPr="00637460" w:rsidRDefault="0017636C" w:rsidP="0017636C">
      <w:pPr>
        <w:widowControl/>
        <w:tabs>
          <w:tab w:val="left" w:pos="900"/>
          <w:tab w:val="left" w:pos="1080"/>
        </w:tabs>
        <w:suppressAutoHyphens/>
        <w:snapToGrid/>
        <w:spacing w:before="0" w:after="0"/>
        <w:ind w:firstLine="709"/>
        <w:jc w:val="both"/>
        <w:rPr>
          <w:color w:val="000000" w:themeColor="text1"/>
          <w:sz w:val="20"/>
        </w:rPr>
      </w:pPr>
    </w:p>
    <w:p w:rsidR="0017636C" w:rsidRPr="00637460" w:rsidRDefault="0017636C" w:rsidP="0017636C">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4. Объем дисциплины и виды учебной работы </w:t>
      </w:r>
    </w:p>
    <w:p w:rsidR="0017636C" w:rsidRPr="00637460" w:rsidRDefault="0017636C" w:rsidP="0017636C">
      <w:pPr>
        <w:widowControl/>
        <w:snapToGrid/>
        <w:spacing w:before="0" w:after="0"/>
        <w:ind w:firstLine="680"/>
        <w:rPr>
          <w:b/>
          <w:color w:val="000000" w:themeColor="text1"/>
          <w:sz w:val="20"/>
        </w:rPr>
      </w:pPr>
    </w:p>
    <w:p w:rsidR="0017636C" w:rsidRPr="00637460" w:rsidRDefault="0017636C" w:rsidP="0017636C">
      <w:pPr>
        <w:widowControl/>
        <w:snapToGrid/>
        <w:spacing w:before="0" w:after="0"/>
        <w:ind w:firstLine="680"/>
        <w:rPr>
          <w:color w:val="000000" w:themeColor="text1"/>
          <w:sz w:val="20"/>
        </w:rPr>
      </w:pPr>
      <w:r w:rsidRPr="00637460">
        <w:rPr>
          <w:color w:val="000000" w:themeColor="text1"/>
          <w:sz w:val="20"/>
        </w:rPr>
        <w:t>Учебным планом предусматриваются следующие виды работы по дисциплине:</w:t>
      </w:r>
    </w:p>
    <w:p w:rsidR="0017636C" w:rsidRPr="00637460" w:rsidRDefault="0017636C" w:rsidP="0017636C">
      <w:pPr>
        <w:widowControl/>
        <w:snapToGrid/>
        <w:spacing w:before="0" w:after="0"/>
        <w:ind w:firstLine="680"/>
        <w:jc w:val="right"/>
        <w:rPr>
          <w:b/>
          <w:color w:val="000000" w:themeColor="text1"/>
          <w:sz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4537"/>
        <w:gridCol w:w="720"/>
        <w:gridCol w:w="900"/>
        <w:gridCol w:w="720"/>
        <w:gridCol w:w="933"/>
        <w:gridCol w:w="687"/>
        <w:gridCol w:w="900"/>
      </w:tblGrid>
      <w:tr w:rsidR="0017636C" w:rsidRPr="00637460" w:rsidTr="004A57FA">
        <w:tc>
          <w:tcPr>
            <w:tcW w:w="889" w:type="dxa"/>
            <w:vMerge w:val="restart"/>
            <w:vAlign w:val="center"/>
          </w:tcPr>
          <w:p w:rsidR="0017636C" w:rsidRPr="00637460" w:rsidRDefault="0017636C" w:rsidP="0017636C">
            <w:pPr>
              <w:pStyle w:val="afff9"/>
              <w:suppressAutoHyphens/>
              <w:snapToGrid w:val="0"/>
              <w:jc w:val="center"/>
              <w:rPr>
                <w:b/>
                <w:color w:val="000000" w:themeColor="text1"/>
                <w:sz w:val="20"/>
                <w:szCs w:val="20"/>
              </w:rPr>
            </w:pPr>
            <w:r w:rsidRPr="00637460">
              <w:rPr>
                <w:b/>
                <w:color w:val="000000" w:themeColor="text1"/>
                <w:sz w:val="20"/>
                <w:szCs w:val="20"/>
              </w:rPr>
              <w:t>№ п/п</w:t>
            </w:r>
          </w:p>
        </w:tc>
        <w:tc>
          <w:tcPr>
            <w:tcW w:w="4537" w:type="dxa"/>
            <w:vMerge w:val="restart"/>
            <w:vAlign w:val="center"/>
          </w:tcPr>
          <w:p w:rsidR="0017636C" w:rsidRPr="00637460" w:rsidRDefault="0017636C" w:rsidP="0017636C">
            <w:pPr>
              <w:pStyle w:val="afff9"/>
              <w:suppressAutoHyphens/>
              <w:snapToGrid w:val="0"/>
              <w:jc w:val="center"/>
              <w:rPr>
                <w:b/>
                <w:color w:val="000000" w:themeColor="text1"/>
                <w:sz w:val="20"/>
                <w:szCs w:val="20"/>
              </w:rPr>
            </w:pPr>
            <w:r w:rsidRPr="00637460">
              <w:rPr>
                <w:b/>
                <w:color w:val="000000" w:themeColor="text1"/>
                <w:sz w:val="20"/>
                <w:szCs w:val="20"/>
              </w:rPr>
              <w:t>Виды учебных занятий</w:t>
            </w:r>
          </w:p>
        </w:tc>
        <w:tc>
          <w:tcPr>
            <w:tcW w:w="4860" w:type="dxa"/>
            <w:gridSpan w:val="6"/>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 xml:space="preserve">Всего часов по формам обучения, </w:t>
            </w:r>
            <w:proofErr w:type="spellStart"/>
            <w:r w:rsidRPr="00637460">
              <w:rPr>
                <w:b/>
                <w:color w:val="000000" w:themeColor="text1"/>
                <w:sz w:val="20"/>
              </w:rPr>
              <w:t>ак</w:t>
            </w:r>
            <w:proofErr w:type="spellEnd"/>
            <w:r w:rsidRPr="00637460">
              <w:rPr>
                <w:b/>
                <w:color w:val="000000" w:themeColor="text1"/>
                <w:sz w:val="20"/>
              </w:rPr>
              <w:t>. ч</w:t>
            </w:r>
          </w:p>
        </w:tc>
      </w:tr>
      <w:tr w:rsidR="0017636C" w:rsidRPr="00637460" w:rsidTr="004A57FA">
        <w:tc>
          <w:tcPr>
            <w:tcW w:w="889" w:type="dxa"/>
            <w:vMerge/>
          </w:tcPr>
          <w:p w:rsidR="0017636C" w:rsidRPr="00637460" w:rsidRDefault="0017636C" w:rsidP="0017636C">
            <w:pPr>
              <w:tabs>
                <w:tab w:val="left" w:pos="900"/>
              </w:tabs>
              <w:spacing w:before="0" w:after="0"/>
              <w:rPr>
                <w:b/>
                <w:color w:val="000000" w:themeColor="text1"/>
                <w:sz w:val="20"/>
              </w:rPr>
            </w:pPr>
          </w:p>
        </w:tc>
        <w:tc>
          <w:tcPr>
            <w:tcW w:w="4537" w:type="dxa"/>
            <w:vMerge/>
          </w:tcPr>
          <w:p w:rsidR="0017636C" w:rsidRPr="00637460" w:rsidRDefault="0017636C" w:rsidP="0017636C">
            <w:pPr>
              <w:tabs>
                <w:tab w:val="left" w:pos="900"/>
              </w:tabs>
              <w:spacing w:before="0" w:after="0"/>
              <w:rPr>
                <w:b/>
                <w:color w:val="000000" w:themeColor="text1"/>
                <w:sz w:val="20"/>
              </w:rPr>
            </w:pPr>
          </w:p>
        </w:tc>
        <w:tc>
          <w:tcPr>
            <w:tcW w:w="1620" w:type="dxa"/>
            <w:gridSpan w:val="2"/>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Очная</w:t>
            </w:r>
          </w:p>
        </w:tc>
        <w:tc>
          <w:tcPr>
            <w:tcW w:w="1653" w:type="dxa"/>
            <w:gridSpan w:val="2"/>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Очно-заочная</w:t>
            </w:r>
          </w:p>
        </w:tc>
        <w:tc>
          <w:tcPr>
            <w:tcW w:w="1587" w:type="dxa"/>
            <w:gridSpan w:val="2"/>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Заочная</w:t>
            </w:r>
          </w:p>
        </w:tc>
      </w:tr>
      <w:tr w:rsidR="0017636C" w:rsidRPr="00637460" w:rsidTr="004A57FA">
        <w:tc>
          <w:tcPr>
            <w:tcW w:w="889" w:type="dxa"/>
            <w:vMerge/>
          </w:tcPr>
          <w:p w:rsidR="0017636C" w:rsidRPr="00637460" w:rsidRDefault="0017636C" w:rsidP="0017636C">
            <w:pPr>
              <w:tabs>
                <w:tab w:val="left" w:pos="900"/>
              </w:tabs>
              <w:spacing w:before="0" w:after="0"/>
              <w:rPr>
                <w:b/>
                <w:color w:val="000000" w:themeColor="text1"/>
                <w:sz w:val="20"/>
              </w:rPr>
            </w:pPr>
          </w:p>
        </w:tc>
        <w:tc>
          <w:tcPr>
            <w:tcW w:w="4537" w:type="dxa"/>
            <w:vMerge/>
          </w:tcPr>
          <w:p w:rsidR="0017636C" w:rsidRPr="00637460" w:rsidRDefault="0017636C" w:rsidP="0017636C">
            <w:pPr>
              <w:tabs>
                <w:tab w:val="left" w:pos="900"/>
              </w:tabs>
              <w:spacing w:before="0" w:after="0"/>
              <w:rPr>
                <w:b/>
                <w:color w:val="000000" w:themeColor="text1"/>
                <w:sz w:val="20"/>
              </w:rPr>
            </w:pPr>
          </w:p>
        </w:tc>
        <w:tc>
          <w:tcPr>
            <w:tcW w:w="720" w:type="dxa"/>
            <w:vAlign w:val="center"/>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всего</w:t>
            </w:r>
          </w:p>
        </w:tc>
        <w:tc>
          <w:tcPr>
            <w:tcW w:w="900" w:type="dxa"/>
            <w:vAlign w:val="center"/>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в том числе</w:t>
            </w:r>
          </w:p>
        </w:tc>
        <w:tc>
          <w:tcPr>
            <w:tcW w:w="720" w:type="dxa"/>
            <w:vAlign w:val="center"/>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всего</w:t>
            </w:r>
          </w:p>
        </w:tc>
        <w:tc>
          <w:tcPr>
            <w:tcW w:w="933" w:type="dxa"/>
            <w:vAlign w:val="center"/>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в том числе</w:t>
            </w:r>
          </w:p>
        </w:tc>
        <w:tc>
          <w:tcPr>
            <w:tcW w:w="687" w:type="dxa"/>
            <w:vAlign w:val="center"/>
          </w:tcPr>
          <w:p w:rsidR="0017636C" w:rsidRPr="00637460" w:rsidRDefault="0017636C" w:rsidP="0017636C">
            <w:pPr>
              <w:tabs>
                <w:tab w:val="left" w:pos="900"/>
              </w:tabs>
              <w:spacing w:before="0" w:after="0"/>
              <w:rPr>
                <w:b/>
                <w:color w:val="000000" w:themeColor="text1"/>
                <w:sz w:val="20"/>
              </w:rPr>
            </w:pPr>
            <w:r w:rsidRPr="00637460">
              <w:rPr>
                <w:b/>
                <w:color w:val="000000" w:themeColor="text1"/>
                <w:sz w:val="20"/>
              </w:rPr>
              <w:t>всего</w:t>
            </w:r>
          </w:p>
        </w:tc>
        <w:tc>
          <w:tcPr>
            <w:tcW w:w="900" w:type="dxa"/>
            <w:vAlign w:val="center"/>
          </w:tcPr>
          <w:p w:rsidR="0017636C" w:rsidRPr="00637460" w:rsidRDefault="0017636C" w:rsidP="0017636C">
            <w:pPr>
              <w:tabs>
                <w:tab w:val="left" w:pos="900"/>
              </w:tabs>
              <w:spacing w:before="0" w:after="0"/>
              <w:jc w:val="center"/>
              <w:rPr>
                <w:b/>
                <w:color w:val="000000" w:themeColor="text1"/>
                <w:sz w:val="20"/>
              </w:rPr>
            </w:pPr>
            <w:r w:rsidRPr="00637460">
              <w:rPr>
                <w:b/>
                <w:color w:val="000000" w:themeColor="text1"/>
                <w:sz w:val="20"/>
              </w:rPr>
              <w:t>в том числе</w:t>
            </w:r>
          </w:p>
        </w:tc>
      </w:tr>
      <w:tr w:rsidR="00B431BE" w:rsidRPr="00637460" w:rsidTr="004A57FA">
        <w:tc>
          <w:tcPr>
            <w:tcW w:w="889" w:type="dxa"/>
            <w:vMerge w:val="restart"/>
          </w:tcPr>
          <w:p w:rsidR="00B431BE" w:rsidRPr="00637460" w:rsidRDefault="00B431BE" w:rsidP="0017636C">
            <w:pPr>
              <w:suppressAutoHyphens/>
              <w:spacing w:before="0" w:after="0"/>
              <w:rPr>
                <w:b/>
                <w:color w:val="000000" w:themeColor="text1"/>
                <w:sz w:val="20"/>
              </w:rPr>
            </w:pPr>
            <w:r w:rsidRPr="00637460">
              <w:rPr>
                <w:b/>
                <w:color w:val="000000" w:themeColor="text1"/>
                <w:sz w:val="20"/>
              </w:rPr>
              <w:t>1</w:t>
            </w:r>
          </w:p>
        </w:tc>
        <w:tc>
          <w:tcPr>
            <w:tcW w:w="4537" w:type="dxa"/>
          </w:tcPr>
          <w:p w:rsidR="00B431BE" w:rsidRPr="00637460" w:rsidRDefault="00B431BE" w:rsidP="0017636C">
            <w:pPr>
              <w:suppressAutoHyphens/>
              <w:spacing w:before="0" w:after="0"/>
              <w:rPr>
                <w:b/>
                <w:color w:val="000000" w:themeColor="text1"/>
                <w:sz w:val="20"/>
              </w:rPr>
            </w:pPr>
            <w:r w:rsidRPr="00637460">
              <w:rPr>
                <w:b/>
                <w:color w:val="000000" w:themeColor="text1"/>
                <w:sz w:val="20"/>
              </w:rPr>
              <w:t>Контактная работа (объем работы обучающихся во взаимодействии с преподавателем) (всего)</w:t>
            </w:r>
          </w:p>
        </w:tc>
        <w:tc>
          <w:tcPr>
            <w:tcW w:w="720" w:type="dxa"/>
          </w:tcPr>
          <w:p w:rsidR="00B431BE" w:rsidRPr="00637460" w:rsidRDefault="00B431BE" w:rsidP="00221ABB">
            <w:pPr>
              <w:tabs>
                <w:tab w:val="left" w:pos="900"/>
              </w:tabs>
              <w:spacing w:before="0" w:after="0"/>
              <w:jc w:val="center"/>
              <w:rPr>
                <w:b/>
                <w:color w:val="000000" w:themeColor="text1"/>
                <w:sz w:val="20"/>
              </w:rPr>
            </w:pPr>
            <w:r w:rsidRPr="00637460">
              <w:rPr>
                <w:b/>
                <w:color w:val="000000" w:themeColor="text1"/>
                <w:sz w:val="20"/>
              </w:rPr>
              <w:t>18,2</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tcPr>
          <w:p w:rsidR="00B431BE" w:rsidRPr="00637460" w:rsidRDefault="00B431BE" w:rsidP="0017636C">
            <w:pPr>
              <w:tabs>
                <w:tab w:val="left" w:pos="900"/>
              </w:tabs>
              <w:spacing w:before="0" w:after="0"/>
              <w:jc w:val="center"/>
              <w:rPr>
                <w:b/>
                <w:color w:val="000000" w:themeColor="text1"/>
                <w:sz w:val="20"/>
              </w:rPr>
            </w:pPr>
            <w:r w:rsidRPr="00637460">
              <w:rPr>
                <w:b/>
                <w:color w:val="000000" w:themeColor="text1"/>
                <w:sz w:val="20"/>
              </w:rPr>
              <w:t>18,2</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b/>
                <w:color w:val="000000" w:themeColor="text1"/>
                <w:sz w:val="20"/>
                <w:szCs w:val="20"/>
              </w:rPr>
            </w:pPr>
            <w:r w:rsidRPr="00637460">
              <w:rPr>
                <w:b/>
                <w:color w:val="000000" w:themeColor="text1"/>
                <w:sz w:val="20"/>
                <w:szCs w:val="20"/>
              </w:rPr>
              <w:t>10,2</w:t>
            </w:r>
          </w:p>
        </w:tc>
        <w:tc>
          <w:tcPr>
            <w:tcW w:w="900" w:type="dxa"/>
          </w:tcPr>
          <w:p w:rsidR="00B431BE" w:rsidRPr="00637460" w:rsidRDefault="00B431BE" w:rsidP="0017636C">
            <w:pPr>
              <w:pStyle w:val="afff9"/>
              <w:suppressAutoHyphens/>
              <w:snapToGrid w:val="0"/>
              <w:jc w:val="center"/>
              <w:rPr>
                <w:b/>
                <w:color w:val="000000" w:themeColor="text1"/>
                <w:sz w:val="20"/>
                <w:szCs w:val="20"/>
              </w:rPr>
            </w:pPr>
          </w:p>
        </w:tc>
      </w:tr>
      <w:tr w:rsidR="00B431BE" w:rsidRPr="00637460" w:rsidTr="004A57FA">
        <w:tc>
          <w:tcPr>
            <w:tcW w:w="889" w:type="dxa"/>
            <w:vMerge/>
          </w:tcPr>
          <w:p w:rsidR="00B431BE" w:rsidRPr="00637460" w:rsidRDefault="00B431BE" w:rsidP="0017636C">
            <w:pPr>
              <w:suppressAutoHyphens/>
              <w:spacing w:before="0" w:after="0"/>
              <w:rPr>
                <w:b/>
                <w:color w:val="000000" w:themeColor="text1"/>
                <w:sz w:val="20"/>
              </w:rPr>
            </w:pPr>
          </w:p>
        </w:tc>
        <w:tc>
          <w:tcPr>
            <w:tcW w:w="4537" w:type="dxa"/>
          </w:tcPr>
          <w:p w:rsidR="00B431BE" w:rsidRPr="00637460" w:rsidRDefault="00B431BE" w:rsidP="0017636C">
            <w:pPr>
              <w:suppressAutoHyphens/>
              <w:spacing w:before="0" w:after="0"/>
              <w:rPr>
                <w:b/>
                <w:i/>
                <w:color w:val="000000" w:themeColor="text1"/>
                <w:sz w:val="20"/>
              </w:rPr>
            </w:pPr>
            <w:r w:rsidRPr="00637460">
              <w:rPr>
                <w:i/>
                <w:color w:val="000000" w:themeColor="text1"/>
                <w:sz w:val="20"/>
              </w:rPr>
              <w:t>В том числе в форме практической подготовки</w:t>
            </w:r>
          </w:p>
        </w:tc>
        <w:tc>
          <w:tcPr>
            <w:tcW w:w="720" w:type="dxa"/>
          </w:tcPr>
          <w:p w:rsidR="00B431BE" w:rsidRPr="00637460" w:rsidRDefault="00B431BE" w:rsidP="00221ABB">
            <w:pPr>
              <w:tabs>
                <w:tab w:val="left" w:pos="900"/>
              </w:tabs>
              <w:spacing w:before="0" w:after="0"/>
              <w:jc w:val="center"/>
              <w:rPr>
                <w:b/>
                <w:color w:val="000000" w:themeColor="text1"/>
                <w:sz w:val="20"/>
              </w:rPr>
            </w:pPr>
          </w:p>
        </w:tc>
        <w:tc>
          <w:tcPr>
            <w:tcW w:w="900" w:type="dxa"/>
          </w:tcPr>
          <w:p w:rsidR="00B431BE" w:rsidRPr="00637460" w:rsidRDefault="00B431BE" w:rsidP="00221ABB">
            <w:pPr>
              <w:tabs>
                <w:tab w:val="left" w:pos="900"/>
              </w:tabs>
              <w:spacing w:before="0" w:after="0"/>
              <w:jc w:val="center"/>
              <w:rPr>
                <w:i/>
                <w:color w:val="000000" w:themeColor="text1"/>
                <w:sz w:val="20"/>
              </w:rPr>
            </w:pPr>
            <w:r w:rsidRPr="00637460">
              <w:rPr>
                <w:i/>
                <w:color w:val="000000" w:themeColor="text1"/>
                <w:sz w:val="20"/>
              </w:rPr>
              <w:t>4</w:t>
            </w:r>
          </w:p>
        </w:tc>
        <w:tc>
          <w:tcPr>
            <w:tcW w:w="720" w:type="dxa"/>
          </w:tcPr>
          <w:p w:rsidR="00B431BE" w:rsidRPr="00637460" w:rsidRDefault="00B431BE" w:rsidP="0017636C">
            <w:pPr>
              <w:tabs>
                <w:tab w:val="left" w:pos="900"/>
              </w:tabs>
              <w:spacing w:before="0" w:after="0"/>
              <w:jc w:val="center"/>
              <w:rPr>
                <w:b/>
                <w:color w:val="000000" w:themeColor="text1"/>
                <w:sz w:val="20"/>
              </w:rPr>
            </w:pPr>
          </w:p>
        </w:tc>
        <w:tc>
          <w:tcPr>
            <w:tcW w:w="933" w:type="dxa"/>
          </w:tcPr>
          <w:p w:rsidR="00B431BE" w:rsidRPr="00637460" w:rsidRDefault="00B431BE" w:rsidP="0017636C">
            <w:pPr>
              <w:tabs>
                <w:tab w:val="left" w:pos="900"/>
              </w:tabs>
              <w:spacing w:before="0" w:after="0"/>
              <w:jc w:val="center"/>
              <w:rPr>
                <w:i/>
                <w:color w:val="000000" w:themeColor="text1"/>
                <w:sz w:val="20"/>
              </w:rPr>
            </w:pPr>
            <w:r w:rsidRPr="00637460">
              <w:rPr>
                <w:i/>
                <w:color w:val="000000" w:themeColor="text1"/>
                <w:sz w:val="20"/>
              </w:rPr>
              <w:t>4</w:t>
            </w:r>
          </w:p>
        </w:tc>
        <w:tc>
          <w:tcPr>
            <w:tcW w:w="687" w:type="dxa"/>
          </w:tcPr>
          <w:p w:rsidR="00B431BE" w:rsidRPr="00637460" w:rsidRDefault="00B431BE" w:rsidP="0017636C">
            <w:pPr>
              <w:pStyle w:val="afff9"/>
              <w:suppressAutoHyphens/>
              <w:snapToGrid w:val="0"/>
              <w:jc w:val="center"/>
              <w:rPr>
                <w:i/>
                <w:color w:val="000000" w:themeColor="text1"/>
                <w:sz w:val="20"/>
                <w:szCs w:val="20"/>
              </w:rPr>
            </w:pPr>
          </w:p>
        </w:tc>
        <w:tc>
          <w:tcPr>
            <w:tcW w:w="900" w:type="dxa"/>
          </w:tcPr>
          <w:p w:rsidR="00B431BE" w:rsidRPr="00637460" w:rsidRDefault="00B431BE" w:rsidP="0017636C">
            <w:pPr>
              <w:pStyle w:val="afff9"/>
              <w:suppressAutoHyphens/>
              <w:snapToGrid w:val="0"/>
              <w:jc w:val="center"/>
              <w:rPr>
                <w:i/>
                <w:color w:val="000000" w:themeColor="text1"/>
                <w:sz w:val="20"/>
                <w:szCs w:val="20"/>
              </w:rPr>
            </w:pPr>
            <w:r w:rsidRPr="00637460">
              <w:rPr>
                <w:i/>
                <w:color w:val="000000" w:themeColor="text1"/>
                <w:sz w:val="20"/>
                <w:szCs w:val="20"/>
              </w:rPr>
              <w:t>2</w:t>
            </w: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1.1</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занятия лекционного типа (лекции)</w:t>
            </w:r>
          </w:p>
        </w:tc>
        <w:tc>
          <w:tcPr>
            <w:tcW w:w="720" w:type="dxa"/>
            <w:vAlign w:val="center"/>
          </w:tcPr>
          <w:p w:rsidR="00B431BE" w:rsidRPr="00637460" w:rsidRDefault="00B431BE" w:rsidP="00221ABB">
            <w:pPr>
              <w:tabs>
                <w:tab w:val="left" w:pos="900"/>
              </w:tabs>
              <w:spacing w:before="0" w:after="0"/>
              <w:jc w:val="center"/>
              <w:rPr>
                <w:color w:val="000000" w:themeColor="text1"/>
                <w:sz w:val="20"/>
              </w:rPr>
            </w:pPr>
            <w:r w:rsidRPr="00637460">
              <w:rPr>
                <w:color w:val="000000" w:themeColor="text1"/>
                <w:sz w:val="20"/>
              </w:rPr>
              <w:t>4</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vAlign w:val="center"/>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4</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2</w:t>
            </w:r>
          </w:p>
        </w:tc>
        <w:tc>
          <w:tcPr>
            <w:tcW w:w="900" w:type="dxa"/>
          </w:tcPr>
          <w:p w:rsidR="00B431BE" w:rsidRPr="00637460" w:rsidRDefault="00B431BE" w:rsidP="0017636C">
            <w:pPr>
              <w:pStyle w:val="afff9"/>
              <w:suppressAutoHyphens/>
              <w:snapToGrid w:val="0"/>
              <w:jc w:val="center"/>
              <w:rPr>
                <w:color w:val="000000" w:themeColor="text1"/>
                <w:sz w:val="20"/>
                <w:szCs w:val="20"/>
              </w:rPr>
            </w:pP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1.2</w:t>
            </w:r>
          </w:p>
        </w:tc>
        <w:tc>
          <w:tcPr>
            <w:tcW w:w="4537" w:type="dxa"/>
          </w:tcPr>
          <w:p w:rsidR="00B431BE" w:rsidRPr="00637460" w:rsidRDefault="00B431BE" w:rsidP="0017636C">
            <w:pPr>
              <w:suppressAutoHyphens/>
              <w:spacing w:before="0" w:after="0"/>
              <w:rPr>
                <w:rFonts w:eastAsia="Times New Roman"/>
                <w:color w:val="000000" w:themeColor="text1"/>
                <w:sz w:val="20"/>
              </w:rPr>
            </w:pPr>
            <w:r w:rsidRPr="00637460">
              <w:rPr>
                <w:color w:val="000000" w:themeColor="text1"/>
                <w:sz w:val="20"/>
              </w:rPr>
              <w:t xml:space="preserve">занятия семинарского типа (практические)*, </w:t>
            </w:r>
          </w:p>
          <w:p w:rsidR="00B431BE" w:rsidRPr="00637460" w:rsidRDefault="00B431BE" w:rsidP="0017636C">
            <w:pPr>
              <w:suppressAutoHyphens/>
              <w:spacing w:before="0" w:after="0"/>
              <w:rPr>
                <w:color w:val="000000" w:themeColor="text1"/>
                <w:sz w:val="20"/>
              </w:rPr>
            </w:pPr>
            <w:r w:rsidRPr="00637460">
              <w:rPr>
                <w:color w:val="000000" w:themeColor="text1"/>
                <w:sz w:val="20"/>
              </w:rPr>
              <w:t xml:space="preserve">в том числе: </w:t>
            </w:r>
          </w:p>
        </w:tc>
        <w:tc>
          <w:tcPr>
            <w:tcW w:w="720" w:type="dxa"/>
            <w:vAlign w:val="center"/>
          </w:tcPr>
          <w:p w:rsidR="00B431BE" w:rsidRPr="00637460" w:rsidRDefault="00B431BE" w:rsidP="00221ABB">
            <w:pPr>
              <w:tabs>
                <w:tab w:val="left" w:pos="900"/>
              </w:tabs>
              <w:spacing w:before="0" w:after="0"/>
              <w:jc w:val="center"/>
              <w:rPr>
                <w:color w:val="000000" w:themeColor="text1"/>
                <w:sz w:val="20"/>
              </w:rPr>
            </w:pPr>
            <w:r w:rsidRPr="00637460">
              <w:rPr>
                <w:color w:val="000000" w:themeColor="text1"/>
                <w:sz w:val="20"/>
              </w:rPr>
              <w:t>12</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vAlign w:val="center"/>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12</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6</w:t>
            </w:r>
          </w:p>
        </w:tc>
        <w:tc>
          <w:tcPr>
            <w:tcW w:w="900" w:type="dxa"/>
          </w:tcPr>
          <w:p w:rsidR="00B431BE" w:rsidRPr="00637460" w:rsidRDefault="00B431BE" w:rsidP="0017636C">
            <w:pPr>
              <w:pStyle w:val="afff9"/>
              <w:suppressAutoHyphens/>
              <w:snapToGrid w:val="0"/>
              <w:jc w:val="center"/>
              <w:rPr>
                <w:color w:val="000000" w:themeColor="text1"/>
                <w:sz w:val="20"/>
                <w:szCs w:val="20"/>
              </w:rPr>
            </w:pPr>
          </w:p>
        </w:tc>
      </w:tr>
      <w:tr w:rsidR="00B431BE" w:rsidRPr="00637460" w:rsidTr="004A57FA">
        <w:tc>
          <w:tcPr>
            <w:tcW w:w="889" w:type="dxa"/>
            <w:vMerge w:val="restart"/>
          </w:tcPr>
          <w:p w:rsidR="00B431BE" w:rsidRPr="00637460" w:rsidRDefault="00B431BE" w:rsidP="0017636C">
            <w:pPr>
              <w:suppressAutoHyphens/>
              <w:spacing w:before="0" w:after="0"/>
              <w:rPr>
                <w:color w:val="000000" w:themeColor="text1"/>
                <w:sz w:val="20"/>
              </w:rPr>
            </w:pPr>
            <w:r w:rsidRPr="00637460">
              <w:rPr>
                <w:color w:val="000000" w:themeColor="text1"/>
                <w:sz w:val="20"/>
              </w:rPr>
              <w:t>1.2.1</w:t>
            </w:r>
          </w:p>
        </w:tc>
        <w:tc>
          <w:tcPr>
            <w:tcW w:w="4537" w:type="dxa"/>
          </w:tcPr>
          <w:p w:rsidR="00B431BE" w:rsidRPr="00637460" w:rsidRDefault="00B431BE" w:rsidP="0017636C">
            <w:pPr>
              <w:suppressAutoHyphens/>
              <w:spacing w:before="0" w:after="0"/>
              <w:rPr>
                <w:rFonts w:eastAsia="Times New Roman"/>
                <w:color w:val="000000" w:themeColor="text1"/>
                <w:sz w:val="20"/>
              </w:rPr>
            </w:pPr>
            <w:r w:rsidRPr="00637460">
              <w:rPr>
                <w:color w:val="000000" w:themeColor="text1"/>
                <w:sz w:val="20"/>
              </w:rPr>
              <w:t xml:space="preserve">семинар-дискуссия, </w:t>
            </w:r>
          </w:p>
          <w:p w:rsidR="00B431BE" w:rsidRPr="00637460" w:rsidRDefault="00B431BE" w:rsidP="0017636C">
            <w:pPr>
              <w:suppressAutoHyphens/>
              <w:spacing w:before="0" w:after="0"/>
              <w:rPr>
                <w:color w:val="000000" w:themeColor="text1"/>
                <w:sz w:val="20"/>
              </w:rPr>
            </w:pPr>
            <w:r w:rsidRPr="00637460">
              <w:rPr>
                <w:color w:val="000000" w:themeColor="text1"/>
                <w:sz w:val="20"/>
              </w:rPr>
              <w:t>практические занятия</w:t>
            </w:r>
          </w:p>
        </w:tc>
        <w:tc>
          <w:tcPr>
            <w:tcW w:w="720" w:type="dxa"/>
          </w:tcPr>
          <w:p w:rsidR="00B431BE" w:rsidRPr="00637460" w:rsidRDefault="00B431BE" w:rsidP="00221ABB">
            <w:pPr>
              <w:tabs>
                <w:tab w:val="left" w:pos="900"/>
              </w:tabs>
              <w:spacing w:before="0" w:after="0"/>
              <w:jc w:val="center"/>
              <w:rPr>
                <w:color w:val="000000" w:themeColor="text1"/>
                <w:sz w:val="20"/>
              </w:rPr>
            </w:pPr>
          </w:p>
        </w:tc>
        <w:tc>
          <w:tcPr>
            <w:tcW w:w="900" w:type="dxa"/>
          </w:tcPr>
          <w:p w:rsidR="00B431BE" w:rsidRPr="00637460" w:rsidRDefault="00B431BE" w:rsidP="00221ABB">
            <w:pPr>
              <w:pStyle w:val="afff9"/>
              <w:suppressAutoHyphens/>
              <w:snapToGrid w:val="0"/>
              <w:jc w:val="center"/>
              <w:rPr>
                <w:color w:val="000000" w:themeColor="text1"/>
                <w:sz w:val="20"/>
                <w:szCs w:val="20"/>
              </w:rPr>
            </w:pPr>
            <w:r w:rsidRPr="00637460">
              <w:rPr>
                <w:color w:val="000000" w:themeColor="text1"/>
                <w:sz w:val="20"/>
                <w:szCs w:val="20"/>
              </w:rPr>
              <w:t>0</w:t>
            </w:r>
          </w:p>
          <w:p w:rsidR="00B431BE" w:rsidRPr="00637460" w:rsidRDefault="00B431BE" w:rsidP="00221ABB">
            <w:pPr>
              <w:tabs>
                <w:tab w:val="left" w:pos="900"/>
              </w:tabs>
              <w:spacing w:before="0" w:after="0"/>
              <w:jc w:val="center"/>
              <w:rPr>
                <w:b/>
                <w:color w:val="000000" w:themeColor="text1"/>
                <w:sz w:val="20"/>
              </w:rPr>
            </w:pPr>
            <w:r w:rsidRPr="00637460">
              <w:rPr>
                <w:color w:val="000000" w:themeColor="text1"/>
                <w:sz w:val="20"/>
              </w:rPr>
              <w:t>12</w:t>
            </w:r>
          </w:p>
        </w:tc>
        <w:tc>
          <w:tcPr>
            <w:tcW w:w="720" w:type="dxa"/>
          </w:tcPr>
          <w:p w:rsidR="00B431BE" w:rsidRPr="00637460" w:rsidRDefault="00B431BE" w:rsidP="0017636C">
            <w:pPr>
              <w:tabs>
                <w:tab w:val="left" w:pos="900"/>
              </w:tabs>
              <w:spacing w:before="0" w:after="0"/>
              <w:jc w:val="center"/>
              <w:rPr>
                <w:color w:val="000000" w:themeColor="text1"/>
                <w:sz w:val="20"/>
              </w:rPr>
            </w:pPr>
          </w:p>
        </w:tc>
        <w:tc>
          <w:tcPr>
            <w:tcW w:w="933" w:type="dxa"/>
          </w:tcPr>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0</w:t>
            </w:r>
          </w:p>
          <w:p w:rsidR="00B431BE" w:rsidRPr="00637460" w:rsidRDefault="00B431BE" w:rsidP="0017636C">
            <w:pPr>
              <w:tabs>
                <w:tab w:val="left" w:pos="900"/>
              </w:tabs>
              <w:spacing w:before="0" w:after="0"/>
              <w:jc w:val="center"/>
              <w:rPr>
                <w:b/>
                <w:color w:val="000000" w:themeColor="text1"/>
                <w:sz w:val="20"/>
              </w:rPr>
            </w:pPr>
            <w:r w:rsidRPr="00637460">
              <w:rPr>
                <w:color w:val="000000" w:themeColor="text1"/>
                <w:sz w:val="20"/>
              </w:rPr>
              <w:t>12</w:t>
            </w:r>
          </w:p>
        </w:tc>
        <w:tc>
          <w:tcPr>
            <w:tcW w:w="687" w:type="dxa"/>
          </w:tcPr>
          <w:p w:rsidR="00B431BE" w:rsidRPr="00637460" w:rsidRDefault="00B431BE" w:rsidP="0017636C">
            <w:pPr>
              <w:pStyle w:val="afff9"/>
              <w:suppressAutoHyphens/>
              <w:snapToGrid w:val="0"/>
              <w:jc w:val="center"/>
              <w:rPr>
                <w:color w:val="000000" w:themeColor="text1"/>
                <w:sz w:val="20"/>
                <w:szCs w:val="20"/>
              </w:rPr>
            </w:pPr>
          </w:p>
          <w:p w:rsidR="00B431BE" w:rsidRPr="00637460" w:rsidRDefault="00B431BE" w:rsidP="0017636C">
            <w:pPr>
              <w:pStyle w:val="afff9"/>
              <w:suppressAutoHyphens/>
              <w:snapToGrid w:val="0"/>
              <w:jc w:val="center"/>
              <w:rPr>
                <w:color w:val="000000" w:themeColor="text1"/>
                <w:sz w:val="20"/>
                <w:szCs w:val="20"/>
              </w:rPr>
            </w:pPr>
          </w:p>
        </w:tc>
        <w:tc>
          <w:tcPr>
            <w:tcW w:w="900" w:type="dxa"/>
          </w:tcPr>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0</w:t>
            </w:r>
          </w:p>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6</w:t>
            </w:r>
          </w:p>
        </w:tc>
      </w:tr>
      <w:tr w:rsidR="00B431BE" w:rsidRPr="00637460" w:rsidTr="009C42E2">
        <w:tc>
          <w:tcPr>
            <w:tcW w:w="889" w:type="dxa"/>
            <w:vMerge/>
          </w:tcPr>
          <w:p w:rsidR="00B431BE" w:rsidRPr="00637460" w:rsidRDefault="00B431BE" w:rsidP="0017636C">
            <w:pPr>
              <w:suppressAutoHyphens/>
              <w:spacing w:before="0" w:after="0"/>
              <w:rPr>
                <w:color w:val="000000" w:themeColor="text1"/>
                <w:sz w:val="20"/>
              </w:rPr>
            </w:pPr>
          </w:p>
        </w:tc>
        <w:tc>
          <w:tcPr>
            <w:tcW w:w="4537" w:type="dxa"/>
          </w:tcPr>
          <w:p w:rsidR="00B431BE" w:rsidRPr="00637460" w:rsidRDefault="00B431BE" w:rsidP="0017636C">
            <w:pPr>
              <w:suppressAutoHyphens/>
              <w:spacing w:before="0" w:after="0"/>
              <w:rPr>
                <w:i/>
                <w:color w:val="000000" w:themeColor="text1"/>
                <w:sz w:val="20"/>
              </w:rPr>
            </w:pPr>
            <w:r w:rsidRPr="00637460">
              <w:rPr>
                <w:i/>
                <w:color w:val="000000" w:themeColor="text1"/>
                <w:sz w:val="20"/>
              </w:rPr>
              <w:t>в форме практической подготовки</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p>
        </w:tc>
        <w:tc>
          <w:tcPr>
            <w:tcW w:w="900" w:type="dxa"/>
          </w:tcPr>
          <w:p w:rsidR="00B431BE" w:rsidRPr="00637460" w:rsidRDefault="00B431BE" w:rsidP="00221ABB">
            <w:pPr>
              <w:tabs>
                <w:tab w:val="left" w:pos="900"/>
              </w:tabs>
              <w:spacing w:before="0" w:after="0"/>
              <w:jc w:val="center"/>
              <w:rPr>
                <w:i/>
                <w:color w:val="000000" w:themeColor="text1"/>
                <w:sz w:val="20"/>
              </w:rPr>
            </w:pPr>
            <w:r w:rsidRPr="00637460">
              <w:rPr>
                <w:i/>
                <w:color w:val="000000" w:themeColor="text1"/>
                <w:sz w:val="20"/>
              </w:rPr>
              <w:t>4</w:t>
            </w: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p>
        </w:tc>
        <w:tc>
          <w:tcPr>
            <w:tcW w:w="933" w:type="dxa"/>
          </w:tcPr>
          <w:p w:rsidR="00B431BE" w:rsidRPr="00637460" w:rsidRDefault="00B431BE" w:rsidP="0017636C">
            <w:pPr>
              <w:tabs>
                <w:tab w:val="left" w:pos="900"/>
              </w:tabs>
              <w:spacing w:before="0" w:after="0"/>
              <w:jc w:val="center"/>
              <w:rPr>
                <w:i/>
                <w:color w:val="000000" w:themeColor="text1"/>
                <w:sz w:val="20"/>
              </w:rPr>
            </w:pPr>
            <w:r w:rsidRPr="00637460">
              <w:rPr>
                <w:i/>
                <w:color w:val="000000" w:themeColor="text1"/>
                <w:sz w:val="20"/>
              </w:rPr>
              <w:t>4</w:t>
            </w:r>
          </w:p>
        </w:tc>
        <w:tc>
          <w:tcPr>
            <w:tcW w:w="687" w:type="dxa"/>
          </w:tcPr>
          <w:p w:rsidR="00B431BE" w:rsidRPr="00637460" w:rsidRDefault="00B431BE" w:rsidP="0017636C">
            <w:pPr>
              <w:pStyle w:val="afff9"/>
              <w:suppressAutoHyphens/>
              <w:snapToGrid w:val="0"/>
              <w:jc w:val="center"/>
              <w:rPr>
                <w:i/>
                <w:color w:val="000000" w:themeColor="text1"/>
                <w:sz w:val="20"/>
                <w:szCs w:val="20"/>
              </w:rPr>
            </w:pPr>
          </w:p>
        </w:tc>
        <w:tc>
          <w:tcPr>
            <w:tcW w:w="900" w:type="dxa"/>
          </w:tcPr>
          <w:p w:rsidR="00B431BE" w:rsidRPr="00637460" w:rsidRDefault="00B431BE" w:rsidP="0017636C">
            <w:pPr>
              <w:pStyle w:val="afff9"/>
              <w:suppressAutoHyphens/>
              <w:snapToGrid w:val="0"/>
              <w:jc w:val="center"/>
              <w:rPr>
                <w:i/>
                <w:color w:val="000000" w:themeColor="text1"/>
                <w:sz w:val="20"/>
                <w:szCs w:val="20"/>
              </w:rPr>
            </w:pPr>
            <w:r w:rsidRPr="00637460">
              <w:rPr>
                <w:i/>
                <w:color w:val="000000" w:themeColor="text1"/>
                <w:sz w:val="20"/>
                <w:szCs w:val="20"/>
              </w:rPr>
              <w:t>2</w:t>
            </w:r>
          </w:p>
        </w:tc>
      </w:tr>
      <w:tr w:rsidR="00B431BE" w:rsidRPr="00637460" w:rsidTr="004A57FA">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1.2.2</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занятия семинарского типа: лабораторные работы  (лабораторные практикумы)</w:t>
            </w:r>
          </w:p>
        </w:tc>
        <w:tc>
          <w:tcPr>
            <w:tcW w:w="720" w:type="dxa"/>
          </w:tcPr>
          <w:p w:rsidR="00B431BE" w:rsidRPr="00637460" w:rsidRDefault="00B431BE" w:rsidP="00221ABB">
            <w:pPr>
              <w:suppressAutoHyphens/>
              <w:spacing w:before="0" w:after="0"/>
              <w:jc w:val="center"/>
              <w:rPr>
                <w:color w:val="000000" w:themeColor="text1"/>
                <w:sz w:val="20"/>
              </w:rPr>
            </w:pPr>
            <w:r w:rsidRPr="00637460">
              <w:rPr>
                <w:color w:val="000000" w:themeColor="text1"/>
                <w:sz w:val="20"/>
              </w:rPr>
              <w:t>-</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color w:val="000000" w:themeColor="text1"/>
                <w:sz w:val="20"/>
                <w:szCs w:val="20"/>
              </w:rPr>
            </w:pPr>
            <w:r w:rsidRPr="00637460">
              <w:rPr>
                <w:color w:val="000000" w:themeColor="text1"/>
                <w:sz w:val="20"/>
                <w:szCs w:val="20"/>
              </w:rPr>
              <w:t>-</w:t>
            </w:r>
          </w:p>
        </w:tc>
        <w:tc>
          <w:tcPr>
            <w:tcW w:w="900" w:type="dxa"/>
          </w:tcPr>
          <w:p w:rsidR="00B431BE" w:rsidRPr="00637460" w:rsidRDefault="00B431BE" w:rsidP="0017636C">
            <w:pPr>
              <w:pStyle w:val="afff9"/>
              <w:suppressAutoHyphens/>
              <w:snapToGrid w:val="0"/>
              <w:jc w:val="center"/>
              <w:rPr>
                <w:color w:val="000000" w:themeColor="text1"/>
                <w:sz w:val="20"/>
                <w:szCs w:val="20"/>
              </w:rPr>
            </w:pPr>
          </w:p>
        </w:tc>
      </w:tr>
      <w:tr w:rsidR="00B431BE" w:rsidRPr="00637460" w:rsidTr="004A57FA">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1.2.3</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 xml:space="preserve">курсовое проектирование (выполнение курсовой работы) </w:t>
            </w:r>
          </w:p>
        </w:tc>
        <w:tc>
          <w:tcPr>
            <w:tcW w:w="720" w:type="dxa"/>
          </w:tcPr>
          <w:p w:rsidR="00B431BE" w:rsidRPr="00637460" w:rsidRDefault="00B431BE" w:rsidP="00221ABB">
            <w:pPr>
              <w:suppressAutoHyphens/>
              <w:spacing w:before="0" w:after="0"/>
              <w:jc w:val="center"/>
              <w:rPr>
                <w:color w:val="000000" w:themeColor="text1"/>
                <w:sz w:val="20"/>
              </w:rPr>
            </w:pPr>
            <w:r w:rsidRPr="00637460">
              <w:rPr>
                <w:color w:val="000000" w:themeColor="text1"/>
                <w:sz w:val="20"/>
              </w:rPr>
              <w:t>-</w:t>
            </w:r>
          </w:p>
          <w:p w:rsidR="00B431BE" w:rsidRPr="00637460" w:rsidRDefault="00B431BE" w:rsidP="00221ABB">
            <w:pPr>
              <w:pStyle w:val="afff9"/>
              <w:suppressAutoHyphens/>
              <w:snapToGrid w:val="0"/>
              <w:jc w:val="center"/>
              <w:rPr>
                <w:color w:val="000000" w:themeColor="text1"/>
                <w:sz w:val="20"/>
                <w:szCs w:val="20"/>
              </w:rPr>
            </w:pP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w:t>
            </w:r>
          </w:p>
          <w:p w:rsidR="00B431BE" w:rsidRPr="00637460" w:rsidRDefault="00B431BE" w:rsidP="0017636C">
            <w:pPr>
              <w:pStyle w:val="afff9"/>
              <w:suppressAutoHyphens/>
              <w:snapToGrid w:val="0"/>
              <w:jc w:val="center"/>
              <w:rPr>
                <w:color w:val="000000" w:themeColor="text1"/>
                <w:sz w:val="20"/>
                <w:szCs w:val="20"/>
              </w:rPr>
            </w:pP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w:t>
            </w:r>
          </w:p>
          <w:p w:rsidR="00B431BE" w:rsidRPr="00637460" w:rsidRDefault="00B431BE" w:rsidP="0017636C">
            <w:pPr>
              <w:suppressAutoHyphens/>
              <w:spacing w:before="0" w:after="0"/>
              <w:jc w:val="center"/>
              <w:rPr>
                <w:color w:val="000000" w:themeColor="text1"/>
                <w:sz w:val="20"/>
              </w:rPr>
            </w:pPr>
          </w:p>
        </w:tc>
        <w:tc>
          <w:tcPr>
            <w:tcW w:w="900" w:type="dxa"/>
          </w:tcPr>
          <w:p w:rsidR="00B431BE" w:rsidRPr="00637460" w:rsidRDefault="00B431BE" w:rsidP="0017636C">
            <w:pPr>
              <w:suppressAutoHyphens/>
              <w:spacing w:before="0" w:after="0"/>
              <w:jc w:val="center"/>
              <w:rPr>
                <w:color w:val="000000" w:themeColor="text1"/>
                <w:sz w:val="20"/>
              </w:rPr>
            </w:pPr>
          </w:p>
        </w:tc>
      </w:tr>
      <w:tr w:rsidR="00B431BE" w:rsidRPr="00637460" w:rsidTr="004A57FA">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1.3</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контроль промежуточной аттестации и оценивание ее результатов, в том числе:</w:t>
            </w:r>
          </w:p>
        </w:tc>
        <w:tc>
          <w:tcPr>
            <w:tcW w:w="720" w:type="dxa"/>
          </w:tcPr>
          <w:p w:rsidR="00B431BE" w:rsidRPr="00637460" w:rsidRDefault="00B431BE" w:rsidP="00221ABB">
            <w:pPr>
              <w:tabs>
                <w:tab w:val="left" w:pos="900"/>
              </w:tabs>
              <w:spacing w:before="0" w:after="0"/>
              <w:jc w:val="center"/>
              <w:rPr>
                <w:color w:val="000000" w:themeColor="text1"/>
                <w:sz w:val="20"/>
              </w:rPr>
            </w:pPr>
            <w:r w:rsidRPr="00637460">
              <w:rPr>
                <w:color w:val="000000" w:themeColor="text1"/>
                <w:sz w:val="20"/>
              </w:rPr>
              <w:t>2,2</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2,2</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2,2</w:t>
            </w:r>
          </w:p>
        </w:tc>
        <w:tc>
          <w:tcPr>
            <w:tcW w:w="900" w:type="dxa"/>
          </w:tcPr>
          <w:p w:rsidR="00B431BE" w:rsidRPr="00637460" w:rsidRDefault="00B431BE" w:rsidP="0017636C">
            <w:pPr>
              <w:suppressAutoHyphens/>
              <w:spacing w:before="0" w:after="0"/>
              <w:jc w:val="center"/>
              <w:rPr>
                <w:color w:val="000000" w:themeColor="text1"/>
                <w:sz w:val="20"/>
              </w:rPr>
            </w:pP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1.3.1</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 xml:space="preserve">консультации групповые </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p>
        </w:tc>
        <w:tc>
          <w:tcPr>
            <w:tcW w:w="900" w:type="dxa"/>
          </w:tcPr>
          <w:p w:rsidR="00B431BE" w:rsidRPr="00637460" w:rsidRDefault="00B431BE" w:rsidP="00221ABB">
            <w:pPr>
              <w:suppressAutoHyphens/>
              <w:spacing w:before="0" w:after="0"/>
              <w:jc w:val="center"/>
              <w:rPr>
                <w:color w:val="000000" w:themeColor="text1"/>
                <w:sz w:val="20"/>
              </w:rPr>
            </w:pPr>
            <w:r w:rsidRPr="00637460">
              <w:rPr>
                <w:color w:val="000000" w:themeColor="text1"/>
                <w:sz w:val="20"/>
              </w:rPr>
              <w:t>2</w:t>
            </w: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p>
        </w:tc>
        <w:tc>
          <w:tcPr>
            <w:tcW w:w="933"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2</w:t>
            </w:r>
          </w:p>
        </w:tc>
        <w:tc>
          <w:tcPr>
            <w:tcW w:w="687" w:type="dxa"/>
          </w:tcPr>
          <w:p w:rsidR="00B431BE" w:rsidRPr="00637460" w:rsidRDefault="00B431BE" w:rsidP="0017636C">
            <w:pPr>
              <w:suppressAutoHyphens/>
              <w:spacing w:before="0" w:after="0"/>
              <w:jc w:val="center"/>
              <w:rPr>
                <w:color w:val="000000" w:themeColor="text1"/>
                <w:sz w:val="20"/>
              </w:rPr>
            </w:pPr>
          </w:p>
        </w:tc>
        <w:tc>
          <w:tcPr>
            <w:tcW w:w="900"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2</w:t>
            </w: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1.3.2</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 xml:space="preserve">прохождение промежуточной аттестации </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p>
        </w:tc>
        <w:tc>
          <w:tcPr>
            <w:tcW w:w="900" w:type="dxa"/>
          </w:tcPr>
          <w:p w:rsidR="00B431BE" w:rsidRPr="00637460" w:rsidRDefault="00B431BE" w:rsidP="00221ABB">
            <w:pPr>
              <w:suppressAutoHyphens/>
              <w:spacing w:before="0" w:after="0"/>
              <w:jc w:val="center"/>
              <w:rPr>
                <w:color w:val="000000" w:themeColor="text1"/>
                <w:sz w:val="20"/>
              </w:rPr>
            </w:pPr>
            <w:r w:rsidRPr="00637460">
              <w:rPr>
                <w:color w:val="000000" w:themeColor="text1"/>
                <w:sz w:val="20"/>
              </w:rPr>
              <w:t>0,2</w:t>
            </w: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p>
        </w:tc>
        <w:tc>
          <w:tcPr>
            <w:tcW w:w="933"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0,2</w:t>
            </w:r>
          </w:p>
        </w:tc>
        <w:tc>
          <w:tcPr>
            <w:tcW w:w="687" w:type="dxa"/>
          </w:tcPr>
          <w:p w:rsidR="00B431BE" w:rsidRPr="00637460" w:rsidRDefault="00B431BE" w:rsidP="0017636C">
            <w:pPr>
              <w:suppressAutoHyphens/>
              <w:spacing w:before="0" w:after="0"/>
              <w:jc w:val="center"/>
              <w:rPr>
                <w:color w:val="000000" w:themeColor="text1"/>
                <w:sz w:val="20"/>
              </w:rPr>
            </w:pPr>
          </w:p>
        </w:tc>
        <w:tc>
          <w:tcPr>
            <w:tcW w:w="900"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0,2</w:t>
            </w: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b/>
                <w:color w:val="000000" w:themeColor="text1"/>
                <w:sz w:val="20"/>
              </w:rPr>
              <w:t>2</w:t>
            </w:r>
          </w:p>
        </w:tc>
        <w:tc>
          <w:tcPr>
            <w:tcW w:w="4537" w:type="dxa"/>
          </w:tcPr>
          <w:p w:rsidR="00B431BE" w:rsidRPr="00637460" w:rsidRDefault="00B431BE" w:rsidP="0017636C">
            <w:pPr>
              <w:suppressAutoHyphens/>
              <w:spacing w:before="0" w:after="0"/>
              <w:rPr>
                <w:color w:val="000000" w:themeColor="text1"/>
                <w:sz w:val="20"/>
              </w:rPr>
            </w:pPr>
            <w:r w:rsidRPr="00637460">
              <w:rPr>
                <w:b/>
                <w:color w:val="000000" w:themeColor="text1"/>
                <w:sz w:val="20"/>
              </w:rPr>
              <w:t>Самостоятельная работа (всего)</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r w:rsidRPr="00637460">
              <w:rPr>
                <w:b/>
                <w:color w:val="000000" w:themeColor="text1"/>
                <w:sz w:val="20"/>
              </w:rPr>
              <w:t>125,8</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r w:rsidRPr="00637460">
              <w:rPr>
                <w:b/>
                <w:color w:val="000000" w:themeColor="text1"/>
                <w:sz w:val="20"/>
              </w:rPr>
              <w:t>125,8</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suppressAutoHyphens/>
              <w:spacing w:before="0" w:after="0"/>
              <w:jc w:val="center"/>
              <w:rPr>
                <w:color w:val="000000" w:themeColor="text1"/>
                <w:sz w:val="20"/>
              </w:rPr>
            </w:pPr>
            <w:r w:rsidRPr="00637460">
              <w:rPr>
                <w:color w:val="000000" w:themeColor="text1"/>
                <w:sz w:val="20"/>
              </w:rPr>
              <w:t>132</w:t>
            </w:r>
          </w:p>
        </w:tc>
        <w:tc>
          <w:tcPr>
            <w:tcW w:w="900" w:type="dxa"/>
          </w:tcPr>
          <w:p w:rsidR="00B431BE" w:rsidRPr="00637460" w:rsidRDefault="00B431BE" w:rsidP="0017636C">
            <w:pPr>
              <w:suppressAutoHyphens/>
              <w:spacing w:before="0" w:after="0"/>
              <w:jc w:val="center"/>
              <w:rPr>
                <w:color w:val="000000" w:themeColor="text1"/>
                <w:sz w:val="20"/>
              </w:rPr>
            </w:pPr>
          </w:p>
        </w:tc>
      </w:tr>
      <w:tr w:rsidR="00B431BE" w:rsidRPr="00637460" w:rsidTr="004A57FA">
        <w:tc>
          <w:tcPr>
            <w:tcW w:w="889" w:type="dxa"/>
          </w:tcPr>
          <w:p w:rsidR="00B431BE" w:rsidRPr="00637460" w:rsidRDefault="00B431BE" w:rsidP="0017636C">
            <w:pPr>
              <w:tabs>
                <w:tab w:val="center" w:pos="4677"/>
                <w:tab w:val="right" w:pos="9355"/>
              </w:tabs>
              <w:suppressAutoHyphens/>
              <w:spacing w:before="0" w:after="0"/>
              <w:rPr>
                <w:b/>
                <w:color w:val="000000" w:themeColor="text1"/>
                <w:sz w:val="20"/>
              </w:rPr>
            </w:pPr>
            <w:r w:rsidRPr="00637460">
              <w:rPr>
                <w:color w:val="000000" w:themeColor="text1"/>
                <w:sz w:val="20"/>
              </w:rPr>
              <w:t>2.1</w:t>
            </w:r>
          </w:p>
        </w:tc>
        <w:tc>
          <w:tcPr>
            <w:tcW w:w="4537" w:type="dxa"/>
          </w:tcPr>
          <w:p w:rsidR="00B431BE" w:rsidRPr="00637460" w:rsidRDefault="00B431BE" w:rsidP="0017636C">
            <w:pPr>
              <w:tabs>
                <w:tab w:val="center" w:pos="4677"/>
                <w:tab w:val="right" w:pos="9355"/>
              </w:tabs>
              <w:suppressAutoHyphens/>
              <w:spacing w:before="0" w:after="0"/>
              <w:rPr>
                <w:color w:val="000000" w:themeColor="text1"/>
                <w:sz w:val="20"/>
              </w:rPr>
            </w:pPr>
            <w:r w:rsidRPr="00146C56">
              <w:rPr>
                <w:sz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B431BE" w:rsidRPr="00637460" w:rsidRDefault="00B431BE" w:rsidP="00221ABB">
            <w:pPr>
              <w:tabs>
                <w:tab w:val="left" w:pos="900"/>
              </w:tabs>
              <w:spacing w:before="0" w:after="0"/>
              <w:jc w:val="center"/>
              <w:rPr>
                <w:color w:val="000000" w:themeColor="text1"/>
                <w:sz w:val="20"/>
              </w:rPr>
            </w:pPr>
            <w:r w:rsidRPr="00637460">
              <w:rPr>
                <w:color w:val="000000" w:themeColor="text1"/>
                <w:sz w:val="20"/>
              </w:rPr>
              <w:t>125,8</w:t>
            </w:r>
          </w:p>
        </w:tc>
        <w:tc>
          <w:tcPr>
            <w:tcW w:w="900" w:type="dxa"/>
          </w:tcPr>
          <w:p w:rsidR="00B431BE" w:rsidRPr="00637460" w:rsidRDefault="00B431BE" w:rsidP="00221ABB">
            <w:pPr>
              <w:tabs>
                <w:tab w:val="left" w:pos="900"/>
              </w:tabs>
              <w:spacing w:before="0" w:after="0"/>
              <w:jc w:val="center"/>
              <w:rPr>
                <w:b/>
                <w:color w:val="000000" w:themeColor="text1"/>
                <w:sz w:val="20"/>
              </w:rPr>
            </w:pPr>
          </w:p>
        </w:tc>
        <w:tc>
          <w:tcPr>
            <w:tcW w:w="720" w:type="dxa"/>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125,8</w:t>
            </w:r>
          </w:p>
        </w:tc>
        <w:tc>
          <w:tcPr>
            <w:tcW w:w="933" w:type="dxa"/>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b/>
                <w:color w:val="000000" w:themeColor="text1"/>
                <w:sz w:val="20"/>
                <w:szCs w:val="20"/>
              </w:rPr>
            </w:pPr>
            <w:r w:rsidRPr="00637460">
              <w:rPr>
                <w:b/>
                <w:color w:val="000000" w:themeColor="text1"/>
                <w:sz w:val="20"/>
                <w:szCs w:val="20"/>
              </w:rPr>
              <w:t>132</w:t>
            </w:r>
          </w:p>
        </w:tc>
        <w:tc>
          <w:tcPr>
            <w:tcW w:w="900" w:type="dxa"/>
          </w:tcPr>
          <w:p w:rsidR="00B431BE" w:rsidRPr="00637460" w:rsidRDefault="00B431BE" w:rsidP="0017636C">
            <w:pPr>
              <w:pStyle w:val="afff9"/>
              <w:suppressAutoHyphens/>
              <w:snapToGrid w:val="0"/>
              <w:jc w:val="center"/>
              <w:rPr>
                <w:b/>
                <w:color w:val="000000" w:themeColor="text1"/>
                <w:sz w:val="20"/>
                <w:szCs w:val="20"/>
              </w:rPr>
            </w:pPr>
          </w:p>
        </w:tc>
      </w:tr>
      <w:tr w:rsidR="00B431BE" w:rsidRPr="00637460" w:rsidTr="009C42E2">
        <w:tc>
          <w:tcPr>
            <w:tcW w:w="889" w:type="dxa"/>
          </w:tcPr>
          <w:p w:rsidR="00B431BE" w:rsidRPr="00637460" w:rsidRDefault="00B431BE" w:rsidP="0017636C">
            <w:pPr>
              <w:suppressAutoHyphens/>
              <w:spacing w:before="0" w:after="0"/>
              <w:rPr>
                <w:color w:val="000000" w:themeColor="text1"/>
                <w:sz w:val="20"/>
              </w:rPr>
            </w:pPr>
            <w:r w:rsidRPr="00637460">
              <w:rPr>
                <w:color w:val="000000" w:themeColor="text1"/>
                <w:sz w:val="20"/>
              </w:rPr>
              <w:t>2.2</w:t>
            </w:r>
          </w:p>
        </w:tc>
        <w:tc>
          <w:tcPr>
            <w:tcW w:w="4537" w:type="dxa"/>
          </w:tcPr>
          <w:p w:rsidR="00B431BE" w:rsidRPr="00637460" w:rsidRDefault="00B431BE" w:rsidP="0017636C">
            <w:pPr>
              <w:suppressAutoHyphens/>
              <w:spacing w:before="0" w:after="0"/>
              <w:rPr>
                <w:color w:val="000000" w:themeColor="text1"/>
                <w:sz w:val="20"/>
              </w:rPr>
            </w:pPr>
            <w:r w:rsidRPr="00637460">
              <w:rPr>
                <w:color w:val="000000" w:themeColor="text1"/>
                <w:sz w:val="20"/>
              </w:rPr>
              <w:t>самостоятельная работа при подготовке к промежуточной аттестации</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p>
        </w:tc>
        <w:tc>
          <w:tcPr>
            <w:tcW w:w="900" w:type="dxa"/>
            <w:vAlign w:val="center"/>
          </w:tcPr>
          <w:p w:rsidR="00B431BE" w:rsidRPr="00637460" w:rsidRDefault="00B431BE" w:rsidP="00221ABB">
            <w:pPr>
              <w:tabs>
                <w:tab w:val="left" w:pos="900"/>
              </w:tabs>
              <w:spacing w:before="0" w:after="0"/>
              <w:jc w:val="center"/>
              <w:rPr>
                <w:b/>
                <w:color w:val="000000" w:themeColor="text1"/>
                <w:sz w:val="20"/>
              </w:rPr>
            </w:pP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p>
        </w:tc>
        <w:tc>
          <w:tcPr>
            <w:tcW w:w="933" w:type="dxa"/>
            <w:vAlign w:val="center"/>
          </w:tcPr>
          <w:p w:rsidR="00B431BE" w:rsidRPr="00637460" w:rsidRDefault="00B431BE" w:rsidP="0017636C">
            <w:pPr>
              <w:tabs>
                <w:tab w:val="left" w:pos="900"/>
              </w:tabs>
              <w:spacing w:before="0" w:after="0"/>
              <w:jc w:val="center"/>
              <w:rPr>
                <w:b/>
                <w:color w:val="000000" w:themeColor="text1"/>
                <w:sz w:val="20"/>
              </w:rPr>
            </w:pPr>
          </w:p>
        </w:tc>
        <w:tc>
          <w:tcPr>
            <w:tcW w:w="687" w:type="dxa"/>
          </w:tcPr>
          <w:p w:rsidR="00B431BE" w:rsidRPr="00637460" w:rsidRDefault="00B431BE" w:rsidP="0017636C">
            <w:pPr>
              <w:pStyle w:val="afff9"/>
              <w:suppressAutoHyphens/>
              <w:snapToGrid w:val="0"/>
              <w:jc w:val="center"/>
              <w:rPr>
                <w:color w:val="000000" w:themeColor="text1"/>
                <w:sz w:val="20"/>
                <w:szCs w:val="20"/>
              </w:rPr>
            </w:pPr>
            <w:r w:rsidRPr="00637460">
              <w:rPr>
                <w:b/>
                <w:color w:val="000000" w:themeColor="text1"/>
                <w:sz w:val="20"/>
                <w:szCs w:val="20"/>
              </w:rPr>
              <w:t>1,8</w:t>
            </w:r>
          </w:p>
        </w:tc>
        <w:tc>
          <w:tcPr>
            <w:tcW w:w="900" w:type="dxa"/>
          </w:tcPr>
          <w:p w:rsidR="00B431BE" w:rsidRPr="00637460" w:rsidRDefault="00B431BE" w:rsidP="0017636C">
            <w:pPr>
              <w:pStyle w:val="afff9"/>
              <w:suppressAutoHyphens/>
              <w:snapToGrid w:val="0"/>
              <w:jc w:val="center"/>
              <w:rPr>
                <w:b/>
                <w:color w:val="000000" w:themeColor="text1"/>
                <w:sz w:val="20"/>
                <w:szCs w:val="20"/>
              </w:rPr>
            </w:pPr>
          </w:p>
        </w:tc>
      </w:tr>
      <w:tr w:rsidR="00B431BE" w:rsidRPr="00637460" w:rsidTr="009C42E2">
        <w:tc>
          <w:tcPr>
            <w:tcW w:w="889" w:type="dxa"/>
            <w:vMerge w:val="restart"/>
          </w:tcPr>
          <w:p w:rsidR="00B431BE" w:rsidRPr="00637460" w:rsidRDefault="00B431BE" w:rsidP="0017636C">
            <w:pPr>
              <w:suppressAutoHyphens/>
              <w:spacing w:before="0" w:after="0"/>
              <w:rPr>
                <w:b/>
                <w:color w:val="000000" w:themeColor="text1"/>
                <w:sz w:val="20"/>
              </w:rPr>
            </w:pPr>
            <w:r w:rsidRPr="00637460">
              <w:rPr>
                <w:b/>
                <w:color w:val="000000" w:themeColor="text1"/>
                <w:sz w:val="20"/>
              </w:rPr>
              <w:t>3</w:t>
            </w:r>
          </w:p>
        </w:tc>
        <w:tc>
          <w:tcPr>
            <w:tcW w:w="4537" w:type="dxa"/>
            <w:vMerge w:val="restart"/>
          </w:tcPr>
          <w:p w:rsidR="00B431BE" w:rsidRPr="00637460" w:rsidRDefault="00B431BE" w:rsidP="0017636C">
            <w:pPr>
              <w:suppressAutoHyphens/>
              <w:spacing w:before="0" w:after="0"/>
              <w:rPr>
                <w:color w:val="000000" w:themeColor="text1"/>
                <w:sz w:val="20"/>
              </w:rPr>
            </w:pPr>
            <w:r w:rsidRPr="00637460">
              <w:rPr>
                <w:b/>
                <w:color w:val="000000" w:themeColor="text1"/>
                <w:sz w:val="20"/>
              </w:rPr>
              <w:t>Общая трудоемкость</w:t>
            </w:r>
            <w:r w:rsidRPr="00637460">
              <w:rPr>
                <w:color w:val="000000" w:themeColor="text1"/>
                <w:sz w:val="20"/>
              </w:rPr>
              <w:t xml:space="preserve">                                   часы</w:t>
            </w:r>
          </w:p>
          <w:p w:rsidR="00B431BE" w:rsidRPr="00637460" w:rsidRDefault="00B431BE" w:rsidP="0017636C">
            <w:pPr>
              <w:suppressAutoHyphens/>
              <w:spacing w:before="0" w:after="0"/>
              <w:rPr>
                <w:color w:val="000000" w:themeColor="text1"/>
                <w:sz w:val="20"/>
              </w:rPr>
            </w:pPr>
            <w:r w:rsidRPr="00637460">
              <w:rPr>
                <w:b/>
                <w:color w:val="000000" w:themeColor="text1"/>
                <w:sz w:val="20"/>
              </w:rPr>
              <w:t>дисциплины</w:t>
            </w:r>
            <w:r w:rsidRPr="00637460">
              <w:rPr>
                <w:color w:val="000000" w:themeColor="text1"/>
                <w:sz w:val="20"/>
              </w:rPr>
              <w:t xml:space="preserve">                           зачетные единицы</w:t>
            </w:r>
          </w:p>
          <w:p w:rsidR="00B431BE" w:rsidRPr="00637460" w:rsidRDefault="00B431BE" w:rsidP="0017636C">
            <w:pPr>
              <w:suppressAutoHyphens/>
              <w:spacing w:before="0" w:after="0"/>
              <w:rPr>
                <w:color w:val="000000" w:themeColor="text1"/>
                <w:sz w:val="20"/>
              </w:rPr>
            </w:pPr>
            <w:r w:rsidRPr="00637460">
              <w:rPr>
                <w:color w:val="000000" w:themeColor="text1"/>
                <w:sz w:val="20"/>
              </w:rPr>
              <w:t>форма промежуточной аттестации</w:t>
            </w:r>
          </w:p>
        </w:tc>
        <w:tc>
          <w:tcPr>
            <w:tcW w:w="720" w:type="dxa"/>
            <w:vAlign w:val="center"/>
          </w:tcPr>
          <w:p w:rsidR="00B431BE" w:rsidRPr="00637460" w:rsidRDefault="00B431BE" w:rsidP="00221ABB">
            <w:pPr>
              <w:tabs>
                <w:tab w:val="left" w:pos="900"/>
              </w:tabs>
              <w:spacing w:before="0" w:after="0"/>
              <w:jc w:val="center"/>
              <w:rPr>
                <w:b/>
                <w:color w:val="000000" w:themeColor="text1"/>
                <w:sz w:val="20"/>
              </w:rPr>
            </w:pPr>
            <w:r w:rsidRPr="00637460">
              <w:rPr>
                <w:b/>
                <w:color w:val="000000" w:themeColor="text1"/>
                <w:sz w:val="20"/>
              </w:rPr>
              <w:t>144</w:t>
            </w:r>
          </w:p>
        </w:tc>
        <w:tc>
          <w:tcPr>
            <w:tcW w:w="900" w:type="dxa"/>
            <w:vAlign w:val="center"/>
          </w:tcPr>
          <w:p w:rsidR="00B431BE" w:rsidRPr="00637460" w:rsidRDefault="00B431BE" w:rsidP="00221ABB">
            <w:pPr>
              <w:tabs>
                <w:tab w:val="left" w:pos="900"/>
              </w:tabs>
              <w:spacing w:before="0" w:after="0"/>
              <w:jc w:val="center"/>
              <w:rPr>
                <w:b/>
                <w:color w:val="000000" w:themeColor="text1"/>
                <w:sz w:val="20"/>
              </w:rPr>
            </w:pPr>
          </w:p>
        </w:tc>
        <w:tc>
          <w:tcPr>
            <w:tcW w:w="720" w:type="dxa"/>
            <w:vAlign w:val="center"/>
          </w:tcPr>
          <w:p w:rsidR="00B431BE" w:rsidRPr="00637460" w:rsidRDefault="00B431BE" w:rsidP="0017636C">
            <w:pPr>
              <w:tabs>
                <w:tab w:val="left" w:pos="900"/>
              </w:tabs>
              <w:spacing w:before="0" w:after="0"/>
              <w:jc w:val="center"/>
              <w:rPr>
                <w:b/>
                <w:color w:val="000000" w:themeColor="text1"/>
                <w:sz w:val="20"/>
              </w:rPr>
            </w:pPr>
            <w:r w:rsidRPr="00637460">
              <w:rPr>
                <w:b/>
                <w:color w:val="000000" w:themeColor="text1"/>
                <w:sz w:val="20"/>
              </w:rPr>
              <w:t>144</w:t>
            </w:r>
          </w:p>
        </w:tc>
        <w:tc>
          <w:tcPr>
            <w:tcW w:w="933" w:type="dxa"/>
            <w:vAlign w:val="center"/>
          </w:tcPr>
          <w:p w:rsidR="00B431BE" w:rsidRPr="00637460" w:rsidRDefault="00B431BE" w:rsidP="0017636C">
            <w:pPr>
              <w:tabs>
                <w:tab w:val="left" w:pos="900"/>
              </w:tabs>
              <w:spacing w:before="0" w:after="0"/>
              <w:jc w:val="center"/>
              <w:rPr>
                <w:b/>
                <w:color w:val="000000" w:themeColor="text1"/>
                <w:sz w:val="20"/>
              </w:rPr>
            </w:pPr>
          </w:p>
        </w:tc>
        <w:tc>
          <w:tcPr>
            <w:tcW w:w="687" w:type="dxa"/>
            <w:vAlign w:val="center"/>
          </w:tcPr>
          <w:p w:rsidR="00B431BE" w:rsidRPr="00637460" w:rsidRDefault="00B431BE" w:rsidP="0017636C">
            <w:pPr>
              <w:tabs>
                <w:tab w:val="left" w:pos="900"/>
              </w:tabs>
              <w:spacing w:before="0" w:after="0"/>
              <w:jc w:val="center"/>
              <w:rPr>
                <w:b/>
                <w:color w:val="000000" w:themeColor="text1"/>
                <w:sz w:val="20"/>
              </w:rPr>
            </w:pPr>
            <w:r w:rsidRPr="00637460">
              <w:rPr>
                <w:b/>
                <w:color w:val="000000" w:themeColor="text1"/>
                <w:sz w:val="20"/>
              </w:rPr>
              <w:t>144</w:t>
            </w:r>
          </w:p>
        </w:tc>
        <w:tc>
          <w:tcPr>
            <w:tcW w:w="900" w:type="dxa"/>
            <w:vAlign w:val="center"/>
          </w:tcPr>
          <w:p w:rsidR="00B431BE" w:rsidRPr="00637460" w:rsidRDefault="00B431BE" w:rsidP="0017636C">
            <w:pPr>
              <w:tabs>
                <w:tab w:val="left" w:pos="900"/>
              </w:tabs>
              <w:spacing w:before="0" w:after="0"/>
              <w:jc w:val="center"/>
              <w:rPr>
                <w:b/>
                <w:color w:val="000000" w:themeColor="text1"/>
                <w:sz w:val="20"/>
              </w:rPr>
            </w:pPr>
          </w:p>
        </w:tc>
      </w:tr>
      <w:tr w:rsidR="00B431BE" w:rsidRPr="00637460" w:rsidTr="009C42E2">
        <w:tc>
          <w:tcPr>
            <w:tcW w:w="889" w:type="dxa"/>
            <w:vMerge/>
          </w:tcPr>
          <w:p w:rsidR="00B431BE" w:rsidRPr="00637460" w:rsidRDefault="00B431BE" w:rsidP="0017636C">
            <w:pPr>
              <w:suppressAutoHyphens/>
              <w:spacing w:before="0" w:after="0"/>
              <w:rPr>
                <w:b/>
                <w:color w:val="000000" w:themeColor="text1"/>
                <w:sz w:val="20"/>
              </w:rPr>
            </w:pPr>
          </w:p>
        </w:tc>
        <w:tc>
          <w:tcPr>
            <w:tcW w:w="4537" w:type="dxa"/>
            <w:vMerge/>
          </w:tcPr>
          <w:p w:rsidR="00B431BE" w:rsidRPr="00637460" w:rsidRDefault="00B431BE" w:rsidP="0017636C">
            <w:pPr>
              <w:suppressAutoHyphens/>
              <w:spacing w:before="0" w:after="0"/>
              <w:rPr>
                <w:b/>
                <w:color w:val="000000" w:themeColor="text1"/>
                <w:sz w:val="20"/>
              </w:rPr>
            </w:pPr>
          </w:p>
        </w:tc>
        <w:tc>
          <w:tcPr>
            <w:tcW w:w="720" w:type="dxa"/>
            <w:vAlign w:val="center"/>
          </w:tcPr>
          <w:p w:rsidR="00B431BE" w:rsidRPr="00637460" w:rsidRDefault="00B431BE" w:rsidP="00221ABB">
            <w:pPr>
              <w:tabs>
                <w:tab w:val="left" w:pos="900"/>
              </w:tabs>
              <w:spacing w:before="0" w:after="0"/>
              <w:jc w:val="center"/>
              <w:rPr>
                <w:color w:val="000000" w:themeColor="text1"/>
                <w:sz w:val="20"/>
              </w:rPr>
            </w:pPr>
            <w:r w:rsidRPr="00637460">
              <w:rPr>
                <w:color w:val="000000" w:themeColor="text1"/>
                <w:sz w:val="20"/>
              </w:rPr>
              <w:t>4</w:t>
            </w:r>
          </w:p>
        </w:tc>
        <w:tc>
          <w:tcPr>
            <w:tcW w:w="900" w:type="dxa"/>
            <w:vAlign w:val="center"/>
          </w:tcPr>
          <w:p w:rsidR="00B431BE" w:rsidRPr="00637460" w:rsidRDefault="00B431BE" w:rsidP="00221ABB">
            <w:pPr>
              <w:tabs>
                <w:tab w:val="left" w:pos="900"/>
              </w:tabs>
              <w:spacing w:before="0" w:after="0"/>
              <w:jc w:val="center"/>
              <w:rPr>
                <w:color w:val="000000" w:themeColor="text1"/>
                <w:sz w:val="20"/>
              </w:rPr>
            </w:pPr>
          </w:p>
        </w:tc>
        <w:tc>
          <w:tcPr>
            <w:tcW w:w="720" w:type="dxa"/>
            <w:vAlign w:val="center"/>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4</w:t>
            </w:r>
          </w:p>
        </w:tc>
        <w:tc>
          <w:tcPr>
            <w:tcW w:w="933" w:type="dxa"/>
            <w:vAlign w:val="center"/>
          </w:tcPr>
          <w:p w:rsidR="00B431BE" w:rsidRPr="00637460" w:rsidRDefault="00B431BE" w:rsidP="0017636C">
            <w:pPr>
              <w:tabs>
                <w:tab w:val="left" w:pos="900"/>
              </w:tabs>
              <w:spacing w:before="0" w:after="0"/>
              <w:jc w:val="center"/>
              <w:rPr>
                <w:color w:val="000000" w:themeColor="text1"/>
                <w:sz w:val="20"/>
              </w:rPr>
            </w:pPr>
          </w:p>
        </w:tc>
        <w:tc>
          <w:tcPr>
            <w:tcW w:w="687" w:type="dxa"/>
            <w:vAlign w:val="center"/>
          </w:tcPr>
          <w:p w:rsidR="00B431BE" w:rsidRPr="00637460" w:rsidRDefault="00B431BE" w:rsidP="0017636C">
            <w:pPr>
              <w:tabs>
                <w:tab w:val="left" w:pos="900"/>
              </w:tabs>
              <w:spacing w:before="0" w:after="0"/>
              <w:jc w:val="center"/>
              <w:rPr>
                <w:color w:val="000000" w:themeColor="text1"/>
                <w:sz w:val="20"/>
              </w:rPr>
            </w:pPr>
            <w:r w:rsidRPr="00637460">
              <w:rPr>
                <w:color w:val="000000" w:themeColor="text1"/>
                <w:sz w:val="20"/>
              </w:rPr>
              <w:t>4</w:t>
            </w:r>
          </w:p>
        </w:tc>
        <w:tc>
          <w:tcPr>
            <w:tcW w:w="900" w:type="dxa"/>
            <w:vAlign w:val="center"/>
          </w:tcPr>
          <w:p w:rsidR="00B431BE" w:rsidRPr="00637460" w:rsidRDefault="00B431BE" w:rsidP="0017636C">
            <w:pPr>
              <w:tabs>
                <w:tab w:val="left" w:pos="900"/>
              </w:tabs>
              <w:spacing w:before="0" w:after="0"/>
              <w:jc w:val="center"/>
              <w:rPr>
                <w:b/>
                <w:color w:val="000000" w:themeColor="text1"/>
                <w:sz w:val="20"/>
              </w:rPr>
            </w:pPr>
          </w:p>
        </w:tc>
      </w:tr>
      <w:tr w:rsidR="0017636C" w:rsidRPr="00637460" w:rsidTr="004A57FA">
        <w:tc>
          <w:tcPr>
            <w:tcW w:w="889" w:type="dxa"/>
            <w:vMerge/>
          </w:tcPr>
          <w:p w:rsidR="0017636C" w:rsidRPr="00637460" w:rsidRDefault="0017636C" w:rsidP="0017636C">
            <w:pPr>
              <w:suppressAutoHyphens/>
              <w:spacing w:before="0" w:after="0"/>
              <w:rPr>
                <w:b/>
                <w:color w:val="000000" w:themeColor="text1"/>
                <w:sz w:val="20"/>
              </w:rPr>
            </w:pPr>
          </w:p>
        </w:tc>
        <w:tc>
          <w:tcPr>
            <w:tcW w:w="4537" w:type="dxa"/>
            <w:vMerge/>
          </w:tcPr>
          <w:p w:rsidR="0017636C" w:rsidRPr="00637460" w:rsidRDefault="0017636C" w:rsidP="0017636C">
            <w:pPr>
              <w:suppressAutoHyphens/>
              <w:spacing w:before="0" w:after="0"/>
              <w:rPr>
                <w:b/>
                <w:color w:val="000000" w:themeColor="text1"/>
                <w:sz w:val="20"/>
              </w:rPr>
            </w:pPr>
          </w:p>
        </w:tc>
        <w:tc>
          <w:tcPr>
            <w:tcW w:w="4860" w:type="dxa"/>
            <w:gridSpan w:val="6"/>
            <w:vAlign w:val="center"/>
          </w:tcPr>
          <w:p w:rsidR="0017636C" w:rsidRPr="00637460" w:rsidRDefault="0017636C" w:rsidP="0017636C">
            <w:pPr>
              <w:tabs>
                <w:tab w:val="left" w:pos="900"/>
              </w:tabs>
              <w:spacing w:before="0" w:after="0"/>
              <w:jc w:val="center"/>
              <w:rPr>
                <w:color w:val="000000" w:themeColor="text1"/>
                <w:sz w:val="20"/>
              </w:rPr>
            </w:pPr>
            <w:r w:rsidRPr="00637460">
              <w:rPr>
                <w:color w:val="000000" w:themeColor="text1"/>
                <w:sz w:val="20"/>
              </w:rPr>
              <w:t>Зачет с оценкой</w:t>
            </w:r>
          </w:p>
        </w:tc>
      </w:tr>
    </w:tbl>
    <w:p w:rsidR="0017636C" w:rsidRPr="00637460" w:rsidRDefault="0017636C" w:rsidP="0017636C">
      <w:pPr>
        <w:spacing w:before="0" w:after="0"/>
        <w:rPr>
          <w:color w:val="000000" w:themeColor="text1"/>
          <w:sz w:val="20"/>
        </w:rPr>
      </w:pPr>
      <w:r w:rsidRPr="00637460">
        <w:rPr>
          <w:color w:val="000000" w:themeColor="text1"/>
          <w:sz w:val="20"/>
        </w:rPr>
        <w:lastRenderedPageBreak/>
        <w:t>*</w:t>
      </w:r>
    </w:p>
    <w:p w:rsidR="0017636C" w:rsidRPr="00637460" w:rsidRDefault="0017636C" w:rsidP="0017636C">
      <w:pPr>
        <w:spacing w:before="0" w:after="0"/>
        <w:rPr>
          <w:color w:val="000000" w:themeColor="text1"/>
          <w:sz w:val="20"/>
        </w:rPr>
      </w:pPr>
      <w:r w:rsidRPr="00637460">
        <w:rPr>
          <w:color w:val="000000" w:themeColor="text1"/>
          <w:sz w:val="20"/>
        </w:rPr>
        <w:t>Семинар – семинар-дискуссия</w:t>
      </w:r>
    </w:p>
    <w:p w:rsidR="0017636C" w:rsidRPr="00637460" w:rsidRDefault="0017636C" w:rsidP="0017636C">
      <w:pPr>
        <w:spacing w:before="0" w:after="0"/>
        <w:rPr>
          <w:color w:val="000000" w:themeColor="text1"/>
          <w:sz w:val="20"/>
        </w:rPr>
      </w:pPr>
      <w:r w:rsidRPr="00637460">
        <w:rPr>
          <w:color w:val="000000" w:themeColor="text1"/>
          <w:sz w:val="20"/>
        </w:rPr>
        <w:t xml:space="preserve">ГТ -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17636C" w:rsidRPr="00637460" w:rsidRDefault="0017636C" w:rsidP="0017636C">
      <w:pPr>
        <w:spacing w:before="0" w:after="0"/>
        <w:rPr>
          <w:color w:val="000000" w:themeColor="text1"/>
          <w:sz w:val="20"/>
        </w:rPr>
      </w:pPr>
      <w:r w:rsidRPr="00637460">
        <w:rPr>
          <w:color w:val="000000" w:themeColor="text1"/>
          <w:sz w:val="20"/>
        </w:rPr>
        <w:t xml:space="preserve">ТТ - практическое занятие - тест-тренинг </w:t>
      </w:r>
    </w:p>
    <w:p w:rsidR="0017636C" w:rsidRPr="00637460" w:rsidRDefault="0017636C" w:rsidP="0017636C">
      <w:pPr>
        <w:spacing w:before="0" w:after="0"/>
        <w:rPr>
          <w:color w:val="000000" w:themeColor="text1"/>
          <w:sz w:val="20"/>
        </w:rPr>
      </w:pPr>
      <w:r w:rsidRPr="00637460">
        <w:rPr>
          <w:color w:val="000000" w:themeColor="text1"/>
          <w:sz w:val="20"/>
        </w:rPr>
        <w:t xml:space="preserve">ПЗТ -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 </w:t>
      </w:r>
    </w:p>
    <w:p w:rsidR="0017636C" w:rsidRPr="00637460" w:rsidRDefault="0017636C" w:rsidP="0017636C">
      <w:pPr>
        <w:spacing w:before="0" w:after="0"/>
        <w:rPr>
          <w:color w:val="000000" w:themeColor="text1"/>
          <w:sz w:val="20"/>
        </w:rPr>
      </w:pPr>
      <w:r w:rsidRPr="00637460">
        <w:rPr>
          <w:color w:val="000000" w:themeColor="text1"/>
          <w:sz w:val="20"/>
        </w:rPr>
        <w:t>ЛС - практическое занятие - логическая схема</w:t>
      </w:r>
    </w:p>
    <w:p w:rsidR="0017636C" w:rsidRPr="00637460" w:rsidRDefault="0017636C" w:rsidP="0017636C">
      <w:pPr>
        <w:spacing w:before="0" w:after="0"/>
        <w:rPr>
          <w:color w:val="000000" w:themeColor="text1"/>
          <w:sz w:val="20"/>
        </w:rPr>
      </w:pPr>
      <w:r w:rsidRPr="00637460">
        <w:rPr>
          <w:color w:val="000000" w:themeColor="text1"/>
          <w:sz w:val="20"/>
        </w:rPr>
        <w:t>УД - семинар-обсуждение устного доклада</w:t>
      </w:r>
    </w:p>
    <w:p w:rsidR="0017636C" w:rsidRPr="00637460" w:rsidRDefault="0017636C" w:rsidP="0017636C">
      <w:pPr>
        <w:spacing w:before="0" w:after="0"/>
        <w:rPr>
          <w:color w:val="000000" w:themeColor="text1"/>
          <w:sz w:val="20"/>
        </w:rPr>
      </w:pPr>
      <w:r w:rsidRPr="00637460">
        <w:rPr>
          <w:color w:val="000000" w:themeColor="text1"/>
          <w:sz w:val="20"/>
        </w:rPr>
        <w:t xml:space="preserve">РФ – семинар-обсуждение реферата </w:t>
      </w:r>
    </w:p>
    <w:p w:rsidR="0017636C" w:rsidRPr="00637460" w:rsidRDefault="0017636C" w:rsidP="0017636C">
      <w:pPr>
        <w:spacing w:before="0" w:after="0"/>
        <w:rPr>
          <w:color w:val="000000" w:themeColor="text1"/>
          <w:sz w:val="20"/>
        </w:rPr>
      </w:pPr>
      <w:proofErr w:type="spellStart"/>
      <w:r w:rsidRPr="00637460">
        <w:rPr>
          <w:color w:val="000000" w:themeColor="text1"/>
          <w:sz w:val="20"/>
        </w:rPr>
        <w:t>Асессмент</w:t>
      </w:r>
      <w:proofErr w:type="spellEnd"/>
      <w:r w:rsidRPr="00637460">
        <w:rPr>
          <w:color w:val="000000" w:themeColor="text1"/>
          <w:sz w:val="20"/>
        </w:rPr>
        <w:t xml:space="preserve"> реферата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17636C" w:rsidRPr="00637460" w:rsidRDefault="0017636C" w:rsidP="0017636C">
      <w:pPr>
        <w:spacing w:before="0" w:after="0"/>
        <w:rPr>
          <w:color w:val="000000" w:themeColor="text1"/>
          <w:sz w:val="20"/>
        </w:rPr>
      </w:pPr>
      <w:r w:rsidRPr="00637460">
        <w:rPr>
          <w:color w:val="000000" w:themeColor="text1"/>
          <w:sz w:val="20"/>
        </w:rPr>
        <w:t xml:space="preserve">ВБ - </w:t>
      </w:r>
      <w:proofErr w:type="spellStart"/>
      <w:r w:rsidRPr="00637460">
        <w:rPr>
          <w:color w:val="000000" w:themeColor="text1"/>
          <w:sz w:val="20"/>
        </w:rPr>
        <w:t>вебинар</w:t>
      </w:r>
      <w:proofErr w:type="spellEnd"/>
      <w:r w:rsidRPr="00637460">
        <w:rPr>
          <w:color w:val="000000" w:themeColor="text1"/>
          <w:sz w:val="20"/>
        </w:rPr>
        <w:t xml:space="preserve"> </w:t>
      </w:r>
    </w:p>
    <w:p w:rsidR="0017636C" w:rsidRPr="00637460" w:rsidRDefault="0017636C" w:rsidP="0017636C">
      <w:pPr>
        <w:spacing w:before="0" w:after="0"/>
        <w:rPr>
          <w:color w:val="000000" w:themeColor="text1"/>
          <w:sz w:val="20"/>
        </w:rPr>
      </w:pPr>
      <w:r w:rsidRPr="00637460">
        <w:rPr>
          <w:color w:val="000000" w:themeColor="text1"/>
          <w:sz w:val="20"/>
        </w:rPr>
        <w:t xml:space="preserve">УЭ - семинар-обсуждение устного эссе </w:t>
      </w:r>
    </w:p>
    <w:p w:rsidR="0017636C" w:rsidRPr="00637460" w:rsidRDefault="0017636C" w:rsidP="0017636C">
      <w:pPr>
        <w:spacing w:before="0" w:after="0"/>
        <w:rPr>
          <w:color w:val="000000" w:themeColor="text1"/>
          <w:sz w:val="20"/>
        </w:rPr>
      </w:pPr>
      <w:r w:rsidRPr="00637460">
        <w:rPr>
          <w:color w:val="000000" w:themeColor="text1"/>
          <w:sz w:val="20"/>
        </w:rPr>
        <w:t xml:space="preserve">АЛТ - практическое занятие - алгоритмический тренинг  </w:t>
      </w:r>
    </w:p>
    <w:p w:rsidR="0017636C" w:rsidRPr="00637460" w:rsidRDefault="0017636C" w:rsidP="0017636C">
      <w:pPr>
        <w:widowControl/>
        <w:snapToGrid/>
        <w:spacing w:before="0" w:after="0"/>
        <w:ind w:firstLine="680"/>
        <w:rPr>
          <w:b/>
          <w:color w:val="000000" w:themeColor="text1"/>
          <w:sz w:val="20"/>
        </w:rPr>
      </w:pPr>
    </w:p>
    <w:p w:rsidR="0017636C" w:rsidRPr="00637460" w:rsidRDefault="0017636C" w:rsidP="0017636C">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5. Содержание дисциплины</w:t>
      </w:r>
    </w:p>
    <w:p w:rsidR="0017636C" w:rsidRPr="00637460" w:rsidRDefault="0017636C" w:rsidP="0017636C">
      <w:pPr>
        <w:widowControl/>
        <w:snapToGrid/>
        <w:spacing w:before="0" w:after="0"/>
        <w:ind w:firstLine="680"/>
        <w:rPr>
          <w:b/>
          <w:color w:val="000000" w:themeColor="text1"/>
          <w:sz w:val="20"/>
        </w:rPr>
      </w:pPr>
      <w:r w:rsidRPr="00637460">
        <w:rPr>
          <w:b/>
          <w:color w:val="000000" w:themeColor="text1"/>
          <w:sz w:val="20"/>
        </w:rPr>
        <w:t>5.1. Содержание разделов и тем</w:t>
      </w:r>
    </w:p>
    <w:p w:rsidR="0017636C" w:rsidRPr="00637460" w:rsidRDefault="0017636C" w:rsidP="0017636C">
      <w:pPr>
        <w:widowControl/>
        <w:snapToGrid/>
        <w:spacing w:before="0" w:after="0"/>
        <w:ind w:firstLine="680"/>
        <w:rPr>
          <w:b/>
          <w:color w:val="000000" w:themeColor="text1"/>
          <w:sz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318"/>
        <w:gridCol w:w="6929"/>
      </w:tblGrid>
      <w:tr w:rsidR="0017636C" w:rsidRPr="00637460" w:rsidTr="004A57FA">
        <w:trPr>
          <w:tblHeader/>
        </w:trPr>
        <w:tc>
          <w:tcPr>
            <w:tcW w:w="257" w:type="pct"/>
          </w:tcPr>
          <w:p w:rsidR="0017636C" w:rsidRPr="00637460" w:rsidRDefault="0017636C" w:rsidP="0017636C">
            <w:pPr>
              <w:widowControl/>
              <w:suppressAutoHyphens/>
              <w:snapToGrid/>
              <w:spacing w:before="0" w:after="0"/>
              <w:contextualSpacing/>
              <w:jc w:val="center"/>
              <w:rPr>
                <w:color w:val="000000" w:themeColor="text1"/>
                <w:sz w:val="20"/>
              </w:rPr>
            </w:pPr>
            <w:r w:rsidRPr="00637460">
              <w:rPr>
                <w:color w:val="000000" w:themeColor="text1"/>
                <w:sz w:val="20"/>
              </w:rPr>
              <w:t>№ п/п</w:t>
            </w:r>
          </w:p>
        </w:tc>
        <w:tc>
          <w:tcPr>
            <w:tcW w:w="1189" w:type="pct"/>
          </w:tcPr>
          <w:p w:rsidR="0017636C" w:rsidRPr="00637460" w:rsidRDefault="0017636C" w:rsidP="0017636C">
            <w:pPr>
              <w:widowControl/>
              <w:suppressAutoHyphens/>
              <w:snapToGrid/>
              <w:spacing w:before="0" w:after="0"/>
              <w:contextualSpacing/>
              <w:jc w:val="center"/>
              <w:rPr>
                <w:color w:val="000000" w:themeColor="text1"/>
                <w:spacing w:val="-2"/>
                <w:sz w:val="20"/>
              </w:rPr>
            </w:pPr>
            <w:r w:rsidRPr="00637460">
              <w:rPr>
                <w:color w:val="000000" w:themeColor="text1"/>
                <w:spacing w:val="-2"/>
                <w:sz w:val="20"/>
              </w:rPr>
              <w:t>Наименование раздела дисциплины</w:t>
            </w:r>
          </w:p>
        </w:tc>
        <w:tc>
          <w:tcPr>
            <w:tcW w:w="3554" w:type="pct"/>
          </w:tcPr>
          <w:p w:rsidR="0017636C" w:rsidRPr="00637460" w:rsidRDefault="0017636C" w:rsidP="0017636C">
            <w:pPr>
              <w:widowControl/>
              <w:snapToGrid/>
              <w:spacing w:before="0" w:after="0"/>
              <w:contextualSpacing/>
              <w:jc w:val="center"/>
              <w:rPr>
                <w:color w:val="000000" w:themeColor="text1"/>
                <w:sz w:val="20"/>
              </w:rPr>
            </w:pPr>
            <w:r w:rsidRPr="00637460">
              <w:rPr>
                <w:color w:val="000000" w:themeColor="text1"/>
                <w:sz w:val="20"/>
              </w:rPr>
              <w:t>Содержание раздела дисциплины</w:t>
            </w:r>
          </w:p>
        </w:tc>
      </w:tr>
      <w:tr w:rsidR="0017636C" w:rsidRPr="00637460" w:rsidTr="004A57FA">
        <w:tc>
          <w:tcPr>
            <w:tcW w:w="257" w:type="pct"/>
          </w:tcPr>
          <w:p w:rsidR="0017636C" w:rsidRPr="00637460" w:rsidRDefault="0017636C" w:rsidP="0017636C">
            <w:pPr>
              <w:widowControl/>
              <w:suppressAutoHyphens/>
              <w:snapToGrid/>
              <w:spacing w:before="0" w:after="0"/>
              <w:contextualSpacing/>
              <w:jc w:val="center"/>
              <w:rPr>
                <w:color w:val="000000" w:themeColor="text1"/>
                <w:sz w:val="20"/>
              </w:rPr>
            </w:pPr>
            <w:r w:rsidRPr="00637460">
              <w:rPr>
                <w:color w:val="000000" w:themeColor="text1"/>
                <w:sz w:val="20"/>
              </w:rPr>
              <w:t>1</w:t>
            </w:r>
          </w:p>
        </w:tc>
        <w:tc>
          <w:tcPr>
            <w:tcW w:w="1189" w:type="pct"/>
          </w:tcPr>
          <w:p w:rsidR="0017636C" w:rsidRPr="00637460" w:rsidRDefault="0017636C" w:rsidP="0017636C">
            <w:pPr>
              <w:widowControl/>
              <w:snapToGrid/>
              <w:spacing w:before="0" w:after="0"/>
              <w:contextualSpacing/>
              <w:rPr>
                <w:color w:val="000000" w:themeColor="text1"/>
                <w:sz w:val="20"/>
              </w:rPr>
            </w:pPr>
            <w:r w:rsidRPr="00637460">
              <w:rPr>
                <w:color w:val="000000" w:themeColor="text1"/>
                <w:sz w:val="20"/>
              </w:rPr>
              <w:t>Теория биржевого дела</w:t>
            </w:r>
          </w:p>
        </w:tc>
        <w:tc>
          <w:tcPr>
            <w:tcW w:w="3554" w:type="pct"/>
          </w:tcPr>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Сущность биржевой торговли</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Понятие организованного рынка. Понятие биржи. История биржевого дела. Отличительные черты биржевой торговли. Функции современной биржи в рыночной экономике. Биржа и организации биржевой инфраструктуры</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Базисные рынки и виды бирж</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Рынок ценных бумаг. Товарный рынок. Валютный рынок. Критерии классификации бирж. Классификация по виду биржевого товара. Классификация бирж по принципу организации; по правовому положению; в зависимости от состава участников торгов; по составу объектов биржевого торга; по месту и роли в международной торговле; по сфере деятельности; по преобладающему виду сделок.</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Биржевой товар</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Понятие и состав биржевого товара. Характеристика биржевого товара товарных бирж. Специфика ценных бумаг как биржевого товара. Специфика валюты как биржевого товара.</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Биржевая торговля и посредничество</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Основные принципы посредничества в биржевой торговле. Брокерская деятельность. Дилерская деятельность. Вознаграждение за посредничество в биржевых сделках и его роль.</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Биржевые индексы и их анализ</w:t>
            </w:r>
          </w:p>
          <w:p w:rsidR="0017636C" w:rsidRPr="00637460" w:rsidRDefault="0017636C" w:rsidP="0017636C">
            <w:pPr>
              <w:suppressAutoHyphens/>
              <w:snapToGrid/>
              <w:spacing w:before="0" w:after="0"/>
              <w:contextualSpacing/>
              <w:jc w:val="both"/>
              <w:rPr>
                <w:color w:val="000000" w:themeColor="text1"/>
                <w:spacing w:val="-4"/>
                <w:sz w:val="20"/>
              </w:rPr>
            </w:pPr>
            <w:r w:rsidRPr="00637460">
              <w:rPr>
                <w:color w:val="000000" w:themeColor="text1"/>
                <w:sz w:val="20"/>
              </w:rPr>
              <w:t>Биржевой индекс. Методы финансового анализа при принятии инвестиционных решений. Фундаментальный анализ рынка в биржевой торговле. Технический анализ рынка в биржевой торговле.</w:t>
            </w:r>
          </w:p>
        </w:tc>
      </w:tr>
      <w:tr w:rsidR="0017636C" w:rsidRPr="00637460" w:rsidTr="004A57FA">
        <w:trPr>
          <w:trHeight w:val="422"/>
        </w:trPr>
        <w:tc>
          <w:tcPr>
            <w:tcW w:w="257" w:type="pct"/>
          </w:tcPr>
          <w:p w:rsidR="0017636C" w:rsidRPr="00637460" w:rsidRDefault="0017636C" w:rsidP="0017636C">
            <w:pPr>
              <w:widowControl/>
              <w:suppressAutoHyphens/>
              <w:snapToGrid/>
              <w:spacing w:before="0" w:after="0"/>
              <w:contextualSpacing/>
              <w:jc w:val="center"/>
              <w:rPr>
                <w:color w:val="000000" w:themeColor="text1"/>
                <w:sz w:val="20"/>
              </w:rPr>
            </w:pPr>
            <w:r w:rsidRPr="00637460">
              <w:rPr>
                <w:color w:val="000000" w:themeColor="text1"/>
                <w:sz w:val="20"/>
              </w:rPr>
              <w:t>2</w:t>
            </w:r>
          </w:p>
        </w:tc>
        <w:tc>
          <w:tcPr>
            <w:tcW w:w="1189" w:type="pct"/>
          </w:tcPr>
          <w:p w:rsidR="0017636C" w:rsidRPr="00637460" w:rsidRDefault="0017636C" w:rsidP="0017636C">
            <w:pPr>
              <w:widowControl/>
              <w:snapToGrid/>
              <w:spacing w:before="0" w:after="0"/>
              <w:contextualSpacing/>
              <w:rPr>
                <w:color w:val="000000" w:themeColor="text1"/>
                <w:sz w:val="20"/>
              </w:rPr>
            </w:pPr>
            <w:r w:rsidRPr="00637460">
              <w:rPr>
                <w:color w:val="000000" w:themeColor="text1"/>
                <w:sz w:val="20"/>
              </w:rPr>
              <w:t>Организация биржевой торговли</w:t>
            </w:r>
          </w:p>
        </w:tc>
        <w:tc>
          <w:tcPr>
            <w:tcW w:w="3554" w:type="pct"/>
          </w:tcPr>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Регулирование биржевой деятельности</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Цели и принципы регулирования биржевой деятельности. Основные принципы регулирования биржевого дела за рубежом. Прямое государственное регулирование деятельности бирж в России. Регулирование деятельности российских бирж через налогообложение. Саморегулирование биржевой деятельности в России.</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Организация биржи и ее управление</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Учредители и члены биржи. Органы управления биржи. Структурные подразделения биржи.</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Участники биржевых торгов</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 xml:space="preserve">Состав участников биржевых торгов на открытых и закрытых биржах. Участники биржевой торговли, заключающие </w:t>
            </w:r>
            <w:r w:rsidRPr="00637460">
              <w:rPr>
                <w:color w:val="000000" w:themeColor="text1"/>
                <w:spacing w:val="-2"/>
                <w:sz w:val="20"/>
              </w:rPr>
              <w:t>биржевые сделки, их категории. Участники биржевой торгов</w:t>
            </w:r>
            <w:r w:rsidRPr="00637460">
              <w:rPr>
                <w:color w:val="000000" w:themeColor="text1"/>
                <w:sz w:val="20"/>
              </w:rPr>
              <w:t>ли, организующие заключение биржевых сделок. Участники биржевой торговли, контролирующие ход ведения биржевых торгов. Наблюдатели за ведением торга и их права.</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Правила и процесс биржевых торгов</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Допуск биржевого товара к торгам. Порядок проведения биржевых торгов. Торговые поручения и их виды. Механизм ведения биржевого торга. Биржевой жаргон и язык жестов.</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Биржевые сделки и биржевая цена</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 xml:space="preserve">Понятие о сделках с биржевым товаром. Виды, особенности и порядок заключения сделок на товарной, фондовой и валютной биржах. Сущность и </w:t>
            </w:r>
            <w:r w:rsidRPr="00637460">
              <w:rPr>
                <w:color w:val="000000" w:themeColor="text1"/>
                <w:sz w:val="20"/>
              </w:rPr>
              <w:lastRenderedPageBreak/>
              <w:t xml:space="preserve">значение биржевых котировок. Установление цены на аукционе. Метод установления единого курса. </w:t>
            </w:r>
            <w:proofErr w:type="spellStart"/>
            <w:r w:rsidRPr="00637460">
              <w:rPr>
                <w:color w:val="000000" w:themeColor="text1"/>
                <w:sz w:val="20"/>
              </w:rPr>
              <w:t>Фиксинг</w:t>
            </w:r>
            <w:proofErr w:type="spellEnd"/>
            <w:r w:rsidRPr="00637460">
              <w:rPr>
                <w:color w:val="000000" w:themeColor="text1"/>
                <w:sz w:val="20"/>
              </w:rPr>
              <w:t xml:space="preserve"> как способ установления цены.</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Расчеты по биржевым сделкам</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Сущность и функции клиринга и расчетов. Основные виды рисков. Клиринг и расчеты на рынке ценных бумаг. Клиринг и расчеты на рынке фьючерсных контрактов. Основные направления развития систем клиринга и расчетов.</w:t>
            </w:r>
          </w:p>
          <w:p w:rsidR="0017636C" w:rsidRPr="00637460" w:rsidRDefault="0017636C" w:rsidP="0017636C">
            <w:pPr>
              <w:pStyle w:val="33"/>
              <w:widowControl w:val="0"/>
              <w:suppressAutoHyphens/>
              <w:spacing w:line="240" w:lineRule="auto"/>
              <w:ind w:firstLine="0"/>
              <w:contextualSpacing/>
              <w:rPr>
                <w:b/>
                <w:color w:val="000000" w:themeColor="text1"/>
              </w:rPr>
            </w:pPr>
            <w:r w:rsidRPr="00637460">
              <w:rPr>
                <w:b/>
                <w:color w:val="000000" w:themeColor="text1"/>
              </w:rPr>
              <w:t>Информационно-коммуникационное и материально-техническое обеспечение работы биржи</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Функции и роль информационно-коммуникационных технологий в современной биржевой деятельности. Основные фонды бирж. Оборотные средства бирж. Товарные запасы биржевых складов.</w:t>
            </w:r>
          </w:p>
        </w:tc>
      </w:tr>
      <w:tr w:rsidR="0017636C" w:rsidRPr="00637460" w:rsidTr="004A57FA">
        <w:trPr>
          <w:trHeight w:val="422"/>
        </w:trPr>
        <w:tc>
          <w:tcPr>
            <w:tcW w:w="257" w:type="pct"/>
          </w:tcPr>
          <w:p w:rsidR="0017636C" w:rsidRPr="00637460" w:rsidRDefault="0017636C" w:rsidP="0017636C">
            <w:pPr>
              <w:widowControl/>
              <w:suppressAutoHyphens/>
              <w:snapToGrid/>
              <w:spacing w:before="0" w:after="0"/>
              <w:contextualSpacing/>
              <w:jc w:val="center"/>
              <w:rPr>
                <w:color w:val="000000" w:themeColor="text1"/>
                <w:sz w:val="20"/>
              </w:rPr>
            </w:pPr>
            <w:r w:rsidRPr="00637460">
              <w:rPr>
                <w:color w:val="000000" w:themeColor="text1"/>
                <w:sz w:val="20"/>
              </w:rPr>
              <w:lastRenderedPageBreak/>
              <w:t>3</w:t>
            </w:r>
          </w:p>
        </w:tc>
        <w:tc>
          <w:tcPr>
            <w:tcW w:w="1189" w:type="pct"/>
          </w:tcPr>
          <w:p w:rsidR="0017636C" w:rsidRPr="00637460" w:rsidRDefault="0017636C" w:rsidP="0017636C">
            <w:pPr>
              <w:widowControl/>
              <w:snapToGrid/>
              <w:spacing w:before="0" w:after="0"/>
              <w:contextualSpacing/>
              <w:rPr>
                <w:color w:val="000000" w:themeColor="text1"/>
                <w:sz w:val="20"/>
              </w:rPr>
            </w:pPr>
            <w:r w:rsidRPr="00637460">
              <w:rPr>
                <w:color w:val="000000" w:themeColor="text1"/>
                <w:sz w:val="20"/>
              </w:rPr>
              <w:t>Биржа как инструмент управления предпринимательскими рисками</w:t>
            </w:r>
          </w:p>
        </w:tc>
        <w:tc>
          <w:tcPr>
            <w:tcW w:w="3554" w:type="pct"/>
          </w:tcPr>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Предпринимательские риски и биржевая торговля</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Влияние рисков на биржевую деятельность. Структура биржевых рисков. Внешние факторы, влияющие на уровень биржевых рисков. Критерии оценки биржевых рисков. Основные факторы успешной торговли на бирже. Использование теоретических моделей биржевых торгов, определение потенциального риска и дохода. Минимизация и ограничение рисков.</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Хеджирование (страхование) предпринимательских рисков посредством срочных биржевых сделок</w:t>
            </w:r>
          </w:p>
          <w:p w:rsidR="0017636C" w:rsidRPr="00637460" w:rsidRDefault="0017636C" w:rsidP="0017636C">
            <w:pPr>
              <w:suppressAutoHyphens/>
              <w:snapToGrid/>
              <w:spacing w:before="0" w:after="0"/>
              <w:contextualSpacing/>
              <w:jc w:val="both"/>
              <w:rPr>
                <w:color w:val="000000" w:themeColor="text1"/>
                <w:sz w:val="20"/>
              </w:rPr>
            </w:pPr>
            <w:r w:rsidRPr="00637460">
              <w:rPr>
                <w:color w:val="000000" w:themeColor="text1"/>
                <w:sz w:val="20"/>
              </w:rPr>
              <w:t>Сущность хеджирования. Виды хеджирования. Хеджирование и биржевая спекуляция. Сущность арбитражных сделок.</w:t>
            </w:r>
          </w:p>
          <w:p w:rsidR="0017636C" w:rsidRPr="00637460" w:rsidRDefault="0017636C" w:rsidP="0017636C">
            <w:pPr>
              <w:suppressAutoHyphens/>
              <w:snapToGrid/>
              <w:spacing w:before="0" w:after="0"/>
              <w:contextualSpacing/>
              <w:jc w:val="both"/>
              <w:rPr>
                <w:b/>
                <w:color w:val="000000" w:themeColor="text1"/>
                <w:sz w:val="20"/>
              </w:rPr>
            </w:pPr>
            <w:r w:rsidRPr="00637460">
              <w:rPr>
                <w:b/>
                <w:color w:val="000000" w:themeColor="text1"/>
                <w:sz w:val="20"/>
              </w:rPr>
              <w:t>Торговля фьючерсными контрактами</w:t>
            </w:r>
          </w:p>
          <w:p w:rsidR="0017636C" w:rsidRPr="00637460" w:rsidRDefault="0017636C" w:rsidP="0017636C">
            <w:pPr>
              <w:widowControl/>
              <w:suppressAutoHyphens/>
              <w:snapToGrid/>
              <w:spacing w:before="0" w:after="0"/>
              <w:contextualSpacing/>
              <w:jc w:val="both"/>
              <w:rPr>
                <w:color w:val="000000" w:themeColor="text1"/>
                <w:sz w:val="20"/>
              </w:rPr>
            </w:pPr>
            <w:r w:rsidRPr="00637460">
              <w:rPr>
                <w:color w:val="000000" w:themeColor="text1"/>
                <w:sz w:val="20"/>
              </w:rPr>
              <w:t xml:space="preserve">Понятие фьючерсной торговли и фьючерсного контракта. Цели фьючерсной торговли. Механизм биржевой фьючерсной торговли. Порядок заключения и исполнения сделок на куплю-продажу фьючерсных контрактов. Ценообразование на </w:t>
            </w:r>
            <w:r w:rsidRPr="00637460">
              <w:rPr>
                <w:color w:val="000000" w:themeColor="text1"/>
                <w:spacing w:val="-2"/>
                <w:sz w:val="20"/>
              </w:rPr>
              <w:t>фьючерсные контракты. Финансовые расчеты во фьючерсной</w:t>
            </w:r>
            <w:r w:rsidRPr="00637460">
              <w:rPr>
                <w:color w:val="000000" w:themeColor="text1"/>
                <w:sz w:val="20"/>
              </w:rPr>
              <w:t xml:space="preserve"> торговле. Особенности фьючерсной торговли в России.</w:t>
            </w:r>
          </w:p>
          <w:p w:rsidR="0017636C" w:rsidRPr="00637460" w:rsidRDefault="0017636C" w:rsidP="0017636C">
            <w:pPr>
              <w:widowControl/>
              <w:suppressAutoHyphens/>
              <w:snapToGrid/>
              <w:spacing w:before="0" w:after="0"/>
              <w:contextualSpacing/>
              <w:jc w:val="both"/>
              <w:rPr>
                <w:b/>
                <w:color w:val="000000" w:themeColor="text1"/>
                <w:sz w:val="20"/>
              </w:rPr>
            </w:pPr>
            <w:r w:rsidRPr="00637460">
              <w:rPr>
                <w:b/>
                <w:color w:val="000000" w:themeColor="text1"/>
                <w:sz w:val="20"/>
              </w:rPr>
              <w:t>Торговля опционами на бирже</w:t>
            </w:r>
          </w:p>
          <w:p w:rsidR="0017636C" w:rsidRPr="00637460" w:rsidRDefault="0017636C" w:rsidP="0017636C">
            <w:pPr>
              <w:widowControl/>
              <w:suppressAutoHyphens/>
              <w:snapToGrid/>
              <w:spacing w:before="0" w:after="0"/>
              <w:contextualSpacing/>
              <w:jc w:val="both"/>
              <w:rPr>
                <w:color w:val="000000" w:themeColor="text1"/>
                <w:sz w:val="20"/>
              </w:rPr>
            </w:pPr>
            <w:r w:rsidRPr="00637460">
              <w:rPr>
                <w:color w:val="000000" w:themeColor="text1"/>
                <w:sz w:val="20"/>
              </w:rPr>
              <w:t>Понятие и виды биржевых опционов. Опционные биржи как тенденция развития биржевого дела. Базисные опционные стратегии.</w:t>
            </w:r>
          </w:p>
        </w:tc>
      </w:tr>
      <w:tr w:rsidR="0017636C" w:rsidRPr="00637460" w:rsidTr="004A57FA">
        <w:trPr>
          <w:trHeight w:val="422"/>
        </w:trPr>
        <w:tc>
          <w:tcPr>
            <w:tcW w:w="257" w:type="pct"/>
          </w:tcPr>
          <w:p w:rsidR="0017636C" w:rsidRPr="00637460" w:rsidRDefault="0017636C" w:rsidP="0017636C">
            <w:pPr>
              <w:widowControl/>
              <w:suppressAutoHyphens/>
              <w:snapToGrid/>
              <w:spacing w:before="0" w:after="0"/>
              <w:contextualSpacing/>
              <w:jc w:val="center"/>
              <w:rPr>
                <w:color w:val="000000" w:themeColor="text1"/>
                <w:sz w:val="20"/>
              </w:rPr>
            </w:pPr>
            <w:r w:rsidRPr="00637460">
              <w:rPr>
                <w:color w:val="000000" w:themeColor="text1"/>
                <w:sz w:val="20"/>
              </w:rPr>
              <w:t>4</w:t>
            </w:r>
          </w:p>
        </w:tc>
        <w:tc>
          <w:tcPr>
            <w:tcW w:w="1189" w:type="pct"/>
          </w:tcPr>
          <w:p w:rsidR="0017636C" w:rsidRPr="00637460" w:rsidRDefault="0017636C" w:rsidP="0017636C">
            <w:pPr>
              <w:widowControl/>
              <w:snapToGrid/>
              <w:spacing w:before="0" w:after="0"/>
              <w:contextualSpacing/>
              <w:rPr>
                <w:color w:val="000000" w:themeColor="text1"/>
                <w:sz w:val="20"/>
              </w:rPr>
            </w:pPr>
            <w:r w:rsidRPr="00637460">
              <w:rPr>
                <w:color w:val="000000" w:themeColor="text1"/>
                <w:sz w:val="20"/>
              </w:rPr>
              <w:t>Виды бирж и их особенности</w:t>
            </w:r>
          </w:p>
        </w:tc>
        <w:tc>
          <w:tcPr>
            <w:tcW w:w="3554" w:type="pct"/>
          </w:tcPr>
          <w:p w:rsidR="0017636C" w:rsidRPr="00637460" w:rsidRDefault="0017636C" w:rsidP="0017636C">
            <w:pPr>
              <w:widowControl/>
              <w:suppressAutoHyphens/>
              <w:snapToGrid/>
              <w:spacing w:before="0" w:after="0"/>
              <w:contextualSpacing/>
              <w:jc w:val="both"/>
              <w:rPr>
                <w:b/>
                <w:color w:val="000000" w:themeColor="text1"/>
                <w:sz w:val="20"/>
              </w:rPr>
            </w:pPr>
            <w:r w:rsidRPr="00637460">
              <w:rPr>
                <w:b/>
                <w:color w:val="000000" w:themeColor="text1"/>
                <w:sz w:val="20"/>
              </w:rPr>
              <w:t xml:space="preserve">Товарная биржа. </w:t>
            </w:r>
          </w:p>
          <w:p w:rsidR="0017636C" w:rsidRPr="00637460" w:rsidRDefault="0017636C" w:rsidP="0017636C">
            <w:pPr>
              <w:widowControl/>
              <w:suppressAutoHyphens/>
              <w:snapToGrid/>
              <w:spacing w:before="0" w:after="0"/>
              <w:contextualSpacing/>
              <w:jc w:val="both"/>
              <w:rPr>
                <w:color w:val="000000" w:themeColor="text1"/>
                <w:sz w:val="20"/>
              </w:rPr>
            </w:pPr>
            <w:r w:rsidRPr="00637460">
              <w:rPr>
                <w:color w:val="000000" w:themeColor="text1"/>
                <w:sz w:val="20"/>
              </w:rPr>
              <w:t>Формирование товарных рынков как условие деятельности товарных бирж. Понятие биржевого товара. Участники биржевой торговли. Виды биржевых сделок. Техника расчетов по биржевым сделкам. Техника проведения биржевого торга. Место брокерских фирм в биржевой деятельности. Функции брокерской фирмы.</w:t>
            </w:r>
          </w:p>
          <w:p w:rsidR="0017636C" w:rsidRPr="00637460" w:rsidRDefault="0017636C" w:rsidP="0017636C">
            <w:pPr>
              <w:widowControl/>
              <w:suppressAutoHyphens/>
              <w:snapToGrid/>
              <w:spacing w:before="0" w:after="0"/>
              <w:contextualSpacing/>
              <w:jc w:val="both"/>
              <w:rPr>
                <w:b/>
                <w:color w:val="000000" w:themeColor="text1"/>
                <w:sz w:val="20"/>
              </w:rPr>
            </w:pPr>
            <w:r w:rsidRPr="00637460">
              <w:rPr>
                <w:b/>
                <w:color w:val="000000" w:themeColor="text1"/>
                <w:sz w:val="20"/>
              </w:rPr>
              <w:t>Фондовая биржа</w:t>
            </w:r>
          </w:p>
          <w:p w:rsidR="0017636C" w:rsidRPr="00637460" w:rsidRDefault="0017636C" w:rsidP="0017636C">
            <w:pPr>
              <w:widowControl/>
              <w:suppressAutoHyphens/>
              <w:snapToGrid/>
              <w:spacing w:before="0" w:after="0"/>
              <w:contextualSpacing/>
              <w:jc w:val="both"/>
              <w:rPr>
                <w:color w:val="000000" w:themeColor="text1"/>
                <w:sz w:val="20"/>
              </w:rPr>
            </w:pPr>
            <w:r w:rsidRPr="00637460">
              <w:rPr>
                <w:color w:val="000000" w:themeColor="text1"/>
                <w:sz w:val="20"/>
              </w:rPr>
              <w:t>Фондовая биржа и фондовый рынок. Ценные бумаги как биржевой товар. Участники биржевого рынка. Сущность биржевой сделки на фондовой бирже. Процедура листинга. Организация торговли ценными бумагами. Котировка ценных бумаг. Виды биржевых сделок и их основные характеристики.</w:t>
            </w:r>
          </w:p>
          <w:p w:rsidR="0017636C" w:rsidRPr="00637460" w:rsidRDefault="0017636C" w:rsidP="0017636C">
            <w:pPr>
              <w:widowControl/>
              <w:suppressAutoHyphens/>
              <w:snapToGrid/>
              <w:spacing w:before="0" w:after="0"/>
              <w:contextualSpacing/>
              <w:jc w:val="both"/>
              <w:rPr>
                <w:b/>
                <w:color w:val="000000" w:themeColor="text1"/>
                <w:sz w:val="20"/>
              </w:rPr>
            </w:pPr>
            <w:r w:rsidRPr="00637460">
              <w:rPr>
                <w:b/>
                <w:color w:val="000000" w:themeColor="text1"/>
                <w:sz w:val="20"/>
              </w:rPr>
              <w:t>Валютная биржа</w:t>
            </w:r>
          </w:p>
          <w:p w:rsidR="0017636C" w:rsidRPr="00637460" w:rsidRDefault="0017636C" w:rsidP="0017636C">
            <w:pPr>
              <w:widowControl/>
              <w:suppressAutoHyphens/>
              <w:snapToGrid/>
              <w:spacing w:before="0" w:after="0"/>
              <w:contextualSpacing/>
              <w:jc w:val="both"/>
              <w:rPr>
                <w:b/>
                <w:color w:val="000000" w:themeColor="text1"/>
                <w:sz w:val="20"/>
              </w:rPr>
            </w:pPr>
            <w:r w:rsidRPr="00637460">
              <w:rPr>
                <w:color w:val="000000" w:themeColor="text1"/>
                <w:sz w:val="20"/>
              </w:rPr>
              <w:t>Валюта как товар. Валютный рынок. Главные участники валютных рынков. Национальный валютный рынок. Валютный курс. Основные функции ММВБ. Виды валютных сделок. Механизм заключения сделок с валютой. Порядок заключения сделок на валютной бирже.</w:t>
            </w:r>
          </w:p>
        </w:tc>
      </w:tr>
    </w:tbl>
    <w:p w:rsidR="0017636C" w:rsidRPr="00637460" w:rsidRDefault="0017636C" w:rsidP="0017636C">
      <w:pPr>
        <w:widowControl/>
        <w:snapToGrid/>
        <w:spacing w:before="0" w:after="0"/>
        <w:ind w:firstLine="708"/>
        <w:rPr>
          <w:b/>
          <w:color w:val="000000" w:themeColor="text1"/>
          <w:sz w:val="20"/>
        </w:rPr>
      </w:pPr>
    </w:p>
    <w:p w:rsidR="0017636C" w:rsidRPr="00637460" w:rsidRDefault="0017636C" w:rsidP="0017636C">
      <w:pPr>
        <w:widowControl/>
        <w:tabs>
          <w:tab w:val="left" w:pos="993"/>
        </w:tabs>
        <w:suppressAutoHyphens/>
        <w:snapToGrid/>
        <w:spacing w:before="0" w:after="0"/>
        <w:ind w:firstLine="720"/>
        <w:jc w:val="both"/>
        <w:rPr>
          <w:b/>
          <w:color w:val="000000" w:themeColor="text1"/>
          <w:sz w:val="20"/>
        </w:rPr>
      </w:pPr>
      <w:r w:rsidRPr="00637460">
        <w:rPr>
          <w:b/>
          <w:color w:val="000000" w:themeColor="text1"/>
          <w:sz w:val="20"/>
        </w:rPr>
        <w:t>5.2 Занятия лекционного и семинарского типа</w:t>
      </w:r>
    </w:p>
    <w:p w:rsidR="0017636C" w:rsidRPr="00637460" w:rsidRDefault="0017636C" w:rsidP="0017636C">
      <w:pPr>
        <w:widowControl/>
        <w:tabs>
          <w:tab w:val="left" w:pos="993"/>
        </w:tabs>
        <w:snapToGrid/>
        <w:spacing w:before="0" w:after="0"/>
        <w:ind w:firstLine="720"/>
        <w:rPr>
          <w:b/>
          <w:color w:val="000000" w:themeColor="text1"/>
          <w:sz w:val="20"/>
        </w:rPr>
      </w:pPr>
      <w:r w:rsidRPr="00637460">
        <w:rPr>
          <w:b/>
          <w:color w:val="000000" w:themeColor="text1"/>
          <w:sz w:val="20"/>
        </w:rPr>
        <w:t>5.2.1 Темы лекций</w:t>
      </w:r>
    </w:p>
    <w:p w:rsidR="0017636C" w:rsidRPr="00637460" w:rsidRDefault="0017636C" w:rsidP="0017636C">
      <w:pPr>
        <w:widowControl/>
        <w:tabs>
          <w:tab w:val="left" w:pos="993"/>
          <w:tab w:val="left" w:pos="1080"/>
          <w:tab w:val="left" w:pos="1134"/>
        </w:tabs>
        <w:snapToGrid/>
        <w:spacing w:before="0" w:after="0"/>
        <w:ind w:firstLine="720"/>
        <w:jc w:val="both"/>
        <w:rPr>
          <w:b/>
          <w:color w:val="000000" w:themeColor="text1"/>
          <w:sz w:val="20"/>
        </w:rPr>
      </w:pPr>
      <w:r w:rsidRPr="00637460">
        <w:rPr>
          <w:b/>
          <w:color w:val="000000" w:themeColor="text1"/>
          <w:sz w:val="20"/>
        </w:rPr>
        <w:t>Раздел 1 Теория биржевого дела</w:t>
      </w:r>
    </w:p>
    <w:p w:rsidR="0017636C" w:rsidRPr="00637460" w:rsidRDefault="0017636C" w:rsidP="0017636C">
      <w:pPr>
        <w:numPr>
          <w:ilvl w:val="0"/>
          <w:numId w:val="17"/>
        </w:numPr>
        <w:tabs>
          <w:tab w:val="left" w:pos="993"/>
        </w:tabs>
        <w:suppressAutoHyphens/>
        <w:snapToGrid/>
        <w:spacing w:before="0" w:after="0"/>
        <w:ind w:left="0" w:firstLine="720"/>
        <w:contextualSpacing/>
        <w:jc w:val="both"/>
        <w:rPr>
          <w:color w:val="000000" w:themeColor="text1"/>
          <w:sz w:val="20"/>
        </w:rPr>
      </w:pPr>
      <w:r w:rsidRPr="00637460">
        <w:rPr>
          <w:color w:val="000000" w:themeColor="text1"/>
          <w:sz w:val="20"/>
        </w:rPr>
        <w:t>Сущность биржевой торговли</w:t>
      </w:r>
    </w:p>
    <w:p w:rsidR="0017636C" w:rsidRPr="00637460" w:rsidRDefault="0017636C" w:rsidP="0017636C">
      <w:pPr>
        <w:widowControl/>
        <w:tabs>
          <w:tab w:val="left" w:pos="993"/>
          <w:tab w:val="left" w:pos="1080"/>
          <w:tab w:val="left" w:pos="1134"/>
        </w:tabs>
        <w:snapToGrid/>
        <w:spacing w:before="0" w:after="0"/>
        <w:ind w:firstLine="720"/>
        <w:jc w:val="both"/>
        <w:rPr>
          <w:color w:val="000000" w:themeColor="text1"/>
          <w:sz w:val="20"/>
        </w:rPr>
      </w:pPr>
    </w:p>
    <w:p w:rsidR="0017636C" w:rsidRPr="00637460" w:rsidRDefault="0017636C" w:rsidP="0017636C">
      <w:pPr>
        <w:widowControl/>
        <w:tabs>
          <w:tab w:val="left" w:pos="993"/>
          <w:tab w:val="left" w:pos="1080"/>
          <w:tab w:val="left" w:pos="1134"/>
        </w:tabs>
        <w:snapToGrid/>
        <w:spacing w:before="0" w:after="0"/>
        <w:ind w:firstLine="720"/>
        <w:jc w:val="both"/>
        <w:rPr>
          <w:b/>
          <w:color w:val="000000" w:themeColor="text1"/>
          <w:sz w:val="20"/>
        </w:rPr>
      </w:pPr>
      <w:r w:rsidRPr="00637460">
        <w:rPr>
          <w:b/>
          <w:bCs/>
          <w:iCs/>
          <w:color w:val="000000" w:themeColor="text1"/>
          <w:sz w:val="20"/>
        </w:rPr>
        <w:t>Раздел 2  «Организация биржевой торговли</w:t>
      </w:r>
      <w:r w:rsidRPr="00637460">
        <w:rPr>
          <w:b/>
          <w:color w:val="000000" w:themeColor="text1"/>
          <w:sz w:val="20"/>
        </w:rPr>
        <w:t>»</w:t>
      </w:r>
    </w:p>
    <w:p w:rsidR="0017636C" w:rsidRPr="00637460" w:rsidRDefault="0017636C" w:rsidP="0017636C">
      <w:pPr>
        <w:numPr>
          <w:ilvl w:val="0"/>
          <w:numId w:val="18"/>
        </w:numPr>
        <w:tabs>
          <w:tab w:val="left" w:pos="993"/>
        </w:tabs>
        <w:suppressAutoHyphens/>
        <w:snapToGrid/>
        <w:spacing w:before="0" w:after="0"/>
        <w:ind w:left="0" w:firstLine="720"/>
        <w:contextualSpacing/>
        <w:jc w:val="both"/>
        <w:rPr>
          <w:color w:val="000000" w:themeColor="text1"/>
          <w:sz w:val="20"/>
        </w:rPr>
      </w:pPr>
      <w:r w:rsidRPr="00637460">
        <w:rPr>
          <w:color w:val="000000" w:themeColor="text1"/>
          <w:sz w:val="20"/>
        </w:rPr>
        <w:t>Регулирование биржевой деятельности</w:t>
      </w:r>
    </w:p>
    <w:p w:rsidR="0017636C" w:rsidRPr="00637460" w:rsidRDefault="0017636C" w:rsidP="0017636C">
      <w:pPr>
        <w:numPr>
          <w:ilvl w:val="0"/>
          <w:numId w:val="18"/>
        </w:numPr>
        <w:tabs>
          <w:tab w:val="left" w:pos="993"/>
        </w:tabs>
        <w:suppressAutoHyphens/>
        <w:snapToGrid/>
        <w:spacing w:before="0" w:after="0"/>
        <w:ind w:left="0" w:firstLine="720"/>
        <w:contextualSpacing/>
        <w:jc w:val="both"/>
        <w:rPr>
          <w:color w:val="000000" w:themeColor="text1"/>
          <w:sz w:val="20"/>
        </w:rPr>
      </w:pPr>
      <w:r w:rsidRPr="00637460">
        <w:rPr>
          <w:color w:val="000000" w:themeColor="text1"/>
          <w:sz w:val="20"/>
        </w:rPr>
        <w:t>Правила и процесс биржевых торгов</w:t>
      </w:r>
    </w:p>
    <w:p w:rsidR="0017636C" w:rsidRPr="00637460" w:rsidRDefault="0017636C" w:rsidP="0017636C">
      <w:pPr>
        <w:widowControl/>
        <w:tabs>
          <w:tab w:val="left" w:pos="993"/>
          <w:tab w:val="left" w:pos="1080"/>
          <w:tab w:val="left" w:pos="1134"/>
        </w:tabs>
        <w:snapToGrid/>
        <w:spacing w:before="0" w:after="0"/>
        <w:ind w:firstLine="720"/>
        <w:jc w:val="both"/>
        <w:rPr>
          <w:b/>
          <w:color w:val="000000" w:themeColor="text1"/>
          <w:sz w:val="20"/>
        </w:rPr>
      </w:pPr>
    </w:p>
    <w:p w:rsidR="0017636C" w:rsidRPr="00637460" w:rsidRDefault="0017636C" w:rsidP="0017636C">
      <w:pPr>
        <w:widowControl/>
        <w:tabs>
          <w:tab w:val="left" w:pos="993"/>
          <w:tab w:val="left" w:pos="1080"/>
          <w:tab w:val="left" w:pos="1134"/>
        </w:tabs>
        <w:snapToGrid/>
        <w:spacing w:before="0" w:after="0"/>
        <w:ind w:firstLine="720"/>
        <w:jc w:val="both"/>
        <w:rPr>
          <w:b/>
          <w:color w:val="000000" w:themeColor="text1"/>
          <w:sz w:val="20"/>
        </w:rPr>
      </w:pPr>
      <w:r w:rsidRPr="00637460">
        <w:rPr>
          <w:b/>
          <w:bCs/>
          <w:iCs/>
          <w:color w:val="000000" w:themeColor="text1"/>
          <w:sz w:val="20"/>
        </w:rPr>
        <w:t>Раздел 3  «Биржа как инструмент управления предпринимательскими рисками</w:t>
      </w:r>
      <w:r w:rsidRPr="00637460">
        <w:rPr>
          <w:b/>
          <w:color w:val="000000" w:themeColor="text1"/>
          <w:sz w:val="20"/>
        </w:rPr>
        <w:t>»</w:t>
      </w:r>
    </w:p>
    <w:p w:rsidR="0017636C" w:rsidRPr="00637460" w:rsidRDefault="0017636C" w:rsidP="0017636C">
      <w:pPr>
        <w:numPr>
          <w:ilvl w:val="0"/>
          <w:numId w:val="19"/>
        </w:numPr>
        <w:tabs>
          <w:tab w:val="left" w:pos="993"/>
        </w:tabs>
        <w:suppressAutoHyphens/>
        <w:snapToGrid/>
        <w:spacing w:before="0" w:after="0"/>
        <w:ind w:left="0" w:firstLine="720"/>
        <w:contextualSpacing/>
        <w:jc w:val="both"/>
        <w:rPr>
          <w:color w:val="000000" w:themeColor="text1"/>
          <w:sz w:val="20"/>
        </w:rPr>
      </w:pPr>
      <w:r w:rsidRPr="00637460">
        <w:rPr>
          <w:color w:val="000000" w:themeColor="text1"/>
          <w:sz w:val="20"/>
        </w:rPr>
        <w:t>Предпринимательские риски и биржевая торговля. Торговля фьючерсными контрактами</w:t>
      </w:r>
    </w:p>
    <w:p w:rsidR="0017636C" w:rsidRPr="00637460" w:rsidRDefault="0017636C" w:rsidP="0017636C">
      <w:pPr>
        <w:widowControl/>
        <w:tabs>
          <w:tab w:val="left" w:pos="993"/>
        </w:tabs>
        <w:snapToGrid/>
        <w:spacing w:before="0" w:after="0"/>
        <w:ind w:firstLine="720"/>
        <w:rPr>
          <w:b/>
          <w:color w:val="000000" w:themeColor="text1"/>
          <w:sz w:val="20"/>
        </w:rPr>
      </w:pPr>
    </w:p>
    <w:p w:rsidR="0017636C" w:rsidRPr="00637460" w:rsidRDefault="0017636C" w:rsidP="0017636C">
      <w:pPr>
        <w:tabs>
          <w:tab w:val="left" w:pos="851"/>
          <w:tab w:val="left" w:pos="993"/>
        </w:tabs>
        <w:spacing w:before="0" w:after="0"/>
        <w:ind w:firstLine="720"/>
        <w:jc w:val="both"/>
        <w:rPr>
          <w:bCs/>
          <w:color w:val="000000" w:themeColor="text1"/>
          <w:sz w:val="20"/>
        </w:rPr>
      </w:pPr>
      <w:r w:rsidRPr="00637460">
        <w:rPr>
          <w:b/>
          <w:bCs/>
          <w:color w:val="000000" w:themeColor="text1"/>
          <w:sz w:val="20"/>
        </w:rPr>
        <w:t>Раздел 4 «Виды бирж и их особенности»</w:t>
      </w:r>
    </w:p>
    <w:p w:rsidR="0017636C" w:rsidRPr="00637460" w:rsidRDefault="0017636C" w:rsidP="0017636C">
      <w:pPr>
        <w:widowControl/>
        <w:numPr>
          <w:ilvl w:val="0"/>
          <w:numId w:val="20"/>
        </w:numPr>
        <w:tabs>
          <w:tab w:val="left" w:pos="851"/>
          <w:tab w:val="left" w:pos="993"/>
        </w:tabs>
        <w:snapToGrid/>
        <w:spacing w:before="0" w:after="0"/>
        <w:jc w:val="both"/>
        <w:rPr>
          <w:bCs/>
          <w:color w:val="000000" w:themeColor="text1"/>
          <w:sz w:val="20"/>
        </w:rPr>
      </w:pPr>
      <w:r w:rsidRPr="00637460">
        <w:rPr>
          <w:bCs/>
          <w:color w:val="000000" w:themeColor="text1"/>
          <w:sz w:val="20"/>
        </w:rPr>
        <w:lastRenderedPageBreak/>
        <w:t>Товарная и фондовая биржа.</w:t>
      </w:r>
    </w:p>
    <w:p w:rsidR="0017636C" w:rsidRPr="00637460" w:rsidRDefault="0017636C" w:rsidP="0017636C">
      <w:pPr>
        <w:widowControl/>
        <w:numPr>
          <w:ilvl w:val="0"/>
          <w:numId w:val="20"/>
        </w:numPr>
        <w:tabs>
          <w:tab w:val="left" w:pos="851"/>
          <w:tab w:val="left" w:pos="993"/>
        </w:tabs>
        <w:snapToGrid/>
        <w:spacing w:before="0" w:after="0"/>
        <w:jc w:val="both"/>
        <w:rPr>
          <w:bCs/>
          <w:color w:val="000000" w:themeColor="text1"/>
          <w:sz w:val="20"/>
        </w:rPr>
      </w:pPr>
      <w:r w:rsidRPr="00637460">
        <w:rPr>
          <w:bCs/>
          <w:color w:val="000000" w:themeColor="text1"/>
          <w:sz w:val="20"/>
        </w:rPr>
        <w:t>Особенности функционирования валютной биржи.</w:t>
      </w:r>
    </w:p>
    <w:p w:rsidR="0017636C" w:rsidRPr="00637460" w:rsidRDefault="0017636C" w:rsidP="0017636C">
      <w:pPr>
        <w:widowControl/>
        <w:tabs>
          <w:tab w:val="left" w:pos="993"/>
        </w:tabs>
        <w:snapToGrid/>
        <w:spacing w:before="0" w:after="0"/>
        <w:ind w:firstLine="720"/>
        <w:rPr>
          <w:b/>
          <w:color w:val="000000" w:themeColor="text1"/>
          <w:sz w:val="20"/>
        </w:rPr>
      </w:pPr>
    </w:p>
    <w:p w:rsidR="0017636C" w:rsidRPr="00637460" w:rsidRDefault="0017636C" w:rsidP="0017636C">
      <w:pPr>
        <w:widowControl/>
        <w:tabs>
          <w:tab w:val="left" w:pos="993"/>
        </w:tabs>
        <w:suppressAutoHyphens/>
        <w:snapToGrid/>
        <w:spacing w:before="0" w:after="0"/>
        <w:ind w:firstLine="720"/>
        <w:jc w:val="both"/>
        <w:rPr>
          <w:b/>
          <w:color w:val="000000" w:themeColor="text1"/>
          <w:sz w:val="20"/>
        </w:rPr>
      </w:pPr>
      <w:r w:rsidRPr="00637460">
        <w:rPr>
          <w:b/>
          <w:color w:val="000000" w:themeColor="text1"/>
          <w:sz w:val="20"/>
        </w:rPr>
        <w:t>5.2.2 Вопросы для обсуждения на семинарах и практических занятиях</w:t>
      </w:r>
    </w:p>
    <w:p w:rsidR="0017636C" w:rsidRPr="00637460" w:rsidRDefault="0017636C" w:rsidP="0017636C">
      <w:pPr>
        <w:widowControl/>
        <w:tabs>
          <w:tab w:val="left" w:pos="993"/>
          <w:tab w:val="left" w:pos="1080"/>
          <w:tab w:val="left" w:pos="1134"/>
        </w:tabs>
        <w:snapToGrid/>
        <w:spacing w:before="0" w:after="0"/>
        <w:ind w:firstLine="720"/>
        <w:jc w:val="both"/>
        <w:rPr>
          <w:b/>
          <w:color w:val="000000" w:themeColor="text1"/>
          <w:sz w:val="20"/>
        </w:rPr>
      </w:pPr>
      <w:r w:rsidRPr="00637460">
        <w:rPr>
          <w:b/>
          <w:color w:val="000000" w:themeColor="text1"/>
          <w:sz w:val="20"/>
        </w:rPr>
        <w:t>Раздел 1 Теория биржевого дела</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Понятие организованного рынка. Основные черты организованного рынка.</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Определение биржи. Основные черты биржевой торговли.</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Основные причины возрождения биржевой торговли в 1990-1991 гг.</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Основные принципы государственного контроля за биржевой деятельностью.</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Отличительные черты частных и государственных бирж. Организационно-правовая форма российских бирж.</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Понятие открытой и закрытой биржи. Отличительные черты специализированной и универсальной бирж.</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Цели расчетно-клиринговых организаций.</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Основные характерные черты биржевого товара. Классы биржевых товаров в мировой практике.</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Отличительные черты брокеров от дилеров. Требования, предъявляемые к брокеру. Обязанности дилера.</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Требования к информации, предъявляемые на товарных биржах.</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Отличительные черты валюты как биржевого товара.</w:t>
      </w:r>
    </w:p>
    <w:p w:rsidR="0017636C" w:rsidRPr="00637460" w:rsidRDefault="0017636C" w:rsidP="0017636C">
      <w:pPr>
        <w:widowControl/>
        <w:numPr>
          <w:ilvl w:val="0"/>
          <w:numId w:val="21"/>
        </w:numPr>
        <w:tabs>
          <w:tab w:val="clear" w:pos="927"/>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Определение рынка ценных бумаг.</w:t>
      </w:r>
    </w:p>
    <w:p w:rsidR="0017636C" w:rsidRPr="00637460" w:rsidRDefault="0017636C" w:rsidP="0017636C">
      <w:pPr>
        <w:widowControl/>
        <w:numPr>
          <w:ilvl w:val="0"/>
          <w:numId w:val="21"/>
        </w:numPr>
        <w:tabs>
          <w:tab w:val="clear" w:pos="927"/>
          <w:tab w:val="left" w:pos="1080"/>
          <w:tab w:val="left" w:pos="1134"/>
          <w:tab w:val="left" w:pos="1353"/>
        </w:tabs>
        <w:suppressAutoHyphens/>
        <w:snapToGrid/>
        <w:spacing w:before="0" w:after="0"/>
        <w:ind w:left="0" w:firstLine="709"/>
        <w:jc w:val="both"/>
        <w:rPr>
          <w:color w:val="000000" w:themeColor="text1"/>
          <w:sz w:val="20"/>
        </w:rPr>
      </w:pPr>
      <w:r w:rsidRPr="00637460">
        <w:rPr>
          <w:color w:val="000000" w:themeColor="text1"/>
          <w:sz w:val="20"/>
        </w:rPr>
        <w:t>Биржевые индексы: методика расчета и их суть.</w:t>
      </w:r>
    </w:p>
    <w:p w:rsidR="0017636C" w:rsidRPr="00637460" w:rsidRDefault="0017636C" w:rsidP="0017636C">
      <w:pPr>
        <w:widowControl/>
        <w:numPr>
          <w:ilvl w:val="0"/>
          <w:numId w:val="21"/>
        </w:numPr>
        <w:tabs>
          <w:tab w:val="clear" w:pos="927"/>
          <w:tab w:val="left" w:pos="1080"/>
          <w:tab w:val="left" w:pos="1134"/>
          <w:tab w:val="left" w:pos="1353"/>
        </w:tabs>
        <w:suppressAutoHyphens/>
        <w:snapToGrid/>
        <w:spacing w:before="0" w:after="0"/>
        <w:ind w:left="0" w:firstLine="709"/>
        <w:jc w:val="both"/>
        <w:rPr>
          <w:color w:val="000000" w:themeColor="text1"/>
          <w:sz w:val="20"/>
        </w:rPr>
      </w:pPr>
      <w:r w:rsidRPr="00637460">
        <w:rPr>
          <w:color w:val="000000" w:themeColor="text1"/>
          <w:sz w:val="20"/>
        </w:rPr>
        <w:t>Применение фундаментального анализа рынка при принятии инвестиционных решений.</w:t>
      </w:r>
    </w:p>
    <w:p w:rsidR="0017636C" w:rsidRPr="00637460" w:rsidRDefault="0017636C" w:rsidP="0017636C">
      <w:pPr>
        <w:widowControl/>
        <w:numPr>
          <w:ilvl w:val="0"/>
          <w:numId w:val="21"/>
        </w:numPr>
        <w:tabs>
          <w:tab w:val="clear" w:pos="927"/>
          <w:tab w:val="left" w:pos="1080"/>
          <w:tab w:val="left" w:pos="1134"/>
          <w:tab w:val="left" w:pos="1353"/>
        </w:tabs>
        <w:suppressAutoHyphens/>
        <w:snapToGrid/>
        <w:spacing w:before="0" w:after="0"/>
        <w:ind w:left="0" w:firstLine="709"/>
        <w:jc w:val="both"/>
        <w:rPr>
          <w:color w:val="000000" w:themeColor="text1"/>
          <w:sz w:val="20"/>
        </w:rPr>
      </w:pPr>
      <w:r w:rsidRPr="00637460">
        <w:rPr>
          <w:color w:val="000000" w:themeColor="text1"/>
          <w:sz w:val="20"/>
        </w:rPr>
        <w:t>Применение технического анализа рынка при принятии инвестиционных решений.</w:t>
      </w:r>
    </w:p>
    <w:p w:rsidR="0017636C" w:rsidRPr="00637460" w:rsidRDefault="0017636C" w:rsidP="0017636C">
      <w:pPr>
        <w:widowControl/>
        <w:numPr>
          <w:ilvl w:val="0"/>
          <w:numId w:val="21"/>
        </w:numPr>
        <w:tabs>
          <w:tab w:val="clear" w:pos="927"/>
          <w:tab w:val="left" w:pos="1080"/>
          <w:tab w:val="left" w:pos="1134"/>
          <w:tab w:val="left" w:pos="1353"/>
        </w:tabs>
        <w:suppressAutoHyphens/>
        <w:snapToGrid/>
        <w:spacing w:before="0" w:after="0"/>
        <w:ind w:left="0" w:firstLine="709"/>
        <w:jc w:val="both"/>
        <w:rPr>
          <w:color w:val="000000" w:themeColor="text1"/>
          <w:sz w:val="20"/>
        </w:rPr>
      </w:pPr>
      <w:r w:rsidRPr="00637460">
        <w:rPr>
          <w:color w:val="000000" w:themeColor="text1"/>
          <w:sz w:val="20"/>
        </w:rPr>
        <w:t>Стратегии игры на бирже.</w:t>
      </w:r>
    </w:p>
    <w:p w:rsidR="0017636C" w:rsidRPr="00637460" w:rsidRDefault="0017636C" w:rsidP="0017636C">
      <w:pPr>
        <w:widowControl/>
        <w:tabs>
          <w:tab w:val="left" w:pos="993"/>
          <w:tab w:val="left" w:pos="1080"/>
        </w:tabs>
        <w:snapToGrid/>
        <w:spacing w:before="0" w:after="0"/>
        <w:ind w:firstLine="709"/>
        <w:jc w:val="both"/>
        <w:rPr>
          <w:b/>
          <w:bCs/>
          <w:iCs/>
          <w:color w:val="000000" w:themeColor="text1"/>
          <w:sz w:val="20"/>
        </w:rPr>
      </w:pPr>
    </w:p>
    <w:p w:rsidR="0017636C" w:rsidRPr="00637460" w:rsidRDefault="0017636C" w:rsidP="0017636C">
      <w:pPr>
        <w:widowControl/>
        <w:tabs>
          <w:tab w:val="left" w:pos="1080"/>
          <w:tab w:val="left" w:pos="1134"/>
        </w:tabs>
        <w:snapToGrid/>
        <w:spacing w:before="0" w:after="0"/>
        <w:ind w:firstLine="709"/>
        <w:jc w:val="both"/>
        <w:rPr>
          <w:b/>
          <w:color w:val="000000" w:themeColor="text1"/>
          <w:sz w:val="20"/>
        </w:rPr>
      </w:pPr>
      <w:r w:rsidRPr="00637460">
        <w:rPr>
          <w:b/>
          <w:bCs/>
          <w:iCs/>
          <w:color w:val="000000" w:themeColor="text1"/>
          <w:sz w:val="20"/>
        </w:rPr>
        <w:t>Раздел 2  «Организация биржевой торговли</w:t>
      </w:r>
      <w:r w:rsidRPr="00637460">
        <w:rPr>
          <w:b/>
          <w:color w:val="000000" w:themeColor="text1"/>
          <w:sz w:val="20"/>
        </w:rPr>
        <w:t>»</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Основные функции, выполняемые биржевыми индексами.</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Отличия биржевых средних от биржевых индексов. Методы расчета биржевых средних. Расчет биржевых индексов.</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Роли функционального и технического анализа при оценке фондового рынка.</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Цели регулирования биржевой деятельности.</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Организации, регулирующие биржевую деятельность.</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Отличительные черты учредителей и членов биржи. Особенности членства на разных биржах.</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Принципы формирования органов управления биржей.</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Характеристика основных разделов правил биржевых торгов.</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Значение биржевой информации для организации и проведения биржевых торгов.</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Основные группы участников торгов и их характеристика.</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Особенности и основные этапы процедуры листинга.</w:t>
      </w:r>
    </w:p>
    <w:p w:rsidR="0017636C" w:rsidRPr="00637460" w:rsidRDefault="0017636C" w:rsidP="0017636C">
      <w:pPr>
        <w:widowControl/>
        <w:numPr>
          <w:ilvl w:val="0"/>
          <w:numId w:val="22"/>
        </w:numPr>
        <w:tabs>
          <w:tab w:val="clear" w:pos="360"/>
          <w:tab w:val="left" w:pos="1080"/>
          <w:tab w:val="left" w:pos="1134"/>
        </w:tabs>
        <w:suppressAutoHyphens/>
        <w:snapToGrid/>
        <w:spacing w:before="0" w:after="0"/>
        <w:ind w:left="0" w:firstLine="709"/>
        <w:jc w:val="both"/>
        <w:rPr>
          <w:color w:val="000000" w:themeColor="text1"/>
          <w:sz w:val="20"/>
        </w:rPr>
      </w:pPr>
      <w:r w:rsidRPr="00637460">
        <w:rPr>
          <w:color w:val="000000" w:themeColor="text1"/>
          <w:sz w:val="20"/>
        </w:rPr>
        <w:t>Виды торговых поручений, составляемых клиентами.</w:t>
      </w:r>
    </w:p>
    <w:p w:rsidR="0017636C" w:rsidRPr="00637460" w:rsidRDefault="0017636C" w:rsidP="0017636C">
      <w:pPr>
        <w:widowControl/>
        <w:tabs>
          <w:tab w:val="left" w:pos="1080"/>
          <w:tab w:val="left" w:pos="1134"/>
        </w:tabs>
        <w:snapToGrid/>
        <w:spacing w:before="0" w:after="0"/>
        <w:ind w:firstLine="709"/>
        <w:jc w:val="both"/>
        <w:rPr>
          <w:b/>
          <w:bCs/>
          <w:iCs/>
          <w:color w:val="000000" w:themeColor="text1"/>
          <w:sz w:val="20"/>
        </w:rPr>
      </w:pPr>
    </w:p>
    <w:p w:rsidR="0017636C" w:rsidRPr="00637460" w:rsidRDefault="0017636C" w:rsidP="0017636C">
      <w:pPr>
        <w:widowControl/>
        <w:tabs>
          <w:tab w:val="left" w:pos="1080"/>
          <w:tab w:val="left" w:pos="1134"/>
        </w:tabs>
        <w:snapToGrid/>
        <w:spacing w:before="0" w:after="0"/>
        <w:ind w:firstLine="709"/>
        <w:jc w:val="both"/>
        <w:rPr>
          <w:b/>
          <w:color w:val="000000" w:themeColor="text1"/>
          <w:sz w:val="20"/>
        </w:rPr>
      </w:pPr>
      <w:r w:rsidRPr="00637460">
        <w:rPr>
          <w:b/>
          <w:bCs/>
          <w:iCs/>
          <w:color w:val="000000" w:themeColor="text1"/>
          <w:sz w:val="20"/>
        </w:rPr>
        <w:t>Раздел 3  «Биржа как инструмент управления предпринимательскими рисками</w:t>
      </w:r>
      <w:r w:rsidRPr="00637460">
        <w:rPr>
          <w:b/>
          <w:color w:val="000000" w:themeColor="text1"/>
          <w:sz w:val="20"/>
        </w:rPr>
        <w:t>»</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Определение и содержание понятия биржевой сделки.</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Взаимосвязи продавца и покупателя при биржевой торговле.</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Определение клиринга и расчетов. Принципы, на которых основывается клиринг. Характеристика основных видов клиринга.</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Характеристика основных видов риска при расчетах по сделкам.</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Определение биржевой котировки.</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 xml:space="preserve">Порядок установления цены на основе </w:t>
      </w:r>
      <w:proofErr w:type="spellStart"/>
      <w:r w:rsidRPr="00637460">
        <w:rPr>
          <w:color w:val="000000" w:themeColor="text1"/>
          <w:sz w:val="20"/>
        </w:rPr>
        <w:t>фиксинга</w:t>
      </w:r>
      <w:proofErr w:type="spellEnd"/>
      <w:r w:rsidRPr="00637460">
        <w:rPr>
          <w:color w:val="000000" w:themeColor="text1"/>
          <w:sz w:val="20"/>
        </w:rPr>
        <w:t>.</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 xml:space="preserve">Особенности основных этапов компьютеризации биржевой деятельности. </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Основные программные продукты для биржевой торговли.</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Программирование торговли на бирже: биржевые роботы.</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Определение фьючерсной торговли и фьючерсного контракта. Отличительные черты фьючерсного и форвардного контрактов.</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Понятия хеджирования и биржевой спекуляции. Основные методы техники хеджирования.</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Определение и основные виды опционов. Преимущества опционов.</w:t>
      </w:r>
    </w:p>
    <w:p w:rsidR="0017636C" w:rsidRPr="00637460" w:rsidRDefault="0017636C" w:rsidP="0017636C">
      <w:pPr>
        <w:widowControl/>
        <w:numPr>
          <w:ilvl w:val="0"/>
          <w:numId w:val="23"/>
        </w:numPr>
        <w:tabs>
          <w:tab w:val="clear" w:pos="360"/>
          <w:tab w:val="left" w:pos="1080"/>
          <w:tab w:val="left" w:pos="1134"/>
          <w:tab w:val="left" w:pos="2771"/>
        </w:tabs>
        <w:suppressAutoHyphens/>
        <w:snapToGrid/>
        <w:spacing w:before="0" w:after="0"/>
        <w:ind w:left="0" w:firstLine="709"/>
        <w:jc w:val="both"/>
        <w:rPr>
          <w:color w:val="000000" w:themeColor="text1"/>
          <w:sz w:val="20"/>
        </w:rPr>
      </w:pPr>
      <w:r w:rsidRPr="00637460">
        <w:rPr>
          <w:color w:val="000000" w:themeColor="text1"/>
          <w:sz w:val="20"/>
        </w:rPr>
        <w:t>Содержание базисных опционных стратегий.</w:t>
      </w:r>
    </w:p>
    <w:p w:rsidR="0017636C" w:rsidRPr="00637460" w:rsidRDefault="0017636C" w:rsidP="0017636C">
      <w:pPr>
        <w:widowControl/>
        <w:snapToGrid/>
        <w:spacing w:before="0" w:after="0"/>
        <w:ind w:firstLine="708"/>
        <w:rPr>
          <w:b/>
          <w:color w:val="000000" w:themeColor="text1"/>
          <w:sz w:val="20"/>
        </w:rPr>
      </w:pPr>
    </w:p>
    <w:p w:rsidR="0017636C" w:rsidRPr="00637460" w:rsidRDefault="0017636C" w:rsidP="0017636C">
      <w:pPr>
        <w:tabs>
          <w:tab w:val="left" w:pos="851"/>
          <w:tab w:val="left" w:pos="993"/>
        </w:tabs>
        <w:spacing w:before="0" w:after="0"/>
        <w:ind w:firstLine="720"/>
        <w:jc w:val="both"/>
        <w:rPr>
          <w:bCs/>
          <w:color w:val="000000" w:themeColor="text1"/>
          <w:sz w:val="20"/>
        </w:rPr>
      </w:pPr>
      <w:r w:rsidRPr="00637460">
        <w:rPr>
          <w:b/>
          <w:bCs/>
          <w:color w:val="000000" w:themeColor="text1"/>
          <w:sz w:val="20"/>
        </w:rPr>
        <w:t>Раздел 4 «Виды бирж и их особенности»</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Товарная биржа как элемент рынка. Классификация товарных бирж. Виды сделок на товарной бирже.</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Основные черты, характеризующие классификацию товарных бирж. Классификационная структура товарных бирж.</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Рынок ценных бумаг. Первичный фондовый рынок. Вторичный фондовый рынок.</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lastRenderedPageBreak/>
        <w:t>Первичный и вторичный фондовый рынок. Основное отличие фондовой от товарной биржи.</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Валютный рынок. Валютные биржи за рубежом. Национальный валютный рынок. Виды валютных сделок.</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Порядок заключения сделок на валютной бирже.</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Значение валютных бирж на международной арене.</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 xml:space="preserve">Валютный курс и валютная сделка. </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Характеристика фьючерсной биржи. Механизмы биржевой фьючерсной торговли. Функции и особенности фьючерских бирж.</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Основные фонды и оборотные средства бирж. Товарные запасы биржевых складов. Кадры для биржевой деятельности.</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Товарные запасы и цель их накопления на биржевых складах.</w:t>
      </w:r>
    </w:p>
    <w:p w:rsidR="0017636C" w:rsidRPr="00637460" w:rsidRDefault="0017636C" w:rsidP="0017636C">
      <w:pPr>
        <w:widowControl/>
        <w:numPr>
          <w:ilvl w:val="0"/>
          <w:numId w:val="24"/>
        </w:numPr>
        <w:tabs>
          <w:tab w:val="clear" w:pos="360"/>
          <w:tab w:val="left" w:pos="0"/>
          <w:tab w:val="left" w:pos="1080"/>
        </w:tabs>
        <w:suppressAutoHyphens/>
        <w:snapToGrid/>
        <w:spacing w:before="0" w:after="0"/>
        <w:ind w:left="0" w:firstLine="709"/>
        <w:jc w:val="both"/>
        <w:rPr>
          <w:color w:val="000000" w:themeColor="text1"/>
          <w:sz w:val="20"/>
        </w:rPr>
      </w:pPr>
      <w:r w:rsidRPr="00637460">
        <w:rPr>
          <w:color w:val="000000" w:themeColor="text1"/>
          <w:sz w:val="20"/>
        </w:rPr>
        <w:t>Метод управления запасами на биржевых складах.</w:t>
      </w:r>
    </w:p>
    <w:p w:rsidR="0017636C" w:rsidRPr="00637460" w:rsidRDefault="0017636C" w:rsidP="0017636C">
      <w:pPr>
        <w:widowControl/>
        <w:snapToGrid/>
        <w:spacing w:before="0" w:after="0"/>
        <w:ind w:firstLine="708"/>
        <w:rPr>
          <w:b/>
          <w:color w:val="000000" w:themeColor="text1"/>
          <w:sz w:val="20"/>
        </w:rPr>
      </w:pPr>
    </w:p>
    <w:p w:rsidR="0017636C" w:rsidRPr="00637460" w:rsidRDefault="0017636C" w:rsidP="0017636C">
      <w:pPr>
        <w:widowControl/>
        <w:snapToGrid/>
        <w:spacing w:before="0" w:after="0"/>
        <w:ind w:firstLine="426"/>
        <w:rPr>
          <w:b/>
          <w:color w:val="000000" w:themeColor="text1"/>
          <w:sz w:val="20"/>
        </w:rPr>
      </w:pPr>
      <w:r w:rsidRPr="00637460">
        <w:rPr>
          <w:b/>
          <w:color w:val="000000" w:themeColor="text1"/>
          <w:sz w:val="20"/>
        </w:rPr>
        <w:br w:type="page"/>
      </w:r>
      <w:r w:rsidRPr="00637460">
        <w:rPr>
          <w:b/>
          <w:color w:val="000000" w:themeColor="text1"/>
          <w:sz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B431BE">
        <w:rPr>
          <w:b/>
          <w:color w:val="000000" w:themeColor="text1"/>
          <w:sz w:val="20"/>
        </w:rPr>
        <w:t xml:space="preserve">очной, </w:t>
      </w:r>
      <w:r w:rsidRPr="00637460">
        <w:rPr>
          <w:b/>
          <w:color w:val="000000" w:themeColor="text1"/>
          <w:sz w:val="20"/>
        </w:rPr>
        <w:t>очно-заочной форме</w:t>
      </w:r>
    </w:p>
    <w:p w:rsidR="0017636C" w:rsidRPr="00637460" w:rsidRDefault="0017636C" w:rsidP="0017636C">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813"/>
        <w:gridCol w:w="2555"/>
        <w:gridCol w:w="1015"/>
        <w:gridCol w:w="1525"/>
      </w:tblGrid>
      <w:tr w:rsidR="0017636C"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Виды контактной</w:t>
            </w:r>
          </w:p>
          <w:p w:rsidR="0017636C" w:rsidRPr="00637460" w:rsidRDefault="0017636C" w:rsidP="0017636C">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17636C" w:rsidRPr="00637460" w:rsidRDefault="0017636C" w:rsidP="0017636C">
            <w:pPr>
              <w:spacing w:before="0" w:after="0"/>
              <w:jc w:val="center"/>
              <w:rPr>
                <w:b/>
                <w:color w:val="000000" w:themeColor="text1"/>
                <w:sz w:val="20"/>
              </w:rPr>
            </w:pPr>
          </w:p>
        </w:tc>
      </w:tr>
      <w:tr w:rsidR="0017636C"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17636C" w:rsidRPr="00637460" w:rsidRDefault="0017636C" w:rsidP="0017636C">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12</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12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4</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b/>
                <w:color w:val="000000" w:themeColor="text1"/>
                <w:sz w:val="20"/>
              </w:rPr>
            </w:pPr>
            <w:r w:rsidRPr="00637460">
              <w:rPr>
                <w:b/>
                <w:color w:val="000000" w:themeColor="text1"/>
                <w:sz w:val="20"/>
              </w:rPr>
              <w:t>Промежуточная аттестация (зачет с оценкой)</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12</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18,2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4</w:t>
            </w:r>
          </w:p>
        </w:tc>
      </w:tr>
    </w:tbl>
    <w:p w:rsidR="0017636C" w:rsidRPr="00637460" w:rsidRDefault="0017636C" w:rsidP="0017636C">
      <w:pPr>
        <w:spacing w:before="0" w:after="0"/>
        <w:ind w:firstLine="680"/>
        <w:rPr>
          <w:i/>
          <w:color w:val="000000" w:themeColor="text1"/>
          <w:sz w:val="20"/>
        </w:rPr>
      </w:pPr>
    </w:p>
    <w:p w:rsidR="0017636C" w:rsidRPr="00637460" w:rsidRDefault="0017636C" w:rsidP="0017636C">
      <w:pPr>
        <w:spacing w:before="0" w:after="0"/>
        <w:ind w:firstLine="680"/>
        <w:rPr>
          <w:i/>
          <w:color w:val="000000" w:themeColor="text1"/>
          <w:sz w:val="20"/>
        </w:rPr>
      </w:pPr>
      <w:r w:rsidRPr="00637460">
        <w:rPr>
          <w:i/>
          <w:color w:val="000000" w:themeColor="text1"/>
          <w:sz w:val="20"/>
        </w:rPr>
        <w:t xml:space="preserve">Соотношение объема занятий, проводимых  путем непосредственного взаимодействия педагогического работника с обучающимися по </w:t>
      </w:r>
      <w:r w:rsidR="00B431BE">
        <w:rPr>
          <w:i/>
          <w:color w:val="000000" w:themeColor="text1"/>
          <w:sz w:val="20"/>
        </w:rPr>
        <w:t xml:space="preserve">очной, </w:t>
      </w:r>
      <w:r w:rsidRPr="00637460">
        <w:rPr>
          <w:i/>
          <w:color w:val="000000" w:themeColor="text1"/>
          <w:sz w:val="20"/>
        </w:rPr>
        <w:t>очно-заочной форме – 34%</w:t>
      </w:r>
    </w:p>
    <w:p w:rsidR="0017636C" w:rsidRPr="00637460" w:rsidRDefault="0017636C" w:rsidP="0017636C">
      <w:pPr>
        <w:spacing w:before="0" w:after="0"/>
        <w:ind w:firstLine="680"/>
        <w:rPr>
          <w:b/>
          <w:color w:val="000000" w:themeColor="text1"/>
          <w:sz w:val="20"/>
        </w:rPr>
      </w:pPr>
    </w:p>
    <w:p w:rsidR="0017636C" w:rsidRPr="00637460" w:rsidRDefault="0017636C" w:rsidP="0017636C">
      <w:pPr>
        <w:spacing w:before="0" w:after="0"/>
        <w:ind w:firstLine="680"/>
        <w:rPr>
          <w:b/>
          <w:color w:val="000000" w:themeColor="text1"/>
          <w:sz w:val="20"/>
        </w:rPr>
      </w:pPr>
      <w:r w:rsidRPr="00637460">
        <w:rPr>
          <w:b/>
          <w:color w:val="000000" w:themeColor="text1"/>
          <w:sz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7636C" w:rsidRPr="00637460" w:rsidRDefault="0017636C" w:rsidP="0017636C">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813"/>
        <w:gridCol w:w="2555"/>
        <w:gridCol w:w="1015"/>
        <w:gridCol w:w="1525"/>
      </w:tblGrid>
      <w:tr w:rsidR="0017636C"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Виды контактной</w:t>
            </w:r>
          </w:p>
          <w:p w:rsidR="0017636C" w:rsidRPr="00637460" w:rsidRDefault="0017636C" w:rsidP="0017636C">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17636C" w:rsidRPr="00637460" w:rsidRDefault="0017636C" w:rsidP="0017636C">
            <w:pPr>
              <w:spacing w:before="0" w:after="0"/>
              <w:jc w:val="center"/>
              <w:rPr>
                <w:b/>
                <w:color w:val="000000" w:themeColor="text1"/>
                <w:sz w:val="20"/>
              </w:rPr>
            </w:pPr>
          </w:p>
        </w:tc>
      </w:tr>
      <w:tr w:rsidR="0017636C"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17636C" w:rsidRPr="00637460" w:rsidRDefault="0017636C" w:rsidP="0017636C">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 xml:space="preserve">Семинарского </w:t>
            </w:r>
            <w:r w:rsidRPr="00637460">
              <w:rPr>
                <w:b/>
                <w:color w:val="000000" w:themeColor="text1"/>
                <w:sz w:val="20"/>
              </w:rPr>
              <w:lastRenderedPageBreak/>
              <w:t>типа</w:t>
            </w:r>
          </w:p>
          <w:p w:rsidR="0017636C" w:rsidRPr="00637460" w:rsidRDefault="0017636C" w:rsidP="0017636C">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lastRenderedPageBreak/>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6</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6</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i/>
                <w:color w:val="000000" w:themeColor="text1"/>
                <w:sz w:val="20"/>
              </w:rPr>
            </w:pPr>
            <w:r w:rsidRPr="00637460">
              <w:rPr>
                <w:i/>
                <w:color w:val="000000" w:themeColor="text1"/>
                <w:sz w:val="20"/>
              </w:rPr>
              <w:lastRenderedPageBreak/>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2</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rFonts w:eastAsia="Times New Roman"/>
                <w:b/>
                <w:color w:val="000000" w:themeColor="text1"/>
                <w:sz w:val="20"/>
              </w:rPr>
            </w:pPr>
            <w:r w:rsidRPr="00637460">
              <w:rPr>
                <w:b/>
                <w:color w:val="000000" w:themeColor="text1"/>
                <w:sz w:val="20"/>
              </w:rPr>
              <w:t>Семинарского типа</w:t>
            </w:r>
          </w:p>
          <w:p w:rsidR="0017636C" w:rsidRPr="00637460" w:rsidRDefault="0017636C" w:rsidP="0017636C">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r>
      <w:tr w:rsidR="0017636C" w:rsidRPr="00637460" w:rsidTr="004A57FA">
        <w:tc>
          <w:tcPr>
            <w:tcW w:w="0" w:type="auto"/>
            <w:tcBorders>
              <w:top w:val="single" w:sz="4" w:space="0" w:color="auto"/>
              <w:left w:val="single" w:sz="4" w:space="0" w:color="auto"/>
              <w:bottom w:val="single" w:sz="4" w:space="0" w:color="auto"/>
              <w:right w:val="single" w:sz="4" w:space="0" w:color="auto"/>
            </w:tcBorders>
          </w:tcPr>
          <w:p w:rsidR="0017636C" w:rsidRPr="00637460" w:rsidRDefault="0017636C" w:rsidP="0017636C">
            <w:pPr>
              <w:spacing w:before="0" w:after="0"/>
              <w:rPr>
                <w:b/>
                <w:color w:val="000000" w:themeColor="text1"/>
                <w:sz w:val="20"/>
              </w:rPr>
            </w:pPr>
            <w:r w:rsidRPr="00637460">
              <w:rPr>
                <w:b/>
                <w:color w:val="000000" w:themeColor="text1"/>
                <w:sz w:val="20"/>
              </w:rPr>
              <w:t>Промежуточная аттестация (зачет с оценкой)</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w:t>
            </w:r>
          </w:p>
        </w:tc>
      </w:tr>
      <w:tr w:rsidR="0017636C"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4,2</w:t>
            </w:r>
          </w:p>
        </w:tc>
        <w:tc>
          <w:tcPr>
            <w:tcW w:w="0" w:type="auto"/>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color w:val="000000" w:themeColor="text1"/>
                <w:sz w:val="20"/>
              </w:rPr>
            </w:pPr>
            <w:r w:rsidRPr="00637460">
              <w:rPr>
                <w:color w:val="000000" w:themeColor="text1"/>
                <w:sz w:val="20"/>
              </w:rPr>
              <w:t>6</w:t>
            </w:r>
          </w:p>
        </w:tc>
        <w:tc>
          <w:tcPr>
            <w:tcW w:w="101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10,2</w:t>
            </w:r>
          </w:p>
        </w:tc>
        <w:tc>
          <w:tcPr>
            <w:tcW w:w="1525" w:type="dxa"/>
            <w:tcBorders>
              <w:top w:val="single" w:sz="4" w:space="0" w:color="auto"/>
              <w:left w:val="single" w:sz="4" w:space="0" w:color="auto"/>
              <w:bottom w:val="single" w:sz="4" w:space="0" w:color="auto"/>
              <w:right w:val="single" w:sz="4" w:space="0" w:color="auto"/>
            </w:tcBorders>
            <w:vAlign w:val="center"/>
          </w:tcPr>
          <w:p w:rsidR="0017636C" w:rsidRPr="00637460" w:rsidRDefault="0017636C" w:rsidP="0017636C">
            <w:pPr>
              <w:spacing w:before="0" w:after="0"/>
              <w:jc w:val="center"/>
              <w:rPr>
                <w:b/>
                <w:color w:val="000000" w:themeColor="text1"/>
                <w:sz w:val="20"/>
              </w:rPr>
            </w:pPr>
            <w:r w:rsidRPr="00637460">
              <w:rPr>
                <w:b/>
                <w:color w:val="000000" w:themeColor="text1"/>
                <w:sz w:val="20"/>
              </w:rPr>
              <w:t>2</w:t>
            </w:r>
          </w:p>
        </w:tc>
      </w:tr>
    </w:tbl>
    <w:p w:rsidR="0017636C" w:rsidRPr="00637460" w:rsidRDefault="0017636C" w:rsidP="0017636C">
      <w:pPr>
        <w:suppressAutoHyphens/>
        <w:spacing w:before="0" w:after="0"/>
        <w:ind w:firstLine="720"/>
        <w:jc w:val="both"/>
        <w:rPr>
          <w:i/>
          <w:color w:val="000000" w:themeColor="text1"/>
          <w:sz w:val="20"/>
        </w:rPr>
      </w:pPr>
      <w:r w:rsidRPr="00637460">
        <w:rPr>
          <w:i/>
          <w:color w:val="000000" w:themeColor="text1"/>
          <w:sz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17636C" w:rsidRPr="00637460" w:rsidRDefault="0017636C" w:rsidP="0017636C">
      <w:pPr>
        <w:widowControl/>
        <w:snapToGrid/>
        <w:spacing w:before="0" w:after="0"/>
        <w:ind w:firstLine="680"/>
        <w:rPr>
          <w:b/>
          <w:color w:val="000000" w:themeColor="text1"/>
          <w:sz w:val="20"/>
        </w:rPr>
      </w:pPr>
    </w:p>
    <w:p w:rsidR="0017636C" w:rsidRPr="00637460" w:rsidRDefault="0017636C" w:rsidP="0017636C">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 xml:space="preserve">6. Методические указания по освоению дисциплины </w:t>
      </w:r>
    </w:p>
    <w:p w:rsidR="0017636C" w:rsidRPr="00637460" w:rsidRDefault="0017636C" w:rsidP="0017636C">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6.1  Учебно-методическое обеспечение дисциплины</w:t>
      </w:r>
    </w:p>
    <w:p w:rsidR="0017636C" w:rsidRPr="00637460" w:rsidRDefault="0017636C" w:rsidP="0017636C">
      <w:pPr>
        <w:widowControl/>
        <w:tabs>
          <w:tab w:val="left" w:pos="900"/>
        </w:tabs>
        <w:suppressAutoHyphens/>
        <w:overflowPunct w:val="0"/>
        <w:autoSpaceDE w:val="0"/>
        <w:autoSpaceDN w:val="0"/>
        <w:adjustRightInd w:val="0"/>
        <w:snapToGrid/>
        <w:spacing w:before="0" w:after="0"/>
        <w:ind w:firstLine="709"/>
        <w:rPr>
          <w:i/>
          <w:color w:val="000000" w:themeColor="text1"/>
          <w:sz w:val="20"/>
        </w:rPr>
      </w:pPr>
      <w:r w:rsidRPr="00637460">
        <w:rPr>
          <w:i/>
          <w:color w:val="000000" w:themeColor="text1"/>
          <w:sz w:val="20"/>
        </w:rPr>
        <w:t>Методические указания для преподавателя</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37460">
        <w:rPr>
          <w:color w:val="000000" w:themeColor="text1"/>
          <w:spacing w:val="-1"/>
          <w:sz w:val="20"/>
        </w:rPr>
        <w:t xml:space="preserve">дисциплины, сформировать у обучающихся ориентиры для самостоятельной работы над </w:t>
      </w:r>
      <w:r w:rsidRPr="00637460">
        <w:rPr>
          <w:color w:val="000000" w:themeColor="text1"/>
          <w:sz w:val="20"/>
        </w:rPr>
        <w:t>дисциплин</w:t>
      </w:r>
      <w:r w:rsidRPr="00637460">
        <w:rPr>
          <w:color w:val="000000" w:themeColor="text1"/>
          <w:spacing w:val="-1"/>
          <w:sz w:val="20"/>
        </w:rPr>
        <w:t>ой.</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Основной целью практических занятий является обсуждение наиболее сложных теоретических вопросов дисциплин</w:t>
      </w:r>
      <w:r w:rsidRPr="00637460">
        <w:rPr>
          <w:color w:val="000000" w:themeColor="text1"/>
          <w:spacing w:val="-1"/>
          <w:sz w:val="20"/>
        </w:rPr>
        <w:t>ы</w:t>
      </w:r>
      <w:r w:rsidRPr="00637460">
        <w:rPr>
          <w:color w:val="000000" w:themeColor="text1"/>
          <w:sz w:val="20"/>
        </w:rPr>
        <w:t>, их методологическая и методическая проработка. Они проводятся в форме опроса, диспута, тестирования, обсуждения докладов и пр.</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Самостоятельная работа с научной и учебной литературой дополняется работой с тестирующими системами, </w:t>
      </w:r>
      <w:proofErr w:type="spellStart"/>
      <w:r w:rsidRPr="00637460">
        <w:rPr>
          <w:color w:val="000000" w:themeColor="text1"/>
          <w:sz w:val="20"/>
        </w:rPr>
        <w:t>тренинговыми</w:t>
      </w:r>
      <w:proofErr w:type="spellEnd"/>
      <w:r w:rsidRPr="00637460">
        <w:rPr>
          <w:color w:val="000000" w:themeColor="text1"/>
          <w:sz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7636C" w:rsidRPr="00637460" w:rsidRDefault="0017636C" w:rsidP="0017636C">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17636C" w:rsidRPr="00637460" w:rsidRDefault="0017636C" w:rsidP="0017636C">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r w:rsidRPr="00637460">
        <w:rPr>
          <w:b/>
          <w:color w:val="000000" w:themeColor="text1"/>
          <w:sz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7636C" w:rsidRPr="00637460" w:rsidRDefault="0017636C" w:rsidP="0017636C">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Методические материалы доступны на сайте «Личная студия» в разделе «Методические указания и пособия».</w:t>
      </w:r>
    </w:p>
    <w:p w:rsidR="0017636C" w:rsidRPr="00637460" w:rsidRDefault="0017636C" w:rsidP="0017636C">
      <w:pPr>
        <w:widowControl/>
        <w:numPr>
          <w:ilvl w:val="0"/>
          <w:numId w:val="25"/>
        </w:numPr>
        <w:tabs>
          <w:tab w:val="left" w:pos="900"/>
          <w:tab w:val="left" w:pos="1080"/>
        </w:tabs>
        <w:snapToGrid/>
        <w:spacing w:before="0" w:after="0"/>
        <w:ind w:hanging="540"/>
        <w:jc w:val="both"/>
        <w:rPr>
          <w:color w:val="000000" w:themeColor="text1"/>
          <w:sz w:val="20"/>
        </w:rPr>
      </w:pPr>
      <w:r w:rsidRPr="00637460">
        <w:rPr>
          <w:color w:val="000000" w:themeColor="text1"/>
          <w:sz w:val="20"/>
        </w:rPr>
        <w:t>Методические указания  «Введение в технологию обучения».</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w:t>
      </w:r>
      <w:proofErr w:type="spellStart"/>
      <w:r w:rsidRPr="00637460">
        <w:rPr>
          <w:color w:val="000000" w:themeColor="text1"/>
          <w:sz w:val="20"/>
        </w:rPr>
        <w:t>Вебинар</w:t>
      </w:r>
      <w:proofErr w:type="spellEnd"/>
      <w:r w:rsidRPr="00637460">
        <w:rPr>
          <w:color w:val="000000" w:themeColor="text1"/>
          <w:sz w:val="20"/>
        </w:rPr>
        <w:t>».</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«Семинар-обсуждение устного эссе», «Семинар-обсуждение устного доклада».</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«Семинар – </w:t>
      </w:r>
      <w:proofErr w:type="spellStart"/>
      <w:r w:rsidRPr="00637460">
        <w:rPr>
          <w:color w:val="000000" w:themeColor="text1"/>
          <w:sz w:val="20"/>
        </w:rPr>
        <w:t>асессмент</w:t>
      </w:r>
      <w:proofErr w:type="spellEnd"/>
      <w:r w:rsidRPr="00637460">
        <w:rPr>
          <w:color w:val="000000" w:themeColor="text1"/>
          <w:sz w:val="20"/>
        </w:rPr>
        <w:t xml:space="preserve"> дневника по физкультуре и спорту».</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обсуждение реферата».</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Положение о реализации электронного обучения,  дистанционных образовательных технологий.</w:t>
      </w:r>
    </w:p>
    <w:p w:rsidR="0017636C" w:rsidRPr="00637460" w:rsidRDefault="0017636C" w:rsidP="0017636C">
      <w:pPr>
        <w:widowControl/>
        <w:numPr>
          <w:ilvl w:val="0"/>
          <w:numId w:val="25"/>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«Практическое занятие - алгоритмический тренинг».</w:t>
      </w:r>
    </w:p>
    <w:p w:rsidR="0017636C" w:rsidRPr="00637460" w:rsidRDefault="0017636C" w:rsidP="0017636C">
      <w:pPr>
        <w:widowControl/>
        <w:tabs>
          <w:tab w:val="left" w:pos="900"/>
          <w:tab w:val="left" w:pos="1080"/>
        </w:tabs>
        <w:snapToGrid/>
        <w:spacing w:before="0" w:after="0"/>
        <w:ind w:firstLine="709"/>
        <w:jc w:val="both"/>
        <w:rPr>
          <w:color w:val="000000" w:themeColor="text1"/>
          <w:sz w:val="20"/>
        </w:rPr>
      </w:pPr>
      <w:r w:rsidRPr="00637460">
        <w:rPr>
          <w:color w:val="000000" w:themeColor="text1"/>
          <w:sz w:val="20"/>
        </w:rPr>
        <w:t>Указанные методические материалы для обучающихся доступны в Личной студии обучающегося, в разделе ресурсы.</w:t>
      </w:r>
    </w:p>
    <w:p w:rsidR="0017636C" w:rsidRPr="00637460" w:rsidRDefault="0017636C" w:rsidP="0017636C">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C43066" w:rsidRDefault="00C43066" w:rsidP="00C43066">
      <w:pPr>
        <w:spacing w:before="0" w:after="0"/>
        <w:ind w:firstLine="680"/>
        <w:jc w:val="both"/>
        <w:rPr>
          <w:b/>
          <w:sz w:val="20"/>
        </w:rPr>
      </w:pPr>
      <w:r>
        <w:rPr>
          <w:b/>
          <w:sz w:val="20"/>
        </w:rPr>
        <w:t>6.3 Особенности реализации дисциплины в отношении лиц из числа инвалидов и лиц с ограниченными возможностями здоровья</w:t>
      </w:r>
    </w:p>
    <w:p w:rsidR="00C43066" w:rsidRDefault="00C43066" w:rsidP="00C43066">
      <w:pPr>
        <w:shd w:val="clear" w:color="auto" w:fill="FFFFFF"/>
        <w:spacing w:before="0" w:after="0"/>
        <w:ind w:firstLine="709"/>
        <w:jc w:val="both"/>
        <w:rPr>
          <w:sz w:val="20"/>
        </w:rPr>
      </w:pPr>
      <w:r>
        <w:rPr>
          <w:sz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43066" w:rsidRDefault="00C43066" w:rsidP="00C43066">
      <w:pPr>
        <w:spacing w:before="0" w:after="0"/>
        <w:ind w:firstLine="709"/>
        <w:jc w:val="both"/>
        <w:rPr>
          <w:sz w:val="20"/>
        </w:rPr>
      </w:pPr>
      <w:r>
        <w:rPr>
          <w:sz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rPr>
        <w:t>тифлоинформационных</w:t>
      </w:r>
      <w:proofErr w:type="spellEnd"/>
      <w:r>
        <w:rPr>
          <w:sz w:val="20"/>
        </w:rPr>
        <w:t xml:space="preserve"> устройств.</w:t>
      </w:r>
    </w:p>
    <w:p w:rsidR="00C43066" w:rsidRDefault="00C43066" w:rsidP="00C43066">
      <w:pPr>
        <w:shd w:val="clear" w:color="auto" w:fill="FFFFFF"/>
        <w:tabs>
          <w:tab w:val="left" w:pos="993"/>
        </w:tabs>
        <w:spacing w:before="0" w:after="0"/>
        <w:ind w:firstLine="709"/>
        <w:jc w:val="both"/>
        <w:rPr>
          <w:sz w:val="20"/>
        </w:rPr>
      </w:pPr>
      <w:r>
        <w:rPr>
          <w:sz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43066" w:rsidRDefault="00C43066" w:rsidP="00C43066">
      <w:pPr>
        <w:spacing w:before="0" w:after="0"/>
        <w:ind w:firstLine="709"/>
        <w:jc w:val="both"/>
        <w:rPr>
          <w:sz w:val="20"/>
        </w:rPr>
      </w:pPr>
      <w:r>
        <w:rPr>
          <w:sz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43066" w:rsidRDefault="00C43066" w:rsidP="00C43066">
      <w:pPr>
        <w:spacing w:before="0" w:after="0"/>
        <w:ind w:firstLine="709"/>
        <w:jc w:val="both"/>
        <w:rPr>
          <w:sz w:val="20"/>
        </w:rPr>
      </w:pPr>
      <w:r>
        <w:rPr>
          <w:sz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43066" w:rsidRDefault="00C43066" w:rsidP="00C43066">
      <w:pPr>
        <w:spacing w:before="0" w:after="0"/>
        <w:ind w:firstLine="709"/>
        <w:jc w:val="both"/>
        <w:rPr>
          <w:sz w:val="20"/>
        </w:rPr>
      </w:pPr>
      <w:r>
        <w:rPr>
          <w:sz w:val="20"/>
        </w:rPr>
        <w:t>При проведении промежуточной аттестации по дисциплине обеспечивается соблюдение следующих общих требований:</w:t>
      </w:r>
    </w:p>
    <w:p w:rsidR="00C43066" w:rsidRDefault="00C43066" w:rsidP="00C43066">
      <w:pPr>
        <w:shd w:val="clear" w:color="auto" w:fill="FFFFFF"/>
        <w:tabs>
          <w:tab w:val="left" w:pos="888"/>
        </w:tabs>
        <w:spacing w:before="0" w:after="0"/>
        <w:ind w:firstLine="709"/>
        <w:jc w:val="both"/>
        <w:rPr>
          <w:sz w:val="20"/>
        </w:rPr>
      </w:pPr>
      <w:r>
        <w:rPr>
          <w:sz w:val="20"/>
        </w:rPr>
        <w:t>-</w:t>
      </w:r>
      <w:r>
        <w:rPr>
          <w:sz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43066" w:rsidRDefault="00C43066" w:rsidP="00C43066">
      <w:pPr>
        <w:spacing w:before="0" w:after="0"/>
        <w:ind w:firstLine="709"/>
        <w:jc w:val="both"/>
        <w:rPr>
          <w:sz w:val="20"/>
        </w:rPr>
      </w:pPr>
      <w:r>
        <w:rPr>
          <w:sz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43066" w:rsidRDefault="00C43066" w:rsidP="00C43066">
      <w:pPr>
        <w:spacing w:before="0" w:after="0"/>
        <w:ind w:firstLine="709"/>
        <w:jc w:val="both"/>
        <w:rPr>
          <w:sz w:val="20"/>
        </w:rPr>
      </w:pPr>
      <w:r>
        <w:rPr>
          <w:sz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43066" w:rsidRDefault="00C43066" w:rsidP="00C43066">
      <w:pPr>
        <w:spacing w:before="0" w:after="0"/>
        <w:ind w:firstLine="709"/>
        <w:jc w:val="both"/>
        <w:rPr>
          <w:sz w:val="20"/>
        </w:rPr>
      </w:pPr>
      <w:r>
        <w:rPr>
          <w:sz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43066" w:rsidRDefault="00C43066" w:rsidP="00C43066">
      <w:pPr>
        <w:spacing w:before="0" w:after="0"/>
        <w:ind w:firstLine="709"/>
        <w:jc w:val="both"/>
        <w:rPr>
          <w:sz w:val="20"/>
        </w:rPr>
      </w:pPr>
      <w:r>
        <w:rPr>
          <w:sz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43066" w:rsidRDefault="00C43066" w:rsidP="00C43066">
      <w:pPr>
        <w:spacing w:before="0" w:after="0"/>
        <w:ind w:firstLine="709"/>
        <w:jc w:val="both"/>
        <w:rPr>
          <w:sz w:val="20"/>
        </w:rPr>
      </w:pPr>
      <w:r>
        <w:rPr>
          <w:sz w:val="20"/>
        </w:rPr>
        <w:t>- продолжительность сдачи экзамена, проводимого в письменной форме, - не более чем на 90 минут;</w:t>
      </w:r>
    </w:p>
    <w:p w:rsidR="00C43066" w:rsidRDefault="00C43066" w:rsidP="00C43066">
      <w:pPr>
        <w:spacing w:before="0" w:after="0"/>
        <w:ind w:firstLine="709"/>
        <w:jc w:val="both"/>
        <w:rPr>
          <w:sz w:val="20"/>
        </w:rPr>
      </w:pPr>
      <w:r>
        <w:rPr>
          <w:sz w:val="20"/>
        </w:rPr>
        <w:t>- продолжительность подготовки обучающегося к ответу на экзамене, проводимом в устной форме, - не более чем на 20 минут.</w:t>
      </w:r>
    </w:p>
    <w:p w:rsidR="00C43066" w:rsidRDefault="00C43066" w:rsidP="00C43066">
      <w:pPr>
        <w:spacing w:before="0" w:after="0"/>
        <w:ind w:firstLine="709"/>
        <w:jc w:val="both"/>
        <w:rPr>
          <w:sz w:val="20"/>
        </w:rPr>
      </w:pPr>
      <w:r>
        <w:rPr>
          <w:sz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43066" w:rsidRDefault="00C43066" w:rsidP="00C43066">
      <w:pPr>
        <w:spacing w:before="0" w:after="0"/>
        <w:ind w:firstLine="709"/>
        <w:jc w:val="both"/>
        <w:rPr>
          <w:sz w:val="20"/>
        </w:rPr>
      </w:pPr>
      <w:r>
        <w:rPr>
          <w:sz w:val="20"/>
        </w:rPr>
        <w:t>а) для слепых:</w:t>
      </w:r>
    </w:p>
    <w:p w:rsidR="00C43066" w:rsidRDefault="00C43066" w:rsidP="00C43066">
      <w:pPr>
        <w:shd w:val="clear" w:color="auto" w:fill="FFFFFF"/>
        <w:tabs>
          <w:tab w:val="left" w:pos="955"/>
        </w:tabs>
        <w:spacing w:before="0" w:after="0"/>
        <w:ind w:firstLine="709"/>
        <w:jc w:val="both"/>
        <w:rPr>
          <w:sz w:val="20"/>
        </w:rPr>
      </w:pPr>
      <w:r>
        <w:rPr>
          <w:sz w:val="20"/>
        </w:rPr>
        <w:t>-</w:t>
      </w:r>
      <w:r>
        <w:rPr>
          <w:sz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43066" w:rsidRDefault="00C43066" w:rsidP="00C43066">
      <w:pPr>
        <w:spacing w:before="0" w:after="0"/>
        <w:ind w:firstLine="709"/>
        <w:jc w:val="both"/>
        <w:rPr>
          <w:sz w:val="20"/>
        </w:rPr>
      </w:pPr>
      <w:r>
        <w:rPr>
          <w:sz w:val="20"/>
        </w:rPr>
        <w:t xml:space="preserve">- письменные задания выполняются обучающимися с использованием клавиатуры с азбукой Брайля, либо </w:t>
      </w:r>
      <w:proofErr w:type="spellStart"/>
      <w:r>
        <w:rPr>
          <w:sz w:val="20"/>
        </w:rPr>
        <w:t>надиктовываются</w:t>
      </w:r>
      <w:proofErr w:type="spellEnd"/>
      <w:r>
        <w:rPr>
          <w:sz w:val="20"/>
        </w:rPr>
        <w:t xml:space="preserve"> ассистенту;</w:t>
      </w:r>
    </w:p>
    <w:p w:rsidR="00C43066" w:rsidRDefault="00C43066" w:rsidP="00C43066">
      <w:pPr>
        <w:spacing w:before="0" w:after="0"/>
        <w:ind w:firstLine="709"/>
        <w:jc w:val="both"/>
        <w:rPr>
          <w:sz w:val="20"/>
        </w:rPr>
      </w:pPr>
      <w:r>
        <w:rPr>
          <w:sz w:val="20"/>
        </w:rPr>
        <w:t>б) для слабовидящих:</w:t>
      </w:r>
    </w:p>
    <w:p w:rsidR="00C43066" w:rsidRDefault="00C43066" w:rsidP="00C43066">
      <w:pPr>
        <w:spacing w:before="0" w:after="0"/>
        <w:ind w:firstLine="709"/>
        <w:jc w:val="both"/>
        <w:rPr>
          <w:sz w:val="20"/>
        </w:rPr>
      </w:pPr>
      <w:r>
        <w:rPr>
          <w:sz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rPr>
        <w:t>Jaws</w:t>
      </w:r>
      <w:proofErr w:type="spellEnd"/>
      <w:r>
        <w:rPr>
          <w:sz w:val="20"/>
        </w:rPr>
        <w:t>;</w:t>
      </w:r>
    </w:p>
    <w:p w:rsidR="00C43066" w:rsidRDefault="00C43066" w:rsidP="00C43066">
      <w:pPr>
        <w:spacing w:before="0" w:after="0"/>
        <w:ind w:firstLine="709"/>
        <w:jc w:val="both"/>
        <w:rPr>
          <w:sz w:val="20"/>
        </w:rPr>
      </w:pPr>
      <w:r>
        <w:rPr>
          <w:sz w:val="20"/>
        </w:rPr>
        <w:t>- обеспечивается индивидуальное равномерное освещение не менее 300 люкс;</w:t>
      </w:r>
    </w:p>
    <w:p w:rsidR="00C43066" w:rsidRDefault="00C43066" w:rsidP="00C43066">
      <w:pPr>
        <w:spacing w:before="0" w:after="0"/>
        <w:ind w:firstLine="709"/>
        <w:jc w:val="both"/>
        <w:rPr>
          <w:sz w:val="20"/>
        </w:rPr>
      </w:pPr>
      <w:r>
        <w:rPr>
          <w:sz w:val="20"/>
        </w:rPr>
        <w:t xml:space="preserve">- при необходимости обучающимся предоставляется увеличивающее </w:t>
      </w:r>
      <w:proofErr w:type="spellStart"/>
      <w:r>
        <w:rPr>
          <w:sz w:val="20"/>
        </w:rPr>
        <w:t>устройство,допускается</w:t>
      </w:r>
      <w:proofErr w:type="spellEnd"/>
      <w:r>
        <w:rPr>
          <w:sz w:val="20"/>
        </w:rPr>
        <w:t xml:space="preserve"> использование увеличивающих устройств, имеющихся у обучающихся;</w:t>
      </w:r>
    </w:p>
    <w:p w:rsidR="00C43066" w:rsidRDefault="00C43066" w:rsidP="00C43066">
      <w:pPr>
        <w:spacing w:before="0" w:after="0"/>
        <w:ind w:firstLine="709"/>
        <w:jc w:val="both"/>
        <w:rPr>
          <w:sz w:val="20"/>
        </w:rPr>
      </w:pPr>
      <w:r>
        <w:rPr>
          <w:sz w:val="20"/>
        </w:rPr>
        <w:t>в) для глухих и слабослышащих, с тяжелыми нарушениями речи:</w:t>
      </w:r>
    </w:p>
    <w:p w:rsidR="00C43066" w:rsidRDefault="00C43066" w:rsidP="00C43066">
      <w:pPr>
        <w:spacing w:before="0" w:after="0"/>
        <w:ind w:firstLine="709"/>
        <w:jc w:val="both"/>
        <w:rPr>
          <w:sz w:val="20"/>
        </w:rPr>
      </w:pPr>
      <w:r>
        <w:rPr>
          <w:sz w:val="20"/>
        </w:rPr>
        <w:t xml:space="preserve">- имеется в наличии информационная система "Исток" для слабослышащих коллективного </w:t>
      </w:r>
      <w:r>
        <w:rPr>
          <w:sz w:val="20"/>
        </w:rPr>
        <w:lastRenderedPageBreak/>
        <w:t>пользования;</w:t>
      </w:r>
    </w:p>
    <w:p w:rsidR="00C43066" w:rsidRDefault="00C43066" w:rsidP="00C43066">
      <w:pPr>
        <w:spacing w:before="0" w:after="0"/>
        <w:ind w:firstLine="709"/>
        <w:jc w:val="both"/>
        <w:rPr>
          <w:sz w:val="20"/>
        </w:rPr>
      </w:pPr>
      <w:r>
        <w:rPr>
          <w:sz w:val="20"/>
        </w:rPr>
        <w:t>- по их желанию испытания проводятся в электронной или письменной форме;</w:t>
      </w:r>
    </w:p>
    <w:p w:rsidR="00C43066" w:rsidRDefault="00C43066" w:rsidP="00C43066">
      <w:pPr>
        <w:spacing w:before="0" w:after="0"/>
        <w:ind w:firstLine="709"/>
        <w:jc w:val="both"/>
        <w:rPr>
          <w:sz w:val="20"/>
        </w:rPr>
      </w:pPr>
      <w:r>
        <w:rPr>
          <w:sz w:val="20"/>
        </w:rPr>
        <w:t>г) для лиц с нарушениями опорно-двигательного аппарата:</w:t>
      </w:r>
    </w:p>
    <w:p w:rsidR="00C43066" w:rsidRDefault="00C43066" w:rsidP="00C43066">
      <w:pPr>
        <w:spacing w:before="0" w:after="0"/>
        <w:ind w:firstLine="709"/>
        <w:jc w:val="both"/>
        <w:rPr>
          <w:sz w:val="20"/>
        </w:rPr>
      </w:pPr>
      <w:r>
        <w:rPr>
          <w:sz w:val="20"/>
        </w:rPr>
        <w:t xml:space="preserve">- тестовые и </w:t>
      </w:r>
      <w:proofErr w:type="spellStart"/>
      <w:r>
        <w:rPr>
          <w:sz w:val="20"/>
        </w:rPr>
        <w:t>тренинговые</w:t>
      </w:r>
      <w:proofErr w:type="spellEnd"/>
      <w:r>
        <w:rPr>
          <w:sz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43066" w:rsidRDefault="00C43066" w:rsidP="00C43066">
      <w:pPr>
        <w:spacing w:before="0" w:after="0"/>
        <w:ind w:firstLine="709"/>
        <w:jc w:val="both"/>
        <w:rPr>
          <w:sz w:val="20"/>
        </w:rPr>
      </w:pPr>
      <w:r>
        <w:rPr>
          <w:sz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43066" w:rsidRDefault="00C43066" w:rsidP="00C43066">
      <w:pPr>
        <w:spacing w:before="0" w:after="0"/>
        <w:ind w:firstLine="709"/>
        <w:jc w:val="both"/>
        <w:rPr>
          <w:sz w:val="20"/>
        </w:rPr>
      </w:pPr>
      <w:r>
        <w:rPr>
          <w:sz w:val="20"/>
        </w:rPr>
        <w:t>- по их желанию испытания проводятся в устной форме.</w:t>
      </w:r>
    </w:p>
    <w:p w:rsidR="0017636C" w:rsidRDefault="00C43066" w:rsidP="00C43066">
      <w:pPr>
        <w:widowControl/>
        <w:snapToGrid/>
        <w:spacing w:before="0" w:after="0"/>
        <w:ind w:firstLine="709"/>
        <w:jc w:val="both"/>
        <w:rPr>
          <w:sz w:val="20"/>
        </w:rPr>
      </w:pPr>
      <w:r>
        <w:rPr>
          <w:sz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43066" w:rsidRPr="00637460" w:rsidRDefault="00C43066" w:rsidP="00C43066">
      <w:pPr>
        <w:widowControl/>
        <w:snapToGrid/>
        <w:spacing w:before="0" w:after="0"/>
        <w:ind w:firstLine="709"/>
        <w:jc w:val="both"/>
        <w:rPr>
          <w:color w:val="000000" w:themeColor="text1"/>
          <w:sz w:val="20"/>
        </w:rPr>
      </w:pPr>
    </w:p>
    <w:p w:rsidR="0017636C" w:rsidRPr="00637460" w:rsidRDefault="0017636C" w:rsidP="0017636C">
      <w:pPr>
        <w:widowControl/>
        <w:snapToGrid/>
        <w:spacing w:before="0" w:after="0"/>
        <w:ind w:firstLine="709"/>
        <w:jc w:val="both"/>
        <w:rPr>
          <w:b/>
          <w:color w:val="000000" w:themeColor="text1"/>
          <w:sz w:val="20"/>
        </w:rPr>
      </w:pPr>
      <w:r w:rsidRPr="00637460">
        <w:rPr>
          <w:b/>
          <w:color w:val="000000" w:themeColor="text1"/>
          <w:sz w:val="20"/>
        </w:rPr>
        <w:t xml:space="preserve">6.4 Методические рекомендации по самостоятельной работе студентов </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Реализация поставленной цели предполагает решение следующих задач:</w:t>
      </w:r>
    </w:p>
    <w:p w:rsidR="0017636C" w:rsidRPr="00637460" w:rsidRDefault="0017636C" w:rsidP="0017636C">
      <w:pPr>
        <w:widowControl/>
        <w:shd w:val="clear" w:color="auto" w:fill="FFFFFF"/>
        <w:tabs>
          <w:tab w:val="left" w:pos="893"/>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37460">
        <w:rPr>
          <w:color w:val="000000" w:themeColor="text1"/>
          <w:sz w:val="20"/>
        </w:rPr>
        <w:t>межпредметных</w:t>
      </w:r>
      <w:proofErr w:type="spellEnd"/>
      <w:r w:rsidRPr="00637460">
        <w:rPr>
          <w:color w:val="000000" w:themeColor="text1"/>
          <w:sz w:val="20"/>
        </w:rPr>
        <w:t xml:space="preserve"> связей;</w:t>
      </w:r>
    </w:p>
    <w:p w:rsidR="0017636C" w:rsidRPr="00637460" w:rsidRDefault="0017636C" w:rsidP="0017636C">
      <w:pPr>
        <w:widowControl/>
        <w:shd w:val="clear" w:color="auto" w:fill="FFFFFF"/>
        <w:tabs>
          <w:tab w:val="left" w:pos="984"/>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систематизация и закрепление полученных теоретических знаний и практических навыков;</w:t>
      </w:r>
    </w:p>
    <w:p w:rsidR="0017636C" w:rsidRPr="00637460" w:rsidRDefault="0017636C" w:rsidP="0017636C">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7636C" w:rsidRPr="00637460" w:rsidRDefault="0017636C" w:rsidP="0017636C">
      <w:pPr>
        <w:widowControl/>
        <w:shd w:val="clear" w:color="auto" w:fill="FFFFFF"/>
        <w:tabs>
          <w:tab w:val="left" w:pos="103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17636C" w:rsidRPr="00637460" w:rsidRDefault="0017636C" w:rsidP="0017636C">
      <w:pPr>
        <w:widowControl/>
        <w:shd w:val="clear" w:color="auto" w:fill="FFFFFF"/>
        <w:tabs>
          <w:tab w:val="left" w:pos="109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самостоятельности мышления, способностей к саморазвитию, самообразованию, самосовершенствованию и самореализации;</w:t>
      </w:r>
    </w:p>
    <w:p w:rsidR="0017636C" w:rsidRPr="00637460" w:rsidRDefault="0017636C" w:rsidP="0017636C">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развитие научно-исследовательских навыков;</w:t>
      </w:r>
    </w:p>
    <w:p w:rsidR="0017636C" w:rsidRPr="00637460" w:rsidRDefault="0017636C" w:rsidP="0017636C">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является неотъемлемой частью образовательного процесса.</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7636C" w:rsidRPr="00637460" w:rsidRDefault="0017636C" w:rsidP="0017636C">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должна:</w:t>
      </w:r>
    </w:p>
    <w:p w:rsidR="0017636C" w:rsidRPr="00637460" w:rsidRDefault="0017636C" w:rsidP="0017636C">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7636C" w:rsidRPr="00637460" w:rsidRDefault="0017636C" w:rsidP="0017636C">
      <w:pPr>
        <w:widowControl/>
        <w:shd w:val="clear" w:color="auto" w:fill="FFFFFF"/>
        <w:tabs>
          <w:tab w:val="left" w:pos="1085"/>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7636C" w:rsidRPr="00637460" w:rsidRDefault="0017636C" w:rsidP="0017636C">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отражать необходимую и достаточную компетентность автора;</w:t>
      </w:r>
    </w:p>
    <w:p w:rsidR="0017636C" w:rsidRPr="00637460" w:rsidRDefault="0017636C" w:rsidP="0017636C">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иметь учебную, научную и/или практическую направленность;</w:t>
      </w:r>
    </w:p>
    <w:p w:rsidR="0017636C" w:rsidRPr="00637460" w:rsidRDefault="0017636C" w:rsidP="0017636C">
      <w:pPr>
        <w:widowControl/>
        <w:shd w:val="clear" w:color="auto" w:fill="FFFFFF"/>
        <w:tabs>
          <w:tab w:val="left" w:pos="9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7636C" w:rsidRPr="00637460" w:rsidRDefault="0017636C" w:rsidP="0017636C">
      <w:pPr>
        <w:widowControl/>
        <w:shd w:val="clear" w:color="auto" w:fill="FFFFFF"/>
        <w:tabs>
          <w:tab w:val="left" w:pos="1109"/>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содержать краткие и четкие формулировки, убедительную аргументацию, доказательность и обоснованность выводов;</w:t>
      </w:r>
    </w:p>
    <w:p w:rsidR="0017636C" w:rsidRPr="00637460" w:rsidRDefault="0017636C" w:rsidP="0017636C">
      <w:pPr>
        <w:widowControl/>
        <w:shd w:val="clear" w:color="auto" w:fill="FFFFFF"/>
        <w:tabs>
          <w:tab w:val="left" w:pos="984"/>
          <w:tab w:val="left" w:pos="57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7636C" w:rsidRPr="00637460" w:rsidRDefault="0017636C" w:rsidP="0017636C">
      <w:pPr>
        <w:widowControl/>
        <w:snapToGrid/>
        <w:spacing w:before="0" w:after="0"/>
        <w:ind w:firstLine="680"/>
        <w:rPr>
          <w:b/>
          <w:color w:val="000000" w:themeColor="text1"/>
          <w:sz w:val="20"/>
        </w:rPr>
      </w:pPr>
    </w:p>
    <w:p w:rsidR="0017636C" w:rsidRPr="00637460" w:rsidRDefault="0017636C" w:rsidP="0017636C">
      <w:pPr>
        <w:pStyle w:val="10"/>
        <w:tabs>
          <w:tab w:val="right" w:leader="dot" w:pos="9600"/>
        </w:tabs>
        <w:ind w:firstLine="709"/>
        <w:contextualSpacing/>
        <w:rPr>
          <w:rFonts w:ascii="Times New Roman" w:hAnsi="Times New Roman"/>
          <w:b/>
          <w:color w:val="000000" w:themeColor="text1"/>
        </w:rPr>
      </w:pPr>
      <w:r w:rsidRPr="00637460">
        <w:rPr>
          <w:rFonts w:ascii="Times New Roman" w:hAnsi="Times New Roman"/>
          <w:b/>
          <w:color w:val="000000" w:themeColor="text1"/>
        </w:rPr>
        <w:t xml:space="preserve">6.4.1 Формы самостоятельной работы обучающихся по разделам дисциплины </w:t>
      </w:r>
    </w:p>
    <w:p w:rsidR="0017636C" w:rsidRPr="00637460" w:rsidRDefault="0017636C" w:rsidP="0017636C">
      <w:pPr>
        <w:widowControl/>
        <w:tabs>
          <w:tab w:val="left" w:pos="1080"/>
          <w:tab w:val="left" w:pos="1134"/>
        </w:tabs>
        <w:snapToGrid/>
        <w:spacing w:before="0" w:after="0"/>
        <w:ind w:firstLine="709"/>
        <w:jc w:val="both"/>
        <w:rPr>
          <w:b/>
          <w:color w:val="000000" w:themeColor="text1"/>
          <w:sz w:val="20"/>
        </w:rPr>
      </w:pPr>
      <w:r w:rsidRPr="00637460">
        <w:rPr>
          <w:b/>
          <w:color w:val="000000" w:themeColor="text1"/>
          <w:sz w:val="20"/>
        </w:rPr>
        <w:t>Раздел 1</w:t>
      </w:r>
      <w:r w:rsidRPr="00637460">
        <w:rPr>
          <w:b/>
          <w:bCs/>
          <w:iCs/>
          <w:color w:val="000000" w:themeColor="text1"/>
          <w:sz w:val="20"/>
        </w:rPr>
        <w:t xml:space="preserve">  «</w:t>
      </w:r>
      <w:r w:rsidRPr="00637460">
        <w:rPr>
          <w:b/>
          <w:color w:val="000000" w:themeColor="text1"/>
          <w:sz w:val="20"/>
        </w:rPr>
        <w:t>Теория биржевого дела»</w:t>
      </w:r>
    </w:p>
    <w:p w:rsidR="0017636C" w:rsidRPr="00637460" w:rsidRDefault="0017636C" w:rsidP="0017636C">
      <w:pPr>
        <w:widowControl/>
        <w:tabs>
          <w:tab w:val="left" w:pos="993"/>
          <w:tab w:val="left" w:pos="1080"/>
        </w:tabs>
        <w:snapToGrid/>
        <w:spacing w:before="0" w:after="0"/>
        <w:ind w:firstLine="709"/>
        <w:jc w:val="both"/>
        <w:rPr>
          <w:b/>
          <w:color w:val="000000" w:themeColor="text1"/>
          <w:sz w:val="20"/>
        </w:rPr>
      </w:pPr>
      <w:r w:rsidRPr="00637460">
        <w:rPr>
          <w:b/>
          <w:color w:val="000000" w:themeColor="text1"/>
          <w:sz w:val="20"/>
        </w:rPr>
        <w:t>Темы реферата</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Белобородько</w:t>
      </w:r>
      <w:proofErr w:type="spellEnd"/>
      <w:r w:rsidRPr="00637460">
        <w:rPr>
          <w:color w:val="000000" w:themeColor="text1"/>
          <w:sz w:val="20"/>
        </w:rPr>
        <w:t xml:space="preserve"> Александр Михайлович БИРЖА КАК ПРОИЗВОДСТВО // Научный вестник: финансы, банки, инвестиции. 2018. №3 (44). URL: https://cyberleninka.ru/article/n/birzha-kak-proizvodstvo.Сформулируйте основные утверждения автора. Выразите свое мнение по поводу утверждений автора и обоснуйте его. </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Кривокоченко</w:t>
      </w:r>
      <w:proofErr w:type="spellEnd"/>
      <w:r w:rsidRPr="00637460">
        <w:rPr>
          <w:color w:val="000000" w:themeColor="text1"/>
          <w:sz w:val="20"/>
        </w:rPr>
        <w:t xml:space="preserve"> Лариса Викторовна Современные особенности товарной биржи // Российский внешнеэкономический вестник. 2019. №5. URL: https://cyberleninka.ru/article/n/sovremennye-osobennosti-tovarnoy-birzhi.Сформулируйте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lastRenderedPageBreak/>
        <w:t>Напишите реферат-рецензию на статью. Соха Виктория Сергеевна Эволюция развития фондовых бирж: мировой опыт // Скиф. 2018. №3 (19). URL: https://cyberleninka.ru/article/n/evolyutsiya-razvitiya-fondovyh-birzh-mirovoy-opyt.Сформулируйте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Невежин В.П. АНАЛИЗ ЗАВИСИМОСТИ ИНДЕКСА МОСКОВСКОЙ ФОНДОВОЙ БИРЖИ // </w:t>
      </w:r>
      <w:proofErr w:type="spellStart"/>
      <w:r w:rsidRPr="00637460">
        <w:rPr>
          <w:color w:val="000000" w:themeColor="text1"/>
          <w:sz w:val="20"/>
        </w:rPr>
        <w:t>Хроноэкономика</w:t>
      </w:r>
      <w:proofErr w:type="spellEnd"/>
      <w:r w:rsidRPr="00637460">
        <w:rPr>
          <w:color w:val="000000" w:themeColor="text1"/>
          <w:sz w:val="20"/>
        </w:rPr>
        <w:t>. 2019. №3 (16). URL: https://cyberleninka.ru/article/n/analiz-zavisimosti-indeksa-moskovskoy-fondovoy-birzhi.Сформулируйте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Бородин Александр Иванович, </w:t>
      </w:r>
      <w:proofErr w:type="spellStart"/>
      <w:r w:rsidRPr="00637460">
        <w:rPr>
          <w:color w:val="000000" w:themeColor="text1"/>
          <w:sz w:val="20"/>
        </w:rPr>
        <w:t>Панаедова</w:t>
      </w:r>
      <w:proofErr w:type="spellEnd"/>
      <w:r w:rsidRPr="00637460">
        <w:rPr>
          <w:color w:val="000000" w:themeColor="text1"/>
          <w:sz w:val="20"/>
        </w:rPr>
        <w:t xml:space="preserve"> Галина Ивановна, </w:t>
      </w:r>
      <w:proofErr w:type="spellStart"/>
      <w:r w:rsidRPr="00637460">
        <w:rPr>
          <w:color w:val="000000" w:themeColor="text1"/>
          <w:sz w:val="20"/>
        </w:rPr>
        <w:t>Кулаговская</w:t>
      </w:r>
      <w:proofErr w:type="spellEnd"/>
      <w:r w:rsidRPr="00637460">
        <w:rPr>
          <w:color w:val="000000" w:themeColor="text1"/>
          <w:sz w:val="20"/>
        </w:rPr>
        <w:t xml:space="preserve"> Татьяна Анатольевна, </w:t>
      </w:r>
      <w:proofErr w:type="spellStart"/>
      <w:r w:rsidRPr="00637460">
        <w:rPr>
          <w:color w:val="000000" w:themeColor="text1"/>
          <w:sz w:val="20"/>
        </w:rPr>
        <w:t>Самойлик</w:t>
      </w:r>
      <w:proofErr w:type="spellEnd"/>
      <w:r w:rsidRPr="00637460">
        <w:rPr>
          <w:color w:val="000000" w:themeColor="text1"/>
          <w:sz w:val="20"/>
        </w:rPr>
        <w:t xml:space="preserve"> Егор Валерьевич ВЛИЯНИЕ МАКРОЭКОНОМИЧЕСКИХ ФАКТОРОВ НА ФОНДОВУЮ БИРЖУ СТРАН БРИКС // </w:t>
      </w:r>
      <w:proofErr w:type="spellStart"/>
      <w:r w:rsidRPr="00637460">
        <w:rPr>
          <w:color w:val="000000" w:themeColor="text1"/>
          <w:sz w:val="20"/>
        </w:rPr>
        <w:t>Хуманитарни</w:t>
      </w:r>
      <w:proofErr w:type="spellEnd"/>
      <w:r w:rsidRPr="00637460">
        <w:rPr>
          <w:color w:val="000000" w:themeColor="text1"/>
          <w:sz w:val="20"/>
        </w:rPr>
        <w:t xml:space="preserve"> </w:t>
      </w:r>
      <w:proofErr w:type="spellStart"/>
      <w:r w:rsidRPr="00637460">
        <w:rPr>
          <w:color w:val="000000" w:themeColor="text1"/>
          <w:sz w:val="20"/>
        </w:rPr>
        <w:t>Балкански</w:t>
      </w:r>
      <w:proofErr w:type="spellEnd"/>
      <w:r w:rsidRPr="00637460">
        <w:rPr>
          <w:color w:val="000000" w:themeColor="text1"/>
          <w:sz w:val="20"/>
        </w:rPr>
        <w:t xml:space="preserve"> </w:t>
      </w:r>
      <w:proofErr w:type="spellStart"/>
      <w:r w:rsidRPr="00637460">
        <w:rPr>
          <w:color w:val="000000" w:themeColor="text1"/>
          <w:sz w:val="20"/>
        </w:rPr>
        <w:t>изследвания</w:t>
      </w:r>
      <w:proofErr w:type="spellEnd"/>
      <w:r w:rsidRPr="00637460">
        <w:rPr>
          <w:color w:val="000000" w:themeColor="text1"/>
          <w:sz w:val="20"/>
        </w:rPr>
        <w:t>. 2019. №3 (5). URL: https://cyberleninka.ru/article/n/vliyanie-makroekonomicheskih-faktorov-na-fondovuyu-birzhu-stran-briks.Сформулируйте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Елизавета Владимировна Ануфриева Влияние макроэкономических </w:t>
      </w:r>
      <w:proofErr w:type="spellStart"/>
      <w:r w:rsidRPr="00637460">
        <w:rPr>
          <w:color w:val="000000" w:themeColor="text1"/>
          <w:sz w:val="20"/>
        </w:rPr>
        <w:t>показателеи</w:t>
      </w:r>
      <w:proofErr w:type="spellEnd"/>
      <w:r w:rsidRPr="00637460">
        <w:rPr>
          <w:color w:val="000000" w:themeColor="text1"/>
          <w:sz w:val="20"/>
        </w:rPr>
        <w:t xml:space="preserve">̆ на доходность индексов </w:t>
      </w:r>
      <w:proofErr w:type="spellStart"/>
      <w:r w:rsidRPr="00637460">
        <w:rPr>
          <w:color w:val="000000" w:themeColor="text1"/>
          <w:sz w:val="20"/>
        </w:rPr>
        <w:t>российскои</w:t>
      </w:r>
      <w:proofErr w:type="spellEnd"/>
      <w:r w:rsidRPr="00637460">
        <w:rPr>
          <w:color w:val="000000" w:themeColor="text1"/>
          <w:sz w:val="20"/>
        </w:rPr>
        <w:t xml:space="preserve">̆ </w:t>
      </w:r>
      <w:proofErr w:type="spellStart"/>
      <w:r w:rsidRPr="00637460">
        <w:rPr>
          <w:color w:val="000000" w:themeColor="text1"/>
          <w:sz w:val="20"/>
        </w:rPr>
        <w:t>фондовои</w:t>
      </w:r>
      <w:proofErr w:type="spellEnd"/>
      <w:r w:rsidRPr="00637460">
        <w:rPr>
          <w:color w:val="000000" w:themeColor="text1"/>
          <w:sz w:val="20"/>
        </w:rPr>
        <w:t>̆ биржи // Финансовый журнал. 2019. №4 (50). URL: https://cyberleninka.ru/article/n/vliyanie-makroekonomicheskih-pokazatelei-na-dohodnost-indeksov-rossii-skoi-fondovoi-birzhi.Сформулируйте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Алексакис</w:t>
      </w:r>
      <w:proofErr w:type="spellEnd"/>
      <w:r w:rsidRPr="00637460">
        <w:rPr>
          <w:color w:val="000000" w:themeColor="text1"/>
          <w:sz w:val="20"/>
        </w:rPr>
        <w:t xml:space="preserve"> Христос, Игнатова Татьяна Владимировна Исследование динамики Московской биржи: некоторое эмпирическое тестирование секторальной рыночной эффективности // Государственное и муниципальное управление. Ученые записки . 2018. №4. URL: https://cyberleninka.ru/article/n/issledovanie-dinamiki-moskovskoy-birzhi-nekotoroe-empiricheskoe-testirovanie-sektoralnoy-rynochnoy-effektivnosti.Сформулируйте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Напишите реферат-рецензию на статью. Д. А. Шевченко ПОТЕНЦИАЛ БИРЖЕВОЙ ИНФРАСТРУКТУРЫ ДЛЯ СТИМУЛИРОВАНИЯ СТРУКТУРНЫХ ПРЕОБРАЗОВА- НИЙ В РОССИЙСКОЙ ЭКОНОМИКЕ // Вестник Академии знаний. 2020. №2 (37). URL: https://cyberleninka.ru/article/n/potentsial-birzhevoy-infrastruktury-dlya-stimulirovaniya-strukturnyh-preobrazova-niy-v-rossiyskoy-ekonomike.Сформулируйте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Беломытцева</w:t>
      </w:r>
      <w:proofErr w:type="spellEnd"/>
      <w:r w:rsidRPr="00637460">
        <w:rPr>
          <w:color w:val="000000" w:themeColor="text1"/>
          <w:sz w:val="20"/>
        </w:rPr>
        <w:t xml:space="preserve"> Ольга Святославовна О развитии рынка инноваций и инвестиций Московской биржи и предоставлении налоговых льгот в данном сегменте // Экономика. Налоги. Право. 2018. №6. URL: https://cyberleninka.ru/article/n/o-razvitii-rynka-innovatsiy-i-investitsiy-moskovskoy-birzhi-i-predostavlenii-nalogovyh-lgot-v-dannom-segmente.Сформулируйте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Пасканова</w:t>
      </w:r>
      <w:proofErr w:type="spellEnd"/>
      <w:r w:rsidRPr="00637460">
        <w:rPr>
          <w:color w:val="000000" w:themeColor="text1"/>
          <w:sz w:val="20"/>
        </w:rPr>
        <w:t xml:space="preserve"> К.С. Опционы - как перспективный инструмент хеджирования ценовых рисков // Инновационная наука. 2018. №5. URL: https://cyberleninka.ru/article/n/optsiony-kak-perspektivnyy-instrument-hedzhirovaniya-tsenovyh-riskov.Сформулируйте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А. В. Воробьева, И. А. </w:t>
      </w:r>
      <w:proofErr w:type="spellStart"/>
      <w:r w:rsidRPr="00637460">
        <w:rPr>
          <w:color w:val="000000" w:themeColor="text1"/>
          <w:sz w:val="20"/>
        </w:rPr>
        <w:t>Дикарева</w:t>
      </w:r>
      <w:proofErr w:type="spellEnd"/>
      <w:r w:rsidRPr="00637460">
        <w:rPr>
          <w:color w:val="000000" w:themeColor="text1"/>
          <w:sz w:val="20"/>
        </w:rPr>
        <w:t xml:space="preserve"> Фондовый рынок </w:t>
      </w:r>
      <w:proofErr w:type="spellStart"/>
      <w:r w:rsidRPr="00637460">
        <w:rPr>
          <w:color w:val="000000" w:themeColor="text1"/>
          <w:sz w:val="20"/>
        </w:rPr>
        <w:t>россии</w:t>
      </w:r>
      <w:proofErr w:type="spellEnd"/>
      <w:r w:rsidRPr="00637460">
        <w:rPr>
          <w:color w:val="000000" w:themeColor="text1"/>
          <w:sz w:val="20"/>
        </w:rPr>
        <w:t xml:space="preserve"> в современных условиях: проблемы и перспективы развития // Экономика и бизнес: теория и практика. 2019. №5-1. URL: https://cyberleninka.ru/article/n/fondovyy-rynok-rossii-v-sovremennyh-usloviyah-problemy-i-perspektivy-razvitiya.Сформулируйте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Магомедов </w:t>
      </w:r>
      <w:proofErr w:type="spellStart"/>
      <w:r w:rsidRPr="00637460">
        <w:rPr>
          <w:color w:val="000000" w:themeColor="text1"/>
          <w:sz w:val="20"/>
        </w:rPr>
        <w:t>Габибула</w:t>
      </w:r>
      <w:proofErr w:type="spellEnd"/>
      <w:r w:rsidRPr="00637460">
        <w:rPr>
          <w:color w:val="000000" w:themeColor="text1"/>
          <w:sz w:val="20"/>
        </w:rPr>
        <w:t xml:space="preserve"> </w:t>
      </w:r>
      <w:proofErr w:type="spellStart"/>
      <w:r w:rsidRPr="00637460">
        <w:rPr>
          <w:color w:val="000000" w:themeColor="text1"/>
          <w:sz w:val="20"/>
        </w:rPr>
        <w:t>Джаруллаевич</w:t>
      </w:r>
      <w:proofErr w:type="spellEnd"/>
      <w:r w:rsidRPr="00637460">
        <w:rPr>
          <w:color w:val="000000" w:themeColor="text1"/>
          <w:sz w:val="20"/>
        </w:rPr>
        <w:t>, Карпухин Александр Андреевич, Гурова Валерия Вадимовна Формирование и развитие биржевых структур и адаптация коммерческих организаций к современным условиям // Российское предпринимательство. 2018. №3. URL: https://cyberleninka.ru/article/n/formirovanie-i-razvitie-birzhevyh-struktur-i-adaptatsiya-kommercheskih-organizatsiy-k-sovremennym-usloviyam.Сформулируйте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Авдеев Андрей Вадимович СРАВНЕНИЕ ВИДОВ ИНДИКАТОРОВ ТЕХНИЧЕСКОГО АНАЛИЗА И ВЫБОР ОПТИМАЛЬНОЙ КАТЕГОРИИ ИНДИКАТОРОВ ДЛЯДАЛЬНЕЙШЕГО ИСПОЛЬЗОВАНИЯ В АЛГОРИТМАХ СИСТЕМЫ ТОРГОВЛИ НА БИРЖЕ // Известия </w:t>
      </w:r>
      <w:proofErr w:type="spellStart"/>
      <w:r w:rsidRPr="00637460">
        <w:rPr>
          <w:color w:val="000000" w:themeColor="text1"/>
          <w:sz w:val="20"/>
        </w:rPr>
        <w:t>ТулГУ</w:t>
      </w:r>
      <w:proofErr w:type="spellEnd"/>
      <w:r w:rsidRPr="00637460">
        <w:rPr>
          <w:color w:val="000000" w:themeColor="text1"/>
          <w:sz w:val="20"/>
        </w:rPr>
        <w:t>. Экономические и юридические науки. 2019. №2. URL: https://cyberleninka.ru/article/n/sravnenie-vidov-indikatorov-tehnicheskogo-analiza-i-vybor-optimalnoy-kategorii-indikatorov-dlyadalneyshego-ispolzovaniya-v-algoritmah.Сформулируйте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Загоруйко</w:t>
      </w:r>
      <w:proofErr w:type="spellEnd"/>
      <w:r w:rsidRPr="00637460">
        <w:rPr>
          <w:color w:val="000000" w:themeColor="text1"/>
          <w:sz w:val="20"/>
        </w:rPr>
        <w:t xml:space="preserve"> Игорь Юрьевич, </w:t>
      </w:r>
      <w:proofErr w:type="spellStart"/>
      <w:r w:rsidRPr="00637460">
        <w:rPr>
          <w:color w:val="000000" w:themeColor="text1"/>
          <w:sz w:val="20"/>
        </w:rPr>
        <w:t>Эстерлейн</w:t>
      </w:r>
      <w:proofErr w:type="spellEnd"/>
      <w:r w:rsidRPr="00637460">
        <w:rPr>
          <w:color w:val="000000" w:themeColor="text1"/>
          <w:sz w:val="20"/>
        </w:rPr>
        <w:t xml:space="preserve"> Жанна Викторовна Современные подходы к недобросовестной конкуренции на рынке ценных бумаг // Московский экономический журнал. 2019. №11. URL: https://cyberleninka.ru/article/n/sovremennye-podhody-k-nedobrosovestnoy-konkurentsii-na-rynke-tsennyh-bumag.Сформулируйте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lastRenderedPageBreak/>
        <w:t xml:space="preserve">Напишите реферат-рецензию на статью. </w:t>
      </w:r>
      <w:proofErr w:type="spellStart"/>
      <w:r w:rsidRPr="00637460">
        <w:rPr>
          <w:color w:val="000000" w:themeColor="text1"/>
          <w:sz w:val="20"/>
        </w:rPr>
        <w:t>Загоруйко</w:t>
      </w:r>
      <w:proofErr w:type="spellEnd"/>
      <w:r w:rsidRPr="00637460">
        <w:rPr>
          <w:color w:val="000000" w:themeColor="text1"/>
          <w:sz w:val="20"/>
        </w:rPr>
        <w:t xml:space="preserve"> Игорь Юрьевич, </w:t>
      </w:r>
      <w:proofErr w:type="spellStart"/>
      <w:r w:rsidRPr="00637460">
        <w:rPr>
          <w:color w:val="000000" w:themeColor="text1"/>
          <w:sz w:val="20"/>
        </w:rPr>
        <w:t>Эстерлейн</w:t>
      </w:r>
      <w:proofErr w:type="spellEnd"/>
      <w:r w:rsidRPr="00637460">
        <w:rPr>
          <w:color w:val="000000" w:themeColor="text1"/>
          <w:sz w:val="20"/>
        </w:rPr>
        <w:t xml:space="preserve"> Жанна Викторовна Современные методы воздействия на рыночные отношения как форма недобросовестной конкуренции на рынке ценных бумаг // Московский экономический журнал. 2019. №11. URL: https://cyberleninka.ru/article/n/sovremennye-metody-vozdeystviya-na-rynochnye-otnosheniya-kak-forma-nedobrosovestnoy-konkurentsii-na-rynke-tsennyh-bumag.Сформулируйте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Гришина Ольга Алексеевна, </w:t>
      </w:r>
      <w:proofErr w:type="spellStart"/>
      <w:r w:rsidRPr="00637460">
        <w:rPr>
          <w:color w:val="000000" w:themeColor="text1"/>
          <w:sz w:val="20"/>
        </w:rPr>
        <w:t>Искяндяров</w:t>
      </w:r>
      <w:proofErr w:type="spellEnd"/>
      <w:r w:rsidRPr="00637460">
        <w:rPr>
          <w:color w:val="000000" w:themeColor="text1"/>
          <w:sz w:val="20"/>
        </w:rPr>
        <w:t xml:space="preserve"> Руслан </w:t>
      </w:r>
      <w:proofErr w:type="spellStart"/>
      <w:r w:rsidRPr="00637460">
        <w:rPr>
          <w:color w:val="000000" w:themeColor="text1"/>
          <w:sz w:val="20"/>
        </w:rPr>
        <w:t>Рушанович</w:t>
      </w:r>
      <w:proofErr w:type="spellEnd"/>
      <w:r w:rsidRPr="00637460">
        <w:rPr>
          <w:color w:val="000000" w:themeColor="text1"/>
          <w:sz w:val="20"/>
        </w:rPr>
        <w:t xml:space="preserve"> Эволюция высокочастотной торговли // Вестник РЭА им. Г.В. Плеханова. 2018. №2 (98). URL: https://cyberleninka.ru/article/n/evolyutsiya-vysokochastotnoy-torgovli.Сформулируйте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Бакшеев Виталий Вячеславович, </w:t>
      </w:r>
      <w:proofErr w:type="spellStart"/>
      <w:r w:rsidRPr="00637460">
        <w:rPr>
          <w:color w:val="000000" w:themeColor="text1"/>
          <w:sz w:val="20"/>
        </w:rPr>
        <w:t>Нарышева</w:t>
      </w:r>
      <w:proofErr w:type="spellEnd"/>
      <w:r w:rsidRPr="00637460">
        <w:rPr>
          <w:color w:val="000000" w:themeColor="text1"/>
          <w:sz w:val="20"/>
        </w:rPr>
        <w:t xml:space="preserve"> Анастасия Владимировна, Бурлаков Илья Евгеньевич, </w:t>
      </w:r>
      <w:proofErr w:type="spellStart"/>
      <w:r w:rsidRPr="00637460">
        <w:rPr>
          <w:color w:val="000000" w:themeColor="text1"/>
          <w:sz w:val="20"/>
        </w:rPr>
        <w:t>Костюрин</w:t>
      </w:r>
      <w:proofErr w:type="spellEnd"/>
      <w:r w:rsidRPr="00637460">
        <w:rPr>
          <w:color w:val="000000" w:themeColor="text1"/>
          <w:sz w:val="20"/>
        </w:rPr>
        <w:t xml:space="preserve"> Владимир Викторович, Поляков Дмитрий Игоревич Современные тенденции фондового рынка России: актуальные проблемы в условиях пандемии </w:t>
      </w:r>
      <w:proofErr w:type="spellStart"/>
      <w:r w:rsidRPr="00637460">
        <w:rPr>
          <w:color w:val="000000" w:themeColor="text1"/>
          <w:sz w:val="20"/>
        </w:rPr>
        <w:t>коронавируса</w:t>
      </w:r>
      <w:proofErr w:type="spellEnd"/>
      <w:r w:rsidRPr="00637460">
        <w:rPr>
          <w:color w:val="000000" w:themeColor="text1"/>
          <w:sz w:val="20"/>
        </w:rPr>
        <w:t xml:space="preserve"> // Инновации и инвестиции. 2020. №7. URL: https://cyberleninka.ru/article/n/sovremennye-tendentsii-fondovogo-rynka-rossii-aktualnye-problemy-v-usloviyah-pandemii-koronavirusa.Сформулируйте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Левчук Алена Олеговна СРАВНИТЕЛЬНО-ПРАВОВОЙ АНАЛИЗ РЫНКА ЦЕННЫХ БУМАГ В РОССИИ И КИТАЕ // </w:t>
      </w:r>
      <w:proofErr w:type="spellStart"/>
      <w:r w:rsidRPr="00637460">
        <w:rPr>
          <w:color w:val="000000" w:themeColor="text1"/>
          <w:sz w:val="20"/>
        </w:rPr>
        <w:t>ГлаголЪ</w:t>
      </w:r>
      <w:proofErr w:type="spellEnd"/>
      <w:r w:rsidRPr="00637460">
        <w:rPr>
          <w:color w:val="000000" w:themeColor="text1"/>
          <w:sz w:val="20"/>
        </w:rPr>
        <w:t xml:space="preserve"> правосудия. 2019. №2 (20). URL: https://cyberleninka.ru/article/n/sravnitelno-pravovoy-analiz-rynka-tsennyh-bumag-v-rossii-i-kitae.Сформулируйте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Левина Татьяна Анатольевна, Борисова Диана Владиславовна Сравнительная оценка доходности различных видов биржевого бизнеса и перспективности наиболее известных биржевых организаций // Вестник </w:t>
      </w:r>
      <w:proofErr w:type="spellStart"/>
      <w:r w:rsidRPr="00637460">
        <w:rPr>
          <w:color w:val="000000" w:themeColor="text1"/>
          <w:sz w:val="20"/>
        </w:rPr>
        <w:t>СИБИТа</w:t>
      </w:r>
      <w:proofErr w:type="spellEnd"/>
      <w:r w:rsidRPr="00637460">
        <w:rPr>
          <w:color w:val="000000" w:themeColor="text1"/>
          <w:sz w:val="20"/>
        </w:rPr>
        <w:t>. 2018. №4 (28). URL: https://cyberleninka.ru/article/n/sravnitelnaya-otsenka-dohodnosti-razlichnyh-vidov-birzhevogo-biznesa-i-perspektivnosti-naibolee-izvestnyh-birzhevyh-organizatsiy.Сформулируйте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Казаков Владислав Игоревич Анализ динамики российского рынка </w:t>
      </w:r>
      <w:proofErr w:type="spellStart"/>
      <w:r w:rsidRPr="00637460">
        <w:rPr>
          <w:color w:val="000000" w:themeColor="text1"/>
          <w:sz w:val="20"/>
        </w:rPr>
        <w:t>деривативов</w:t>
      </w:r>
      <w:proofErr w:type="spellEnd"/>
      <w:r w:rsidRPr="00637460">
        <w:rPr>
          <w:color w:val="000000" w:themeColor="text1"/>
          <w:sz w:val="20"/>
        </w:rPr>
        <w:t xml:space="preserve"> // Бизнес-образование в экономике знаний. 2018. №2 (10). URL: https://cyberleninka.ru/article/n/analiz-dinamiki-rossiyskogo-rynka-derivativov.Сформулируйте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Сопоева И.А., </w:t>
      </w:r>
      <w:proofErr w:type="spellStart"/>
      <w:r w:rsidRPr="00637460">
        <w:rPr>
          <w:color w:val="000000" w:themeColor="text1"/>
          <w:sz w:val="20"/>
        </w:rPr>
        <w:t>Камбердиева</w:t>
      </w:r>
      <w:proofErr w:type="spellEnd"/>
      <w:r w:rsidRPr="00637460">
        <w:rPr>
          <w:color w:val="000000" w:themeColor="text1"/>
          <w:sz w:val="20"/>
        </w:rPr>
        <w:t xml:space="preserve"> С.С., </w:t>
      </w:r>
      <w:proofErr w:type="spellStart"/>
      <w:r w:rsidRPr="00637460">
        <w:rPr>
          <w:color w:val="000000" w:themeColor="text1"/>
          <w:sz w:val="20"/>
        </w:rPr>
        <w:t>Дедегкаев</w:t>
      </w:r>
      <w:proofErr w:type="spellEnd"/>
      <w:r w:rsidRPr="00637460">
        <w:rPr>
          <w:color w:val="000000" w:themeColor="text1"/>
          <w:sz w:val="20"/>
        </w:rPr>
        <w:t xml:space="preserve"> В.Х. БИРЖЕВЫЕ ИНВЕСТИЦИОННЫЕ (ИНДЕКСНЫЕ) ФОНДЫ ИННОВАЦИОННОЕ НАПРАВЛЕНИЕ КОЛЛЕКТИВНОГО ИНВЕСТИРОВАНИЯ: КЛАССИФИКАЦИЯ И ВИДЫ // Инновации и инвестиции. 2018. №1. URL: https://cyberleninka.ru/article/n/birzhevye-investitsionnye-indeksnye-fondy-innovatsionnoe-napravlenie-kollektivnogo-investirovaniya-klassifikatsiya-i-vidy.Сформулируйте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Напишите реферат-рецензию на статью. Климова Наталия Алексеевна Теоретические, организационные и методологические аспекты функционирования российского фондового рынка // Вестник науки и образования. 2018. №1 (37). URL: https://cyberleninka.ru/article/n/teoreticheskie-organizatsionnye-i-metodologicheskie-aspekty-funktsionirovaniya-rossiyskogo-fondovogo-rynka.Сформулируйте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Напишите реферат-рецензию на статью. А. В. Сухенко Анализ биржевого товарного рынка России // Экономика и бизнес: теория и практика. 2019. №4-1. URL: https://cyberleninka.ru/article/n/analiz-birzhevogo-tovarnogo-rynka-rossii.Сформулируйте основные утверждения автора. Выразите свое мнение по поводу утверждений автора и обоснуйте его.</w:t>
      </w:r>
    </w:p>
    <w:p w:rsidR="0017636C" w:rsidRPr="00637460" w:rsidRDefault="0017636C" w:rsidP="0017636C">
      <w:pPr>
        <w:widowControl/>
        <w:tabs>
          <w:tab w:val="left" w:pos="993"/>
          <w:tab w:val="left" w:pos="1080"/>
        </w:tabs>
        <w:snapToGrid/>
        <w:spacing w:before="0" w:after="0"/>
        <w:ind w:firstLine="709"/>
        <w:jc w:val="both"/>
        <w:rPr>
          <w:b/>
          <w:bCs/>
          <w:iCs/>
          <w:color w:val="000000" w:themeColor="text1"/>
          <w:sz w:val="20"/>
        </w:rPr>
      </w:pPr>
    </w:p>
    <w:p w:rsidR="0017636C" w:rsidRPr="00637460" w:rsidRDefault="0017636C" w:rsidP="0017636C">
      <w:pPr>
        <w:widowControl/>
        <w:tabs>
          <w:tab w:val="left" w:pos="1080"/>
          <w:tab w:val="left" w:pos="1134"/>
        </w:tabs>
        <w:snapToGrid/>
        <w:spacing w:before="0" w:after="0"/>
        <w:ind w:firstLine="709"/>
        <w:jc w:val="both"/>
        <w:rPr>
          <w:b/>
          <w:color w:val="000000" w:themeColor="text1"/>
          <w:sz w:val="20"/>
        </w:rPr>
      </w:pPr>
      <w:r w:rsidRPr="00637460">
        <w:rPr>
          <w:b/>
          <w:bCs/>
          <w:iCs/>
          <w:color w:val="000000" w:themeColor="text1"/>
          <w:sz w:val="20"/>
        </w:rPr>
        <w:t>Раздел 2  «Организация биржевой торговли</w:t>
      </w:r>
      <w:r w:rsidRPr="00637460">
        <w:rPr>
          <w:b/>
          <w:color w:val="000000" w:themeColor="text1"/>
          <w:sz w:val="20"/>
        </w:rPr>
        <w:t>»</w:t>
      </w:r>
    </w:p>
    <w:p w:rsidR="0017636C" w:rsidRPr="00637460" w:rsidRDefault="0017636C" w:rsidP="0017636C">
      <w:pPr>
        <w:widowControl/>
        <w:tabs>
          <w:tab w:val="left" w:pos="993"/>
          <w:tab w:val="left" w:pos="1080"/>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17636C" w:rsidRPr="00637460" w:rsidRDefault="0017636C" w:rsidP="0017636C">
      <w:pPr>
        <w:widowControl/>
        <w:numPr>
          <w:ilvl w:val="0"/>
          <w:numId w:val="27"/>
        </w:numPr>
        <w:tabs>
          <w:tab w:val="left" w:pos="1080"/>
        </w:tabs>
        <w:snapToGrid/>
        <w:spacing w:before="0" w:after="0"/>
        <w:ind w:left="0" w:firstLine="709"/>
        <w:jc w:val="both"/>
        <w:rPr>
          <w:color w:val="000000" w:themeColor="text1"/>
          <w:sz w:val="20"/>
        </w:rPr>
      </w:pPr>
      <w:r w:rsidRPr="00637460">
        <w:rPr>
          <w:color w:val="000000" w:themeColor="text1"/>
          <w:sz w:val="20"/>
        </w:rPr>
        <w:t>Основные принципы регулирования биржевого дела за рубежом</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Цели регулирования биржевой деятельности</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Организация биржи и ее управление</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Регулирование деятельности бирж в России</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Участники биржевых торгов на открытых и закрытых биржах</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Особенности и основные этапы процедуры листинга</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pacing w:val="-4"/>
          <w:sz w:val="20"/>
        </w:rPr>
        <w:t>Правила совершения биржевых операций</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Виды торговых поручений</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Механизм ведения биржевого торга</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Биржевой язык</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Понятие биржевой сделки</w:t>
      </w:r>
    </w:p>
    <w:p w:rsidR="0017636C" w:rsidRPr="00637460" w:rsidRDefault="0017636C" w:rsidP="0017636C">
      <w:pPr>
        <w:widowControl/>
        <w:numPr>
          <w:ilvl w:val="0"/>
          <w:numId w:val="27"/>
        </w:numPr>
        <w:tabs>
          <w:tab w:val="left" w:pos="1080"/>
        </w:tabs>
        <w:snapToGrid/>
        <w:spacing w:before="0" w:after="0"/>
        <w:ind w:left="0" w:firstLine="709"/>
        <w:jc w:val="both"/>
        <w:rPr>
          <w:color w:val="000000" w:themeColor="text1"/>
          <w:sz w:val="20"/>
        </w:rPr>
      </w:pPr>
      <w:r w:rsidRPr="00637460">
        <w:rPr>
          <w:color w:val="000000" w:themeColor="text1"/>
          <w:sz w:val="20"/>
        </w:rPr>
        <w:t xml:space="preserve">Процедура листинга: цели и задачи. </w:t>
      </w:r>
      <w:proofErr w:type="spellStart"/>
      <w:r w:rsidRPr="00637460">
        <w:rPr>
          <w:color w:val="000000" w:themeColor="text1"/>
          <w:sz w:val="20"/>
        </w:rPr>
        <w:t>Делистинг</w:t>
      </w:r>
      <w:proofErr w:type="spellEnd"/>
      <w:r w:rsidRPr="00637460">
        <w:rPr>
          <w:color w:val="000000" w:themeColor="text1"/>
          <w:sz w:val="20"/>
        </w:rPr>
        <w:t>: условия проведения</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Особенности заключения сделок на товарной, фондовой и валютной биржах</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Длинные и короткие позиции в биржевой торговле.</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Отличительные черты фьючерсного и форвардного контрактов</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lastRenderedPageBreak/>
        <w:t>Сущность и значение биржевых котировок</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Биржевые индексы: примеры, суть, значение для участников биржи.</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Установление цены на аукционе. Виды аукционов</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proofErr w:type="spellStart"/>
      <w:r w:rsidRPr="00637460">
        <w:rPr>
          <w:color w:val="000000" w:themeColor="text1"/>
          <w:sz w:val="20"/>
        </w:rPr>
        <w:t>Фиксинг</w:t>
      </w:r>
      <w:proofErr w:type="spellEnd"/>
      <w:r w:rsidRPr="00637460">
        <w:rPr>
          <w:color w:val="000000" w:themeColor="text1"/>
          <w:sz w:val="20"/>
        </w:rPr>
        <w:t xml:space="preserve"> как способ установления цены</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Клиринг и расчеты</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Особенности основных этапов компьютеризации биржевой деятельности</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Оборотные средства бирж</w:t>
      </w:r>
    </w:p>
    <w:p w:rsidR="0017636C" w:rsidRPr="00637460" w:rsidRDefault="0017636C" w:rsidP="0017636C">
      <w:pPr>
        <w:widowControl/>
        <w:numPr>
          <w:ilvl w:val="0"/>
          <w:numId w:val="27"/>
        </w:numPr>
        <w:tabs>
          <w:tab w:val="left" w:pos="1080"/>
        </w:tabs>
        <w:snapToGrid/>
        <w:spacing w:before="0" w:after="0"/>
        <w:ind w:left="0" w:firstLine="709"/>
        <w:jc w:val="both"/>
        <w:rPr>
          <w:bCs/>
          <w:color w:val="000000" w:themeColor="text1"/>
          <w:sz w:val="20"/>
        </w:rPr>
      </w:pPr>
      <w:r w:rsidRPr="00637460">
        <w:rPr>
          <w:color w:val="000000" w:themeColor="text1"/>
          <w:sz w:val="20"/>
        </w:rPr>
        <w:t xml:space="preserve">Анализ товарных запасов </w:t>
      </w:r>
    </w:p>
    <w:p w:rsidR="0017636C" w:rsidRPr="00637460" w:rsidRDefault="0017636C" w:rsidP="0017636C">
      <w:pPr>
        <w:widowControl/>
        <w:tabs>
          <w:tab w:val="left" w:pos="1080"/>
          <w:tab w:val="left" w:pos="1134"/>
        </w:tabs>
        <w:snapToGrid/>
        <w:spacing w:before="0" w:after="0"/>
        <w:ind w:firstLine="709"/>
        <w:jc w:val="both"/>
        <w:rPr>
          <w:b/>
          <w:bCs/>
          <w:iCs/>
          <w:color w:val="000000" w:themeColor="text1"/>
          <w:sz w:val="20"/>
        </w:rPr>
      </w:pPr>
    </w:p>
    <w:p w:rsidR="0017636C" w:rsidRPr="00637460" w:rsidRDefault="00217608" w:rsidP="004417DC">
      <w:pPr>
        <w:pStyle w:val="10"/>
        <w:tabs>
          <w:tab w:val="right" w:leader="dot" w:pos="9600"/>
        </w:tabs>
        <w:ind w:firstLine="709"/>
        <w:rPr>
          <w:rFonts w:ascii="Times New Roman" w:hAnsi="Times New Roman"/>
          <w:b/>
          <w:color w:val="000000" w:themeColor="text1"/>
        </w:rPr>
      </w:pPr>
      <w:r>
        <w:rPr>
          <w:rFonts w:ascii="Times New Roman" w:hAnsi="Times New Roman"/>
          <w:b/>
          <w:color w:val="000000" w:themeColor="text1"/>
        </w:rPr>
        <w:t>7</w:t>
      </w:r>
      <w:r w:rsidR="0017636C" w:rsidRPr="00637460">
        <w:rPr>
          <w:rFonts w:ascii="Times New Roman" w:hAnsi="Times New Roman"/>
          <w:b/>
          <w:color w:val="000000" w:themeColor="text1"/>
        </w:rPr>
        <w:t>. Учебно-методическое и информационное обеспечение дисциплины</w:t>
      </w:r>
    </w:p>
    <w:p w:rsidR="0017636C" w:rsidRPr="00637460" w:rsidRDefault="00217608" w:rsidP="004417DC">
      <w:pPr>
        <w:widowControl/>
        <w:tabs>
          <w:tab w:val="left" w:pos="1106"/>
        </w:tabs>
        <w:snapToGrid/>
        <w:spacing w:before="0" w:after="0"/>
        <w:ind w:firstLine="709"/>
        <w:rPr>
          <w:b/>
          <w:color w:val="000000" w:themeColor="text1"/>
          <w:sz w:val="20"/>
        </w:rPr>
      </w:pPr>
      <w:r>
        <w:rPr>
          <w:b/>
          <w:color w:val="000000" w:themeColor="text1"/>
          <w:sz w:val="20"/>
        </w:rPr>
        <w:t>7</w:t>
      </w:r>
      <w:r w:rsidR="0017636C" w:rsidRPr="00637460">
        <w:rPr>
          <w:b/>
          <w:color w:val="000000" w:themeColor="text1"/>
          <w:sz w:val="20"/>
        </w:rPr>
        <w:t xml:space="preserve">.1. Рекомендуемая литература </w:t>
      </w:r>
    </w:p>
    <w:p w:rsidR="0017636C" w:rsidRPr="00637460" w:rsidRDefault="0017636C" w:rsidP="004417DC">
      <w:pPr>
        <w:widowControl/>
        <w:tabs>
          <w:tab w:val="left" w:pos="900"/>
          <w:tab w:val="left" w:pos="1080"/>
          <w:tab w:val="left" w:pos="1106"/>
        </w:tabs>
        <w:suppressAutoHyphens/>
        <w:snapToGrid/>
        <w:spacing w:before="0" w:after="0"/>
        <w:ind w:firstLine="709"/>
        <w:contextualSpacing/>
        <w:jc w:val="both"/>
        <w:rPr>
          <w:b/>
          <w:color w:val="000000" w:themeColor="text1"/>
          <w:sz w:val="20"/>
        </w:rPr>
      </w:pPr>
      <w:r w:rsidRPr="00637460">
        <w:rPr>
          <w:b/>
          <w:color w:val="000000" w:themeColor="text1"/>
          <w:sz w:val="20"/>
        </w:rPr>
        <w:t>Нормативные правовые акты</w:t>
      </w:r>
    </w:p>
    <w:p w:rsidR="0017636C" w:rsidRPr="00637460" w:rsidRDefault="0017636C" w:rsidP="004417DC">
      <w:pPr>
        <w:widowControl/>
        <w:numPr>
          <w:ilvl w:val="0"/>
          <w:numId w:val="29"/>
        </w:numPr>
        <w:tabs>
          <w:tab w:val="clear" w:pos="720"/>
          <w:tab w:val="left" w:pos="0"/>
          <w:tab w:val="left" w:pos="900"/>
          <w:tab w:val="left" w:pos="1080"/>
          <w:tab w:val="left" w:pos="1106"/>
        </w:tabs>
        <w:snapToGrid/>
        <w:spacing w:before="0" w:after="0"/>
        <w:ind w:left="0" w:firstLine="709"/>
        <w:contextualSpacing/>
        <w:jc w:val="both"/>
        <w:rPr>
          <w:color w:val="000000" w:themeColor="text1"/>
          <w:sz w:val="20"/>
        </w:rPr>
      </w:pPr>
      <w:r w:rsidRPr="00637460">
        <w:rPr>
          <w:color w:val="000000" w:themeColor="text1"/>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p>
    <w:p w:rsidR="0017636C" w:rsidRPr="00637460" w:rsidRDefault="0017636C" w:rsidP="004417DC">
      <w:pPr>
        <w:widowControl/>
        <w:numPr>
          <w:ilvl w:val="0"/>
          <w:numId w:val="29"/>
        </w:numPr>
        <w:tabs>
          <w:tab w:val="clear" w:pos="720"/>
          <w:tab w:val="left" w:pos="0"/>
          <w:tab w:val="left" w:pos="900"/>
          <w:tab w:val="left" w:pos="1080"/>
          <w:tab w:val="left" w:pos="1106"/>
        </w:tabs>
        <w:snapToGrid/>
        <w:spacing w:before="0" w:after="0"/>
        <w:ind w:left="0" w:firstLine="709"/>
        <w:contextualSpacing/>
        <w:jc w:val="both"/>
        <w:rPr>
          <w:color w:val="000000" w:themeColor="text1"/>
          <w:sz w:val="20"/>
        </w:rPr>
      </w:pPr>
      <w:r w:rsidRPr="00637460">
        <w:rPr>
          <w:color w:val="000000" w:themeColor="text1"/>
          <w:sz w:val="20"/>
        </w:rPr>
        <w:t>Гражданский кодекс Российской Федерации (часть первая) [Текст] : кодекс от 30 ноября 1994 г. № 51-ФЗ (ред. от 03.07.2016) // СЗ РФ. – 1994. – № 32. – Ст. 3301.</w:t>
      </w:r>
    </w:p>
    <w:p w:rsidR="0017636C" w:rsidRPr="00637460" w:rsidRDefault="0017636C" w:rsidP="004417DC">
      <w:pPr>
        <w:widowControl/>
        <w:numPr>
          <w:ilvl w:val="0"/>
          <w:numId w:val="14"/>
        </w:numPr>
        <w:tabs>
          <w:tab w:val="left" w:pos="0"/>
          <w:tab w:val="left" w:pos="900"/>
          <w:tab w:val="left" w:pos="1080"/>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Гражданский кодекс Российской Федерации (часть вторая) [Текст]: кодекс от 26.01.1996 № 14-ФЗ (в ред. от </w:t>
      </w:r>
      <w:r w:rsidRPr="00637460">
        <w:rPr>
          <w:bCs/>
          <w:color w:val="000000" w:themeColor="text1"/>
          <w:sz w:val="20"/>
        </w:rPr>
        <w:t>25.06.2016</w:t>
      </w:r>
      <w:r w:rsidRPr="00637460">
        <w:rPr>
          <w:color w:val="000000" w:themeColor="text1"/>
          <w:sz w:val="20"/>
        </w:rPr>
        <w:t>) // СЗ РФ. 1996. № 5. Ст. 410; 2013. № 49 (часть I). Ст. 6346.</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банках и банковской деятельности [Текст] : </w:t>
      </w:r>
      <w:proofErr w:type="spellStart"/>
      <w:r w:rsidRPr="00637460">
        <w:rPr>
          <w:color w:val="000000" w:themeColor="text1"/>
          <w:sz w:val="20"/>
        </w:rPr>
        <w:t>Федер</w:t>
      </w:r>
      <w:proofErr w:type="spellEnd"/>
      <w:r w:rsidRPr="00637460">
        <w:rPr>
          <w:color w:val="000000" w:themeColor="text1"/>
          <w:sz w:val="20"/>
        </w:rPr>
        <w:t>. закон от 2 февраля 1990 г. № 395-1 (ред. от 03.07.2016) // СЗ РФ. - 1996. - № 6. - Ст. 492.</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страховании вкладов физических лиц в банках Российской Федерации [Текст] : </w:t>
      </w:r>
      <w:proofErr w:type="spellStart"/>
      <w:r w:rsidRPr="00637460">
        <w:rPr>
          <w:color w:val="000000" w:themeColor="text1"/>
          <w:sz w:val="20"/>
        </w:rPr>
        <w:t>Федер</w:t>
      </w:r>
      <w:proofErr w:type="spellEnd"/>
      <w:r w:rsidRPr="00637460">
        <w:rPr>
          <w:color w:val="000000" w:themeColor="text1"/>
          <w:sz w:val="20"/>
        </w:rPr>
        <w:t>. закон от 23 декабря 2003 г. № 177-ФЗ (ред. от 03.07.2016) // СЗ РФ. - 2003. - № 52 (часть I). - Ст. 5029.</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Центральном Банке Российской Федерации (Банке России) [Текст] : </w:t>
      </w:r>
      <w:proofErr w:type="spellStart"/>
      <w:r w:rsidRPr="00637460">
        <w:rPr>
          <w:color w:val="000000" w:themeColor="text1"/>
          <w:sz w:val="20"/>
        </w:rPr>
        <w:t>Федер</w:t>
      </w:r>
      <w:proofErr w:type="spellEnd"/>
      <w:r w:rsidRPr="00637460">
        <w:rPr>
          <w:color w:val="000000" w:themeColor="text1"/>
          <w:sz w:val="20"/>
        </w:rPr>
        <w:t>. закон от 10 июля 2002 г. № 86-ФЗ (ред. от 03.07.2016) // СЗ РФ. - 2002. - № 28. - Ст. 2790.</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валютном регулировании и валютном контроле [Текст] : </w:t>
      </w:r>
      <w:proofErr w:type="spellStart"/>
      <w:r w:rsidRPr="00637460">
        <w:rPr>
          <w:color w:val="000000" w:themeColor="text1"/>
          <w:sz w:val="20"/>
        </w:rPr>
        <w:t>Федер</w:t>
      </w:r>
      <w:proofErr w:type="spellEnd"/>
      <w:r w:rsidRPr="00637460">
        <w:rPr>
          <w:color w:val="000000" w:themeColor="text1"/>
          <w:sz w:val="20"/>
        </w:rPr>
        <w:t>. закон от 10 декабря 2003 г. № 173-ФЗ (в ред. от 03.07.2016) // Собр. законодательства Рос. Федерации. – 2003. - № 50. - Ст. 4859.</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акционерных обществах [Текст] : </w:t>
      </w:r>
      <w:proofErr w:type="spellStart"/>
      <w:r w:rsidRPr="00637460">
        <w:rPr>
          <w:color w:val="000000" w:themeColor="text1"/>
          <w:sz w:val="20"/>
        </w:rPr>
        <w:t>Федер</w:t>
      </w:r>
      <w:proofErr w:type="spellEnd"/>
      <w:r w:rsidRPr="00637460">
        <w:rPr>
          <w:color w:val="000000" w:themeColor="text1"/>
          <w:sz w:val="20"/>
        </w:rPr>
        <w:t>. закон от 26 декабря 1995 г. № 208-ФЗ (ред. от 03.07.2016) // Собр. законодательства Рос. Федерации. - 1996. - № 1. - Ст. 1.</w:t>
      </w:r>
    </w:p>
    <w:p w:rsidR="0017636C" w:rsidRPr="00637460" w:rsidRDefault="0017636C" w:rsidP="004417DC">
      <w:pPr>
        <w:pStyle w:val="aff1"/>
        <w:numPr>
          <w:ilvl w:val="0"/>
          <w:numId w:val="14"/>
        </w:numPr>
        <w:tabs>
          <w:tab w:val="left" w:pos="0"/>
          <w:tab w:val="left" w:pos="900"/>
          <w:tab w:val="left" w:pos="1080"/>
          <w:tab w:val="left" w:pos="1106"/>
          <w:tab w:val="left" w:pos="1134"/>
        </w:tabs>
        <w:suppressAutoHyphens/>
        <w:spacing w:line="240" w:lineRule="auto"/>
        <w:ind w:left="0" w:firstLine="709"/>
        <w:jc w:val="both"/>
        <w:rPr>
          <w:color w:val="000000" w:themeColor="text1"/>
          <w:sz w:val="20"/>
        </w:rPr>
      </w:pPr>
      <w:r w:rsidRPr="00637460">
        <w:rPr>
          <w:color w:val="000000" w:themeColor="text1"/>
          <w:sz w:val="20"/>
        </w:rPr>
        <w:t xml:space="preserve">О рынке ценных бумаг [Текст] : </w:t>
      </w:r>
      <w:proofErr w:type="spellStart"/>
      <w:r w:rsidRPr="00637460">
        <w:rPr>
          <w:color w:val="000000" w:themeColor="text1"/>
          <w:sz w:val="20"/>
        </w:rPr>
        <w:t>Федер</w:t>
      </w:r>
      <w:proofErr w:type="spellEnd"/>
      <w:r w:rsidRPr="00637460">
        <w:rPr>
          <w:color w:val="000000" w:themeColor="text1"/>
          <w:sz w:val="20"/>
        </w:rPr>
        <w:t>. закон от 22 апреля 1996 г. № 39-ФЗ (ред. от 03.07.2016) // Собр. законодательства Рос. Федерации. - 1996. - № 17. - Ст. 1918.</w:t>
      </w:r>
    </w:p>
    <w:p w:rsidR="0017636C" w:rsidRPr="00637460" w:rsidRDefault="0017636C" w:rsidP="004417DC">
      <w:pPr>
        <w:widowControl/>
        <w:tabs>
          <w:tab w:val="left" w:pos="1080"/>
          <w:tab w:val="left" w:pos="1106"/>
        </w:tabs>
        <w:suppressAutoHyphens/>
        <w:snapToGrid/>
        <w:spacing w:before="0" w:after="0"/>
        <w:ind w:firstLine="709"/>
        <w:jc w:val="both"/>
        <w:rPr>
          <w:b/>
          <w:color w:val="000000" w:themeColor="text1"/>
          <w:sz w:val="20"/>
        </w:rPr>
      </w:pPr>
    </w:p>
    <w:p w:rsidR="0017636C" w:rsidRPr="00637460" w:rsidRDefault="0017636C" w:rsidP="004417DC">
      <w:pPr>
        <w:widowControl/>
        <w:tabs>
          <w:tab w:val="left" w:pos="1080"/>
          <w:tab w:val="left" w:pos="1106"/>
        </w:tabs>
        <w:suppressAutoHyphens/>
        <w:snapToGrid/>
        <w:spacing w:before="0" w:after="0"/>
        <w:ind w:firstLine="709"/>
        <w:jc w:val="both"/>
        <w:rPr>
          <w:b/>
          <w:color w:val="000000" w:themeColor="text1"/>
          <w:sz w:val="20"/>
        </w:rPr>
      </w:pPr>
      <w:r w:rsidRPr="00637460">
        <w:rPr>
          <w:b/>
          <w:color w:val="000000" w:themeColor="text1"/>
          <w:sz w:val="20"/>
        </w:rPr>
        <w:t>Основная литература</w:t>
      </w:r>
    </w:p>
    <w:p w:rsidR="00C55B5F" w:rsidRPr="00C55B5F" w:rsidRDefault="00C55B5F" w:rsidP="004417DC">
      <w:pPr>
        <w:pStyle w:val="afffc"/>
        <w:numPr>
          <w:ilvl w:val="0"/>
          <w:numId w:val="34"/>
        </w:numPr>
        <w:tabs>
          <w:tab w:val="left" w:pos="1080"/>
          <w:tab w:val="left" w:pos="1106"/>
        </w:tabs>
        <w:suppressAutoHyphens/>
        <w:spacing w:after="0" w:line="240" w:lineRule="auto"/>
        <w:ind w:left="0" w:firstLine="709"/>
        <w:jc w:val="both"/>
        <w:rPr>
          <w:rFonts w:ascii="Times New Roman" w:hAnsi="Times New Roman"/>
          <w:color w:val="000000" w:themeColor="text1"/>
        </w:rPr>
      </w:pPr>
      <w:r w:rsidRPr="00C55B5F">
        <w:rPr>
          <w:rFonts w:ascii="Times New Roman" w:hAnsi="Times New Roman"/>
          <w:color w:val="000000" w:themeColor="text1"/>
        </w:rPr>
        <w:t>Иванилова, С. В. Биржевое дело: учебное пособие для бакалавров / С. В. Иванилова. — 3-е изд. — Москва: Дашков и К, Ай Пи Эр Медиа, 2021. — 222 c. — ISBN 978-5-394-04355-0. — Текст: электронный // Электронно-библиотечная система IPR BOOKS: [сайт]. — URL: http://www.iprbookshop.ru/102271.html</w:t>
      </w:r>
    </w:p>
    <w:p w:rsidR="00C55B5F" w:rsidRPr="00C55B5F" w:rsidRDefault="00C55B5F" w:rsidP="004417DC">
      <w:pPr>
        <w:pStyle w:val="afffc"/>
        <w:numPr>
          <w:ilvl w:val="0"/>
          <w:numId w:val="34"/>
        </w:numPr>
        <w:tabs>
          <w:tab w:val="left" w:pos="1080"/>
          <w:tab w:val="left" w:pos="1106"/>
        </w:tabs>
        <w:suppressAutoHyphens/>
        <w:spacing w:after="0" w:line="240" w:lineRule="auto"/>
        <w:ind w:left="0" w:firstLine="709"/>
        <w:jc w:val="both"/>
        <w:rPr>
          <w:rFonts w:ascii="Times New Roman" w:hAnsi="Times New Roman"/>
          <w:color w:val="000000" w:themeColor="text1"/>
        </w:rPr>
      </w:pPr>
      <w:r w:rsidRPr="00C55B5F">
        <w:rPr>
          <w:rFonts w:ascii="Times New Roman" w:hAnsi="Times New Roman"/>
          <w:color w:val="000000" w:themeColor="text1"/>
        </w:rPr>
        <w:t xml:space="preserve">Макаренко М.В.   Организация биржевой торговли. [Электронный ресурс]: рабочий учебник /Макаренко М.В.  - 2022. - </w:t>
      </w:r>
      <w:hyperlink r:id="rId6" w:history="1">
        <w:r w:rsidRPr="00C55B5F">
          <w:rPr>
            <w:rStyle w:val="ab"/>
            <w:rFonts w:ascii="Times New Roman" w:hAnsi="Times New Roman"/>
          </w:rPr>
          <w:t>http://library.roweb.online</w:t>
        </w:r>
      </w:hyperlink>
    </w:p>
    <w:p w:rsidR="00C55B5F" w:rsidRPr="00C55B5F" w:rsidRDefault="00C55B5F" w:rsidP="004417DC">
      <w:pPr>
        <w:widowControl/>
        <w:tabs>
          <w:tab w:val="left" w:pos="1080"/>
          <w:tab w:val="left" w:pos="1106"/>
        </w:tabs>
        <w:suppressAutoHyphens/>
        <w:snapToGrid/>
        <w:spacing w:before="0" w:after="0"/>
        <w:ind w:firstLine="709"/>
        <w:jc w:val="both"/>
        <w:rPr>
          <w:color w:val="000000" w:themeColor="text1"/>
          <w:sz w:val="20"/>
        </w:rPr>
      </w:pPr>
    </w:p>
    <w:p w:rsidR="0017636C" w:rsidRPr="00637460" w:rsidRDefault="0017636C" w:rsidP="004417DC">
      <w:pPr>
        <w:widowControl/>
        <w:tabs>
          <w:tab w:val="left" w:pos="1080"/>
          <w:tab w:val="left" w:pos="1106"/>
        </w:tabs>
        <w:suppressAutoHyphens/>
        <w:snapToGrid/>
        <w:spacing w:before="0" w:after="0"/>
        <w:ind w:firstLine="709"/>
        <w:jc w:val="both"/>
        <w:rPr>
          <w:b/>
          <w:color w:val="000000" w:themeColor="text1"/>
          <w:sz w:val="20"/>
        </w:rPr>
      </w:pPr>
      <w:r w:rsidRPr="00637460">
        <w:rPr>
          <w:b/>
          <w:color w:val="000000" w:themeColor="text1"/>
          <w:sz w:val="20"/>
        </w:rPr>
        <w:t>Дополнительная литература</w:t>
      </w:r>
    </w:p>
    <w:p w:rsidR="0017636C" w:rsidRPr="00637460" w:rsidRDefault="0017636C" w:rsidP="004417DC">
      <w:pPr>
        <w:pStyle w:val="afffc"/>
        <w:numPr>
          <w:ilvl w:val="0"/>
          <w:numId w:val="31"/>
        </w:numPr>
        <w:tabs>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Иванова, Е. В. Биржевое право: учебное пособие / Е. В. Иванова. — Саратов: Ай Пи Эр Медиа, 2019. — 402 c. — ISBN 978-5-4486-0585-7. — Текст: электронный // Электронно-библиотечная система IPR BOOKS: [сайт]. — URL: http://www.iprbookshop.ru/80229.html </w:t>
      </w:r>
    </w:p>
    <w:p w:rsidR="0017636C" w:rsidRPr="00637460" w:rsidRDefault="0017636C" w:rsidP="004417DC">
      <w:pPr>
        <w:widowControl/>
        <w:tabs>
          <w:tab w:val="left" w:pos="900"/>
          <w:tab w:val="left" w:pos="1106"/>
          <w:tab w:val="left" w:pos="1134"/>
        </w:tabs>
        <w:suppressAutoHyphens/>
        <w:snapToGrid/>
        <w:spacing w:before="0" w:after="0"/>
        <w:ind w:firstLine="709"/>
        <w:contextualSpacing/>
        <w:jc w:val="both"/>
        <w:rPr>
          <w:b/>
          <w:color w:val="000000" w:themeColor="text1"/>
          <w:sz w:val="20"/>
        </w:rPr>
      </w:pPr>
    </w:p>
    <w:p w:rsidR="0017636C" w:rsidRPr="00637460" w:rsidRDefault="00217608" w:rsidP="004417DC">
      <w:pPr>
        <w:widowControl/>
        <w:tabs>
          <w:tab w:val="left" w:pos="1080"/>
          <w:tab w:val="left" w:pos="1106"/>
        </w:tabs>
        <w:suppressAutoHyphens/>
        <w:snapToGrid/>
        <w:spacing w:before="0" w:after="0"/>
        <w:ind w:firstLine="709"/>
        <w:jc w:val="both"/>
        <w:rPr>
          <w:b/>
          <w:color w:val="000000" w:themeColor="text1"/>
          <w:sz w:val="20"/>
        </w:rPr>
      </w:pPr>
      <w:r>
        <w:rPr>
          <w:b/>
          <w:color w:val="000000" w:themeColor="text1"/>
          <w:sz w:val="20"/>
        </w:rPr>
        <w:t>7</w:t>
      </w:r>
      <w:r w:rsidR="0017636C" w:rsidRPr="00637460">
        <w:rPr>
          <w:b/>
          <w:color w:val="000000" w:themeColor="text1"/>
          <w:sz w:val="20"/>
        </w:rPr>
        <w:t>.2. Ресурсы информационно-телекоммуникационной сети «Интернет»</w:t>
      </w:r>
    </w:p>
    <w:p w:rsidR="0017636C" w:rsidRPr="00637460" w:rsidRDefault="0017636C" w:rsidP="004417DC">
      <w:pPr>
        <w:widowControl/>
        <w:numPr>
          <w:ilvl w:val="0"/>
          <w:numId w:val="13"/>
        </w:numPr>
        <w:tabs>
          <w:tab w:val="clear" w:pos="786"/>
          <w:tab w:val="left" w:pos="900"/>
          <w:tab w:val="left" w:pos="1106"/>
          <w:tab w:val="left" w:pos="1134"/>
        </w:tabs>
        <w:snapToGrid/>
        <w:spacing w:before="0" w:after="0"/>
        <w:ind w:left="0" w:firstLine="709"/>
        <w:jc w:val="both"/>
        <w:rPr>
          <w:color w:val="000000" w:themeColor="text1"/>
          <w:sz w:val="20"/>
        </w:rPr>
      </w:pPr>
      <w:r w:rsidRPr="00637460">
        <w:rPr>
          <w:color w:val="000000" w:themeColor="text1"/>
          <w:sz w:val="20"/>
          <w:lang w:val="en-US"/>
        </w:rPr>
        <w:t>www</w:t>
      </w:r>
      <w:r w:rsidRPr="00637460">
        <w:rPr>
          <w:color w:val="000000" w:themeColor="text1"/>
          <w:sz w:val="20"/>
        </w:rPr>
        <w:t>.</w:t>
      </w:r>
      <w:proofErr w:type="spellStart"/>
      <w:r w:rsidRPr="00637460">
        <w:rPr>
          <w:color w:val="000000" w:themeColor="text1"/>
          <w:sz w:val="20"/>
          <w:lang w:val="en-US"/>
        </w:rPr>
        <w:t>gov</w:t>
      </w:r>
      <w:proofErr w:type="spellEnd"/>
      <w:r w:rsidRPr="00637460">
        <w:rPr>
          <w:color w:val="000000" w:themeColor="text1"/>
          <w:sz w:val="20"/>
        </w:rPr>
        <w:t>.</w:t>
      </w:r>
      <w:proofErr w:type="spellStart"/>
      <w:r w:rsidRPr="00637460">
        <w:rPr>
          <w:color w:val="000000" w:themeColor="text1"/>
          <w:sz w:val="20"/>
          <w:lang w:val="en-US"/>
        </w:rPr>
        <w:t>ru</w:t>
      </w:r>
      <w:proofErr w:type="spellEnd"/>
      <w:r w:rsidRPr="00637460">
        <w:rPr>
          <w:color w:val="000000" w:themeColor="text1"/>
          <w:sz w:val="20"/>
        </w:rPr>
        <w:t xml:space="preserve"> </w:t>
      </w:r>
    </w:p>
    <w:p w:rsidR="0017636C" w:rsidRPr="00637460" w:rsidRDefault="0017636C" w:rsidP="004417DC">
      <w:pPr>
        <w:widowControl/>
        <w:numPr>
          <w:ilvl w:val="0"/>
          <w:numId w:val="13"/>
        </w:numPr>
        <w:tabs>
          <w:tab w:val="clear" w:pos="786"/>
          <w:tab w:val="left" w:pos="900"/>
          <w:tab w:val="left" w:pos="1106"/>
          <w:tab w:val="left" w:pos="1134"/>
        </w:tabs>
        <w:snapToGrid/>
        <w:spacing w:before="0" w:after="0"/>
        <w:ind w:left="0" w:firstLine="709"/>
        <w:jc w:val="both"/>
        <w:rPr>
          <w:color w:val="000000" w:themeColor="text1"/>
          <w:sz w:val="20"/>
        </w:rPr>
      </w:pPr>
      <w:r w:rsidRPr="00637460">
        <w:rPr>
          <w:color w:val="000000" w:themeColor="text1"/>
          <w:sz w:val="20"/>
          <w:lang w:val="en-US"/>
        </w:rPr>
        <w:t>www</w:t>
      </w:r>
      <w:r w:rsidRPr="00637460">
        <w:rPr>
          <w:color w:val="000000" w:themeColor="text1"/>
          <w:sz w:val="20"/>
        </w:rPr>
        <w:t>.</w:t>
      </w:r>
      <w:proofErr w:type="spellStart"/>
      <w:r w:rsidRPr="00637460">
        <w:rPr>
          <w:color w:val="000000" w:themeColor="text1"/>
          <w:sz w:val="20"/>
          <w:lang w:val="en-US"/>
        </w:rPr>
        <w:t>eup</w:t>
      </w:r>
      <w:proofErr w:type="spellEnd"/>
      <w:r w:rsidRPr="00637460">
        <w:rPr>
          <w:color w:val="000000" w:themeColor="text1"/>
          <w:sz w:val="20"/>
        </w:rPr>
        <w:t>.</w:t>
      </w:r>
      <w:proofErr w:type="spellStart"/>
      <w:r w:rsidRPr="00637460">
        <w:rPr>
          <w:color w:val="000000" w:themeColor="text1"/>
          <w:sz w:val="20"/>
          <w:lang w:val="en-US"/>
        </w:rPr>
        <w:t>ru</w:t>
      </w:r>
      <w:proofErr w:type="spellEnd"/>
      <w:r w:rsidRPr="00637460">
        <w:rPr>
          <w:color w:val="000000" w:themeColor="text1"/>
          <w:sz w:val="20"/>
        </w:rPr>
        <w:t xml:space="preserve"> </w:t>
      </w:r>
    </w:p>
    <w:p w:rsidR="0017636C" w:rsidRPr="00637460" w:rsidRDefault="0017636C" w:rsidP="004417DC">
      <w:pPr>
        <w:widowControl/>
        <w:numPr>
          <w:ilvl w:val="0"/>
          <w:numId w:val="13"/>
        </w:numPr>
        <w:tabs>
          <w:tab w:val="clear" w:pos="786"/>
          <w:tab w:val="left" w:pos="900"/>
          <w:tab w:val="left" w:pos="1106"/>
          <w:tab w:val="left" w:pos="1134"/>
        </w:tabs>
        <w:snapToGrid/>
        <w:spacing w:before="0" w:after="0"/>
        <w:ind w:left="0" w:firstLine="709"/>
        <w:jc w:val="both"/>
        <w:rPr>
          <w:color w:val="000000" w:themeColor="text1"/>
          <w:sz w:val="20"/>
        </w:rPr>
      </w:pPr>
      <w:r w:rsidRPr="00637460">
        <w:rPr>
          <w:color w:val="000000" w:themeColor="text1"/>
          <w:sz w:val="20"/>
          <w:lang w:val="en-US"/>
        </w:rPr>
        <w:t>www</w:t>
      </w:r>
      <w:r w:rsidRPr="00637460">
        <w:rPr>
          <w:color w:val="000000" w:themeColor="text1"/>
          <w:sz w:val="20"/>
        </w:rPr>
        <w:t>.</w:t>
      </w:r>
      <w:proofErr w:type="spellStart"/>
      <w:r w:rsidRPr="00637460">
        <w:rPr>
          <w:color w:val="000000" w:themeColor="text1"/>
          <w:sz w:val="20"/>
          <w:lang w:val="en-US"/>
        </w:rPr>
        <w:t>minfin</w:t>
      </w:r>
      <w:proofErr w:type="spellEnd"/>
      <w:r w:rsidRPr="00637460">
        <w:rPr>
          <w:color w:val="000000" w:themeColor="text1"/>
          <w:sz w:val="20"/>
        </w:rPr>
        <w:t>.</w:t>
      </w:r>
      <w:proofErr w:type="spellStart"/>
      <w:r w:rsidRPr="00637460">
        <w:rPr>
          <w:color w:val="000000" w:themeColor="text1"/>
          <w:sz w:val="20"/>
          <w:lang w:val="en-US"/>
        </w:rPr>
        <w:t>ru</w:t>
      </w:r>
      <w:proofErr w:type="spellEnd"/>
      <w:r w:rsidRPr="00637460">
        <w:rPr>
          <w:color w:val="000000" w:themeColor="text1"/>
          <w:sz w:val="20"/>
        </w:rPr>
        <w:t xml:space="preserve"> </w:t>
      </w:r>
    </w:p>
    <w:p w:rsidR="0017636C" w:rsidRPr="00637460" w:rsidRDefault="0017636C" w:rsidP="004417DC">
      <w:pPr>
        <w:widowControl/>
        <w:numPr>
          <w:ilvl w:val="0"/>
          <w:numId w:val="13"/>
        </w:numPr>
        <w:tabs>
          <w:tab w:val="clear" w:pos="786"/>
          <w:tab w:val="left" w:pos="900"/>
          <w:tab w:val="left" w:pos="1106"/>
          <w:tab w:val="left" w:pos="1134"/>
        </w:tabs>
        <w:snapToGrid/>
        <w:spacing w:before="0" w:after="0"/>
        <w:ind w:left="0" w:firstLine="709"/>
        <w:jc w:val="both"/>
        <w:rPr>
          <w:color w:val="000000" w:themeColor="text1"/>
          <w:sz w:val="20"/>
        </w:rPr>
      </w:pPr>
      <w:r w:rsidRPr="00637460">
        <w:rPr>
          <w:color w:val="000000" w:themeColor="text1"/>
          <w:sz w:val="20"/>
          <w:lang w:val="en-US"/>
        </w:rPr>
        <w:t>www</w:t>
      </w:r>
      <w:r w:rsidRPr="00637460">
        <w:rPr>
          <w:color w:val="000000" w:themeColor="text1"/>
          <w:sz w:val="20"/>
        </w:rPr>
        <w:t>.</w:t>
      </w:r>
      <w:r w:rsidRPr="00637460">
        <w:rPr>
          <w:color w:val="000000" w:themeColor="text1"/>
          <w:sz w:val="20"/>
          <w:lang w:val="en-US"/>
        </w:rPr>
        <w:t>fa.ru</w:t>
      </w:r>
    </w:p>
    <w:p w:rsidR="0017636C" w:rsidRPr="00637460" w:rsidRDefault="0017636C" w:rsidP="004417DC">
      <w:pPr>
        <w:widowControl/>
        <w:tabs>
          <w:tab w:val="left" w:pos="1080"/>
          <w:tab w:val="left" w:pos="1106"/>
        </w:tabs>
        <w:snapToGrid/>
        <w:spacing w:before="0" w:after="0"/>
        <w:ind w:firstLine="709"/>
        <w:contextualSpacing/>
        <w:rPr>
          <w:b/>
          <w:color w:val="000000" w:themeColor="text1"/>
          <w:sz w:val="20"/>
          <w:lang w:val="en-US"/>
        </w:rPr>
      </w:pPr>
    </w:p>
    <w:p w:rsidR="00867199" w:rsidRDefault="00217608" w:rsidP="004417DC">
      <w:pPr>
        <w:tabs>
          <w:tab w:val="left" w:pos="1106"/>
        </w:tabs>
        <w:spacing w:before="0" w:after="0"/>
        <w:ind w:firstLine="709"/>
        <w:jc w:val="both"/>
        <w:rPr>
          <w:b/>
          <w:sz w:val="20"/>
        </w:rPr>
      </w:pPr>
      <w:r>
        <w:rPr>
          <w:b/>
          <w:sz w:val="20"/>
        </w:rPr>
        <w:t>8</w:t>
      </w:r>
      <w:r w:rsidR="0086719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67199" w:rsidRDefault="00867199" w:rsidP="004417DC">
      <w:pPr>
        <w:tabs>
          <w:tab w:val="left" w:pos="1106"/>
        </w:tabs>
        <w:spacing w:before="0" w:after="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D1883" w:rsidRDefault="008D1883" w:rsidP="00867199">
      <w:pPr>
        <w:spacing w:before="0" w:after="0"/>
        <w:ind w:firstLine="709"/>
        <w:jc w:val="both"/>
        <w:rPr>
          <w:sz w:val="20"/>
        </w:rPr>
      </w:pPr>
      <w:r w:rsidRPr="008D1883">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67199" w:rsidRDefault="00867199" w:rsidP="00867199">
      <w:pPr>
        <w:spacing w:before="0" w:after="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7636C" w:rsidRPr="00637460" w:rsidRDefault="00867199" w:rsidP="00867199">
      <w:pPr>
        <w:tabs>
          <w:tab w:val="left" w:pos="360"/>
          <w:tab w:val="left" w:pos="900"/>
          <w:tab w:val="left" w:pos="993"/>
          <w:tab w:val="left" w:pos="1134"/>
        </w:tabs>
        <w:suppressAutoHyphens/>
        <w:spacing w:before="0" w:after="0"/>
        <w:ind w:firstLine="709"/>
        <w:jc w:val="both"/>
        <w:rPr>
          <w:sz w:val="20"/>
        </w:rPr>
      </w:pPr>
      <w:r>
        <w:rPr>
          <w:sz w:val="20"/>
        </w:rPr>
        <w:t>Программное обеспечение:</w:t>
      </w:r>
    </w:p>
    <w:p w:rsidR="0017636C" w:rsidRPr="00637460" w:rsidRDefault="0017636C" w:rsidP="0017636C">
      <w:pPr>
        <w:tabs>
          <w:tab w:val="left" w:pos="360"/>
          <w:tab w:val="left" w:pos="900"/>
          <w:tab w:val="left" w:pos="993"/>
          <w:tab w:val="left" w:pos="1134"/>
        </w:tabs>
        <w:suppressAutoHyphens/>
        <w:spacing w:before="0" w:after="0"/>
        <w:ind w:firstLine="709"/>
        <w:jc w:val="both"/>
        <w:rPr>
          <w:i/>
          <w:sz w:val="20"/>
        </w:rPr>
      </w:pPr>
      <w:r w:rsidRPr="00637460">
        <w:rPr>
          <w:i/>
          <w:sz w:val="20"/>
        </w:rPr>
        <w:t>Лицензионное программное обеспечение (в том числе, отечественного производства):</w:t>
      </w:r>
    </w:p>
    <w:p w:rsidR="0017636C" w:rsidRPr="00637460" w:rsidRDefault="0017636C" w:rsidP="0017636C">
      <w:pPr>
        <w:spacing w:before="0" w:after="0"/>
        <w:ind w:firstLine="709"/>
        <w:rPr>
          <w:sz w:val="20"/>
        </w:rPr>
      </w:pPr>
      <w:r w:rsidRPr="00637460">
        <w:rPr>
          <w:sz w:val="20"/>
        </w:rPr>
        <w:t xml:space="preserve">Операционная система </w:t>
      </w:r>
      <w:r w:rsidRPr="00637460">
        <w:rPr>
          <w:sz w:val="20"/>
          <w:lang w:val="en-US"/>
        </w:rPr>
        <w:t>Windows</w:t>
      </w:r>
      <w:r w:rsidRPr="00637460">
        <w:rPr>
          <w:sz w:val="20"/>
        </w:rPr>
        <w:t xml:space="preserve"> </w:t>
      </w:r>
      <w:r w:rsidRPr="00637460">
        <w:rPr>
          <w:sz w:val="20"/>
          <w:lang w:val="en-US"/>
        </w:rPr>
        <w:t>Professional</w:t>
      </w:r>
      <w:r w:rsidRPr="00637460">
        <w:rPr>
          <w:sz w:val="20"/>
        </w:rPr>
        <w:t xml:space="preserve"> 10</w:t>
      </w:r>
    </w:p>
    <w:p w:rsidR="0017636C" w:rsidRPr="00637460" w:rsidRDefault="0017636C" w:rsidP="0017636C">
      <w:pPr>
        <w:spacing w:before="0" w:after="0"/>
        <w:ind w:firstLine="709"/>
        <w:rPr>
          <w:sz w:val="20"/>
        </w:rPr>
      </w:pPr>
      <w:r w:rsidRPr="00637460">
        <w:rPr>
          <w:sz w:val="20"/>
        </w:rPr>
        <w:t>ПО браузер – приложение операционной системы, предназначенное для просмотра Web-страниц</w:t>
      </w:r>
    </w:p>
    <w:p w:rsidR="0017636C" w:rsidRPr="00637460" w:rsidRDefault="0017636C" w:rsidP="0017636C">
      <w:pPr>
        <w:spacing w:before="0" w:after="0"/>
        <w:ind w:firstLine="709"/>
        <w:rPr>
          <w:sz w:val="20"/>
        </w:rPr>
      </w:pPr>
      <w:r w:rsidRPr="00637460">
        <w:rPr>
          <w:sz w:val="20"/>
        </w:rPr>
        <w:lastRenderedPageBreak/>
        <w:t>Платформа проведения аттестационных процедур с использованием каналов связи (отечественное ПО)</w:t>
      </w:r>
    </w:p>
    <w:p w:rsidR="0017636C" w:rsidRPr="00637460" w:rsidRDefault="0017636C" w:rsidP="0017636C">
      <w:pPr>
        <w:spacing w:before="0" w:after="0"/>
        <w:ind w:firstLine="709"/>
        <w:rPr>
          <w:sz w:val="20"/>
        </w:rPr>
      </w:pPr>
      <w:r w:rsidRPr="00637460">
        <w:rPr>
          <w:sz w:val="20"/>
        </w:rPr>
        <w:t xml:space="preserve">Платформа проведения </w:t>
      </w:r>
      <w:proofErr w:type="spellStart"/>
      <w:r w:rsidRPr="00637460">
        <w:rPr>
          <w:sz w:val="20"/>
        </w:rPr>
        <w:t>вебинаров</w:t>
      </w:r>
      <w:proofErr w:type="spellEnd"/>
      <w:r w:rsidRPr="00637460">
        <w:rPr>
          <w:sz w:val="20"/>
        </w:rPr>
        <w:t xml:space="preserve"> (отечественное ПО)</w:t>
      </w:r>
    </w:p>
    <w:p w:rsidR="0017636C" w:rsidRPr="00637460" w:rsidRDefault="0017636C" w:rsidP="0017636C">
      <w:pPr>
        <w:spacing w:before="0" w:after="0"/>
        <w:ind w:firstLine="709"/>
        <w:rPr>
          <w:sz w:val="20"/>
        </w:rPr>
      </w:pPr>
      <w:r w:rsidRPr="00637460">
        <w:rPr>
          <w:sz w:val="20"/>
        </w:rPr>
        <w:t xml:space="preserve">Информационная технология. Онлайн тестирование цифровой платформы </w:t>
      </w:r>
      <w:proofErr w:type="spellStart"/>
      <w:r w:rsidRPr="00637460">
        <w:rPr>
          <w:sz w:val="20"/>
        </w:rPr>
        <w:t>Ровеб</w:t>
      </w:r>
      <w:proofErr w:type="spellEnd"/>
      <w:r w:rsidRPr="00637460">
        <w:rPr>
          <w:sz w:val="20"/>
        </w:rPr>
        <w:t xml:space="preserve"> (отечественное ПО)</w:t>
      </w:r>
    </w:p>
    <w:p w:rsidR="0017636C" w:rsidRPr="00637460" w:rsidRDefault="0017636C" w:rsidP="0017636C">
      <w:pPr>
        <w:spacing w:before="0" w:after="0"/>
        <w:ind w:firstLine="709"/>
        <w:rPr>
          <w:sz w:val="20"/>
        </w:rPr>
      </w:pPr>
      <w:r w:rsidRPr="00637460">
        <w:rPr>
          <w:sz w:val="20"/>
        </w:rPr>
        <w:t>Электронный информационный ресурс. Экспертный интеллектуальный информационный робот Аттестация асессоров (отечественное ПО)</w:t>
      </w:r>
    </w:p>
    <w:p w:rsidR="0017636C" w:rsidRPr="00637460" w:rsidRDefault="0017636C" w:rsidP="0017636C">
      <w:pPr>
        <w:spacing w:before="0" w:after="0"/>
        <w:ind w:firstLine="709"/>
        <w:rPr>
          <w:sz w:val="20"/>
        </w:rPr>
      </w:pPr>
      <w:r w:rsidRPr="00637460">
        <w:rPr>
          <w:sz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7636C" w:rsidRPr="00637460" w:rsidRDefault="0017636C" w:rsidP="0017636C">
      <w:pPr>
        <w:spacing w:before="0" w:after="0"/>
        <w:ind w:firstLine="709"/>
        <w:rPr>
          <w:sz w:val="20"/>
        </w:rPr>
      </w:pPr>
      <w:r w:rsidRPr="00637460">
        <w:rPr>
          <w:sz w:val="20"/>
        </w:rPr>
        <w:t>Электронный информационный ресурс «Личная студия обучающегося» (отечественное ПО)</w:t>
      </w:r>
    </w:p>
    <w:p w:rsidR="0017636C" w:rsidRPr="00637460" w:rsidRDefault="0017636C" w:rsidP="0017636C">
      <w:pPr>
        <w:tabs>
          <w:tab w:val="left" w:pos="360"/>
          <w:tab w:val="left" w:pos="900"/>
          <w:tab w:val="left" w:pos="993"/>
          <w:tab w:val="left" w:pos="1134"/>
        </w:tabs>
        <w:suppressAutoHyphens/>
        <w:spacing w:before="0" w:after="0"/>
        <w:ind w:firstLine="709"/>
        <w:jc w:val="both"/>
        <w:rPr>
          <w:i/>
          <w:sz w:val="20"/>
        </w:rPr>
      </w:pPr>
      <w:r w:rsidRPr="00637460">
        <w:rPr>
          <w:i/>
          <w:sz w:val="20"/>
        </w:rPr>
        <w:t>Свободно распространяемое программное обеспечение (в том числе отечественного производства):</w:t>
      </w:r>
    </w:p>
    <w:p w:rsidR="0017636C" w:rsidRPr="00637460" w:rsidRDefault="0017636C" w:rsidP="0017636C">
      <w:pPr>
        <w:spacing w:before="0" w:after="0"/>
        <w:ind w:firstLine="709"/>
        <w:rPr>
          <w:sz w:val="20"/>
        </w:rPr>
      </w:pPr>
      <w:r w:rsidRPr="00637460">
        <w:rPr>
          <w:sz w:val="20"/>
        </w:rPr>
        <w:t>Мой Офис Веб-редакторы https://edit.myoffice.ru (отечественное ПО)</w:t>
      </w:r>
    </w:p>
    <w:p w:rsidR="0017636C" w:rsidRPr="00637460" w:rsidRDefault="0017636C" w:rsidP="0017636C">
      <w:pPr>
        <w:spacing w:before="0" w:after="0"/>
        <w:ind w:firstLine="709"/>
        <w:rPr>
          <w:sz w:val="20"/>
          <w:lang w:val="en-US"/>
        </w:rPr>
      </w:pPr>
      <w:r w:rsidRPr="00637460">
        <w:rPr>
          <w:sz w:val="20"/>
        </w:rPr>
        <w:t>ПО</w:t>
      </w:r>
      <w:r w:rsidRPr="00637460">
        <w:rPr>
          <w:sz w:val="20"/>
          <w:lang w:val="en-US"/>
        </w:rPr>
        <w:t xml:space="preserve"> OpenOffice.Org Calc. </w:t>
      </w:r>
    </w:p>
    <w:p w:rsidR="0017636C" w:rsidRPr="00637460" w:rsidRDefault="00293645" w:rsidP="0017636C">
      <w:pPr>
        <w:spacing w:before="0" w:after="0"/>
        <w:ind w:firstLine="709"/>
        <w:rPr>
          <w:sz w:val="20"/>
          <w:lang w:val="en-US"/>
        </w:rPr>
      </w:pPr>
      <w:hyperlink r:id="rId7" w:history="1">
        <w:r w:rsidR="0017636C" w:rsidRPr="00637460">
          <w:rPr>
            <w:sz w:val="20"/>
            <w:lang w:val="en-US"/>
          </w:rPr>
          <w:t>http://qsp.su/tools/onlinehelp/about_license_gpl_russian.html</w:t>
        </w:r>
      </w:hyperlink>
      <w:r w:rsidR="0017636C" w:rsidRPr="00637460">
        <w:rPr>
          <w:sz w:val="20"/>
          <w:lang w:val="en-US"/>
        </w:rPr>
        <w:t xml:space="preserve"> </w:t>
      </w:r>
    </w:p>
    <w:p w:rsidR="0017636C" w:rsidRPr="00637460" w:rsidRDefault="0017636C" w:rsidP="0017636C">
      <w:pPr>
        <w:spacing w:before="0" w:after="0"/>
        <w:ind w:firstLine="709"/>
        <w:rPr>
          <w:sz w:val="20"/>
        </w:rPr>
      </w:pPr>
      <w:r w:rsidRPr="00637460">
        <w:rPr>
          <w:sz w:val="20"/>
        </w:rPr>
        <w:t xml:space="preserve">ПО </w:t>
      </w:r>
      <w:proofErr w:type="spellStart"/>
      <w:r w:rsidRPr="00637460">
        <w:rPr>
          <w:sz w:val="20"/>
        </w:rPr>
        <w:t>OpenOffice.Org.Base</w:t>
      </w:r>
      <w:proofErr w:type="spellEnd"/>
    </w:p>
    <w:p w:rsidR="0017636C" w:rsidRPr="00637460" w:rsidRDefault="00293645" w:rsidP="0017636C">
      <w:pPr>
        <w:spacing w:before="0" w:after="0"/>
        <w:ind w:firstLine="709"/>
        <w:rPr>
          <w:sz w:val="20"/>
        </w:rPr>
      </w:pPr>
      <w:hyperlink r:id="rId8" w:history="1">
        <w:r w:rsidR="0017636C" w:rsidRPr="00637460">
          <w:rPr>
            <w:sz w:val="20"/>
          </w:rPr>
          <w:t>http://qsp.su/tools/onlinehelp/about_license_gpl_russian.html</w:t>
        </w:r>
      </w:hyperlink>
    </w:p>
    <w:p w:rsidR="0017636C" w:rsidRPr="00637460" w:rsidRDefault="0017636C" w:rsidP="0017636C">
      <w:pPr>
        <w:spacing w:before="0" w:after="0"/>
        <w:ind w:firstLine="709"/>
        <w:rPr>
          <w:sz w:val="20"/>
          <w:lang w:val="en-US"/>
        </w:rPr>
      </w:pPr>
      <w:r w:rsidRPr="00637460">
        <w:rPr>
          <w:sz w:val="20"/>
        </w:rPr>
        <w:t>ПО</w:t>
      </w:r>
      <w:r w:rsidRPr="00637460">
        <w:rPr>
          <w:sz w:val="20"/>
          <w:lang w:val="en-US"/>
        </w:rPr>
        <w:t xml:space="preserve"> </w:t>
      </w:r>
      <w:proofErr w:type="spellStart"/>
      <w:r w:rsidRPr="00637460">
        <w:rPr>
          <w:sz w:val="20"/>
          <w:lang w:val="en-US"/>
        </w:rPr>
        <w:t>OpenOffice.org.Impress</w:t>
      </w:r>
      <w:proofErr w:type="spellEnd"/>
      <w:r w:rsidRPr="00637460">
        <w:rPr>
          <w:sz w:val="20"/>
          <w:lang w:val="en-US"/>
        </w:rPr>
        <w:t xml:space="preserve"> </w:t>
      </w:r>
    </w:p>
    <w:p w:rsidR="0017636C" w:rsidRPr="00637460" w:rsidRDefault="00293645" w:rsidP="0017636C">
      <w:pPr>
        <w:spacing w:before="0" w:after="0"/>
        <w:ind w:firstLine="709"/>
        <w:rPr>
          <w:sz w:val="20"/>
          <w:lang w:val="en-US"/>
        </w:rPr>
      </w:pPr>
      <w:hyperlink r:id="rId9" w:history="1">
        <w:r w:rsidR="0017636C" w:rsidRPr="00637460">
          <w:rPr>
            <w:sz w:val="20"/>
            <w:lang w:val="en-US"/>
          </w:rPr>
          <w:t>http://qsp.su/tools/onlinehelp/about_license_gpl_russian.html</w:t>
        </w:r>
      </w:hyperlink>
      <w:r w:rsidR="0017636C" w:rsidRPr="00637460">
        <w:rPr>
          <w:sz w:val="20"/>
          <w:lang w:val="en-US"/>
        </w:rPr>
        <w:t xml:space="preserve"> </w:t>
      </w:r>
    </w:p>
    <w:p w:rsidR="0017636C" w:rsidRPr="00637460" w:rsidRDefault="0017636C" w:rsidP="0017636C">
      <w:pPr>
        <w:spacing w:before="0" w:after="0"/>
        <w:ind w:firstLine="709"/>
        <w:rPr>
          <w:sz w:val="20"/>
          <w:lang w:val="en-US"/>
        </w:rPr>
      </w:pPr>
      <w:r w:rsidRPr="00637460">
        <w:rPr>
          <w:sz w:val="20"/>
        </w:rPr>
        <w:t>ПО</w:t>
      </w:r>
      <w:r w:rsidRPr="00637460">
        <w:rPr>
          <w:sz w:val="20"/>
          <w:lang w:val="en-US"/>
        </w:rPr>
        <w:t xml:space="preserve"> OpenOffice.Org Writer </w:t>
      </w:r>
    </w:p>
    <w:p w:rsidR="0017636C" w:rsidRPr="00637460" w:rsidRDefault="00293645" w:rsidP="0017636C">
      <w:pPr>
        <w:spacing w:before="0" w:after="0"/>
        <w:ind w:firstLine="709"/>
        <w:rPr>
          <w:sz w:val="20"/>
          <w:lang w:val="en-US"/>
        </w:rPr>
      </w:pPr>
      <w:hyperlink r:id="rId10" w:history="1">
        <w:r w:rsidR="0017636C" w:rsidRPr="00637460">
          <w:rPr>
            <w:sz w:val="20"/>
            <w:lang w:val="en-US"/>
          </w:rPr>
          <w:t>http://qsp.su/tools/onlinehelp/about_license_gpl_russian.html</w:t>
        </w:r>
      </w:hyperlink>
    </w:p>
    <w:p w:rsidR="0017636C" w:rsidRPr="00637460" w:rsidRDefault="0017636C" w:rsidP="0017636C">
      <w:pPr>
        <w:spacing w:before="0" w:after="0"/>
        <w:ind w:firstLine="709"/>
        <w:rPr>
          <w:sz w:val="20"/>
          <w:lang w:val="en-US"/>
        </w:rPr>
      </w:pPr>
      <w:r w:rsidRPr="00637460">
        <w:rPr>
          <w:sz w:val="20"/>
        </w:rPr>
        <w:t>ПО</w:t>
      </w:r>
      <w:r w:rsidRPr="00637460">
        <w:rPr>
          <w:sz w:val="20"/>
          <w:lang w:val="en-US"/>
        </w:rPr>
        <w:t xml:space="preserve"> Open Office.org Draw</w:t>
      </w:r>
    </w:p>
    <w:p w:rsidR="0017636C" w:rsidRPr="00637460" w:rsidRDefault="00293645" w:rsidP="0017636C">
      <w:pPr>
        <w:spacing w:before="0" w:after="0"/>
        <w:ind w:firstLine="709"/>
        <w:rPr>
          <w:sz w:val="20"/>
          <w:lang w:val="en-US"/>
        </w:rPr>
      </w:pPr>
      <w:hyperlink r:id="rId11" w:history="1">
        <w:r w:rsidR="0017636C" w:rsidRPr="00637460">
          <w:rPr>
            <w:sz w:val="20"/>
            <w:lang w:val="en-US"/>
          </w:rPr>
          <w:t>http://qsp.su/tools/onlinehelp/about_license_gpl_russian.html</w:t>
        </w:r>
      </w:hyperlink>
    </w:p>
    <w:p w:rsidR="0017636C" w:rsidRPr="00637460" w:rsidRDefault="0017636C" w:rsidP="0017636C">
      <w:pPr>
        <w:tabs>
          <w:tab w:val="left" w:pos="360"/>
          <w:tab w:val="left" w:pos="900"/>
          <w:tab w:val="left" w:pos="993"/>
          <w:tab w:val="left" w:pos="1134"/>
        </w:tabs>
        <w:suppressAutoHyphens/>
        <w:spacing w:before="0" w:after="0"/>
        <w:ind w:firstLine="709"/>
        <w:jc w:val="both"/>
        <w:rPr>
          <w:i/>
          <w:sz w:val="20"/>
        </w:rPr>
      </w:pPr>
      <w:r w:rsidRPr="00637460">
        <w:rPr>
          <w:sz w:val="20"/>
        </w:rPr>
        <w:t xml:space="preserve">ПО «Блокнот» - стандартное приложение операционной системы (MS </w:t>
      </w:r>
      <w:proofErr w:type="spellStart"/>
      <w:r w:rsidRPr="00637460">
        <w:rPr>
          <w:sz w:val="20"/>
        </w:rPr>
        <w:t>Windows</w:t>
      </w:r>
      <w:proofErr w:type="spellEnd"/>
      <w:r w:rsidRPr="00637460">
        <w:rPr>
          <w:sz w:val="20"/>
        </w:rPr>
        <w:t xml:space="preserve">, </w:t>
      </w:r>
      <w:proofErr w:type="spellStart"/>
      <w:r w:rsidRPr="00637460">
        <w:rPr>
          <w:sz w:val="20"/>
        </w:rPr>
        <w:t>Android</w:t>
      </w:r>
      <w:proofErr w:type="spellEnd"/>
      <w:r w:rsidRPr="00637460">
        <w:rPr>
          <w:sz w:val="20"/>
        </w:rPr>
        <w:t xml:space="preserve"> и т.д.), предназначенное для работы с текстами;</w:t>
      </w:r>
    </w:p>
    <w:p w:rsidR="0017636C" w:rsidRPr="00637460" w:rsidRDefault="0017636C" w:rsidP="0017636C">
      <w:pPr>
        <w:tabs>
          <w:tab w:val="left" w:pos="360"/>
          <w:tab w:val="left" w:pos="900"/>
          <w:tab w:val="left" w:pos="993"/>
          <w:tab w:val="left" w:pos="1134"/>
        </w:tabs>
        <w:suppressAutoHyphens/>
        <w:spacing w:before="0" w:after="0"/>
        <w:ind w:firstLine="709"/>
        <w:jc w:val="both"/>
        <w:rPr>
          <w:i/>
          <w:sz w:val="20"/>
        </w:rPr>
      </w:pPr>
      <w:r w:rsidRPr="00637460">
        <w:rPr>
          <w:i/>
          <w:sz w:val="20"/>
        </w:rPr>
        <w:t>Современные профессиональные базы данных:</w:t>
      </w:r>
    </w:p>
    <w:p w:rsidR="0017636C" w:rsidRPr="00637460" w:rsidRDefault="0017636C" w:rsidP="0017636C">
      <w:pPr>
        <w:spacing w:before="0" w:after="0"/>
        <w:ind w:firstLine="709"/>
        <w:rPr>
          <w:sz w:val="20"/>
        </w:rPr>
      </w:pPr>
      <w:r w:rsidRPr="00637460">
        <w:rPr>
          <w:sz w:val="20"/>
        </w:rPr>
        <w:t xml:space="preserve">Реестр профессиональных стандартов https://profstandart.rosmintrud.ru/obshchiy-informatsionnyy-blok/natsionalnyy-reestr-professionalnykh-standartov/reestr-professionalnykh-standartov/ </w:t>
      </w:r>
    </w:p>
    <w:p w:rsidR="0017636C" w:rsidRPr="00637460" w:rsidRDefault="0017636C" w:rsidP="0017636C">
      <w:pPr>
        <w:spacing w:before="0" w:after="0"/>
        <w:ind w:firstLine="709"/>
        <w:rPr>
          <w:sz w:val="20"/>
        </w:rPr>
      </w:pPr>
      <w:r w:rsidRPr="00637460">
        <w:rPr>
          <w:sz w:val="20"/>
        </w:rPr>
        <w:t xml:space="preserve">Реестр студентов/ординаторов/аспирантов/ассистентов-стажеров https://www.mos.ru/karta-moskvicha/services-proverka-grazhdanina-v-reestre-studentov/ </w:t>
      </w:r>
    </w:p>
    <w:p w:rsidR="0017636C" w:rsidRPr="00637460" w:rsidRDefault="0017636C" w:rsidP="0017636C">
      <w:pPr>
        <w:spacing w:before="0" w:after="0"/>
        <w:ind w:firstLine="709"/>
        <w:rPr>
          <w:sz w:val="20"/>
        </w:rPr>
      </w:pPr>
      <w:r w:rsidRPr="00637460">
        <w:rPr>
          <w:sz w:val="20"/>
        </w:rPr>
        <w:t xml:space="preserve">Российский союз аудиторов </w:t>
      </w:r>
      <w:hyperlink r:id="rId12" w:history="1">
        <w:r w:rsidRPr="00637460">
          <w:rPr>
            <w:rStyle w:val="ab"/>
            <w:sz w:val="20"/>
          </w:rPr>
          <w:t>http://www.org-rsa.ru/</w:t>
        </w:r>
      </w:hyperlink>
    </w:p>
    <w:p w:rsidR="0017636C" w:rsidRPr="00637460" w:rsidRDefault="0017636C" w:rsidP="0017636C">
      <w:pPr>
        <w:spacing w:before="0" w:after="0"/>
        <w:ind w:firstLine="709"/>
        <w:rPr>
          <w:sz w:val="20"/>
        </w:rPr>
      </w:pPr>
      <w:r w:rsidRPr="00637460">
        <w:rPr>
          <w:sz w:val="20"/>
        </w:rPr>
        <w:t xml:space="preserve">Ассоциация российских банков </w:t>
      </w:r>
      <w:hyperlink r:id="rId13" w:history="1">
        <w:r w:rsidRPr="00637460">
          <w:rPr>
            <w:rStyle w:val="ab"/>
            <w:sz w:val="20"/>
          </w:rPr>
          <w:t>https://arb.ru/</w:t>
        </w:r>
      </w:hyperlink>
    </w:p>
    <w:p w:rsidR="0017636C" w:rsidRPr="00637460" w:rsidRDefault="0017636C" w:rsidP="0017636C">
      <w:pPr>
        <w:spacing w:before="0" w:after="0"/>
        <w:ind w:firstLine="709"/>
        <w:rPr>
          <w:sz w:val="20"/>
        </w:rPr>
      </w:pPr>
      <w:proofErr w:type="spellStart"/>
      <w:r w:rsidRPr="00637460">
        <w:rPr>
          <w:sz w:val="20"/>
        </w:rPr>
        <w:t>Бухгалтерия.Ру</w:t>
      </w:r>
      <w:proofErr w:type="spellEnd"/>
      <w:r w:rsidRPr="00637460">
        <w:rPr>
          <w:sz w:val="20"/>
        </w:rPr>
        <w:t xml:space="preserve"> https://www.buhgalteria.ru/</w:t>
      </w:r>
    </w:p>
    <w:p w:rsidR="0017636C" w:rsidRPr="00637460" w:rsidRDefault="0017636C" w:rsidP="0017636C">
      <w:pPr>
        <w:spacing w:before="0" w:after="0"/>
        <w:ind w:firstLine="709"/>
        <w:rPr>
          <w:sz w:val="20"/>
        </w:rPr>
      </w:pPr>
      <w:r w:rsidRPr="00637460">
        <w:rPr>
          <w:sz w:val="20"/>
        </w:rPr>
        <w:t xml:space="preserve">Союз финансистов России </w:t>
      </w:r>
      <w:hyperlink r:id="rId14" w:history="1">
        <w:r w:rsidRPr="00637460">
          <w:rPr>
            <w:rStyle w:val="ab"/>
            <w:sz w:val="20"/>
          </w:rPr>
          <w:t>http://sf-rf.ru/</w:t>
        </w:r>
      </w:hyperlink>
    </w:p>
    <w:p w:rsidR="0017636C" w:rsidRPr="00637460" w:rsidRDefault="0017636C" w:rsidP="0017636C">
      <w:pPr>
        <w:spacing w:before="0" w:after="0"/>
        <w:ind w:firstLine="709"/>
        <w:rPr>
          <w:sz w:val="20"/>
        </w:rPr>
      </w:pPr>
      <w:r w:rsidRPr="00637460">
        <w:rPr>
          <w:sz w:val="20"/>
        </w:rPr>
        <w:t>Всероссийский союз страховщиков сайт https://www.ins-union.ru/</w:t>
      </w:r>
    </w:p>
    <w:p w:rsidR="0017636C" w:rsidRPr="00637460" w:rsidRDefault="0017636C" w:rsidP="0017636C">
      <w:pPr>
        <w:spacing w:before="0" w:after="0"/>
        <w:ind w:firstLine="709"/>
        <w:rPr>
          <w:sz w:val="20"/>
        </w:rPr>
      </w:pPr>
      <w:r w:rsidRPr="00637460">
        <w:rPr>
          <w:sz w:val="20"/>
        </w:rPr>
        <w:t xml:space="preserve">Научная электронная библиотека. </w:t>
      </w:r>
      <w:hyperlink r:id="rId15" w:history="1">
        <w:r w:rsidRPr="00637460">
          <w:rPr>
            <w:rStyle w:val="ab"/>
            <w:sz w:val="20"/>
            <w:lang w:val="en-US"/>
          </w:rPr>
          <w:t>http</w:t>
        </w:r>
        <w:r w:rsidRPr="00637460">
          <w:rPr>
            <w:rStyle w:val="ab"/>
            <w:sz w:val="20"/>
          </w:rPr>
          <w:t>://</w:t>
        </w:r>
        <w:proofErr w:type="spellStart"/>
        <w:r w:rsidRPr="00637460">
          <w:rPr>
            <w:rStyle w:val="ab"/>
            <w:sz w:val="20"/>
            <w:lang w:val="en-US"/>
          </w:rPr>
          <w:t>elibrary</w:t>
        </w:r>
        <w:proofErr w:type="spellEnd"/>
        <w:r w:rsidRPr="00637460">
          <w:rPr>
            <w:rStyle w:val="ab"/>
            <w:sz w:val="20"/>
          </w:rPr>
          <w:t>.</w:t>
        </w:r>
        <w:proofErr w:type="spellStart"/>
        <w:r w:rsidRPr="00637460">
          <w:rPr>
            <w:rStyle w:val="ab"/>
            <w:sz w:val="20"/>
            <w:lang w:val="en-US"/>
          </w:rPr>
          <w:t>ru</w:t>
        </w:r>
        <w:proofErr w:type="spellEnd"/>
      </w:hyperlink>
    </w:p>
    <w:p w:rsidR="0017636C" w:rsidRPr="00637460" w:rsidRDefault="0017636C" w:rsidP="0017636C">
      <w:pPr>
        <w:spacing w:before="0" w:after="0"/>
        <w:ind w:firstLine="709"/>
        <w:rPr>
          <w:sz w:val="20"/>
        </w:rPr>
      </w:pPr>
      <w:r w:rsidRPr="00637460">
        <w:rPr>
          <w:sz w:val="20"/>
        </w:rPr>
        <w:t xml:space="preserve">Электронно-библиотечная система </w:t>
      </w:r>
      <w:proofErr w:type="spellStart"/>
      <w:r w:rsidRPr="00637460">
        <w:rPr>
          <w:sz w:val="20"/>
          <w:lang w:val="en-US"/>
        </w:rPr>
        <w:t>IPRbooks</w:t>
      </w:r>
      <w:proofErr w:type="spellEnd"/>
      <w:r w:rsidRPr="00637460">
        <w:rPr>
          <w:sz w:val="20"/>
        </w:rPr>
        <w:t xml:space="preserve"> (ЭБС </w:t>
      </w:r>
      <w:proofErr w:type="spellStart"/>
      <w:r w:rsidRPr="00637460">
        <w:rPr>
          <w:sz w:val="20"/>
          <w:lang w:val="en-US"/>
        </w:rPr>
        <w:t>IPRbooks</w:t>
      </w:r>
      <w:proofErr w:type="spellEnd"/>
      <w:r w:rsidRPr="00637460">
        <w:rPr>
          <w:sz w:val="20"/>
        </w:rPr>
        <w:t xml:space="preserve">) –электронная библиотека по всем отраслям знаний </w:t>
      </w:r>
      <w:hyperlink r:id="rId16" w:history="1">
        <w:r w:rsidRPr="00637460">
          <w:rPr>
            <w:rStyle w:val="ab"/>
            <w:sz w:val="20"/>
            <w:lang w:val="en-US"/>
          </w:rPr>
          <w:t>http</w:t>
        </w:r>
        <w:r w:rsidRPr="00637460">
          <w:rPr>
            <w:rStyle w:val="ab"/>
            <w:sz w:val="20"/>
          </w:rPr>
          <w:t>://</w:t>
        </w:r>
        <w:r w:rsidRPr="00637460">
          <w:rPr>
            <w:rStyle w:val="ab"/>
            <w:sz w:val="20"/>
            <w:lang w:val="en-US"/>
          </w:rPr>
          <w:t>www</w:t>
        </w:r>
        <w:r w:rsidRPr="00637460">
          <w:rPr>
            <w:rStyle w:val="ab"/>
            <w:sz w:val="20"/>
          </w:rPr>
          <w:t>.</w:t>
        </w:r>
        <w:proofErr w:type="spellStart"/>
        <w:r w:rsidRPr="00637460">
          <w:rPr>
            <w:rStyle w:val="ab"/>
            <w:sz w:val="20"/>
            <w:lang w:val="en-US"/>
          </w:rPr>
          <w:t>iprbookshop</w:t>
        </w:r>
        <w:proofErr w:type="spellEnd"/>
        <w:r w:rsidRPr="00637460">
          <w:rPr>
            <w:rStyle w:val="ab"/>
            <w:sz w:val="20"/>
          </w:rPr>
          <w:t>.</w:t>
        </w:r>
        <w:proofErr w:type="spellStart"/>
        <w:r w:rsidRPr="00637460">
          <w:rPr>
            <w:rStyle w:val="ab"/>
            <w:sz w:val="20"/>
            <w:lang w:val="en-US"/>
          </w:rPr>
          <w:t>ru</w:t>
        </w:r>
        <w:proofErr w:type="spellEnd"/>
      </w:hyperlink>
    </w:p>
    <w:p w:rsidR="0017636C" w:rsidRPr="00637460" w:rsidRDefault="0017636C" w:rsidP="0017636C">
      <w:pPr>
        <w:tabs>
          <w:tab w:val="left" w:pos="360"/>
          <w:tab w:val="left" w:pos="900"/>
          <w:tab w:val="left" w:pos="993"/>
          <w:tab w:val="left" w:pos="1134"/>
        </w:tabs>
        <w:suppressAutoHyphens/>
        <w:spacing w:before="0" w:after="0"/>
        <w:ind w:firstLine="709"/>
        <w:jc w:val="both"/>
        <w:rPr>
          <w:i/>
          <w:sz w:val="20"/>
        </w:rPr>
      </w:pPr>
      <w:r w:rsidRPr="00637460">
        <w:rPr>
          <w:i/>
          <w:sz w:val="20"/>
        </w:rPr>
        <w:t>Информационно-справочные системы:</w:t>
      </w:r>
    </w:p>
    <w:p w:rsidR="0088769E" w:rsidRPr="0088769E" w:rsidRDefault="0088769E" w:rsidP="0088769E">
      <w:pPr>
        <w:spacing w:before="0" w:after="0"/>
        <w:rPr>
          <w:sz w:val="20"/>
        </w:rPr>
      </w:pPr>
      <w:r w:rsidRPr="0088769E">
        <w:rPr>
          <w:sz w:val="20"/>
        </w:rPr>
        <w:t xml:space="preserve">Справочно-правовая система «Гарант»; </w:t>
      </w:r>
    </w:p>
    <w:p w:rsidR="006564D2" w:rsidRDefault="0088769E" w:rsidP="0088769E">
      <w:pPr>
        <w:spacing w:before="0" w:after="0"/>
      </w:pPr>
      <w:r w:rsidRPr="0088769E">
        <w:rPr>
          <w:sz w:val="20"/>
        </w:rPr>
        <w:t>Справочно-правовая система «Консультант Плюс».</w:t>
      </w:r>
    </w:p>
    <w:sectPr w:rsidR="006564D2" w:rsidSect="0017636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Helios">
    <w:altName w:val="Helios"/>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131"/>
      <w:lvlText w:val="%1."/>
      <w:lvlJc w:val="left"/>
      <w:pPr>
        <w:tabs>
          <w:tab w:val="left" w:pos="643"/>
        </w:tabs>
        <w:ind w:left="643" w:hanging="360"/>
      </w:pPr>
      <w:rPr>
        <w:rFonts w:cs="Times New Roman"/>
      </w:rPr>
    </w:lvl>
  </w:abstractNum>
  <w:abstractNum w:abstractNumId="1" w15:restartNumberingAfterBreak="0">
    <w:nsid w:val="FFFFFF82"/>
    <w:multiLevelType w:val="singleLevel"/>
    <w:tmpl w:val="FFFFFF82"/>
    <w:lvl w:ilvl="0">
      <w:start w:val="1"/>
      <w:numFmt w:val="bullet"/>
      <w:pStyle w:val="Tst-question"/>
      <w:lvlText w:val=""/>
      <w:lvlJc w:val="left"/>
      <w:pPr>
        <w:tabs>
          <w:tab w:val="left" w:pos="926"/>
        </w:tabs>
        <w:ind w:left="926" w:hanging="360"/>
      </w:pPr>
    </w:lvl>
  </w:abstractNum>
  <w:abstractNum w:abstractNumId="2" w15:restartNumberingAfterBreak="0">
    <w:nsid w:val="FFFFFF83"/>
    <w:multiLevelType w:val="singleLevel"/>
    <w:tmpl w:val="FFFFFF83"/>
    <w:lvl w:ilvl="0">
      <w:start w:val="1"/>
      <w:numFmt w:val="decimal"/>
      <w:pStyle w:val="3"/>
      <w:lvlText w:val="%1."/>
      <w:lvlJc w:val="left"/>
      <w:pPr>
        <w:ind w:left="720" w:hanging="360"/>
      </w:pPr>
      <w:rPr>
        <w:rFonts w:cs="Times New Roman"/>
      </w:rPr>
    </w:lvl>
  </w:abstractNum>
  <w:abstractNum w:abstractNumId="3" w15:restartNumberingAfterBreak="0">
    <w:nsid w:val="FFFFFF88"/>
    <w:multiLevelType w:val="singleLevel"/>
    <w:tmpl w:val="FFFFFF88"/>
    <w:lvl w:ilvl="0">
      <w:start w:val="1"/>
      <w:numFmt w:val="decimal"/>
      <w:pStyle w:val="-31"/>
      <w:lvlText w:val="%1."/>
      <w:lvlJc w:val="left"/>
      <w:pPr>
        <w:tabs>
          <w:tab w:val="left" w:pos="360"/>
        </w:tabs>
        <w:ind w:left="360" w:hanging="360"/>
      </w:pPr>
      <w:rPr>
        <w:rFonts w:cs="Times New Roman"/>
      </w:rPr>
    </w:lvl>
  </w:abstractNum>
  <w:abstractNum w:abstractNumId="4" w15:restartNumberingAfterBreak="0">
    <w:nsid w:val="FFFFFF89"/>
    <w:multiLevelType w:val="singleLevel"/>
    <w:tmpl w:val="FFFFFF89"/>
    <w:lvl w:ilvl="0">
      <w:start w:val="1"/>
      <w:numFmt w:val="bullet"/>
      <w:pStyle w:val="0752"/>
      <w:lvlText w:val=""/>
      <w:lvlJc w:val="left"/>
      <w:pPr>
        <w:tabs>
          <w:tab w:val="left" w:pos="360"/>
        </w:tabs>
        <w:ind w:left="360"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B7D7421"/>
    <w:multiLevelType w:val="multilevel"/>
    <w:tmpl w:val="0B7D7421"/>
    <w:lvl w:ilvl="0">
      <w:start w:val="1"/>
      <w:numFmt w:val="decimal"/>
      <w:lvlText w:val="%1."/>
      <w:lvlJc w:val="left"/>
      <w:pPr>
        <w:tabs>
          <w:tab w:val="left" w:pos="1260"/>
        </w:tabs>
        <w:ind w:left="12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13450138"/>
    <w:multiLevelType w:val="multilevel"/>
    <w:tmpl w:val="13450138"/>
    <w:lvl w:ilvl="0">
      <w:start w:val="1"/>
      <w:numFmt w:val="decimal"/>
      <w:pStyle w:val="a"/>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 w15:restartNumberingAfterBreak="0">
    <w:nsid w:val="17AA16EB"/>
    <w:multiLevelType w:val="multilevel"/>
    <w:tmpl w:val="17AA16EB"/>
    <w:lvl w:ilvl="0">
      <w:start w:val="1"/>
      <w:numFmt w:val="decimal"/>
      <w:pStyle w:val="a0"/>
      <w:lvlText w:val="%1."/>
      <w:lvlJc w:val="left"/>
      <w:pPr>
        <w:tabs>
          <w:tab w:val="left" w:pos="0"/>
        </w:tabs>
        <w:ind w:left="113" w:hanging="113"/>
      </w:pPr>
      <w:rPr>
        <w:rFonts w:cs="Times New Roman"/>
      </w:rPr>
    </w:lvl>
    <w:lvl w:ilvl="1">
      <w:start w:val="1"/>
      <w:numFmt w:val="upperLetter"/>
      <w:lvlText w:val="%2)"/>
      <w:lvlJc w:val="left"/>
      <w:pPr>
        <w:tabs>
          <w:tab w:val="left" w:pos="0"/>
        </w:tabs>
        <w:ind w:left="454" w:hanging="114"/>
      </w:pPr>
      <w:rPr>
        <w:rFonts w:cs="Times New Roman"/>
      </w:rPr>
    </w:lvl>
    <w:lvl w:ilvl="2">
      <w:start w:val="1"/>
      <w:numFmt w:val="lowerRoman"/>
      <w:lvlText w:val="%3)"/>
      <w:lvlJc w:val="left"/>
      <w:pPr>
        <w:tabs>
          <w:tab w:val="left" w:pos="1080"/>
        </w:tabs>
        <w:ind w:left="1080" w:hanging="360"/>
      </w:pPr>
      <w:rPr>
        <w:rFonts w:cs="Times New Roman"/>
      </w:rPr>
    </w:lvl>
    <w:lvl w:ilvl="3">
      <w:start w:val="1"/>
      <w:numFmt w:val="decimal"/>
      <w:lvlText w:val="(%4)"/>
      <w:lvlJc w:val="left"/>
      <w:pPr>
        <w:tabs>
          <w:tab w:val="left" w:pos="1440"/>
        </w:tabs>
        <w:ind w:left="1440" w:hanging="360"/>
      </w:pPr>
      <w:rPr>
        <w:rFonts w:cs="Times New Roman"/>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9" w15:restartNumberingAfterBreak="0">
    <w:nsid w:val="1D034241"/>
    <w:multiLevelType w:val="multilevel"/>
    <w:tmpl w:val="1D034241"/>
    <w:lvl w:ilvl="0">
      <w:start w:val="1"/>
      <w:numFmt w:val="decimal"/>
      <w:pStyle w:val="2"/>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2A30FBD"/>
    <w:multiLevelType w:val="multilevel"/>
    <w:tmpl w:val="22A30FBD"/>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4A33E73"/>
    <w:multiLevelType w:val="multilevel"/>
    <w:tmpl w:val="24A33E73"/>
    <w:lvl w:ilvl="0">
      <w:start w:val="1"/>
      <w:numFmt w:val="decimal"/>
      <w:lvlText w:val="%1."/>
      <w:lvlJc w:val="left"/>
      <w:pPr>
        <w:tabs>
          <w:tab w:val="left" w:pos="814"/>
        </w:tabs>
        <w:ind w:left="814" w:hanging="454"/>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6632CCA"/>
    <w:multiLevelType w:val="multilevel"/>
    <w:tmpl w:val="36632CCA"/>
    <w:lvl w:ilvl="0">
      <w:start w:val="1"/>
      <w:numFmt w:val="decimal"/>
      <w:lvlText w:val="%1."/>
      <w:lvlJc w:val="left"/>
      <w:pPr>
        <w:tabs>
          <w:tab w:val="left" w:pos="360"/>
        </w:tabs>
        <w:ind w:left="360" w:hanging="360"/>
      </w:pPr>
      <w:rPr>
        <w:rFonts w:cs="Times New Roman"/>
      </w:rPr>
    </w:lvl>
    <w:lvl w:ilvl="1">
      <w:start w:val="1"/>
      <w:numFmt w:val="lowerLetter"/>
      <w:lvlText w:val="%2."/>
      <w:lvlJc w:val="left"/>
      <w:pPr>
        <w:tabs>
          <w:tab w:val="left" w:pos="873"/>
        </w:tabs>
        <w:ind w:left="873" w:hanging="360"/>
      </w:pPr>
      <w:rPr>
        <w:rFonts w:cs="Times New Roman"/>
      </w:rPr>
    </w:lvl>
    <w:lvl w:ilvl="2">
      <w:start w:val="1"/>
      <w:numFmt w:val="lowerRoman"/>
      <w:lvlText w:val="%3."/>
      <w:lvlJc w:val="right"/>
      <w:pPr>
        <w:tabs>
          <w:tab w:val="left" w:pos="1593"/>
        </w:tabs>
        <w:ind w:left="1593" w:hanging="180"/>
      </w:pPr>
      <w:rPr>
        <w:rFonts w:cs="Times New Roman"/>
      </w:rPr>
    </w:lvl>
    <w:lvl w:ilvl="3">
      <w:start w:val="1"/>
      <w:numFmt w:val="decimal"/>
      <w:lvlText w:val="%4."/>
      <w:lvlJc w:val="left"/>
      <w:pPr>
        <w:tabs>
          <w:tab w:val="left" w:pos="2313"/>
        </w:tabs>
        <w:ind w:left="2313" w:hanging="360"/>
      </w:pPr>
      <w:rPr>
        <w:rFonts w:cs="Times New Roman"/>
      </w:rPr>
    </w:lvl>
    <w:lvl w:ilvl="4">
      <w:start w:val="1"/>
      <w:numFmt w:val="lowerLetter"/>
      <w:lvlText w:val="%5."/>
      <w:lvlJc w:val="left"/>
      <w:pPr>
        <w:tabs>
          <w:tab w:val="left" w:pos="3033"/>
        </w:tabs>
        <w:ind w:left="3033" w:hanging="360"/>
      </w:pPr>
      <w:rPr>
        <w:rFonts w:cs="Times New Roman"/>
      </w:rPr>
    </w:lvl>
    <w:lvl w:ilvl="5">
      <w:start w:val="1"/>
      <w:numFmt w:val="lowerRoman"/>
      <w:lvlText w:val="%6."/>
      <w:lvlJc w:val="right"/>
      <w:pPr>
        <w:tabs>
          <w:tab w:val="left" w:pos="3753"/>
        </w:tabs>
        <w:ind w:left="3753" w:hanging="180"/>
      </w:pPr>
      <w:rPr>
        <w:rFonts w:cs="Times New Roman"/>
      </w:rPr>
    </w:lvl>
    <w:lvl w:ilvl="6">
      <w:start w:val="1"/>
      <w:numFmt w:val="decimal"/>
      <w:lvlText w:val="%7."/>
      <w:lvlJc w:val="left"/>
      <w:pPr>
        <w:tabs>
          <w:tab w:val="left" w:pos="4473"/>
        </w:tabs>
        <w:ind w:left="4473" w:hanging="360"/>
      </w:pPr>
      <w:rPr>
        <w:rFonts w:cs="Times New Roman"/>
      </w:rPr>
    </w:lvl>
    <w:lvl w:ilvl="7">
      <w:start w:val="1"/>
      <w:numFmt w:val="lowerLetter"/>
      <w:lvlText w:val="%8."/>
      <w:lvlJc w:val="left"/>
      <w:pPr>
        <w:tabs>
          <w:tab w:val="left" w:pos="5193"/>
        </w:tabs>
        <w:ind w:left="5193" w:hanging="360"/>
      </w:pPr>
      <w:rPr>
        <w:rFonts w:cs="Times New Roman"/>
      </w:rPr>
    </w:lvl>
    <w:lvl w:ilvl="8">
      <w:start w:val="1"/>
      <w:numFmt w:val="lowerRoman"/>
      <w:lvlText w:val="%9."/>
      <w:lvlJc w:val="right"/>
      <w:pPr>
        <w:tabs>
          <w:tab w:val="left" w:pos="5913"/>
        </w:tabs>
        <w:ind w:left="5913" w:hanging="180"/>
      </w:pPr>
      <w:rPr>
        <w:rFonts w:cs="Times New Roman"/>
      </w:rPr>
    </w:lvl>
  </w:abstractNum>
  <w:abstractNum w:abstractNumId="14" w15:restartNumberingAfterBreak="0">
    <w:nsid w:val="37556940"/>
    <w:multiLevelType w:val="multilevel"/>
    <w:tmpl w:val="37556940"/>
    <w:lvl w:ilvl="0">
      <w:start w:val="1"/>
      <w:numFmt w:val="bullet"/>
      <w:lvlText w:val="-"/>
      <w:lvlJc w:val="left"/>
      <w:pPr>
        <w:tabs>
          <w:tab w:val="left" w:pos="786"/>
        </w:tabs>
        <w:ind w:left="786"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15" w15:restartNumberingAfterBreak="0">
    <w:nsid w:val="3B377842"/>
    <w:multiLevelType w:val="multilevel"/>
    <w:tmpl w:val="3B377842"/>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3F28246F"/>
    <w:multiLevelType w:val="multilevel"/>
    <w:tmpl w:val="3F28246F"/>
    <w:lvl w:ilvl="0">
      <w:start w:val="1"/>
      <w:numFmt w:val="decimal"/>
      <w:lvlText w:val="%1."/>
      <w:lvlJc w:val="left"/>
      <w:pPr>
        <w:ind w:left="1080" w:hanging="360"/>
      </w:pPr>
      <w:rPr>
        <w:rFonts w:cs="Times New Roman" w:hint="default"/>
        <w:b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7" w15:restartNumberingAfterBreak="0">
    <w:nsid w:val="41E52932"/>
    <w:multiLevelType w:val="multilevel"/>
    <w:tmpl w:val="41E52932"/>
    <w:lvl w:ilvl="0">
      <w:start w:val="1"/>
      <w:numFmt w:val="decimal"/>
      <w:lvlText w:val="%1"/>
      <w:lvlJc w:val="left"/>
      <w:pPr>
        <w:tabs>
          <w:tab w:val="left" w:pos="720"/>
        </w:tabs>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8" w15:restartNumberingAfterBreak="0">
    <w:nsid w:val="42557292"/>
    <w:multiLevelType w:val="multilevel"/>
    <w:tmpl w:val="42557292"/>
    <w:lvl w:ilvl="0">
      <w:start w:val="1"/>
      <w:numFmt w:val="bullet"/>
      <w:lvlText w:val="─"/>
      <w:lvlJc w:val="left"/>
      <w:pPr>
        <w:ind w:left="2628" w:hanging="360"/>
      </w:pPr>
      <w:rPr>
        <w:rFonts w:ascii="Times New Roman" w:hAnsi="Times New Roman" w:hint="default"/>
      </w:rPr>
    </w:lvl>
    <w:lvl w:ilvl="1">
      <w:start w:val="1"/>
      <w:numFmt w:val="bullet"/>
      <w:lvlText w:val="o"/>
      <w:lvlJc w:val="left"/>
      <w:pPr>
        <w:ind w:left="3141" w:hanging="360"/>
      </w:pPr>
      <w:rPr>
        <w:rFonts w:ascii="Courier New" w:hAnsi="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hint="default"/>
      </w:rPr>
    </w:lvl>
    <w:lvl w:ilvl="8">
      <w:start w:val="1"/>
      <w:numFmt w:val="bullet"/>
      <w:lvlText w:val=""/>
      <w:lvlJc w:val="left"/>
      <w:pPr>
        <w:ind w:left="8181" w:hanging="360"/>
      </w:pPr>
      <w:rPr>
        <w:rFonts w:ascii="Wingdings" w:hAnsi="Wingdings" w:hint="default"/>
      </w:rPr>
    </w:lvl>
  </w:abstractNum>
  <w:abstractNum w:abstractNumId="19" w15:restartNumberingAfterBreak="0">
    <w:nsid w:val="42EF1408"/>
    <w:multiLevelType w:val="multilevel"/>
    <w:tmpl w:val="42EF1408"/>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B51533"/>
    <w:multiLevelType w:val="multilevel"/>
    <w:tmpl w:val="4BB51533"/>
    <w:lvl w:ilvl="0">
      <w:start w:val="1"/>
      <w:numFmt w:val="bullet"/>
      <w:pStyle w:val="1"/>
      <w:lvlText w:val=""/>
      <w:lvlJc w:val="left"/>
      <w:pPr>
        <w:tabs>
          <w:tab w:val="left" w:pos="1440"/>
        </w:tabs>
        <w:ind w:left="1440" w:hanging="360"/>
      </w:pPr>
    </w:lvl>
    <w:lvl w:ilvl="1">
      <w:start w:val="1"/>
      <w:numFmt w:val="bullet"/>
      <w:lvlText w:val="o"/>
      <w:lvlJc w:val="left"/>
      <w:pPr>
        <w:tabs>
          <w:tab w:val="left" w:pos="2160"/>
        </w:tabs>
        <w:ind w:left="2160" w:hanging="360"/>
      </w:pPr>
    </w:lvl>
    <w:lvl w:ilvl="2">
      <w:start w:val="1"/>
      <w:numFmt w:val="bullet"/>
      <w:lvlText w:val=""/>
      <w:lvlJc w:val="left"/>
      <w:pPr>
        <w:tabs>
          <w:tab w:val="left" w:pos="2880"/>
        </w:tabs>
        <w:ind w:left="2880" w:hanging="360"/>
      </w:pPr>
    </w:lvl>
    <w:lvl w:ilvl="3">
      <w:start w:val="1"/>
      <w:numFmt w:val="bullet"/>
      <w:lvlText w:val=""/>
      <w:lvlJc w:val="left"/>
      <w:pPr>
        <w:tabs>
          <w:tab w:val="left" w:pos="3600"/>
        </w:tabs>
        <w:ind w:left="3600" w:hanging="360"/>
      </w:pPr>
    </w:lvl>
    <w:lvl w:ilvl="4">
      <w:start w:val="1"/>
      <w:numFmt w:val="bullet"/>
      <w:lvlText w:val="o"/>
      <w:lvlJc w:val="left"/>
      <w:pPr>
        <w:tabs>
          <w:tab w:val="left" w:pos="4320"/>
        </w:tabs>
        <w:ind w:left="4320" w:hanging="360"/>
      </w:pPr>
    </w:lvl>
    <w:lvl w:ilvl="5">
      <w:start w:val="1"/>
      <w:numFmt w:val="bullet"/>
      <w:lvlText w:val=""/>
      <w:lvlJc w:val="left"/>
      <w:pPr>
        <w:tabs>
          <w:tab w:val="left" w:pos="5040"/>
        </w:tabs>
        <w:ind w:left="5040" w:hanging="360"/>
      </w:pPr>
    </w:lvl>
    <w:lvl w:ilvl="6">
      <w:start w:val="1"/>
      <w:numFmt w:val="bullet"/>
      <w:lvlText w:val=""/>
      <w:lvlJc w:val="left"/>
      <w:pPr>
        <w:tabs>
          <w:tab w:val="left" w:pos="5760"/>
        </w:tabs>
        <w:ind w:left="5760" w:hanging="360"/>
      </w:pPr>
    </w:lvl>
    <w:lvl w:ilvl="7">
      <w:start w:val="1"/>
      <w:numFmt w:val="bullet"/>
      <w:lvlText w:val="o"/>
      <w:lvlJc w:val="left"/>
      <w:pPr>
        <w:tabs>
          <w:tab w:val="left" w:pos="6480"/>
        </w:tabs>
        <w:ind w:left="6480" w:hanging="360"/>
      </w:pPr>
    </w:lvl>
    <w:lvl w:ilvl="8">
      <w:start w:val="1"/>
      <w:numFmt w:val="bullet"/>
      <w:lvlText w:val=""/>
      <w:lvlJc w:val="left"/>
      <w:pPr>
        <w:tabs>
          <w:tab w:val="left" w:pos="7200"/>
        </w:tabs>
        <w:ind w:left="7200" w:hanging="360"/>
      </w:pPr>
    </w:lvl>
  </w:abstractNum>
  <w:abstractNum w:abstractNumId="22" w15:restartNumberingAfterBreak="0">
    <w:nsid w:val="4EDF0AF1"/>
    <w:multiLevelType w:val="hybridMultilevel"/>
    <w:tmpl w:val="F52C25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EA2ABF"/>
    <w:multiLevelType w:val="multilevel"/>
    <w:tmpl w:val="4EEA2ABF"/>
    <w:lvl w:ilvl="0">
      <w:start w:val="1"/>
      <w:numFmt w:val="decimal"/>
      <w:lvlText w:val="%1."/>
      <w:lvlJc w:val="left"/>
      <w:pPr>
        <w:tabs>
          <w:tab w:val="left" w:pos="927"/>
        </w:tabs>
        <w:ind w:left="927"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645B4C50"/>
    <w:multiLevelType w:val="multilevel"/>
    <w:tmpl w:val="645B4C50"/>
    <w:lvl w:ilvl="0">
      <w:start w:val="1"/>
      <w:numFmt w:val="decimal"/>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6"/>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5" w15:restartNumberingAfterBreak="0">
    <w:nsid w:val="64711C22"/>
    <w:multiLevelType w:val="multilevel"/>
    <w:tmpl w:val="64711C22"/>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73"/>
        </w:tabs>
        <w:ind w:left="873" w:hanging="360"/>
      </w:pPr>
      <w:rPr>
        <w:rFonts w:cs="Times New Roman"/>
      </w:rPr>
    </w:lvl>
    <w:lvl w:ilvl="2">
      <w:start w:val="1"/>
      <w:numFmt w:val="lowerRoman"/>
      <w:lvlText w:val="%3."/>
      <w:lvlJc w:val="right"/>
      <w:pPr>
        <w:tabs>
          <w:tab w:val="left" w:pos="1593"/>
        </w:tabs>
        <w:ind w:left="1593" w:hanging="180"/>
      </w:pPr>
      <w:rPr>
        <w:rFonts w:cs="Times New Roman"/>
      </w:rPr>
    </w:lvl>
    <w:lvl w:ilvl="3">
      <w:start w:val="1"/>
      <w:numFmt w:val="decimal"/>
      <w:lvlText w:val="%4."/>
      <w:lvlJc w:val="left"/>
      <w:pPr>
        <w:tabs>
          <w:tab w:val="left" w:pos="2313"/>
        </w:tabs>
        <w:ind w:left="2313" w:hanging="360"/>
      </w:pPr>
      <w:rPr>
        <w:rFonts w:cs="Times New Roman"/>
      </w:rPr>
    </w:lvl>
    <w:lvl w:ilvl="4">
      <w:start w:val="1"/>
      <w:numFmt w:val="lowerLetter"/>
      <w:lvlText w:val="%5."/>
      <w:lvlJc w:val="left"/>
      <w:pPr>
        <w:tabs>
          <w:tab w:val="left" w:pos="3033"/>
        </w:tabs>
        <w:ind w:left="3033" w:hanging="360"/>
      </w:pPr>
      <w:rPr>
        <w:rFonts w:cs="Times New Roman"/>
      </w:rPr>
    </w:lvl>
    <w:lvl w:ilvl="5">
      <w:start w:val="1"/>
      <w:numFmt w:val="lowerRoman"/>
      <w:lvlText w:val="%6."/>
      <w:lvlJc w:val="right"/>
      <w:pPr>
        <w:tabs>
          <w:tab w:val="left" w:pos="3753"/>
        </w:tabs>
        <w:ind w:left="3753" w:hanging="180"/>
      </w:pPr>
      <w:rPr>
        <w:rFonts w:cs="Times New Roman"/>
      </w:rPr>
    </w:lvl>
    <w:lvl w:ilvl="6">
      <w:start w:val="1"/>
      <w:numFmt w:val="decimal"/>
      <w:lvlText w:val="%7."/>
      <w:lvlJc w:val="left"/>
      <w:pPr>
        <w:tabs>
          <w:tab w:val="left" w:pos="4473"/>
        </w:tabs>
        <w:ind w:left="4473" w:hanging="360"/>
      </w:pPr>
      <w:rPr>
        <w:rFonts w:cs="Times New Roman"/>
      </w:rPr>
    </w:lvl>
    <w:lvl w:ilvl="7">
      <w:start w:val="1"/>
      <w:numFmt w:val="lowerLetter"/>
      <w:lvlText w:val="%8."/>
      <w:lvlJc w:val="left"/>
      <w:pPr>
        <w:tabs>
          <w:tab w:val="left" w:pos="5193"/>
        </w:tabs>
        <w:ind w:left="5193" w:hanging="360"/>
      </w:pPr>
      <w:rPr>
        <w:rFonts w:cs="Times New Roman"/>
      </w:rPr>
    </w:lvl>
    <w:lvl w:ilvl="8">
      <w:start w:val="1"/>
      <w:numFmt w:val="lowerRoman"/>
      <w:lvlText w:val="%9."/>
      <w:lvlJc w:val="right"/>
      <w:pPr>
        <w:tabs>
          <w:tab w:val="left" w:pos="5913"/>
        </w:tabs>
        <w:ind w:left="5913" w:hanging="180"/>
      </w:pPr>
      <w:rPr>
        <w:rFonts w:cs="Times New Roman"/>
      </w:rPr>
    </w:lvl>
  </w:abstractNum>
  <w:abstractNum w:abstractNumId="26" w15:restartNumberingAfterBreak="0">
    <w:nsid w:val="66DF3B1E"/>
    <w:multiLevelType w:val="multilevel"/>
    <w:tmpl w:val="66DF3B1E"/>
    <w:lvl w:ilvl="0">
      <w:start w:val="1"/>
      <w:numFmt w:val="decimal"/>
      <w:lvlText w:val="%1."/>
      <w:lvlJc w:val="left"/>
      <w:pPr>
        <w:tabs>
          <w:tab w:val="left" w:pos="814"/>
        </w:tabs>
        <w:ind w:left="814" w:hanging="454"/>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6CB81905"/>
    <w:multiLevelType w:val="multilevel"/>
    <w:tmpl w:val="6CB81905"/>
    <w:lvl w:ilvl="0">
      <w:start w:val="1"/>
      <w:numFmt w:val="decimal"/>
      <w:pStyle w:val="a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8" w15:restartNumberingAfterBreak="0">
    <w:nsid w:val="6E8407AF"/>
    <w:multiLevelType w:val="multilevel"/>
    <w:tmpl w:val="6E8407AF"/>
    <w:lvl w:ilvl="0">
      <w:start w:val="1"/>
      <w:numFmt w:val="decimal"/>
      <w:lvlText w:val="%1."/>
      <w:lvlJc w:val="left"/>
      <w:pPr>
        <w:tabs>
          <w:tab w:val="left" w:pos="814"/>
        </w:tabs>
        <w:ind w:left="814" w:hanging="454"/>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14D5789"/>
    <w:multiLevelType w:val="multilevel"/>
    <w:tmpl w:val="714D5789"/>
    <w:lvl w:ilvl="0">
      <w:start w:val="1"/>
      <w:numFmt w:val="decimal"/>
      <w:pStyle w:val="2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0" w15:restartNumberingAfterBreak="0">
    <w:nsid w:val="72AF6F1C"/>
    <w:multiLevelType w:val="multilevel"/>
    <w:tmpl w:val="72AF6F1C"/>
    <w:lvl w:ilvl="0">
      <w:start w:val="1"/>
      <w:numFmt w:val="decimal"/>
      <w:lvlText w:val="%1."/>
      <w:lvlJc w:val="left"/>
      <w:pPr>
        <w:tabs>
          <w:tab w:val="left" w:pos="720"/>
        </w:tabs>
        <w:ind w:left="720" w:hanging="360"/>
      </w:pPr>
      <w:rPr>
        <w:rFonts w:cs="Times New Roman"/>
      </w:rPr>
    </w:lvl>
    <w:lvl w:ilvl="1">
      <w:start w:val="1"/>
      <w:numFmt w:val="bullet"/>
      <w:lvlText w:val=""/>
      <w:lvlJc w:val="left"/>
      <w:pPr>
        <w:tabs>
          <w:tab w:val="left" w:pos="1647"/>
        </w:tabs>
        <w:ind w:left="1647" w:hanging="567"/>
      </w:pPr>
    </w:lvl>
    <w:lvl w:ilvl="2">
      <w:start w:val="1"/>
      <w:numFmt w:val="bullet"/>
      <w:lvlText w:val=""/>
      <w:lvlJc w:val="left"/>
      <w:pPr>
        <w:tabs>
          <w:tab w:val="left" w:pos="2340"/>
        </w:tabs>
        <w:ind w:left="2340" w:hanging="360"/>
      </w:p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1" w15:restartNumberingAfterBreak="0">
    <w:nsid w:val="79800919"/>
    <w:multiLevelType w:val="multilevel"/>
    <w:tmpl w:val="79800919"/>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2" w15:restartNumberingAfterBreak="0">
    <w:nsid w:val="7C965524"/>
    <w:multiLevelType w:val="multilevel"/>
    <w:tmpl w:val="7C965524"/>
    <w:lvl w:ilvl="0">
      <w:start w:val="1"/>
      <w:numFmt w:val="decimal"/>
      <w:lvlText w:val="%1."/>
      <w:lvlJc w:val="left"/>
      <w:pPr>
        <w:ind w:left="1068" w:hanging="360"/>
      </w:pPr>
      <w:rPr>
        <w:rFonts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33" w15:restartNumberingAfterBreak="0">
    <w:nsid w:val="7DAD22DB"/>
    <w:multiLevelType w:val="multilevel"/>
    <w:tmpl w:val="7DAD22DB"/>
    <w:lvl w:ilvl="0">
      <w:start w:val="1"/>
      <w:numFmt w:val="decimal"/>
      <w:lvlText w:val="%1."/>
      <w:lvlJc w:val="left"/>
      <w:pPr>
        <w:tabs>
          <w:tab w:val="left" w:pos="814"/>
        </w:tabs>
        <w:ind w:left="814" w:hanging="454"/>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
  </w:num>
  <w:num w:numId="2">
    <w:abstractNumId w:val="27"/>
  </w:num>
  <w:num w:numId="3">
    <w:abstractNumId w:val="7"/>
  </w:num>
  <w:num w:numId="4">
    <w:abstractNumId w:val="21"/>
  </w:num>
  <w:num w:numId="5">
    <w:abstractNumId w:val="1"/>
  </w:num>
  <w:num w:numId="6">
    <w:abstractNumId w:val="8"/>
  </w:num>
  <w:num w:numId="7">
    <w:abstractNumId w:val="0"/>
  </w:num>
  <w:num w:numId="8">
    <w:abstractNumId w:val="4"/>
  </w:num>
  <w:num w:numId="9">
    <w:abstractNumId w:val="9"/>
  </w:num>
  <w:num w:numId="10">
    <w:abstractNumId w:val="29"/>
  </w:num>
  <w:num w:numId="11">
    <w:abstractNumId w:val="3"/>
  </w:num>
  <w:num w:numId="12">
    <w:abstractNumId w:val="5"/>
    <w:lvlOverride w:ilvl="0">
      <w:lvl w:ilvl="0">
        <w:numFmt w:val="bullet"/>
        <w:lvlText w:val="-"/>
        <w:legacy w:legacy="1" w:legacySpace="0" w:legacyIndent="130"/>
        <w:lvlJc w:val="left"/>
      </w:lvl>
    </w:lvlOverride>
  </w:num>
  <w:num w:numId="13">
    <w:abstractNumId w:val="14"/>
  </w:num>
  <w:num w:numId="14">
    <w:abstractNumId w:val="33"/>
  </w:num>
  <w:num w:numId="15">
    <w:abstractNumId w:val="30"/>
  </w:num>
  <w:num w:numId="16">
    <w:abstractNumId w:val="18"/>
  </w:num>
  <w:num w:numId="17">
    <w:abstractNumId w:val="12"/>
  </w:num>
  <w:num w:numId="18">
    <w:abstractNumId w:val="26"/>
  </w:num>
  <w:num w:numId="19">
    <w:abstractNumId w:val="28"/>
  </w:num>
  <w:num w:numId="20">
    <w:abstractNumId w:val="16"/>
  </w:num>
  <w:num w:numId="21">
    <w:abstractNumId w:val="23"/>
  </w:num>
  <w:num w:numId="22">
    <w:abstractNumId w:val="13"/>
  </w:num>
  <w:num w:numId="23">
    <w:abstractNumId w:val="24"/>
  </w:num>
  <w:num w:numId="24">
    <w:abstractNumId w:val="25"/>
  </w:num>
  <w:num w:numId="25">
    <w:abstractNumId w:val="6"/>
  </w:num>
  <w:num w:numId="26">
    <w:abstractNumId w:val="15"/>
  </w:num>
  <w:num w:numId="27">
    <w:abstractNumId w:val="19"/>
  </w:num>
  <w:num w:numId="28">
    <w:abstractNumId w:val="17"/>
  </w:num>
  <w:num w:numId="29">
    <w:abstractNumId w:val="31"/>
  </w:num>
  <w:num w:numId="30">
    <w:abstractNumId w:val="11"/>
  </w:num>
  <w:num w:numId="31">
    <w:abstractNumId w:val="32"/>
  </w:num>
  <w:num w:numId="32">
    <w:abstractNumId w:val="10"/>
  </w:num>
  <w:num w:numId="33">
    <w:abstractNumId w:val="20"/>
  </w:num>
  <w:num w:numId="34">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7636C"/>
    <w:rsid w:val="00001809"/>
    <w:rsid w:val="00002D55"/>
    <w:rsid w:val="00084B91"/>
    <w:rsid w:val="000C29BA"/>
    <w:rsid w:val="00170467"/>
    <w:rsid w:val="0017636C"/>
    <w:rsid w:val="00217608"/>
    <w:rsid w:val="00240615"/>
    <w:rsid w:val="00256686"/>
    <w:rsid w:val="00293645"/>
    <w:rsid w:val="003752AC"/>
    <w:rsid w:val="003F386B"/>
    <w:rsid w:val="004417DC"/>
    <w:rsid w:val="005458E2"/>
    <w:rsid w:val="005B31CE"/>
    <w:rsid w:val="005D2178"/>
    <w:rsid w:val="005D343F"/>
    <w:rsid w:val="00626F4D"/>
    <w:rsid w:val="0065622B"/>
    <w:rsid w:val="006564D2"/>
    <w:rsid w:val="0065717A"/>
    <w:rsid w:val="00674E04"/>
    <w:rsid w:val="00735EF6"/>
    <w:rsid w:val="007A75E6"/>
    <w:rsid w:val="00831313"/>
    <w:rsid w:val="00867199"/>
    <w:rsid w:val="0088769E"/>
    <w:rsid w:val="008D1883"/>
    <w:rsid w:val="009023B7"/>
    <w:rsid w:val="00952061"/>
    <w:rsid w:val="00A82094"/>
    <w:rsid w:val="00A93348"/>
    <w:rsid w:val="00AB046E"/>
    <w:rsid w:val="00AD0DD3"/>
    <w:rsid w:val="00B115E7"/>
    <w:rsid w:val="00B431BE"/>
    <w:rsid w:val="00B9490B"/>
    <w:rsid w:val="00BA2DBA"/>
    <w:rsid w:val="00BA2FD4"/>
    <w:rsid w:val="00BF2D3F"/>
    <w:rsid w:val="00C43066"/>
    <w:rsid w:val="00C54611"/>
    <w:rsid w:val="00C55B5F"/>
    <w:rsid w:val="00C66DB4"/>
    <w:rsid w:val="00C76F84"/>
    <w:rsid w:val="00CB043F"/>
    <w:rsid w:val="00D51CCC"/>
    <w:rsid w:val="00DD09A0"/>
    <w:rsid w:val="00E57CC9"/>
    <w:rsid w:val="00F635E4"/>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25490"/>
  <w15:docId w15:val="{BA4E8529-2552-4E78-9920-0D7F0761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7636C"/>
    <w:pPr>
      <w:widowControl w:val="0"/>
      <w:snapToGrid w:val="0"/>
      <w:spacing w:before="100" w:after="100" w:line="240" w:lineRule="auto"/>
    </w:pPr>
    <w:rPr>
      <w:rFonts w:ascii="Times New Roman" w:eastAsia="Calibri" w:hAnsi="Times New Roman" w:cs="Times New Roman"/>
      <w:sz w:val="24"/>
      <w:szCs w:val="20"/>
      <w:lang w:eastAsia="ru-RU"/>
    </w:rPr>
  </w:style>
  <w:style w:type="paragraph" w:styleId="10">
    <w:name w:val="heading 1"/>
    <w:basedOn w:val="a2"/>
    <w:next w:val="a2"/>
    <w:link w:val="12"/>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0"/>
    </w:pPr>
    <w:rPr>
      <w:rFonts w:ascii="PragmaticaCTT" w:hAnsi="PragmaticaCTT"/>
      <w:sz w:val="20"/>
    </w:rPr>
  </w:style>
  <w:style w:type="paragraph" w:styleId="20">
    <w:name w:val="heading 2"/>
    <w:basedOn w:val="10"/>
    <w:next w:val="a2"/>
    <w:link w:val="23"/>
    <w:qFormat/>
    <w:rsid w:val="0017636C"/>
    <w:pPr>
      <w:outlineLvl w:val="1"/>
    </w:pPr>
  </w:style>
  <w:style w:type="paragraph" w:styleId="30">
    <w:name w:val="heading 3"/>
    <w:basedOn w:val="a2"/>
    <w:next w:val="a2"/>
    <w:link w:val="32"/>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2"/>
    </w:pPr>
    <w:rPr>
      <w:rFonts w:ascii="PragmaticaCTT" w:hAnsi="PragmaticaCTT"/>
      <w:sz w:val="20"/>
    </w:rPr>
  </w:style>
  <w:style w:type="paragraph" w:styleId="4">
    <w:name w:val="heading 4"/>
    <w:basedOn w:val="a2"/>
    <w:next w:val="a2"/>
    <w:link w:val="40"/>
    <w:uiPriority w:val="99"/>
    <w:qFormat/>
    <w:rsid w:val="0017636C"/>
    <w:pPr>
      <w:keepNext/>
      <w:widowControl/>
      <w:snapToGrid/>
      <w:spacing w:before="0" w:after="0"/>
      <w:outlineLvl w:val="3"/>
    </w:pPr>
    <w:rPr>
      <w:rFonts w:eastAsia="Times New Roman"/>
    </w:rPr>
  </w:style>
  <w:style w:type="paragraph" w:styleId="5">
    <w:name w:val="heading 5"/>
    <w:basedOn w:val="a2"/>
    <w:next w:val="a2"/>
    <w:link w:val="50"/>
    <w:uiPriority w:val="99"/>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4"/>
    </w:pPr>
    <w:rPr>
      <w:rFonts w:ascii="PragmaticaCTT" w:eastAsia="Times New Roman" w:hAnsi="PragmaticaCTT" w:cs="PragmaticaCTT"/>
      <w:sz w:val="20"/>
    </w:rPr>
  </w:style>
  <w:style w:type="paragraph" w:styleId="6">
    <w:name w:val="heading 6"/>
    <w:basedOn w:val="a2"/>
    <w:next w:val="a2"/>
    <w:link w:val="60"/>
    <w:uiPriority w:val="99"/>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5"/>
    </w:pPr>
    <w:rPr>
      <w:rFonts w:ascii="PragmaticaCTT" w:eastAsia="Times New Roman" w:hAnsi="PragmaticaCTT" w:cs="PragmaticaCTT"/>
      <w:sz w:val="20"/>
    </w:rPr>
  </w:style>
  <w:style w:type="paragraph" w:styleId="7">
    <w:name w:val="heading 7"/>
    <w:basedOn w:val="a2"/>
    <w:next w:val="a2"/>
    <w:link w:val="70"/>
    <w:uiPriority w:val="99"/>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6"/>
    </w:pPr>
    <w:rPr>
      <w:rFonts w:ascii="PragmaticaCTT" w:eastAsia="Times New Roman" w:hAnsi="PragmaticaCTT" w:cs="PragmaticaCTT"/>
      <w:sz w:val="20"/>
    </w:rPr>
  </w:style>
  <w:style w:type="paragraph" w:styleId="8">
    <w:name w:val="heading 8"/>
    <w:basedOn w:val="a2"/>
    <w:next w:val="a2"/>
    <w:link w:val="80"/>
    <w:uiPriority w:val="99"/>
    <w:qFormat/>
    <w:rsid w:val="0017636C"/>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styleId="9">
    <w:name w:val="heading 9"/>
    <w:basedOn w:val="a2"/>
    <w:next w:val="a2"/>
    <w:link w:val="90"/>
    <w:uiPriority w:val="99"/>
    <w:qFormat/>
    <w:rsid w:val="0017636C"/>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8"/>
    </w:pPr>
    <w:rPr>
      <w:rFonts w:ascii="PragmaticaCTT" w:eastAsia="Times New Roman" w:hAnsi="PragmaticaCTT" w:cs="PragmaticaCTT"/>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qFormat/>
    <w:rsid w:val="0017636C"/>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3"/>
    <w:qFormat/>
    <w:rsid w:val="0017636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3"/>
    <w:qFormat/>
    <w:rsid w:val="0017636C"/>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3"/>
    <w:link w:val="4"/>
    <w:uiPriority w:val="99"/>
    <w:qFormat/>
    <w:rsid w:val="0017636C"/>
    <w:rPr>
      <w:rFonts w:ascii="Times New Roman" w:eastAsia="Times New Roman" w:hAnsi="Times New Roman" w:cs="Times New Roman"/>
      <w:sz w:val="24"/>
      <w:szCs w:val="20"/>
      <w:lang w:eastAsia="ru-RU"/>
    </w:rPr>
  </w:style>
  <w:style w:type="character" w:customStyle="1" w:styleId="50">
    <w:name w:val="Заголовок 5 Знак"/>
    <w:basedOn w:val="a3"/>
    <w:link w:val="5"/>
    <w:uiPriority w:val="99"/>
    <w:qFormat/>
    <w:rsid w:val="0017636C"/>
    <w:rPr>
      <w:rFonts w:ascii="PragmaticaCTT" w:eastAsia="Times New Roman" w:hAnsi="PragmaticaCTT" w:cs="PragmaticaCTT"/>
      <w:sz w:val="20"/>
      <w:szCs w:val="20"/>
      <w:lang w:eastAsia="ru-RU"/>
    </w:rPr>
  </w:style>
  <w:style w:type="character" w:customStyle="1" w:styleId="60">
    <w:name w:val="Заголовок 6 Знак"/>
    <w:basedOn w:val="a3"/>
    <w:link w:val="6"/>
    <w:uiPriority w:val="99"/>
    <w:qFormat/>
    <w:rsid w:val="0017636C"/>
    <w:rPr>
      <w:rFonts w:ascii="PragmaticaCTT" w:eastAsia="Times New Roman" w:hAnsi="PragmaticaCTT" w:cs="PragmaticaCTT"/>
      <w:sz w:val="20"/>
      <w:szCs w:val="20"/>
      <w:lang w:eastAsia="ru-RU"/>
    </w:rPr>
  </w:style>
  <w:style w:type="character" w:customStyle="1" w:styleId="70">
    <w:name w:val="Заголовок 7 Знак"/>
    <w:basedOn w:val="a3"/>
    <w:link w:val="7"/>
    <w:uiPriority w:val="99"/>
    <w:qFormat/>
    <w:rsid w:val="0017636C"/>
    <w:rPr>
      <w:rFonts w:ascii="PragmaticaCTT" w:eastAsia="Times New Roman" w:hAnsi="PragmaticaCTT" w:cs="PragmaticaCTT"/>
      <w:sz w:val="20"/>
      <w:szCs w:val="20"/>
      <w:lang w:eastAsia="ru-RU"/>
    </w:rPr>
  </w:style>
  <w:style w:type="character" w:customStyle="1" w:styleId="80">
    <w:name w:val="Заголовок 8 Знак"/>
    <w:basedOn w:val="a3"/>
    <w:link w:val="8"/>
    <w:uiPriority w:val="99"/>
    <w:qFormat/>
    <w:rsid w:val="0017636C"/>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17636C"/>
    <w:rPr>
      <w:rFonts w:ascii="PragmaticaCTT" w:eastAsia="Times New Roman" w:hAnsi="PragmaticaCTT" w:cs="PragmaticaCTT"/>
      <w:sz w:val="20"/>
      <w:szCs w:val="20"/>
      <w:lang w:eastAsia="ru-RU"/>
    </w:rPr>
  </w:style>
  <w:style w:type="character" w:styleId="HTML">
    <w:name w:val="HTML Sample"/>
    <w:basedOn w:val="a3"/>
    <w:uiPriority w:val="99"/>
    <w:qFormat/>
    <w:rsid w:val="0017636C"/>
    <w:rPr>
      <w:rFonts w:ascii="Courier New" w:hAnsi="Courier New" w:cs="Times New Roman"/>
    </w:rPr>
  </w:style>
  <w:style w:type="character" w:styleId="a6">
    <w:name w:val="FollowedHyperlink"/>
    <w:basedOn w:val="a3"/>
    <w:uiPriority w:val="99"/>
    <w:qFormat/>
    <w:rsid w:val="0017636C"/>
    <w:rPr>
      <w:rFonts w:cs="Times New Roman"/>
      <w:color w:val="800080"/>
      <w:u w:val="single"/>
    </w:rPr>
  </w:style>
  <w:style w:type="character" w:styleId="a7">
    <w:name w:val="footnote reference"/>
    <w:basedOn w:val="a3"/>
    <w:uiPriority w:val="99"/>
    <w:qFormat/>
    <w:rsid w:val="0017636C"/>
    <w:rPr>
      <w:rFonts w:cs="Times New Roman"/>
      <w:vertAlign w:val="superscript"/>
    </w:rPr>
  </w:style>
  <w:style w:type="character" w:styleId="a8">
    <w:name w:val="annotation reference"/>
    <w:basedOn w:val="a3"/>
    <w:uiPriority w:val="99"/>
    <w:qFormat/>
    <w:rsid w:val="0017636C"/>
    <w:rPr>
      <w:rFonts w:cs="Times New Roman"/>
      <w:sz w:val="16"/>
    </w:rPr>
  </w:style>
  <w:style w:type="character" w:styleId="a9">
    <w:name w:val="endnote reference"/>
    <w:basedOn w:val="a3"/>
    <w:uiPriority w:val="99"/>
    <w:qFormat/>
    <w:rsid w:val="0017636C"/>
    <w:rPr>
      <w:rFonts w:cs="Times New Roman"/>
      <w:vertAlign w:val="superscript"/>
    </w:rPr>
  </w:style>
  <w:style w:type="character" w:styleId="HTML0">
    <w:name w:val="HTML Acronym"/>
    <w:basedOn w:val="a3"/>
    <w:uiPriority w:val="99"/>
    <w:qFormat/>
    <w:rsid w:val="0017636C"/>
    <w:rPr>
      <w:rFonts w:cs="Times New Roman"/>
    </w:rPr>
  </w:style>
  <w:style w:type="character" w:styleId="aa">
    <w:name w:val="Emphasis"/>
    <w:basedOn w:val="a3"/>
    <w:uiPriority w:val="99"/>
    <w:qFormat/>
    <w:rsid w:val="0017636C"/>
    <w:rPr>
      <w:rFonts w:cs="Times New Roman"/>
      <w:i/>
    </w:rPr>
  </w:style>
  <w:style w:type="character" w:styleId="ab">
    <w:name w:val="Hyperlink"/>
    <w:basedOn w:val="a3"/>
    <w:qFormat/>
    <w:rsid w:val="0017636C"/>
    <w:rPr>
      <w:rFonts w:cs="Times New Roman"/>
      <w:color w:val="000000"/>
      <w:u w:val="single"/>
    </w:rPr>
  </w:style>
  <w:style w:type="character" w:styleId="HTML1">
    <w:name w:val="HTML Code"/>
    <w:basedOn w:val="a3"/>
    <w:uiPriority w:val="99"/>
    <w:qFormat/>
    <w:rsid w:val="0017636C"/>
    <w:rPr>
      <w:rFonts w:ascii="Courier New" w:hAnsi="Courier New" w:cs="Times New Roman"/>
      <w:sz w:val="20"/>
    </w:rPr>
  </w:style>
  <w:style w:type="character" w:styleId="ac">
    <w:name w:val="page number"/>
    <w:basedOn w:val="a3"/>
    <w:uiPriority w:val="99"/>
    <w:qFormat/>
    <w:rsid w:val="0017636C"/>
    <w:rPr>
      <w:rFonts w:cs="Times New Roman"/>
    </w:rPr>
  </w:style>
  <w:style w:type="character" w:styleId="ad">
    <w:name w:val="line number"/>
    <w:basedOn w:val="a3"/>
    <w:uiPriority w:val="99"/>
    <w:qFormat/>
    <w:rsid w:val="0017636C"/>
    <w:rPr>
      <w:rFonts w:cs="Times New Roman"/>
    </w:rPr>
  </w:style>
  <w:style w:type="character" w:styleId="HTML2">
    <w:name w:val="HTML Definition"/>
    <w:basedOn w:val="a3"/>
    <w:uiPriority w:val="99"/>
    <w:qFormat/>
    <w:rsid w:val="0017636C"/>
    <w:rPr>
      <w:rFonts w:cs="Times New Roman"/>
      <w:i/>
    </w:rPr>
  </w:style>
  <w:style w:type="character" w:styleId="HTML3">
    <w:name w:val="HTML Variable"/>
    <w:basedOn w:val="a3"/>
    <w:uiPriority w:val="99"/>
    <w:qFormat/>
    <w:rsid w:val="0017636C"/>
    <w:rPr>
      <w:rFonts w:cs="Times New Roman"/>
      <w:i/>
    </w:rPr>
  </w:style>
  <w:style w:type="character" w:styleId="HTML4">
    <w:name w:val="HTML Typewriter"/>
    <w:basedOn w:val="a3"/>
    <w:uiPriority w:val="99"/>
    <w:qFormat/>
    <w:rsid w:val="0017636C"/>
    <w:rPr>
      <w:rFonts w:ascii="Courier New" w:hAnsi="Courier New" w:cs="Times New Roman"/>
      <w:sz w:val="20"/>
    </w:rPr>
  </w:style>
  <w:style w:type="character" w:styleId="ae">
    <w:name w:val="Strong"/>
    <w:basedOn w:val="a3"/>
    <w:uiPriority w:val="22"/>
    <w:qFormat/>
    <w:rsid w:val="0017636C"/>
    <w:rPr>
      <w:rFonts w:cs="Times New Roman"/>
      <w:b/>
    </w:rPr>
  </w:style>
  <w:style w:type="character" w:styleId="HTML5">
    <w:name w:val="HTML Cite"/>
    <w:basedOn w:val="a3"/>
    <w:uiPriority w:val="99"/>
    <w:qFormat/>
    <w:rsid w:val="0017636C"/>
    <w:rPr>
      <w:rFonts w:cs="Times New Roman"/>
      <w:i/>
    </w:rPr>
  </w:style>
  <w:style w:type="paragraph" w:styleId="af">
    <w:name w:val="Balloon Text"/>
    <w:basedOn w:val="a2"/>
    <w:link w:val="af0"/>
    <w:uiPriority w:val="99"/>
    <w:qFormat/>
    <w:rsid w:val="0017636C"/>
    <w:pPr>
      <w:widowControl/>
      <w:snapToGrid/>
      <w:spacing w:before="0" w:after="0"/>
    </w:pPr>
    <w:rPr>
      <w:rFonts w:ascii="Tahoma" w:eastAsia="Times New Roman" w:hAnsi="Tahoma" w:cs="Tahoma"/>
      <w:sz w:val="16"/>
      <w:szCs w:val="16"/>
    </w:rPr>
  </w:style>
  <w:style w:type="character" w:customStyle="1" w:styleId="af0">
    <w:name w:val="Текст выноски Знак"/>
    <w:basedOn w:val="a3"/>
    <w:link w:val="af"/>
    <w:uiPriority w:val="99"/>
    <w:qFormat/>
    <w:rsid w:val="0017636C"/>
    <w:rPr>
      <w:rFonts w:ascii="Tahoma" w:eastAsia="Times New Roman" w:hAnsi="Tahoma" w:cs="Tahoma"/>
      <w:sz w:val="16"/>
      <w:szCs w:val="16"/>
      <w:lang w:eastAsia="ru-RU"/>
    </w:rPr>
  </w:style>
  <w:style w:type="paragraph" w:styleId="24">
    <w:name w:val="Body Text 2"/>
    <w:basedOn w:val="a2"/>
    <w:link w:val="25"/>
    <w:uiPriority w:val="99"/>
    <w:qFormat/>
    <w:rsid w:val="0017636C"/>
    <w:pPr>
      <w:widowControl/>
      <w:shd w:val="clear" w:color="auto" w:fill="FFFFFF"/>
      <w:snapToGrid/>
      <w:spacing w:before="233" w:after="0" w:line="360" w:lineRule="auto"/>
      <w:ind w:left="1701" w:hanging="567"/>
    </w:pPr>
    <w:rPr>
      <w:b/>
      <w:color w:val="000000"/>
      <w:spacing w:val="-5"/>
      <w:sz w:val="28"/>
    </w:rPr>
  </w:style>
  <w:style w:type="character" w:customStyle="1" w:styleId="25">
    <w:name w:val="Основной текст 2 Знак"/>
    <w:basedOn w:val="a3"/>
    <w:link w:val="24"/>
    <w:uiPriority w:val="99"/>
    <w:qFormat/>
    <w:rsid w:val="0017636C"/>
    <w:rPr>
      <w:rFonts w:ascii="Times New Roman" w:eastAsia="Calibri" w:hAnsi="Times New Roman" w:cs="Times New Roman"/>
      <w:b/>
      <w:color w:val="000000"/>
      <w:spacing w:val="-5"/>
      <w:sz w:val="28"/>
      <w:szCs w:val="20"/>
      <w:shd w:val="clear" w:color="auto" w:fill="FFFFFF"/>
      <w:lang w:eastAsia="ru-RU"/>
    </w:rPr>
  </w:style>
  <w:style w:type="paragraph" w:styleId="51">
    <w:name w:val="List Number 5"/>
    <w:basedOn w:val="a2"/>
    <w:uiPriority w:val="99"/>
    <w:qFormat/>
    <w:rsid w:val="0017636C"/>
    <w:pPr>
      <w:widowControl/>
      <w:tabs>
        <w:tab w:val="left" w:pos="851"/>
        <w:tab w:val="left" w:pos="1492"/>
      </w:tabs>
      <w:snapToGrid/>
      <w:spacing w:before="0" w:after="0"/>
      <w:ind w:left="1492" w:hanging="360"/>
    </w:pPr>
    <w:rPr>
      <w:rFonts w:eastAsia="Times New Roman"/>
      <w:szCs w:val="24"/>
    </w:rPr>
  </w:style>
  <w:style w:type="paragraph" w:styleId="af1">
    <w:name w:val="Normal Indent"/>
    <w:basedOn w:val="a2"/>
    <w:uiPriority w:val="99"/>
    <w:qFormat/>
    <w:rsid w:val="0017636C"/>
    <w:pPr>
      <w:widowControl/>
      <w:snapToGrid/>
      <w:spacing w:before="0" w:after="0"/>
      <w:ind w:firstLine="720"/>
      <w:jc w:val="both"/>
    </w:pPr>
    <w:rPr>
      <w:rFonts w:eastAsia="Times New Roman"/>
      <w:sz w:val="28"/>
    </w:rPr>
  </w:style>
  <w:style w:type="paragraph" w:styleId="af2">
    <w:name w:val="Plain Text"/>
    <w:basedOn w:val="a2"/>
    <w:link w:val="af3"/>
    <w:qFormat/>
    <w:rsid w:val="0017636C"/>
    <w:pPr>
      <w:widowControl/>
      <w:snapToGrid/>
      <w:spacing w:before="0" w:after="0"/>
    </w:pPr>
    <w:rPr>
      <w:rFonts w:ascii="Courier New" w:eastAsia="Times New Roman" w:hAnsi="Courier New"/>
      <w:sz w:val="20"/>
    </w:rPr>
  </w:style>
  <w:style w:type="character" w:customStyle="1" w:styleId="af3">
    <w:name w:val="Текст Знак"/>
    <w:basedOn w:val="a3"/>
    <w:link w:val="af2"/>
    <w:qFormat/>
    <w:rsid w:val="0017636C"/>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17636C"/>
    <w:pPr>
      <w:widowControl/>
      <w:snapToGrid/>
      <w:spacing w:before="0" w:after="0" w:line="360" w:lineRule="auto"/>
      <w:ind w:firstLine="709"/>
      <w:jc w:val="both"/>
    </w:pPr>
    <w:rPr>
      <w:sz w:val="20"/>
    </w:rPr>
  </w:style>
  <w:style w:type="character" w:customStyle="1" w:styleId="34">
    <w:name w:val="Основной текст с отступом 3 Знак"/>
    <w:basedOn w:val="a3"/>
    <w:uiPriority w:val="99"/>
    <w:qFormat/>
    <w:rsid w:val="0017636C"/>
    <w:rPr>
      <w:rFonts w:ascii="Times New Roman" w:eastAsia="Calibri" w:hAnsi="Times New Roman" w:cs="Times New Roman"/>
      <w:sz w:val="16"/>
      <w:szCs w:val="16"/>
      <w:lang w:eastAsia="ru-RU"/>
    </w:rPr>
  </w:style>
  <w:style w:type="paragraph" w:styleId="af4">
    <w:name w:val="endnote text"/>
    <w:basedOn w:val="a2"/>
    <w:link w:val="af5"/>
    <w:uiPriority w:val="99"/>
    <w:qFormat/>
    <w:rsid w:val="0017636C"/>
    <w:pPr>
      <w:autoSpaceDE w:val="0"/>
      <w:autoSpaceDN w:val="0"/>
      <w:adjustRightInd w:val="0"/>
      <w:snapToGrid/>
      <w:spacing w:before="0" w:after="0"/>
    </w:pPr>
    <w:rPr>
      <w:rFonts w:eastAsia="Times New Roman"/>
      <w:color w:val="000000"/>
    </w:rPr>
  </w:style>
  <w:style w:type="character" w:customStyle="1" w:styleId="af5">
    <w:name w:val="Текст концевой сноски Знак"/>
    <w:basedOn w:val="a3"/>
    <w:link w:val="af4"/>
    <w:uiPriority w:val="99"/>
    <w:qFormat/>
    <w:rsid w:val="0017636C"/>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17636C"/>
    <w:pPr>
      <w:widowControl/>
      <w:snapToGrid/>
      <w:spacing w:before="120" w:after="120" w:line="360" w:lineRule="auto"/>
      <w:jc w:val="both"/>
    </w:pPr>
    <w:rPr>
      <w:rFonts w:eastAsia="Times New Roman"/>
      <w:b/>
      <w:bCs/>
      <w:sz w:val="20"/>
      <w:lang w:val="en-US" w:eastAsia="en-US"/>
    </w:rPr>
  </w:style>
  <w:style w:type="paragraph" w:styleId="af7">
    <w:name w:val="annotation text"/>
    <w:basedOn w:val="a2"/>
    <w:link w:val="af8"/>
    <w:uiPriority w:val="99"/>
    <w:qFormat/>
    <w:rsid w:val="0017636C"/>
    <w:pPr>
      <w:widowControl/>
      <w:snapToGrid/>
      <w:spacing w:before="0" w:after="0"/>
    </w:pPr>
    <w:rPr>
      <w:rFonts w:eastAsia="Times New Roman"/>
      <w:sz w:val="20"/>
    </w:rPr>
  </w:style>
  <w:style w:type="character" w:customStyle="1" w:styleId="af8">
    <w:name w:val="Текст примечания Знак"/>
    <w:basedOn w:val="a3"/>
    <w:link w:val="af7"/>
    <w:uiPriority w:val="99"/>
    <w:qFormat/>
    <w:rsid w:val="0017636C"/>
    <w:rPr>
      <w:rFonts w:ascii="Times New Roman" w:eastAsia="Times New Roman" w:hAnsi="Times New Roman" w:cs="Times New Roman"/>
      <w:sz w:val="20"/>
      <w:szCs w:val="20"/>
      <w:lang w:eastAsia="ru-RU"/>
    </w:rPr>
  </w:style>
  <w:style w:type="paragraph" w:styleId="13">
    <w:name w:val="index 1"/>
    <w:basedOn w:val="a2"/>
    <w:next w:val="a2"/>
    <w:uiPriority w:val="99"/>
    <w:qFormat/>
    <w:rsid w:val="0017636C"/>
    <w:pPr>
      <w:widowControl/>
      <w:suppressAutoHyphens/>
      <w:snapToGrid/>
      <w:spacing w:before="0" w:after="0"/>
      <w:ind w:left="240" w:hanging="240"/>
    </w:pPr>
    <w:rPr>
      <w:rFonts w:eastAsia="Times New Roman"/>
      <w:szCs w:val="24"/>
      <w:lang w:eastAsia="ar-SA"/>
    </w:rPr>
  </w:style>
  <w:style w:type="paragraph" w:styleId="af9">
    <w:name w:val="annotation subject"/>
    <w:basedOn w:val="af7"/>
    <w:next w:val="af7"/>
    <w:link w:val="afa"/>
    <w:uiPriority w:val="99"/>
    <w:qFormat/>
    <w:rsid w:val="0017636C"/>
    <w:rPr>
      <w:rFonts w:ascii="Calibri" w:eastAsia="Calibri" w:hAnsi="Calibri"/>
      <w:sz w:val="16"/>
    </w:rPr>
  </w:style>
  <w:style w:type="character" w:customStyle="1" w:styleId="afa">
    <w:name w:val="Тема примечания Знак"/>
    <w:basedOn w:val="af8"/>
    <w:link w:val="af9"/>
    <w:uiPriority w:val="99"/>
    <w:qFormat/>
    <w:rsid w:val="0017636C"/>
    <w:rPr>
      <w:rFonts w:ascii="Calibri" w:eastAsia="Calibri" w:hAnsi="Calibri" w:cs="Times New Roman"/>
      <w:sz w:val="16"/>
      <w:szCs w:val="20"/>
      <w:lang w:eastAsia="ru-RU"/>
    </w:rPr>
  </w:style>
  <w:style w:type="paragraph" w:styleId="afb">
    <w:name w:val="Document Map"/>
    <w:basedOn w:val="a2"/>
    <w:link w:val="afc"/>
    <w:uiPriority w:val="99"/>
    <w:qFormat/>
    <w:rsid w:val="0017636C"/>
    <w:pPr>
      <w:widowControl/>
      <w:shd w:val="clear" w:color="auto" w:fill="000080"/>
      <w:snapToGrid/>
      <w:spacing w:before="0" w:after="0"/>
    </w:pPr>
    <w:rPr>
      <w:rFonts w:ascii="Tahoma" w:eastAsia="Times New Roman" w:hAnsi="Tahoma"/>
      <w:sz w:val="20"/>
    </w:rPr>
  </w:style>
  <w:style w:type="character" w:customStyle="1" w:styleId="afc">
    <w:name w:val="Схема документа Знак"/>
    <w:basedOn w:val="a3"/>
    <w:link w:val="afb"/>
    <w:uiPriority w:val="99"/>
    <w:qFormat/>
    <w:rsid w:val="0017636C"/>
    <w:rPr>
      <w:rFonts w:ascii="Tahoma" w:eastAsia="Times New Roman" w:hAnsi="Tahoma" w:cs="Times New Roman"/>
      <w:sz w:val="20"/>
      <w:szCs w:val="20"/>
      <w:shd w:val="clear" w:color="auto" w:fill="000080"/>
      <w:lang w:eastAsia="ru-RU"/>
    </w:rPr>
  </w:style>
  <w:style w:type="paragraph" w:styleId="afd">
    <w:name w:val="footnote text"/>
    <w:basedOn w:val="a2"/>
    <w:link w:val="afe"/>
    <w:qFormat/>
    <w:rsid w:val="0017636C"/>
    <w:pPr>
      <w:widowControl/>
      <w:snapToGrid/>
      <w:spacing w:before="0" w:after="0" w:line="360" w:lineRule="auto"/>
      <w:ind w:firstLine="709"/>
      <w:jc w:val="both"/>
    </w:pPr>
    <w:rPr>
      <w:rFonts w:ascii="Courier New" w:hAnsi="Courier New"/>
      <w:color w:val="000000"/>
    </w:rPr>
  </w:style>
  <w:style w:type="character" w:customStyle="1" w:styleId="afe">
    <w:name w:val="Текст сноски Знак"/>
    <w:basedOn w:val="a3"/>
    <w:link w:val="afd"/>
    <w:qFormat/>
    <w:rsid w:val="0017636C"/>
    <w:rPr>
      <w:rFonts w:ascii="Courier New" w:eastAsia="Calibri" w:hAnsi="Courier New" w:cs="Times New Roman"/>
      <w:color w:val="000000"/>
      <w:sz w:val="24"/>
      <w:szCs w:val="20"/>
      <w:lang w:eastAsia="ru-RU"/>
    </w:rPr>
  </w:style>
  <w:style w:type="paragraph" w:styleId="81">
    <w:name w:val="toc 8"/>
    <w:basedOn w:val="a2"/>
    <w:next w:val="a2"/>
    <w:uiPriority w:val="99"/>
    <w:qFormat/>
    <w:rsid w:val="0017636C"/>
    <w:pPr>
      <w:widowControl/>
      <w:snapToGrid/>
      <w:spacing w:before="0" w:line="276" w:lineRule="auto"/>
      <w:ind w:left="1540"/>
    </w:pPr>
    <w:rPr>
      <w:rFonts w:ascii="Calibri" w:eastAsia="Times New Roman" w:hAnsi="Calibri"/>
      <w:sz w:val="22"/>
      <w:szCs w:val="22"/>
    </w:rPr>
  </w:style>
  <w:style w:type="paragraph" w:styleId="3">
    <w:name w:val="List Number 3"/>
    <w:basedOn w:val="a2"/>
    <w:uiPriority w:val="99"/>
    <w:qFormat/>
    <w:rsid w:val="0017636C"/>
    <w:pPr>
      <w:widowControl/>
      <w:numPr>
        <w:numId w:val="1"/>
      </w:numPr>
      <w:tabs>
        <w:tab w:val="left" w:pos="0"/>
        <w:tab w:val="left" w:pos="851"/>
        <w:tab w:val="left" w:pos="926"/>
      </w:tabs>
      <w:snapToGrid/>
      <w:spacing w:before="0" w:after="0"/>
      <w:ind w:left="926"/>
    </w:pPr>
    <w:rPr>
      <w:rFonts w:eastAsia="Times New Roman"/>
      <w:szCs w:val="24"/>
    </w:rPr>
  </w:style>
  <w:style w:type="paragraph" w:styleId="HTML6">
    <w:name w:val="HTML Address"/>
    <w:basedOn w:val="a2"/>
    <w:link w:val="HTML7"/>
    <w:uiPriority w:val="99"/>
    <w:qFormat/>
    <w:rsid w:val="0017636C"/>
    <w:pPr>
      <w:widowControl/>
      <w:snapToGrid/>
      <w:spacing w:before="0" w:after="0"/>
    </w:pPr>
    <w:rPr>
      <w:rFonts w:ascii="Calibri" w:hAnsi="Calibri"/>
      <w:i/>
    </w:rPr>
  </w:style>
  <w:style w:type="character" w:customStyle="1" w:styleId="HTML7">
    <w:name w:val="Адрес HTML Знак"/>
    <w:basedOn w:val="a3"/>
    <w:link w:val="HTML6"/>
    <w:uiPriority w:val="99"/>
    <w:qFormat/>
    <w:rsid w:val="0017636C"/>
    <w:rPr>
      <w:rFonts w:ascii="Calibri" w:eastAsia="Calibri" w:hAnsi="Calibri" w:cs="Times New Roman"/>
      <w:i/>
      <w:sz w:val="24"/>
      <w:szCs w:val="20"/>
      <w:lang w:eastAsia="ru-RU"/>
    </w:rPr>
  </w:style>
  <w:style w:type="paragraph" w:styleId="aff">
    <w:name w:val="header"/>
    <w:basedOn w:val="a2"/>
    <w:link w:val="aff0"/>
    <w:uiPriority w:val="99"/>
    <w:qFormat/>
    <w:rsid w:val="0017636C"/>
    <w:pPr>
      <w:widowControl/>
      <w:tabs>
        <w:tab w:val="center" w:pos="4153"/>
        <w:tab w:val="right" w:pos="8306"/>
      </w:tabs>
      <w:snapToGrid/>
      <w:spacing w:before="0" w:after="0"/>
    </w:pPr>
    <w:rPr>
      <w:rFonts w:ascii="Arial" w:eastAsia="Times New Roman" w:hAnsi="Arial"/>
    </w:rPr>
  </w:style>
  <w:style w:type="character" w:customStyle="1" w:styleId="aff0">
    <w:name w:val="Верхний колонтитул Знак"/>
    <w:basedOn w:val="a3"/>
    <w:link w:val="aff"/>
    <w:uiPriority w:val="99"/>
    <w:qFormat/>
    <w:rsid w:val="0017636C"/>
    <w:rPr>
      <w:rFonts w:ascii="Arial" w:eastAsia="Times New Roman" w:hAnsi="Arial" w:cs="Times New Roman"/>
      <w:sz w:val="24"/>
      <w:szCs w:val="20"/>
      <w:lang w:eastAsia="ru-RU"/>
    </w:rPr>
  </w:style>
  <w:style w:type="paragraph" w:styleId="91">
    <w:name w:val="toc 9"/>
    <w:basedOn w:val="a2"/>
    <w:next w:val="a2"/>
    <w:uiPriority w:val="99"/>
    <w:rsid w:val="0017636C"/>
    <w:pPr>
      <w:widowControl/>
      <w:snapToGrid/>
      <w:spacing w:before="0" w:line="276" w:lineRule="auto"/>
      <w:ind w:left="1760"/>
    </w:pPr>
    <w:rPr>
      <w:rFonts w:ascii="Calibri" w:eastAsia="Times New Roman" w:hAnsi="Calibri"/>
      <w:sz w:val="22"/>
      <w:szCs w:val="22"/>
    </w:rPr>
  </w:style>
  <w:style w:type="paragraph" w:styleId="71">
    <w:name w:val="toc 7"/>
    <w:basedOn w:val="a2"/>
    <w:next w:val="a2"/>
    <w:uiPriority w:val="99"/>
    <w:qFormat/>
    <w:rsid w:val="0017636C"/>
    <w:pPr>
      <w:widowControl/>
      <w:snapToGrid/>
      <w:spacing w:before="0" w:line="276" w:lineRule="auto"/>
      <w:ind w:left="1320"/>
    </w:pPr>
    <w:rPr>
      <w:rFonts w:ascii="Calibri" w:eastAsia="Times New Roman" w:hAnsi="Calibri"/>
      <w:sz w:val="22"/>
      <w:szCs w:val="22"/>
    </w:rPr>
  </w:style>
  <w:style w:type="paragraph" w:styleId="aff1">
    <w:name w:val="Body Text"/>
    <w:basedOn w:val="a2"/>
    <w:link w:val="14"/>
    <w:uiPriority w:val="99"/>
    <w:qFormat/>
    <w:rsid w:val="0017636C"/>
    <w:pPr>
      <w:widowControl/>
      <w:snapToGrid/>
      <w:spacing w:before="0" w:after="0" w:line="360" w:lineRule="auto"/>
    </w:pPr>
    <w:rPr>
      <w:rFonts w:eastAsia="Times New Roman"/>
    </w:rPr>
  </w:style>
  <w:style w:type="character" w:customStyle="1" w:styleId="aff2">
    <w:name w:val="Основной текст Знак"/>
    <w:basedOn w:val="a3"/>
    <w:uiPriority w:val="99"/>
    <w:qFormat/>
    <w:rsid w:val="0017636C"/>
    <w:rPr>
      <w:rFonts w:ascii="Times New Roman" w:eastAsia="Calibri" w:hAnsi="Times New Roman" w:cs="Times New Roman"/>
      <w:sz w:val="24"/>
      <w:szCs w:val="20"/>
      <w:lang w:eastAsia="ru-RU"/>
    </w:rPr>
  </w:style>
  <w:style w:type="paragraph" w:styleId="aff3">
    <w:name w:val="index heading"/>
    <w:basedOn w:val="a2"/>
    <w:next w:val="13"/>
    <w:uiPriority w:val="99"/>
    <w:qFormat/>
    <w:rsid w:val="0017636C"/>
    <w:pPr>
      <w:widowControl/>
      <w:suppressLineNumbers/>
      <w:suppressAutoHyphens/>
      <w:snapToGrid/>
      <w:spacing w:before="0" w:after="0"/>
    </w:pPr>
    <w:rPr>
      <w:rFonts w:eastAsia="Times New Roman" w:cs="Tahoma"/>
      <w:szCs w:val="24"/>
      <w:lang w:eastAsia="ar-SA"/>
    </w:rPr>
  </w:style>
  <w:style w:type="paragraph" w:styleId="15">
    <w:name w:val="toc 1"/>
    <w:basedOn w:val="a2"/>
    <w:next w:val="a2"/>
    <w:link w:val="16"/>
    <w:uiPriority w:val="99"/>
    <w:qFormat/>
    <w:rsid w:val="0017636C"/>
    <w:pPr>
      <w:widowControl/>
      <w:tabs>
        <w:tab w:val="left" w:pos="1080"/>
      </w:tabs>
      <w:snapToGrid/>
      <w:spacing w:before="0" w:after="0"/>
    </w:pPr>
    <w:rPr>
      <w:rFonts w:eastAsia="Times New Roman"/>
      <w:b/>
      <w:sz w:val="20"/>
    </w:rPr>
  </w:style>
  <w:style w:type="paragraph" w:styleId="aff4">
    <w:name w:val="macro"/>
    <w:link w:val="aff5"/>
    <w:uiPriority w:val="99"/>
    <w:qFormat/>
    <w:rsid w:val="0017636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17636C"/>
    <w:rPr>
      <w:rFonts w:ascii="Courier New" w:eastAsia="Times New Roman" w:hAnsi="Courier New" w:cs="Times New Roman"/>
      <w:sz w:val="20"/>
      <w:szCs w:val="20"/>
      <w:lang w:val="en-US" w:eastAsia="ru-RU"/>
    </w:rPr>
  </w:style>
  <w:style w:type="paragraph" w:styleId="61">
    <w:name w:val="toc 6"/>
    <w:basedOn w:val="a2"/>
    <w:next w:val="a2"/>
    <w:uiPriority w:val="99"/>
    <w:qFormat/>
    <w:rsid w:val="0017636C"/>
    <w:pPr>
      <w:widowControl/>
      <w:snapToGrid/>
      <w:spacing w:before="0" w:line="276" w:lineRule="auto"/>
      <w:ind w:left="1100"/>
    </w:pPr>
    <w:rPr>
      <w:rFonts w:ascii="Calibri" w:eastAsia="Times New Roman" w:hAnsi="Calibri"/>
      <w:sz w:val="22"/>
      <w:szCs w:val="22"/>
    </w:rPr>
  </w:style>
  <w:style w:type="paragraph" w:styleId="35">
    <w:name w:val="toc 3"/>
    <w:basedOn w:val="a2"/>
    <w:next w:val="a2"/>
    <w:uiPriority w:val="99"/>
    <w:qFormat/>
    <w:rsid w:val="0017636C"/>
    <w:pPr>
      <w:widowControl/>
      <w:snapToGrid/>
      <w:spacing w:before="0" w:after="0"/>
      <w:ind w:left="480"/>
    </w:pPr>
    <w:rPr>
      <w:rFonts w:eastAsia="Times New Roman"/>
      <w:szCs w:val="24"/>
    </w:rPr>
  </w:style>
  <w:style w:type="paragraph" w:styleId="26">
    <w:name w:val="toc 2"/>
    <w:basedOn w:val="a2"/>
    <w:next w:val="a2"/>
    <w:uiPriority w:val="99"/>
    <w:qFormat/>
    <w:rsid w:val="0017636C"/>
    <w:pPr>
      <w:widowControl/>
      <w:snapToGrid/>
      <w:spacing w:before="0" w:after="0"/>
      <w:ind w:left="240"/>
    </w:pPr>
    <w:rPr>
      <w:rFonts w:eastAsia="Times New Roman"/>
      <w:szCs w:val="24"/>
    </w:rPr>
  </w:style>
  <w:style w:type="paragraph" w:styleId="41">
    <w:name w:val="toc 4"/>
    <w:basedOn w:val="a2"/>
    <w:next w:val="a2"/>
    <w:uiPriority w:val="99"/>
    <w:qFormat/>
    <w:rsid w:val="0017636C"/>
    <w:pPr>
      <w:tabs>
        <w:tab w:val="left" w:pos="502"/>
        <w:tab w:val="left" w:pos="3330"/>
      </w:tabs>
      <w:autoSpaceDE w:val="0"/>
      <w:autoSpaceDN w:val="0"/>
      <w:adjustRightInd w:val="0"/>
      <w:snapToGrid/>
      <w:spacing w:before="0" w:after="0"/>
      <w:ind w:left="502" w:hanging="720"/>
    </w:pPr>
    <w:rPr>
      <w:rFonts w:eastAsia="Times New Roman"/>
      <w:szCs w:val="24"/>
    </w:rPr>
  </w:style>
  <w:style w:type="paragraph" w:styleId="52">
    <w:name w:val="toc 5"/>
    <w:basedOn w:val="a2"/>
    <w:next w:val="a2"/>
    <w:uiPriority w:val="99"/>
    <w:qFormat/>
    <w:rsid w:val="0017636C"/>
    <w:pPr>
      <w:widowControl/>
      <w:snapToGrid/>
      <w:spacing w:before="0" w:line="276" w:lineRule="auto"/>
      <w:ind w:left="880"/>
    </w:pPr>
    <w:rPr>
      <w:rFonts w:ascii="Calibri" w:eastAsia="Times New Roman" w:hAnsi="Calibri"/>
      <w:sz w:val="22"/>
      <w:szCs w:val="22"/>
    </w:rPr>
  </w:style>
  <w:style w:type="paragraph" w:styleId="53">
    <w:name w:val="List Bullet 5"/>
    <w:basedOn w:val="a2"/>
    <w:uiPriority w:val="99"/>
    <w:qFormat/>
    <w:rsid w:val="0017636C"/>
    <w:pPr>
      <w:widowControl/>
      <w:snapToGrid/>
      <w:spacing w:before="0" w:after="0"/>
      <w:ind w:left="1132" w:hanging="283"/>
    </w:pPr>
    <w:rPr>
      <w:rFonts w:eastAsia="Times New Roman"/>
      <w:color w:val="00000A"/>
      <w:szCs w:val="24"/>
    </w:rPr>
  </w:style>
  <w:style w:type="paragraph" w:styleId="aff6">
    <w:name w:val="Body Text First Indent"/>
    <w:basedOn w:val="aff1"/>
    <w:link w:val="aff7"/>
    <w:uiPriority w:val="99"/>
    <w:qFormat/>
    <w:rsid w:val="0017636C"/>
    <w:pPr>
      <w:spacing w:after="120" w:line="240" w:lineRule="auto"/>
      <w:ind w:firstLine="210"/>
    </w:pPr>
    <w:rPr>
      <w:szCs w:val="24"/>
    </w:rPr>
  </w:style>
  <w:style w:type="character" w:customStyle="1" w:styleId="aff7">
    <w:name w:val="Красная строка Знак"/>
    <w:basedOn w:val="aff2"/>
    <w:link w:val="aff6"/>
    <w:uiPriority w:val="99"/>
    <w:qFormat/>
    <w:rsid w:val="0017636C"/>
    <w:rPr>
      <w:rFonts w:ascii="Times New Roman" w:eastAsia="Times New Roman" w:hAnsi="Times New Roman" w:cs="Times New Roman"/>
      <w:sz w:val="24"/>
      <w:szCs w:val="24"/>
      <w:lang w:eastAsia="ru-RU"/>
    </w:rPr>
  </w:style>
  <w:style w:type="paragraph" w:styleId="aff8">
    <w:name w:val="Body Text Indent"/>
    <w:basedOn w:val="a2"/>
    <w:link w:val="aff9"/>
    <w:uiPriority w:val="99"/>
    <w:unhideWhenUsed/>
    <w:qFormat/>
    <w:rsid w:val="0017636C"/>
    <w:pPr>
      <w:spacing w:after="120"/>
      <w:ind w:left="283"/>
    </w:pPr>
  </w:style>
  <w:style w:type="character" w:customStyle="1" w:styleId="aff9">
    <w:name w:val="Основной текст с отступом Знак"/>
    <w:basedOn w:val="a3"/>
    <w:link w:val="aff8"/>
    <w:uiPriority w:val="99"/>
    <w:qFormat/>
    <w:rsid w:val="0017636C"/>
    <w:rPr>
      <w:rFonts w:ascii="Times New Roman" w:eastAsia="Calibri" w:hAnsi="Times New Roman" w:cs="Times New Roman"/>
      <w:sz w:val="24"/>
      <w:szCs w:val="20"/>
      <w:lang w:eastAsia="ru-RU"/>
    </w:rPr>
  </w:style>
  <w:style w:type="paragraph" w:styleId="27">
    <w:name w:val="Body Text First Indent 2"/>
    <w:basedOn w:val="aff8"/>
    <w:link w:val="28"/>
    <w:uiPriority w:val="99"/>
    <w:qFormat/>
    <w:rsid w:val="0017636C"/>
    <w:pPr>
      <w:widowControl/>
      <w:snapToGrid/>
      <w:spacing w:before="0"/>
      <w:ind w:firstLine="210"/>
    </w:pPr>
    <w:rPr>
      <w:rFonts w:ascii="Arial" w:hAnsi="Arial" w:cs="PragmaticaCTT"/>
      <w:b/>
      <w:bCs/>
      <w:kern w:val="32"/>
      <w:sz w:val="32"/>
      <w:szCs w:val="32"/>
    </w:rPr>
  </w:style>
  <w:style w:type="character" w:customStyle="1" w:styleId="28">
    <w:name w:val="Красная строка 2 Знак"/>
    <w:basedOn w:val="aff9"/>
    <w:link w:val="27"/>
    <w:uiPriority w:val="99"/>
    <w:qFormat/>
    <w:rsid w:val="0017636C"/>
    <w:rPr>
      <w:rFonts w:ascii="Arial" w:eastAsia="Calibri" w:hAnsi="Arial" w:cs="PragmaticaCTT"/>
      <w:b/>
      <w:bCs/>
      <w:kern w:val="32"/>
      <w:sz w:val="32"/>
      <w:szCs w:val="32"/>
      <w:lang w:eastAsia="ru-RU"/>
    </w:rPr>
  </w:style>
  <w:style w:type="paragraph" w:styleId="42">
    <w:name w:val="List Bullet 4"/>
    <w:basedOn w:val="a2"/>
    <w:uiPriority w:val="99"/>
    <w:qFormat/>
    <w:rsid w:val="0017636C"/>
    <w:pPr>
      <w:widowControl/>
      <w:snapToGrid/>
      <w:spacing w:before="0" w:after="0"/>
      <w:ind w:left="849" w:hanging="283"/>
    </w:pPr>
    <w:rPr>
      <w:rFonts w:eastAsia="Times New Roman"/>
      <w:color w:val="00000A"/>
      <w:szCs w:val="24"/>
    </w:rPr>
  </w:style>
  <w:style w:type="paragraph" w:styleId="affa">
    <w:name w:val="List Bullet"/>
    <w:basedOn w:val="a2"/>
    <w:uiPriority w:val="99"/>
    <w:qFormat/>
    <w:rsid w:val="0017636C"/>
    <w:pPr>
      <w:widowControl/>
      <w:tabs>
        <w:tab w:val="left" w:pos="360"/>
      </w:tabs>
      <w:snapToGrid/>
      <w:spacing w:before="0" w:after="0"/>
      <w:ind w:left="360" w:hanging="360"/>
    </w:pPr>
    <w:rPr>
      <w:rFonts w:eastAsia="Times New Roman"/>
      <w:sz w:val="20"/>
      <w:lang w:val="en-US"/>
    </w:rPr>
  </w:style>
  <w:style w:type="paragraph" w:styleId="29">
    <w:name w:val="List Bullet 2"/>
    <w:basedOn w:val="a2"/>
    <w:uiPriority w:val="99"/>
    <w:qFormat/>
    <w:rsid w:val="0017636C"/>
    <w:pPr>
      <w:widowControl/>
      <w:tabs>
        <w:tab w:val="left" w:pos="643"/>
      </w:tabs>
      <w:snapToGrid/>
      <w:spacing w:before="0" w:after="0"/>
      <w:ind w:left="643" w:hanging="360"/>
    </w:pPr>
    <w:rPr>
      <w:rFonts w:eastAsia="Times New Roman"/>
      <w:szCs w:val="24"/>
    </w:rPr>
  </w:style>
  <w:style w:type="paragraph" w:styleId="36">
    <w:name w:val="List Bullet 3"/>
    <w:basedOn w:val="a2"/>
    <w:uiPriority w:val="99"/>
    <w:qFormat/>
    <w:rsid w:val="0017636C"/>
    <w:pPr>
      <w:widowControl/>
      <w:tabs>
        <w:tab w:val="left" w:pos="926"/>
      </w:tabs>
      <w:snapToGrid/>
      <w:spacing w:before="0" w:after="0"/>
      <w:ind w:left="926" w:hanging="360"/>
    </w:pPr>
    <w:rPr>
      <w:rFonts w:eastAsia="Times New Roman"/>
      <w:szCs w:val="24"/>
    </w:rPr>
  </w:style>
  <w:style w:type="paragraph" w:styleId="affb">
    <w:name w:val="Title"/>
    <w:basedOn w:val="a2"/>
    <w:link w:val="37"/>
    <w:uiPriority w:val="99"/>
    <w:qFormat/>
    <w:rsid w:val="0017636C"/>
    <w:pPr>
      <w:widowControl/>
      <w:snapToGrid/>
      <w:spacing w:before="0" w:after="0"/>
      <w:jc w:val="center"/>
    </w:pPr>
    <w:rPr>
      <w:rFonts w:eastAsia="Times New Roman"/>
      <w:sz w:val="28"/>
      <w:szCs w:val="24"/>
      <w:lang w:val="en-US"/>
    </w:rPr>
  </w:style>
  <w:style w:type="character" w:customStyle="1" w:styleId="affc">
    <w:name w:val="Название Знак"/>
    <w:basedOn w:val="a3"/>
    <w:uiPriority w:val="99"/>
    <w:qFormat/>
    <w:rsid w:val="0017636C"/>
    <w:rPr>
      <w:rFonts w:asciiTheme="majorHAnsi" w:eastAsiaTheme="majorEastAsia" w:hAnsiTheme="majorHAnsi" w:cstheme="majorBidi"/>
      <w:color w:val="17365D" w:themeColor="text2" w:themeShade="BF"/>
      <w:spacing w:val="5"/>
      <w:kern w:val="28"/>
      <w:sz w:val="52"/>
      <w:szCs w:val="52"/>
      <w:lang w:eastAsia="ru-RU"/>
    </w:rPr>
  </w:style>
  <w:style w:type="paragraph" w:styleId="affd">
    <w:name w:val="footer"/>
    <w:basedOn w:val="a2"/>
    <w:link w:val="affe"/>
    <w:uiPriority w:val="99"/>
    <w:qFormat/>
    <w:rsid w:val="0017636C"/>
    <w:pPr>
      <w:widowControl/>
      <w:tabs>
        <w:tab w:val="center" w:pos="4677"/>
        <w:tab w:val="right" w:pos="9355"/>
      </w:tabs>
      <w:snapToGrid/>
      <w:spacing w:before="0" w:after="0"/>
    </w:pPr>
    <w:rPr>
      <w:rFonts w:eastAsia="Times New Roman"/>
      <w:szCs w:val="24"/>
    </w:rPr>
  </w:style>
  <w:style w:type="character" w:customStyle="1" w:styleId="affe">
    <w:name w:val="Нижний колонтитул Знак"/>
    <w:basedOn w:val="a3"/>
    <w:link w:val="affd"/>
    <w:uiPriority w:val="99"/>
    <w:qFormat/>
    <w:rsid w:val="0017636C"/>
    <w:rPr>
      <w:rFonts w:ascii="Times New Roman" w:eastAsia="Times New Roman" w:hAnsi="Times New Roman" w:cs="Times New Roman"/>
      <w:sz w:val="24"/>
      <w:szCs w:val="24"/>
      <w:lang w:eastAsia="ru-RU"/>
    </w:rPr>
  </w:style>
  <w:style w:type="paragraph" w:styleId="afff">
    <w:name w:val="List Number"/>
    <w:basedOn w:val="a2"/>
    <w:uiPriority w:val="99"/>
    <w:qFormat/>
    <w:rsid w:val="0017636C"/>
    <w:pPr>
      <w:widowControl/>
      <w:tabs>
        <w:tab w:val="left" w:pos="1440"/>
      </w:tabs>
      <w:snapToGrid/>
      <w:spacing w:before="0" w:after="0"/>
      <w:ind w:left="1440" w:hanging="360"/>
    </w:pPr>
    <w:rPr>
      <w:rFonts w:eastAsia="Times New Roman"/>
      <w:szCs w:val="24"/>
    </w:rPr>
  </w:style>
  <w:style w:type="paragraph" w:styleId="2a">
    <w:name w:val="List Number 2"/>
    <w:basedOn w:val="a2"/>
    <w:uiPriority w:val="99"/>
    <w:qFormat/>
    <w:rsid w:val="0017636C"/>
    <w:pPr>
      <w:widowControl/>
      <w:tabs>
        <w:tab w:val="left" w:pos="643"/>
      </w:tabs>
      <w:snapToGrid/>
      <w:spacing w:before="0" w:after="0"/>
      <w:ind w:left="643" w:hanging="360"/>
      <w:contextualSpacing/>
    </w:pPr>
    <w:rPr>
      <w:rFonts w:eastAsia="Times New Roman"/>
      <w:szCs w:val="24"/>
    </w:rPr>
  </w:style>
  <w:style w:type="paragraph" w:styleId="afff0">
    <w:name w:val="List"/>
    <w:basedOn w:val="a2"/>
    <w:uiPriority w:val="99"/>
    <w:qFormat/>
    <w:rsid w:val="0017636C"/>
    <w:pPr>
      <w:widowControl/>
      <w:snapToGrid/>
      <w:spacing w:before="0" w:after="0"/>
      <w:ind w:left="283" w:hanging="283"/>
    </w:pPr>
    <w:rPr>
      <w:rFonts w:eastAsia="Times New Roman"/>
      <w:sz w:val="20"/>
    </w:rPr>
  </w:style>
  <w:style w:type="paragraph" w:styleId="afff1">
    <w:name w:val="Normal (Web)"/>
    <w:aliases w:val=" Знак Знак23,Обычный (Web)"/>
    <w:basedOn w:val="a2"/>
    <w:link w:val="afff2"/>
    <w:uiPriority w:val="99"/>
    <w:qFormat/>
    <w:rsid w:val="0017636C"/>
    <w:pPr>
      <w:widowControl/>
      <w:snapToGrid/>
      <w:spacing w:before="0" w:after="0"/>
    </w:pPr>
  </w:style>
  <w:style w:type="paragraph" w:styleId="38">
    <w:name w:val="Body Text 3"/>
    <w:basedOn w:val="a2"/>
    <w:link w:val="39"/>
    <w:uiPriority w:val="99"/>
    <w:qFormat/>
    <w:rsid w:val="0017636C"/>
    <w:pPr>
      <w:widowControl/>
      <w:tabs>
        <w:tab w:val="left" w:pos="360"/>
      </w:tabs>
      <w:snapToGrid/>
      <w:spacing w:before="0" w:after="0"/>
      <w:jc w:val="both"/>
    </w:pPr>
    <w:rPr>
      <w:rFonts w:eastAsia="Times New Roman"/>
      <w:i/>
      <w:sz w:val="26"/>
    </w:rPr>
  </w:style>
  <w:style w:type="character" w:customStyle="1" w:styleId="39">
    <w:name w:val="Основной текст 3 Знак"/>
    <w:basedOn w:val="a3"/>
    <w:link w:val="38"/>
    <w:uiPriority w:val="99"/>
    <w:qFormat/>
    <w:rsid w:val="0017636C"/>
    <w:rPr>
      <w:rFonts w:ascii="Times New Roman" w:eastAsia="Times New Roman" w:hAnsi="Times New Roman" w:cs="Times New Roman"/>
      <w:i/>
      <w:sz w:val="26"/>
      <w:szCs w:val="20"/>
      <w:lang w:eastAsia="ru-RU"/>
    </w:rPr>
  </w:style>
  <w:style w:type="paragraph" w:styleId="2b">
    <w:name w:val="Body Text Indent 2"/>
    <w:basedOn w:val="a2"/>
    <w:link w:val="220"/>
    <w:uiPriority w:val="99"/>
    <w:qFormat/>
    <w:rsid w:val="0017636C"/>
    <w:pPr>
      <w:widowControl/>
      <w:overflowPunct w:val="0"/>
      <w:autoSpaceDE w:val="0"/>
      <w:snapToGrid/>
      <w:spacing w:before="0" w:after="0"/>
      <w:ind w:firstLine="567"/>
      <w:jc w:val="both"/>
    </w:pPr>
    <w:rPr>
      <w:sz w:val="20"/>
      <w:lang w:eastAsia="ar-SA"/>
    </w:rPr>
  </w:style>
  <w:style w:type="character" w:customStyle="1" w:styleId="2c">
    <w:name w:val="Основной текст с отступом 2 Знак"/>
    <w:basedOn w:val="a3"/>
    <w:uiPriority w:val="99"/>
    <w:qFormat/>
    <w:rsid w:val="0017636C"/>
    <w:rPr>
      <w:rFonts w:ascii="Times New Roman" w:eastAsia="Calibri" w:hAnsi="Times New Roman" w:cs="Times New Roman"/>
      <w:sz w:val="24"/>
      <w:szCs w:val="20"/>
      <w:lang w:eastAsia="ru-RU"/>
    </w:rPr>
  </w:style>
  <w:style w:type="paragraph" w:styleId="afff3">
    <w:name w:val="Subtitle"/>
    <w:basedOn w:val="a2"/>
    <w:link w:val="afff4"/>
    <w:uiPriority w:val="99"/>
    <w:qFormat/>
    <w:rsid w:val="0017636C"/>
    <w:pPr>
      <w:widowControl/>
      <w:snapToGrid/>
      <w:spacing w:before="0" w:after="0" w:line="312" w:lineRule="auto"/>
    </w:pPr>
    <w:rPr>
      <w:rFonts w:ascii="Arial" w:eastAsia="Times New Roman" w:hAnsi="Arial" w:cs="Arial"/>
      <w:b/>
      <w:bCs/>
      <w:color w:val="000000"/>
      <w:sz w:val="20"/>
    </w:rPr>
  </w:style>
  <w:style w:type="character" w:customStyle="1" w:styleId="afff4">
    <w:name w:val="Подзаголовок Знак"/>
    <w:basedOn w:val="a3"/>
    <w:link w:val="afff3"/>
    <w:uiPriority w:val="99"/>
    <w:qFormat/>
    <w:rsid w:val="0017636C"/>
    <w:rPr>
      <w:rFonts w:ascii="Arial" w:eastAsia="Times New Roman" w:hAnsi="Arial" w:cs="Arial"/>
      <w:b/>
      <w:bCs/>
      <w:color w:val="000000"/>
      <w:sz w:val="20"/>
      <w:szCs w:val="20"/>
      <w:lang w:eastAsia="ru-RU"/>
    </w:rPr>
  </w:style>
  <w:style w:type="paragraph" w:styleId="2d">
    <w:name w:val="List Continue 2"/>
    <w:basedOn w:val="a2"/>
    <w:uiPriority w:val="99"/>
    <w:qFormat/>
    <w:rsid w:val="0017636C"/>
    <w:pPr>
      <w:widowControl/>
      <w:snapToGrid/>
      <w:spacing w:before="0" w:after="120"/>
      <w:ind w:left="566"/>
    </w:pPr>
    <w:rPr>
      <w:rFonts w:eastAsia="Times New Roman"/>
      <w:sz w:val="20"/>
    </w:rPr>
  </w:style>
  <w:style w:type="paragraph" w:styleId="2e">
    <w:name w:val="List 2"/>
    <w:basedOn w:val="a2"/>
    <w:uiPriority w:val="99"/>
    <w:qFormat/>
    <w:rsid w:val="0017636C"/>
    <w:pPr>
      <w:widowControl/>
      <w:snapToGrid/>
      <w:spacing w:before="0" w:after="0"/>
      <w:ind w:left="566" w:hanging="283"/>
    </w:pPr>
    <w:rPr>
      <w:rFonts w:eastAsia="Times New Roman"/>
      <w:sz w:val="20"/>
    </w:rPr>
  </w:style>
  <w:style w:type="paragraph" w:styleId="3a">
    <w:name w:val="List 3"/>
    <w:basedOn w:val="a2"/>
    <w:uiPriority w:val="99"/>
    <w:qFormat/>
    <w:rsid w:val="0017636C"/>
    <w:pPr>
      <w:widowControl/>
      <w:snapToGrid/>
      <w:spacing w:before="0" w:after="0"/>
      <w:ind w:left="849" w:hanging="283"/>
    </w:pPr>
    <w:rPr>
      <w:rFonts w:eastAsia="Times New Roman"/>
      <w:szCs w:val="24"/>
    </w:rPr>
  </w:style>
  <w:style w:type="paragraph" w:styleId="43">
    <w:name w:val="List 4"/>
    <w:basedOn w:val="a2"/>
    <w:uiPriority w:val="99"/>
    <w:qFormat/>
    <w:rsid w:val="0017636C"/>
    <w:pPr>
      <w:widowControl/>
      <w:snapToGrid/>
      <w:spacing w:before="0" w:after="0"/>
      <w:ind w:left="1132" w:hanging="283"/>
    </w:pPr>
    <w:rPr>
      <w:rFonts w:eastAsia="Times New Roman"/>
      <w:szCs w:val="24"/>
    </w:rPr>
  </w:style>
  <w:style w:type="paragraph" w:styleId="HTML8">
    <w:name w:val="HTML Preformatted"/>
    <w:basedOn w:val="a2"/>
    <w:link w:val="HTML30"/>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kern w:val="1"/>
      <w:sz w:val="20"/>
      <w:lang w:eastAsia="hi-IN" w:bidi="hi-IN"/>
    </w:rPr>
  </w:style>
  <w:style w:type="character" w:customStyle="1" w:styleId="HTML9">
    <w:name w:val="Стандартный HTML Знак"/>
    <w:basedOn w:val="a3"/>
    <w:uiPriority w:val="99"/>
    <w:qFormat/>
    <w:rsid w:val="0017636C"/>
    <w:rPr>
      <w:rFonts w:ascii="Consolas" w:eastAsia="Calibri" w:hAnsi="Consolas" w:cs="Consolas"/>
      <w:sz w:val="20"/>
      <w:szCs w:val="20"/>
      <w:lang w:eastAsia="ru-RU"/>
    </w:rPr>
  </w:style>
  <w:style w:type="paragraph" w:styleId="afff5">
    <w:name w:val="Block Text"/>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table" w:styleId="17">
    <w:name w:val="Table Simple 1"/>
    <w:basedOn w:val="a4"/>
    <w:uiPriority w:val="99"/>
    <w:qFormat/>
    <w:rsid w:val="0017636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8">
    <w:name w:val="Table Grid 1"/>
    <w:basedOn w:val="a4"/>
    <w:uiPriority w:val="99"/>
    <w:qFormat/>
    <w:rsid w:val="001763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afff6">
    <w:name w:val="Table Grid"/>
    <w:basedOn w:val="a4"/>
    <w:qFormat/>
    <w:rsid w:val="00176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uiPriority w:val="99"/>
    <w:qFormat/>
    <w:rsid w:val="001763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character" w:customStyle="1" w:styleId="Heading1Char">
    <w:name w:val="Heading 1 Char"/>
    <w:basedOn w:val="a3"/>
    <w:uiPriority w:val="99"/>
    <w:qFormat/>
    <w:locked/>
    <w:rsid w:val="0017636C"/>
    <w:rPr>
      <w:rFonts w:ascii="Cambria" w:hAnsi="Cambria" w:cs="Times New Roman"/>
      <w:b/>
      <w:bCs/>
      <w:kern w:val="32"/>
      <w:sz w:val="32"/>
      <w:szCs w:val="32"/>
    </w:rPr>
  </w:style>
  <w:style w:type="character" w:customStyle="1" w:styleId="Heading2Char">
    <w:name w:val="Heading 2 Char"/>
    <w:basedOn w:val="a3"/>
    <w:uiPriority w:val="99"/>
    <w:qFormat/>
    <w:locked/>
    <w:rsid w:val="0017636C"/>
    <w:rPr>
      <w:rFonts w:ascii="Cambria" w:hAnsi="Cambria" w:cs="Times New Roman"/>
      <w:b/>
      <w:bCs/>
      <w:i/>
      <w:iCs/>
      <w:sz w:val="28"/>
      <w:szCs w:val="28"/>
    </w:rPr>
  </w:style>
  <w:style w:type="character" w:customStyle="1" w:styleId="Heading3Char">
    <w:name w:val="Heading 3 Char"/>
    <w:basedOn w:val="a3"/>
    <w:uiPriority w:val="99"/>
    <w:qFormat/>
    <w:locked/>
    <w:rsid w:val="0017636C"/>
    <w:rPr>
      <w:rFonts w:ascii="Cambria" w:hAnsi="Cambria" w:cs="Times New Roman"/>
      <w:b/>
      <w:bCs/>
      <w:sz w:val="26"/>
      <w:szCs w:val="26"/>
    </w:rPr>
  </w:style>
  <w:style w:type="character" w:customStyle="1" w:styleId="Heading4Char">
    <w:name w:val="Heading 4 Char"/>
    <w:basedOn w:val="a3"/>
    <w:uiPriority w:val="99"/>
    <w:qFormat/>
    <w:locked/>
    <w:rsid w:val="0017636C"/>
    <w:rPr>
      <w:rFonts w:ascii="Cambria" w:hAnsi="Cambria" w:cs="Times New Roman"/>
      <w:b/>
      <w:i/>
      <w:color w:val="4F81BD"/>
      <w:sz w:val="22"/>
      <w:lang w:val="ru-RU" w:eastAsia="ru-RU"/>
    </w:rPr>
  </w:style>
  <w:style w:type="character" w:customStyle="1" w:styleId="Heading5Char">
    <w:name w:val="Heading 5 Char"/>
    <w:basedOn w:val="a3"/>
    <w:uiPriority w:val="99"/>
    <w:qFormat/>
    <w:locked/>
    <w:rsid w:val="0017636C"/>
    <w:rPr>
      <w:rFonts w:cs="Times New Roman"/>
      <w:sz w:val="22"/>
      <w:lang w:val="ru-RU" w:eastAsia="en-US"/>
    </w:rPr>
  </w:style>
  <w:style w:type="character" w:customStyle="1" w:styleId="Heading6Char">
    <w:name w:val="Heading 6 Char"/>
    <w:basedOn w:val="a3"/>
    <w:uiPriority w:val="99"/>
    <w:qFormat/>
    <w:locked/>
    <w:rsid w:val="0017636C"/>
    <w:rPr>
      <w:rFonts w:cs="Times New Roman"/>
      <w:i/>
      <w:sz w:val="22"/>
      <w:lang w:val="ru-RU" w:eastAsia="en-US"/>
    </w:rPr>
  </w:style>
  <w:style w:type="character" w:customStyle="1" w:styleId="Heading7Char">
    <w:name w:val="Heading 7 Char"/>
    <w:basedOn w:val="a3"/>
    <w:uiPriority w:val="99"/>
    <w:qFormat/>
    <w:locked/>
    <w:rsid w:val="0017636C"/>
    <w:rPr>
      <w:rFonts w:ascii="Times New Roman" w:hAnsi="Times New Roman" w:cs="Times New Roman"/>
      <w:sz w:val="24"/>
      <w:lang w:eastAsia="ru-RU"/>
    </w:rPr>
  </w:style>
  <w:style w:type="character" w:customStyle="1" w:styleId="Heading8Char">
    <w:name w:val="Heading 8 Char"/>
    <w:basedOn w:val="a3"/>
    <w:uiPriority w:val="99"/>
    <w:qFormat/>
    <w:locked/>
    <w:rsid w:val="0017636C"/>
    <w:rPr>
      <w:rFonts w:cs="Times New Roman"/>
      <w:i/>
      <w:lang w:val="ru-RU" w:eastAsia="en-US"/>
    </w:rPr>
  </w:style>
  <w:style w:type="character" w:customStyle="1" w:styleId="Heading9Char">
    <w:name w:val="Heading 9 Char"/>
    <w:basedOn w:val="a3"/>
    <w:uiPriority w:val="99"/>
    <w:qFormat/>
    <w:locked/>
    <w:rsid w:val="0017636C"/>
    <w:rPr>
      <w:rFonts w:ascii="Arial" w:hAnsi="Arial" w:cs="Times New Roman"/>
      <w:lang w:eastAsia="ru-RU"/>
    </w:rPr>
  </w:style>
  <w:style w:type="character" w:customStyle="1" w:styleId="Heading1Char7">
    <w:name w:val="Heading 1 Char7"/>
    <w:basedOn w:val="a3"/>
    <w:uiPriority w:val="99"/>
    <w:qFormat/>
    <w:locked/>
    <w:rsid w:val="0017636C"/>
    <w:rPr>
      <w:rFonts w:ascii="Cambria" w:hAnsi="Cambria" w:cs="Times New Roman"/>
      <w:b/>
      <w:bCs/>
      <w:kern w:val="32"/>
      <w:sz w:val="32"/>
      <w:szCs w:val="32"/>
    </w:rPr>
  </w:style>
  <w:style w:type="character" w:customStyle="1" w:styleId="Heading1Char6">
    <w:name w:val="Heading 1 Char6"/>
    <w:basedOn w:val="a3"/>
    <w:uiPriority w:val="99"/>
    <w:qFormat/>
    <w:locked/>
    <w:rsid w:val="0017636C"/>
    <w:rPr>
      <w:rFonts w:ascii="Cambria" w:hAnsi="Cambria" w:cs="Times New Roman"/>
      <w:b/>
      <w:bCs/>
      <w:kern w:val="32"/>
      <w:sz w:val="32"/>
      <w:szCs w:val="32"/>
    </w:rPr>
  </w:style>
  <w:style w:type="character" w:customStyle="1" w:styleId="Heading1Char4">
    <w:name w:val="Heading 1 Char4"/>
    <w:basedOn w:val="a3"/>
    <w:uiPriority w:val="99"/>
    <w:qFormat/>
    <w:locked/>
    <w:rsid w:val="0017636C"/>
    <w:rPr>
      <w:rFonts w:ascii="Cambria" w:hAnsi="Cambria" w:cs="Times New Roman"/>
      <w:b/>
      <w:bCs/>
      <w:kern w:val="32"/>
      <w:sz w:val="32"/>
      <w:szCs w:val="32"/>
    </w:rPr>
  </w:style>
  <w:style w:type="character" w:customStyle="1" w:styleId="Heading3Char2">
    <w:name w:val="Heading 3 Char2"/>
    <w:basedOn w:val="a3"/>
    <w:uiPriority w:val="99"/>
    <w:qFormat/>
    <w:locked/>
    <w:rsid w:val="0017636C"/>
    <w:rPr>
      <w:rFonts w:ascii="Arial" w:hAnsi="Arial" w:cs="Times New Roman"/>
      <w:b/>
      <w:sz w:val="26"/>
      <w:lang w:val="ru-RU" w:eastAsia="ru-RU"/>
    </w:rPr>
  </w:style>
  <w:style w:type="character" w:customStyle="1" w:styleId="32">
    <w:name w:val="Заголовок 3 Знак2"/>
    <w:link w:val="30"/>
    <w:qFormat/>
    <w:locked/>
    <w:rsid w:val="0017636C"/>
    <w:rPr>
      <w:rFonts w:ascii="PragmaticaCTT" w:eastAsia="Calibri" w:hAnsi="PragmaticaCTT" w:cs="Times New Roman"/>
      <w:sz w:val="20"/>
      <w:szCs w:val="20"/>
      <w:lang w:eastAsia="ru-RU"/>
    </w:rPr>
  </w:style>
  <w:style w:type="character" w:customStyle="1" w:styleId="240">
    <w:name w:val="Текст сноски Знак24"/>
    <w:basedOn w:val="a3"/>
    <w:uiPriority w:val="99"/>
    <w:qFormat/>
    <w:rsid w:val="0017636C"/>
    <w:rPr>
      <w:rFonts w:cs="Times New Roman"/>
    </w:rPr>
  </w:style>
  <w:style w:type="character" w:customStyle="1" w:styleId="spelle">
    <w:name w:val="spelle"/>
    <w:uiPriority w:val="99"/>
    <w:qFormat/>
    <w:rsid w:val="0017636C"/>
  </w:style>
  <w:style w:type="character" w:customStyle="1" w:styleId="FootnoteTextChar3">
    <w:name w:val="Footnote Text Char3"/>
    <w:uiPriority w:val="99"/>
    <w:qFormat/>
    <w:locked/>
    <w:rsid w:val="0017636C"/>
    <w:rPr>
      <w:rFonts w:ascii="Courier New" w:hAnsi="Courier New"/>
      <w:color w:val="000000"/>
      <w:sz w:val="24"/>
    </w:rPr>
  </w:style>
  <w:style w:type="paragraph" w:customStyle="1" w:styleId="3b">
    <w:name w:val="Стиль3"/>
    <w:basedOn w:val="10"/>
    <w:next w:val="a2"/>
    <w:link w:val="3c"/>
    <w:uiPriority w:val="99"/>
    <w:qFormat/>
    <w:rsid w:val="0017636C"/>
    <w:pPr>
      <w:pBdr>
        <w:top w:val="single" w:sz="8" w:space="0" w:color="C0504D"/>
        <w:left w:val="single" w:sz="8" w:space="0" w:color="C0504D"/>
        <w:bottom w:val="single" w:sz="8" w:space="0" w:color="C0504D"/>
        <w:right w:val="single" w:sz="8" w:space="0" w:color="C0504D"/>
      </w:pBdr>
      <w:shd w:val="clear" w:color="auto" w:fill="F2DBDB"/>
      <w:tabs>
        <w:tab w:val="clear" w:pos="567"/>
        <w:tab w:val="clear" w:pos="680"/>
        <w:tab w:val="clear" w:pos="1106"/>
        <w:tab w:val="clear" w:pos="1729"/>
        <w:tab w:val="clear" w:pos="7002"/>
      </w:tabs>
      <w:autoSpaceDE/>
      <w:autoSpaceDN/>
      <w:adjustRightInd/>
      <w:spacing w:before="240" w:after="60" w:line="269" w:lineRule="auto"/>
      <w:contextualSpacing/>
      <w:jc w:val="left"/>
    </w:pPr>
    <w:rPr>
      <w:rFonts w:ascii="Arial" w:hAnsi="Arial"/>
      <w:color w:val="622423"/>
      <w:sz w:val="32"/>
    </w:rPr>
  </w:style>
  <w:style w:type="character" w:customStyle="1" w:styleId="grame">
    <w:name w:val="grame"/>
    <w:uiPriority w:val="99"/>
    <w:qFormat/>
    <w:rsid w:val="0017636C"/>
  </w:style>
  <w:style w:type="character" w:customStyle="1" w:styleId="FootnoteTextChar">
    <w:name w:val="Footnote Text Char"/>
    <w:basedOn w:val="a3"/>
    <w:uiPriority w:val="99"/>
    <w:qFormat/>
    <w:locked/>
    <w:rsid w:val="0017636C"/>
    <w:rPr>
      <w:rFonts w:ascii="Times New Roman" w:hAnsi="Times New Roman" w:cs="Times New Roman"/>
      <w:sz w:val="20"/>
      <w:szCs w:val="20"/>
    </w:rPr>
  </w:style>
  <w:style w:type="character" w:customStyle="1" w:styleId="19">
    <w:name w:val="Текст сноски Знак1"/>
    <w:basedOn w:val="a3"/>
    <w:uiPriority w:val="99"/>
    <w:semiHidden/>
    <w:qFormat/>
    <w:rsid w:val="0017636C"/>
    <w:rPr>
      <w:rFonts w:ascii="Times New Roman" w:hAnsi="Times New Roman" w:cs="Times New Roman"/>
      <w:sz w:val="20"/>
      <w:szCs w:val="20"/>
      <w:lang w:eastAsia="ru-RU"/>
    </w:rPr>
  </w:style>
  <w:style w:type="character" w:customStyle="1" w:styleId="2f">
    <w:name w:val="Текст сноски Знак2"/>
    <w:basedOn w:val="a3"/>
    <w:uiPriority w:val="99"/>
    <w:qFormat/>
    <w:rsid w:val="0017636C"/>
    <w:rPr>
      <w:rFonts w:cs="Times New Roman"/>
    </w:rPr>
  </w:style>
  <w:style w:type="character" w:customStyle="1" w:styleId="BodyTextIndentChar2">
    <w:name w:val="Body Text Indent Char2"/>
    <w:uiPriority w:val="99"/>
    <w:qFormat/>
    <w:locked/>
    <w:rsid w:val="0017636C"/>
    <w:rPr>
      <w:rFonts w:ascii="Arial" w:hAnsi="Arial"/>
      <w:b/>
      <w:kern w:val="32"/>
      <w:sz w:val="32"/>
      <w:lang w:eastAsia="ru-RU"/>
    </w:rPr>
  </w:style>
  <w:style w:type="character" w:customStyle="1" w:styleId="FontStyle25">
    <w:name w:val="Font Style25"/>
    <w:uiPriority w:val="99"/>
    <w:qFormat/>
    <w:rsid w:val="0017636C"/>
    <w:rPr>
      <w:rFonts w:ascii="Times New Roman" w:hAnsi="Times New Roman"/>
      <w:i/>
      <w:sz w:val="16"/>
    </w:rPr>
  </w:style>
  <w:style w:type="character" w:customStyle="1" w:styleId="260">
    <w:name w:val="Текст сноски Знак26"/>
    <w:basedOn w:val="a3"/>
    <w:uiPriority w:val="99"/>
    <w:qFormat/>
    <w:rsid w:val="0017636C"/>
    <w:rPr>
      <w:rFonts w:cs="Times New Roman"/>
    </w:rPr>
  </w:style>
  <w:style w:type="character" w:customStyle="1" w:styleId="250">
    <w:name w:val="Текст сноски Знак25"/>
    <w:basedOn w:val="a3"/>
    <w:uiPriority w:val="99"/>
    <w:semiHidden/>
    <w:qFormat/>
    <w:rsid w:val="0017636C"/>
    <w:rPr>
      <w:rFonts w:cs="Times New Roman"/>
    </w:rPr>
  </w:style>
  <w:style w:type="paragraph" w:customStyle="1" w:styleId="2f0">
    <w:name w:val="Стиль2"/>
    <w:basedOn w:val="a2"/>
    <w:next w:val="afff"/>
    <w:uiPriority w:val="99"/>
    <w:qFormat/>
    <w:rsid w:val="0017636C"/>
    <w:pPr>
      <w:widowControl/>
      <w:snapToGrid/>
      <w:spacing w:before="0" w:after="0"/>
    </w:pPr>
    <w:rPr>
      <w:rFonts w:eastAsia="Times New Roman"/>
      <w:b/>
      <w:sz w:val="20"/>
      <w:szCs w:val="24"/>
    </w:rPr>
  </w:style>
  <w:style w:type="character" w:customStyle="1" w:styleId="23">
    <w:name w:val="Заголовок 2 Знак3"/>
    <w:link w:val="20"/>
    <w:qFormat/>
    <w:locked/>
    <w:rsid w:val="0017636C"/>
    <w:rPr>
      <w:rFonts w:ascii="PragmaticaCTT" w:eastAsia="Calibri" w:hAnsi="PragmaticaCTT" w:cs="Times New Roman"/>
      <w:sz w:val="20"/>
      <w:szCs w:val="20"/>
      <w:lang w:eastAsia="ru-RU"/>
    </w:rPr>
  </w:style>
  <w:style w:type="character" w:customStyle="1" w:styleId="BodyTextIndent2Char">
    <w:name w:val="Body Text Indent 2 Char"/>
    <w:basedOn w:val="a3"/>
    <w:uiPriority w:val="99"/>
    <w:qFormat/>
    <w:locked/>
    <w:rsid w:val="0017636C"/>
    <w:rPr>
      <w:rFonts w:cs="Times New Roman"/>
      <w:sz w:val="24"/>
    </w:rPr>
  </w:style>
  <w:style w:type="character" w:customStyle="1" w:styleId="FontStyle47">
    <w:name w:val="Font Style47"/>
    <w:uiPriority w:val="99"/>
    <w:qFormat/>
    <w:rsid w:val="0017636C"/>
    <w:rPr>
      <w:rFonts w:ascii="Times New Roman" w:hAnsi="Times New Roman"/>
      <w:sz w:val="24"/>
    </w:rPr>
  </w:style>
  <w:style w:type="character" w:customStyle="1" w:styleId="HeaderChar">
    <w:name w:val="Header Char"/>
    <w:basedOn w:val="a3"/>
    <w:uiPriority w:val="99"/>
    <w:qFormat/>
    <w:locked/>
    <w:rsid w:val="0017636C"/>
    <w:rPr>
      <w:rFonts w:cs="Times New Roman"/>
      <w:sz w:val="24"/>
    </w:rPr>
  </w:style>
  <w:style w:type="character" w:customStyle="1" w:styleId="b-serp-urlitem1">
    <w:name w:val="b-serp-url__item1"/>
    <w:uiPriority w:val="99"/>
    <w:qFormat/>
    <w:rsid w:val="0017636C"/>
  </w:style>
  <w:style w:type="character" w:customStyle="1" w:styleId="DocumentMapChar">
    <w:name w:val="Document Map Char"/>
    <w:basedOn w:val="a3"/>
    <w:uiPriority w:val="99"/>
    <w:qFormat/>
    <w:locked/>
    <w:rsid w:val="0017636C"/>
    <w:rPr>
      <w:rFonts w:ascii="Tahoma" w:hAnsi="Tahoma" w:cs="Times New Roman"/>
    </w:rPr>
  </w:style>
  <w:style w:type="character" w:customStyle="1" w:styleId="140">
    <w:name w:val="Знак Знак14"/>
    <w:uiPriority w:val="99"/>
    <w:qFormat/>
    <w:locked/>
    <w:rsid w:val="0017636C"/>
    <w:rPr>
      <w:b/>
      <w:sz w:val="27"/>
      <w:lang w:val="ru-RU" w:eastAsia="ru-RU"/>
    </w:rPr>
  </w:style>
  <w:style w:type="character" w:customStyle="1" w:styleId="310">
    <w:name w:val="Основной текст 3 Знак1"/>
    <w:basedOn w:val="a3"/>
    <w:uiPriority w:val="99"/>
    <w:qFormat/>
    <w:rsid w:val="0017636C"/>
    <w:rPr>
      <w:rFonts w:cs="Times New Roman"/>
      <w:sz w:val="16"/>
      <w:szCs w:val="16"/>
    </w:rPr>
  </w:style>
  <w:style w:type="character" w:customStyle="1" w:styleId="BodyTextIndent3Char">
    <w:name w:val="Body Text Indent 3 Char"/>
    <w:basedOn w:val="a3"/>
    <w:uiPriority w:val="99"/>
    <w:qFormat/>
    <w:locked/>
    <w:rsid w:val="0017636C"/>
    <w:rPr>
      <w:rFonts w:ascii="Times New Roman" w:hAnsi="Times New Roman" w:cs="Times New Roman"/>
      <w:sz w:val="16"/>
    </w:rPr>
  </w:style>
  <w:style w:type="character" w:customStyle="1" w:styleId="72">
    <w:name w:val="Знак Знак7"/>
    <w:uiPriority w:val="99"/>
    <w:qFormat/>
    <w:rsid w:val="0017636C"/>
    <w:rPr>
      <w:sz w:val="16"/>
      <w:lang w:val="ru-RU" w:eastAsia="ru-RU"/>
    </w:rPr>
  </w:style>
  <w:style w:type="paragraph" w:customStyle="1" w:styleId="afff8">
    <w:name w:val="......."/>
    <w:basedOn w:val="a2"/>
    <w:next w:val="a2"/>
    <w:uiPriority w:val="99"/>
    <w:qFormat/>
    <w:rsid w:val="0017636C"/>
    <w:pPr>
      <w:widowControl/>
      <w:autoSpaceDE w:val="0"/>
      <w:autoSpaceDN w:val="0"/>
      <w:adjustRightInd w:val="0"/>
      <w:snapToGrid/>
      <w:spacing w:before="0" w:after="0"/>
    </w:pPr>
    <w:rPr>
      <w:rFonts w:eastAsia="Times New Roman"/>
      <w:szCs w:val="24"/>
    </w:rPr>
  </w:style>
  <w:style w:type="character" w:customStyle="1" w:styleId="BodyTextChar">
    <w:name w:val="Body Text Char"/>
    <w:basedOn w:val="a3"/>
    <w:uiPriority w:val="99"/>
    <w:qFormat/>
    <w:rsid w:val="0017636C"/>
    <w:rPr>
      <w:rFonts w:ascii="Times New Roman" w:hAnsi="Times New Roman"/>
      <w:sz w:val="24"/>
      <w:szCs w:val="20"/>
    </w:rPr>
  </w:style>
  <w:style w:type="character" w:customStyle="1" w:styleId="BodyTextChar6">
    <w:name w:val="Body Text Char6"/>
    <w:basedOn w:val="a3"/>
    <w:uiPriority w:val="99"/>
    <w:qFormat/>
    <w:locked/>
    <w:rsid w:val="0017636C"/>
    <w:rPr>
      <w:rFonts w:ascii="Times New Roman" w:hAnsi="Times New Roman" w:cs="Times New Roman"/>
      <w:sz w:val="24"/>
      <w:szCs w:val="24"/>
    </w:rPr>
  </w:style>
  <w:style w:type="character" w:customStyle="1" w:styleId="BodyTextChar2">
    <w:name w:val="Body Text Char2"/>
    <w:basedOn w:val="a3"/>
    <w:uiPriority w:val="99"/>
    <w:qFormat/>
    <w:locked/>
    <w:rsid w:val="0017636C"/>
    <w:rPr>
      <w:rFonts w:ascii="Times New Roman" w:hAnsi="Times New Roman" w:cs="Times New Roman"/>
      <w:sz w:val="24"/>
      <w:szCs w:val="24"/>
    </w:rPr>
  </w:style>
  <w:style w:type="character" w:customStyle="1" w:styleId="14">
    <w:name w:val="Основной текст Знак1"/>
    <w:basedOn w:val="a3"/>
    <w:link w:val="aff1"/>
    <w:uiPriority w:val="99"/>
    <w:qFormat/>
    <w:locked/>
    <w:rsid w:val="0017636C"/>
    <w:rPr>
      <w:rFonts w:ascii="Times New Roman" w:eastAsia="Times New Roman" w:hAnsi="Times New Roman" w:cs="Times New Roman"/>
      <w:sz w:val="24"/>
      <w:szCs w:val="20"/>
      <w:lang w:eastAsia="ru-RU"/>
    </w:rPr>
  </w:style>
  <w:style w:type="character" w:customStyle="1" w:styleId="210">
    <w:name w:val="Текст сноски Знак21"/>
    <w:basedOn w:val="a3"/>
    <w:uiPriority w:val="99"/>
    <w:qFormat/>
    <w:rsid w:val="0017636C"/>
    <w:rPr>
      <w:rFonts w:cs="Times New Roman"/>
    </w:rPr>
  </w:style>
  <w:style w:type="character" w:customStyle="1" w:styleId="221">
    <w:name w:val="Текст сноски Знак22"/>
    <w:basedOn w:val="a3"/>
    <w:uiPriority w:val="99"/>
    <w:semiHidden/>
    <w:qFormat/>
    <w:rsid w:val="0017636C"/>
    <w:rPr>
      <w:rFonts w:cs="Times New Roman"/>
    </w:rPr>
  </w:style>
  <w:style w:type="character" w:customStyle="1" w:styleId="230">
    <w:name w:val="Текст сноски Знак23"/>
    <w:basedOn w:val="a3"/>
    <w:uiPriority w:val="99"/>
    <w:semiHidden/>
    <w:qFormat/>
    <w:rsid w:val="0017636C"/>
    <w:rPr>
      <w:rFonts w:cs="Times New Roman"/>
    </w:rPr>
  </w:style>
  <w:style w:type="character" w:customStyle="1" w:styleId="BodyText3Char">
    <w:name w:val="Body Text 3 Char"/>
    <w:basedOn w:val="a3"/>
    <w:uiPriority w:val="99"/>
    <w:qFormat/>
    <w:locked/>
    <w:rsid w:val="0017636C"/>
    <w:rPr>
      <w:rFonts w:ascii="Times New Roman" w:hAnsi="Times New Roman" w:cs="Times New Roman"/>
      <w:sz w:val="16"/>
      <w:szCs w:val="16"/>
    </w:rPr>
  </w:style>
  <w:style w:type="paragraph" w:customStyle="1" w:styleId="afff9">
    <w:name w:val="Для таблиц"/>
    <w:basedOn w:val="a2"/>
    <w:uiPriority w:val="99"/>
    <w:qFormat/>
    <w:rsid w:val="0017636C"/>
    <w:pPr>
      <w:widowControl/>
      <w:snapToGrid/>
      <w:spacing w:before="0" w:after="0"/>
    </w:pPr>
    <w:rPr>
      <w:rFonts w:eastAsia="Times New Roman"/>
      <w:szCs w:val="24"/>
    </w:rPr>
  </w:style>
  <w:style w:type="character" w:customStyle="1" w:styleId="120">
    <w:name w:val="Основной текст с отступом Знак12"/>
    <w:basedOn w:val="a3"/>
    <w:uiPriority w:val="99"/>
    <w:qFormat/>
    <w:rsid w:val="0017636C"/>
    <w:rPr>
      <w:rFonts w:cs="Times New Roman"/>
      <w:sz w:val="24"/>
      <w:szCs w:val="24"/>
    </w:rPr>
  </w:style>
  <w:style w:type="character" w:customStyle="1" w:styleId="130">
    <w:name w:val="Основной текст с отступом Знак13"/>
    <w:basedOn w:val="a3"/>
    <w:uiPriority w:val="99"/>
    <w:semiHidden/>
    <w:qFormat/>
    <w:rsid w:val="0017636C"/>
    <w:rPr>
      <w:rFonts w:cs="Times New Roman"/>
      <w:sz w:val="24"/>
      <w:szCs w:val="24"/>
    </w:rPr>
  </w:style>
  <w:style w:type="character" w:customStyle="1" w:styleId="FontStyle11">
    <w:name w:val="Font Style11"/>
    <w:uiPriority w:val="99"/>
    <w:qFormat/>
    <w:rsid w:val="0017636C"/>
    <w:rPr>
      <w:rFonts w:ascii="Times New Roman" w:hAnsi="Times New Roman"/>
      <w:b/>
      <w:sz w:val="24"/>
    </w:rPr>
  </w:style>
  <w:style w:type="character" w:customStyle="1" w:styleId="1a">
    <w:name w:val="Основной текст с отступом Знак1"/>
    <w:basedOn w:val="a3"/>
    <w:uiPriority w:val="99"/>
    <w:qFormat/>
    <w:rsid w:val="0017636C"/>
    <w:rPr>
      <w:rFonts w:cs="Times New Roman"/>
      <w:sz w:val="24"/>
      <w:szCs w:val="24"/>
    </w:rPr>
  </w:style>
  <w:style w:type="character" w:customStyle="1" w:styleId="FontStyle12">
    <w:name w:val="Font Style12"/>
    <w:uiPriority w:val="99"/>
    <w:qFormat/>
    <w:rsid w:val="0017636C"/>
    <w:rPr>
      <w:rFonts w:ascii="Times New Roman" w:hAnsi="Times New Roman"/>
      <w:sz w:val="24"/>
    </w:rPr>
  </w:style>
  <w:style w:type="character" w:customStyle="1" w:styleId="BodyTextIndentChar">
    <w:name w:val="Body Text Indent Char"/>
    <w:basedOn w:val="a3"/>
    <w:uiPriority w:val="99"/>
    <w:qFormat/>
    <w:locked/>
    <w:rsid w:val="0017636C"/>
    <w:rPr>
      <w:rFonts w:ascii="Times New Roman" w:hAnsi="Times New Roman" w:cs="Times New Roman"/>
      <w:sz w:val="20"/>
      <w:szCs w:val="20"/>
    </w:rPr>
  </w:style>
  <w:style w:type="character" w:customStyle="1" w:styleId="BodyTextIndentChar11">
    <w:name w:val="Body Text Indent Char11"/>
    <w:basedOn w:val="a3"/>
    <w:uiPriority w:val="99"/>
    <w:semiHidden/>
    <w:locked/>
    <w:rsid w:val="0017636C"/>
    <w:rPr>
      <w:rFonts w:ascii="Times New Roman" w:hAnsi="Times New Roman" w:cs="Times New Roman"/>
      <w:sz w:val="20"/>
      <w:szCs w:val="20"/>
    </w:rPr>
  </w:style>
  <w:style w:type="character" w:customStyle="1" w:styleId="BodyTextIndentChar10">
    <w:name w:val="Body Text Indent Char10"/>
    <w:basedOn w:val="a3"/>
    <w:uiPriority w:val="99"/>
    <w:semiHidden/>
    <w:qFormat/>
    <w:locked/>
    <w:rsid w:val="0017636C"/>
    <w:rPr>
      <w:rFonts w:ascii="Times New Roman" w:hAnsi="Times New Roman" w:cs="Times New Roman"/>
      <w:sz w:val="20"/>
      <w:szCs w:val="20"/>
    </w:rPr>
  </w:style>
  <w:style w:type="character" w:customStyle="1" w:styleId="BodyTextIndentChar9">
    <w:name w:val="Body Text Indent Char9"/>
    <w:basedOn w:val="a3"/>
    <w:uiPriority w:val="99"/>
    <w:semiHidden/>
    <w:qFormat/>
    <w:locked/>
    <w:rsid w:val="0017636C"/>
    <w:rPr>
      <w:rFonts w:ascii="Times New Roman" w:hAnsi="Times New Roman" w:cs="Times New Roman"/>
      <w:sz w:val="20"/>
      <w:szCs w:val="20"/>
    </w:rPr>
  </w:style>
  <w:style w:type="character" w:customStyle="1" w:styleId="BodyTextIndentChar8">
    <w:name w:val="Body Text Indent Char8"/>
    <w:basedOn w:val="a3"/>
    <w:uiPriority w:val="99"/>
    <w:semiHidden/>
    <w:qFormat/>
    <w:locked/>
    <w:rsid w:val="0017636C"/>
    <w:rPr>
      <w:rFonts w:ascii="Times New Roman" w:hAnsi="Times New Roman" w:cs="Times New Roman"/>
      <w:sz w:val="20"/>
      <w:szCs w:val="20"/>
    </w:rPr>
  </w:style>
  <w:style w:type="character" w:customStyle="1" w:styleId="BodyTextIndentChar7">
    <w:name w:val="Body Text Indent Char7"/>
    <w:basedOn w:val="a3"/>
    <w:uiPriority w:val="99"/>
    <w:semiHidden/>
    <w:qFormat/>
    <w:locked/>
    <w:rsid w:val="0017636C"/>
    <w:rPr>
      <w:rFonts w:ascii="Times New Roman" w:hAnsi="Times New Roman" w:cs="Times New Roman"/>
      <w:sz w:val="24"/>
      <w:szCs w:val="24"/>
    </w:rPr>
  </w:style>
  <w:style w:type="character" w:customStyle="1" w:styleId="BodyTextIndentChar6">
    <w:name w:val="Body Text Indent Char6"/>
    <w:basedOn w:val="a3"/>
    <w:uiPriority w:val="99"/>
    <w:semiHidden/>
    <w:qFormat/>
    <w:locked/>
    <w:rsid w:val="0017636C"/>
    <w:rPr>
      <w:rFonts w:ascii="Times New Roman" w:hAnsi="Times New Roman" w:cs="Times New Roman"/>
      <w:sz w:val="24"/>
      <w:szCs w:val="24"/>
    </w:rPr>
  </w:style>
  <w:style w:type="character" w:customStyle="1" w:styleId="BodyTextIndentChar5">
    <w:name w:val="Body Text Indent Char5"/>
    <w:basedOn w:val="a3"/>
    <w:uiPriority w:val="99"/>
    <w:qFormat/>
    <w:locked/>
    <w:rsid w:val="0017636C"/>
    <w:rPr>
      <w:rFonts w:ascii="Times New Roman" w:hAnsi="Times New Roman" w:cs="Times New Roman"/>
      <w:sz w:val="24"/>
      <w:szCs w:val="24"/>
    </w:rPr>
  </w:style>
  <w:style w:type="character" w:customStyle="1" w:styleId="2f1">
    <w:name w:val="Основной текст с отступом Знак2"/>
    <w:basedOn w:val="a3"/>
    <w:uiPriority w:val="99"/>
    <w:qFormat/>
    <w:rsid w:val="0017636C"/>
    <w:rPr>
      <w:rFonts w:ascii="Times New Roman" w:hAnsi="Times New Roman" w:cs="Times New Roman"/>
      <w:sz w:val="24"/>
      <w:szCs w:val="24"/>
      <w:lang w:eastAsia="ru-RU"/>
    </w:rPr>
  </w:style>
  <w:style w:type="paragraph" w:customStyle="1" w:styleId="Default">
    <w:name w:val="Default"/>
    <w:uiPriority w:val="99"/>
    <w:qFormat/>
    <w:rsid w:val="0017636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список с точками"/>
    <w:basedOn w:val="a2"/>
    <w:uiPriority w:val="99"/>
    <w:qFormat/>
    <w:rsid w:val="0017636C"/>
    <w:pPr>
      <w:widowControl/>
      <w:tabs>
        <w:tab w:val="left" w:pos="3330"/>
      </w:tabs>
      <w:snapToGrid/>
      <w:spacing w:before="0" w:after="0" w:line="312" w:lineRule="auto"/>
      <w:ind w:left="3330" w:hanging="720"/>
      <w:jc w:val="both"/>
    </w:pPr>
    <w:rPr>
      <w:rFonts w:eastAsia="Times New Roman"/>
      <w:szCs w:val="24"/>
    </w:rPr>
  </w:style>
  <w:style w:type="character" w:customStyle="1" w:styleId="312">
    <w:name w:val="Основной текст 3 Знак12"/>
    <w:basedOn w:val="a3"/>
    <w:uiPriority w:val="99"/>
    <w:qFormat/>
    <w:rsid w:val="0017636C"/>
    <w:rPr>
      <w:rFonts w:cs="Times New Roman"/>
      <w:sz w:val="16"/>
      <w:szCs w:val="16"/>
    </w:rPr>
  </w:style>
  <w:style w:type="character" w:customStyle="1" w:styleId="313">
    <w:name w:val="Основной текст 3 Знак13"/>
    <w:basedOn w:val="a3"/>
    <w:uiPriority w:val="99"/>
    <w:qFormat/>
    <w:rsid w:val="0017636C"/>
    <w:rPr>
      <w:rFonts w:cs="Times New Roman"/>
      <w:sz w:val="16"/>
      <w:szCs w:val="16"/>
    </w:rPr>
  </w:style>
  <w:style w:type="character" w:customStyle="1" w:styleId="314">
    <w:name w:val="Основной текст 3 Знак14"/>
    <w:basedOn w:val="a3"/>
    <w:uiPriority w:val="99"/>
    <w:semiHidden/>
    <w:qFormat/>
    <w:rsid w:val="0017636C"/>
    <w:rPr>
      <w:rFonts w:cs="Times New Roman"/>
      <w:sz w:val="16"/>
      <w:szCs w:val="16"/>
    </w:rPr>
  </w:style>
  <w:style w:type="character" w:customStyle="1" w:styleId="12">
    <w:name w:val="Заголовок 1 Знак2"/>
    <w:link w:val="10"/>
    <w:qFormat/>
    <w:locked/>
    <w:rsid w:val="0017636C"/>
    <w:rPr>
      <w:rFonts w:ascii="PragmaticaCTT" w:eastAsia="Calibri" w:hAnsi="PragmaticaCTT" w:cs="Times New Roman"/>
      <w:sz w:val="20"/>
      <w:szCs w:val="20"/>
      <w:lang w:eastAsia="ru-RU"/>
    </w:rPr>
  </w:style>
  <w:style w:type="character" w:customStyle="1" w:styleId="FooterChar">
    <w:name w:val="Footer Char"/>
    <w:basedOn w:val="a3"/>
    <w:uiPriority w:val="99"/>
    <w:qFormat/>
    <w:locked/>
    <w:rsid w:val="0017636C"/>
    <w:rPr>
      <w:rFonts w:cs="Times New Roman"/>
      <w:sz w:val="24"/>
    </w:rPr>
  </w:style>
  <w:style w:type="character" w:customStyle="1" w:styleId="BodyText2Char">
    <w:name w:val="Body Text 2 Char"/>
    <w:basedOn w:val="a3"/>
    <w:uiPriority w:val="99"/>
    <w:qFormat/>
    <w:locked/>
    <w:rsid w:val="0017636C"/>
    <w:rPr>
      <w:rFonts w:cs="Times New Roman"/>
    </w:rPr>
  </w:style>
  <w:style w:type="paragraph" w:customStyle="1" w:styleId="ConsPlusNonformat">
    <w:name w:val="ConsPlusNonformat"/>
    <w:uiPriority w:val="99"/>
    <w:qFormat/>
    <w:rsid w:val="0017636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a3"/>
    <w:uiPriority w:val="99"/>
    <w:qFormat/>
    <w:locked/>
    <w:rsid w:val="0017636C"/>
    <w:rPr>
      <w:rFonts w:ascii="Courier New" w:hAnsi="Courier New" w:cs="Courier New"/>
      <w:sz w:val="20"/>
      <w:szCs w:val="20"/>
    </w:rPr>
  </w:style>
  <w:style w:type="character" w:customStyle="1" w:styleId="PlainTextChar4">
    <w:name w:val="Plain Text Char4"/>
    <w:basedOn w:val="a3"/>
    <w:uiPriority w:val="99"/>
    <w:qFormat/>
    <w:locked/>
    <w:rsid w:val="0017636C"/>
    <w:rPr>
      <w:rFonts w:ascii="Courier New" w:hAnsi="Courier New" w:cs="Times New Roman"/>
      <w:lang w:val="ru-RU" w:eastAsia="ru-RU"/>
    </w:rPr>
  </w:style>
  <w:style w:type="character" w:customStyle="1" w:styleId="330">
    <w:name w:val="Основной текст с отступом 3 Знак3"/>
    <w:link w:val="33"/>
    <w:uiPriority w:val="99"/>
    <w:qFormat/>
    <w:locked/>
    <w:rsid w:val="0017636C"/>
    <w:rPr>
      <w:rFonts w:ascii="Times New Roman" w:eastAsia="Calibri" w:hAnsi="Times New Roman" w:cs="Times New Roman"/>
      <w:sz w:val="20"/>
      <w:szCs w:val="20"/>
      <w:lang w:eastAsia="ru-RU"/>
    </w:rPr>
  </w:style>
  <w:style w:type="character" w:customStyle="1" w:styleId="FontStyle42">
    <w:name w:val="Font Style42"/>
    <w:uiPriority w:val="99"/>
    <w:qFormat/>
    <w:rsid w:val="0017636C"/>
    <w:rPr>
      <w:rFonts w:ascii="Times New Roman" w:hAnsi="Times New Roman"/>
      <w:sz w:val="26"/>
    </w:rPr>
  </w:style>
  <w:style w:type="paragraph" w:customStyle="1" w:styleId="Style1">
    <w:name w:val="Style1"/>
    <w:basedOn w:val="a2"/>
    <w:uiPriority w:val="99"/>
    <w:qFormat/>
    <w:rsid w:val="0017636C"/>
    <w:pPr>
      <w:autoSpaceDE w:val="0"/>
      <w:autoSpaceDN w:val="0"/>
      <w:adjustRightInd w:val="0"/>
      <w:snapToGrid/>
      <w:spacing w:before="0" w:after="0" w:line="309" w:lineRule="exact"/>
      <w:ind w:firstLine="686"/>
      <w:jc w:val="both"/>
    </w:pPr>
    <w:rPr>
      <w:rFonts w:eastAsia="Times New Roman"/>
      <w:szCs w:val="24"/>
    </w:rPr>
  </w:style>
  <w:style w:type="paragraph" w:customStyle="1" w:styleId="Style2">
    <w:name w:val="Style2"/>
    <w:basedOn w:val="a2"/>
    <w:uiPriority w:val="99"/>
    <w:qFormat/>
    <w:rsid w:val="0017636C"/>
    <w:pPr>
      <w:autoSpaceDE w:val="0"/>
      <w:autoSpaceDN w:val="0"/>
      <w:adjustRightInd w:val="0"/>
      <w:snapToGrid/>
      <w:spacing w:before="0" w:after="0"/>
    </w:pPr>
    <w:rPr>
      <w:rFonts w:eastAsia="Times New Roman"/>
      <w:szCs w:val="24"/>
    </w:rPr>
  </w:style>
  <w:style w:type="paragraph" w:customStyle="1" w:styleId="afffb">
    <w:name w:val="Знак Знак Знак Знак Знак Знак"/>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20">
    <w:name w:val="Основной текст с отступом 2 Знак2"/>
    <w:link w:val="2b"/>
    <w:uiPriority w:val="99"/>
    <w:qFormat/>
    <w:locked/>
    <w:rsid w:val="0017636C"/>
    <w:rPr>
      <w:rFonts w:ascii="Times New Roman" w:eastAsia="Calibri" w:hAnsi="Times New Roman" w:cs="Times New Roman"/>
      <w:sz w:val="20"/>
      <w:szCs w:val="20"/>
      <w:lang w:eastAsia="ar-SA"/>
    </w:rPr>
  </w:style>
  <w:style w:type="character" w:customStyle="1" w:styleId="ft250">
    <w:name w:val="ft250"/>
    <w:uiPriority w:val="99"/>
    <w:qFormat/>
    <w:rsid w:val="0017636C"/>
  </w:style>
  <w:style w:type="character" w:customStyle="1" w:styleId="110">
    <w:name w:val="Заголовок 1 Знак1"/>
    <w:uiPriority w:val="99"/>
    <w:qFormat/>
    <w:locked/>
    <w:rsid w:val="0017636C"/>
    <w:rPr>
      <w:b/>
      <w:caps/>
      <w:sz w:val="24"/>
    </w:rPr>
  </w:style>
  <w:style w:type="character" w:customStyle="1" w:styleId="100">
    <w:name w:val="Знак Знак10"/>
    <w:uiPriority w:val="99"/>
    <w:qFormat/>
    <w:locked/>
    <w:rsid w:val="0017636C"/>
    <w:rPr>
      <w:sz w:val="16"/>
      <w:lang w:val="ru-RU" w:eastAsia="ru-RU"/>
    </w:rPr>
  </w:style>
  <w:style w:type="character" w:customStyle="1" w:styleId="121">
    <w:name w:val="Заголовок 1 Знак Знак21"/>
    <w:uiPriority w:val="99"/>
    <w:locked/>
    <w:rsid w:val="0017636C"/>
    <w:rPr>
      <w:b/>
      <w:caps/>
      <w:sz w:val="24"/>
      <w:lang w:val="ru-RU" w:eastAsia="ru-RU"/>
    </w:rPr>
  </w:style>
  <w:style w:type="paragraph" w:customStyle="1" w:styleId="Style23">
    <w:name w:val="Style23"/>
    <w:basedOn w:val="a2"/>
    <w:uiPriority w:val="99"/>
    <w:qFormat/>
    <w:rsid w:val="0017636C"/>
    <w:pPr>
      <w:autoSpaceDE w:val="0"/>
      <w:autoSpaceDN w:val="0"/>
      <w:adjustRightInd w:val="0"/>
      <w:snapToGrid/>
      <w:spacing w:before="0" w:after="0" w:line="482" w:lineRule="exact"/>
      <w:ind w:firstLine="720"/>
      <w:jc w:val="both"/>
    </w:pPr>
    <w:rPr>
      <w:rFonts w:eastAsia="Times New Roman"/>
      <w:szCs w:val="24"/>
    </w:rPr>
  </w:style>
  <w:style w:type="character" w:customStyle="1" w:styleId="FontStyle34">
    <w:name w:val="Font Style34"/>
    <w:uiPriority w:val="99"/>
    <w:qFormat/>
    <w:rsid w:val="0017636C"/>
    <w:rPr>
      <w:rFonts w:ascii="Times New Roman" w:hAnsi="Times New Roman"/>
      <w:sz w:val="26"/>
    </w:rPr>
  </w:style>
  <w:style w:type="character" w:customStyle="1" w:styleId="FontStyle38">
    <w:name w:val="Font Style38"/>
    <w:uiPriority w:val="99"/>
    <w:qFormat/>
    <w:rsid w:val="0017636C"/>
    <w:rPr>
      <w:rFonts w:ascii="Times New Roman" w:hAnsi="Times New Roman"/>
      <w:sz w:val="26"/>
    </w:rPr>
  </w:style>
  <w:style w:type="character" w:customStyle="1" w:styleId="62">
    <w:name w:val="Знак Знак6"/>
    <w:uiPriority w:val="99"/>
    <w:qFormat/>
    <w:rsid w:val="0017636C"/>
    <w:rPr>
      <w:rFonts w:ascii="Arial" w:hAnsi="Arial"/>
      <w:b/>
      <w:i/>
      <w:sz w:val="28"/>
      <w:lang w:val="ru-RU" w:eastAsia="en-US"/>
    </w:rPr>
  </w:style>
  <w:style w:type="paragraph" w:customStyle="1" w:styleId="Style5">
    <w:name w:val="Style5"/>
    <w:basedOn w:val="a2"/>
    <w:uiPriority w:val="99"/>
    <w:qFormat/>
    <w:rsid w:val="0017636C"/>
    <w:pPr>
      <w:autoSpaceDE w:val="0"/>
      <w:autoSpaceDN w:val="0"/>
      <w:adjustRightInd w:val="0"/>
      <w:snapToGrid/>
      <w:spacing w:before="0" w:after="0" w:line="490" w:lineRule="exact"/>
      <w:jc w:val="center"/>
    </w:pPr>
    <w:rPr>
      <w:rFonts w:eastAsia="Times New Roman"/>
      <w:szCs w:val="24"/>
    </w:rPr>
  </w:style>
  <w:style w:type="character" w:customStyle="1" w:styleId="FontStyle50">
    <w:name w:val="Font Style50"/>
    <w:uiPriority w:val="99"/>
    <w:qFormat/>
    <w:rsid w:val="0017636C"/>
    <w:rPr>
      <w:rFonts w:ascii="Times New Roman" w:hAnsi="Times New Roman"/>
      <w:b/>
      <w:sz w:val="26"/>
    </w:rPr>
  </w:style>
  <w:style w:type="paragraph" w:customStyle="1" w:styleId="FR3">
    <w:name w:val="FR3"/>
    <w:uiPriority w:val="99"/>
    <w:qFormat/>
    <w:rsid w:val="0017636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b">
    <w:name w:val="Обычный (веб)1"/>
    <w:basedOn w:val="a2"/>
    <w:uiPriority w:val="99"/>
    <w:qFormat/>
    <w:rsid w:val="0017636C"/>
    <w:pPr>
      <w:widowControl/>
      <w:snapToGrid/>
      <w:spacing w:before="75" w:afterAutospacing="1"/>
      <w:jc w:val="both"/>
    </w:pPr>
    <w:rPr>
      <w:rFonts w:ascii="Arial" w:eastAsia="Times New Roman" w:hAnsi="Arial" w:cs="Arial"/>
      <w:color w:val="000000"/>
      <w:sz w:val="20"/>
    </w:rPr>
  </w:style>
  <w:style w:type="character" w:customStyle="1" w:styleId="blk">
    <w:name w:val="blk"/>
    <w:uiPriority w:val="99"/>
    <w:qFormat/>
    <w:rsid w:val="0017636C"/>
  </w:style>
  <w:style w:type="paragraph" w:customStyle="1" w:styleId="Style16">
    <w:name w:val="Style16"/>
    <w:basedOn w:val="a2"/>
    <w:uiPriority w:val="99"/>
    <w:qFormat/>
    <w:rsid w:val="0017636C"/>
    <w:pPr>
      <w:autoSpaceDE w:val="0"/>
      <w:autoSpaceDN w:val="0"/>
      <w:adjustRightInd w:val="0"/>
      <w:snapToGrid/>
      <w:spacing w:before="0" w:after="0" w:line="478" w:lineRule="exact"/>
      <w:ind w:firstLine="706"/>
      <w:jc w:val="both"/>
    </w:pPr>
    <w:rPr>
      <w:rFonts w:eastAsia="Times New Roman"/>
      <w:szCs w:val="24"/>
    </w:rPr>
  </w:style>
  <w:style w:type="character" w:customStyle="1" w:styleId="FontStyle36">
    <w:name w:val="Font Style36"/>
    <w:uiPriority w:val="99"/>
    <w:qFormat/>
    <w:rsid w:val="0017636C"/>
    <w:rPr>
      <w:rFonts w:ascii="Times New Roman" w:hAnsi="Times New Roman"/>
      <w:sz w:val="26"/>
    </w:rPr>
  </w:style>
  <w:style w:type="paragraph" w:styleId="afffc">
    <w:name w:val="List Paragraph"/>
    <w:basedOn w:val="a2"/>
    <w:link w:val="1c"/>
    <w:uiPriority w:val="34"/>
    <w:qFormat/>
    <w:rsid w:val="0017636C"/>
    <w:pPr>
      <w:widowControl/>
      <w:snapToGrid/>
      <w:spacing w:before="0" w:after="200" w:line="276" w:lineRule="auto"/>
      <w:ind w:left="720"/>
    </w:pPr>
    <w:rPr>
      <w:rFonts w:ascii="Calibri" w:hAnsi="Calibri"/>
      <w:sz w:val="20"/>
    </w:rPr>
  </w:style>
  <w:style w:type="paragraph" w:customStyle="1" w:styleId="afffd">
    <w:name w:val="Îáû÷íûé"/>
    <w:uiPriority w:val="99"/>
    <w:qFormat/>
    <w:rsid w:val="0017636C"/>
    <w:pPr>
      <w:spacing w:after="0" w:line="240" w:lineRule="auto"/>
    </w:pPr>
    <w:rPr>
      <w:rFonts w:ascii="Times New Roman" w:eastAsia="Times New Roman" w:hAnsi="Times New Roman" w:cs="Times New Roman"/>
      <w:sz w:val="20"/>
      <w:szCs w:val="20"/>
      <w:lang w:val="en-US" w:eastAsia="ru-RU"/>
    </w:rPr>
  </w:style>
  <w:style w:type="paragraph" w:customStyle="1" w:styleId="afffe">
    <w:name w:val="Об"/>
    <w:uiPriority w:val="99"/>
    <w:qFormat/>
    <w:rsid w:val="0017636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f">
    <w:name w:val="Основной текст Знак Знак Знак"/>
    <w:uiPriority w:val="99"/>
    <w:locked/>
    <w:rsid w:val="0017636C"/>
    <w:rPr>
      <w:sz w:val="24"/>
      <w:lang w:val="ru-RU" w:eastAsia="ru-RU"/>
    </w:rPr>
  </w:style>
  <w:style w:type="character" w:customStyle="1" w:styleId="TitleChar">
    <w:name w:val="Title Char"/>
    <w:basedOn w:val="a3"/>
    <w:uiPriority w:val="99"/>
    <w:qFormat/>
    <w:locked/>
    <w:rsid w:val="0017636C"/>
    <w:rPr>
      <w:rFonts w:cs="Times New Roman"/>
      <w:sz w:val="24"/>
      <w:lang w:val="en-US"/>
    </w:rPr>
  </w:style>
  <w:style w:type="character" w:customStyle="1" w:styleId="37">
    <w:name w:val="Заголовок Знак3"/>
    <w:basedOn w:val="a3"/>
    <w:link w:val="affb"/>
    <w:uiPriority w:val="99"/>
    <w:locked/>
    <w:rsid w:val="0017636C"/>
    <w:rPr>
      <w:rFonts w:ascii="Times New Roman" w:eastAsia="Times New Roman" w:hAnsi="Times New Roman" w:cs="Times New Roman"/>
      <w:sz w:val="28"/>
      <w:szCs w:val="24"/>
      <w:lang w:val="en-US" w:eastAsia="ru-RU"/>
    </w:rPr>
  </w:style>
  <w:style w:type="paragraph" w:customStyle="1" w:styleId="ConsPlusNormal">
    <w:name w:val="ConsPlusNormal"/>
    <w:link w:val="ConsPlusNormal0"/>
    <w:uiPriority w:val="99"/>
    <w:qFormat/>
    <w:rsid w:val="0017636C"/>
    <w:pPr>
      <w:autoSpaceDE w:val="0"/>
      <w:autoSpaceDN w:val="0"/>
      <w:adjustRightInd w:val="0"/>
      <w:spacing w:after="0" w:line="240" w:lineRule="auto"/>
      <w:ind w:firstLine="720"/>
    </w:pPr>
    <w:rPr>
      <w:rFonts w:ascii="Arial" w:eastAsia="Calibri" w:hAnsi="Arial" w:cs="Times New Roman"/>
      <w:lang w:eastAsia="ru-RU"/>
    </w:rPr>
  </w:style>
  <w:style w:type="paragraph" w:customStyle="1" w:styleId="1d">
    <w:name w:val="Абзац списка1"/>
    <w:basedOn w:val="a2"/>
    <w:link w:val="ListParagraphChar"/>
    <w:uiPriority w:val="99"/>
    <w:qFormat/>
    <w:rsid w:val="0017636C"/>
    <w:pPr>
      <w:widowControl/>
      <w:snapToGrid/>
      <w:spacing w:before="0" w:after="0"/>
      <w:ind w:left="720"/>
      <w:contextualSpacing/>
    </w:pPr>
  </w:style>
  <w:style w:type="character" w:customStyle="1" w:styleId="ListParagraphChar">
    <w:name w:val="List Paragraph Char"/>
    <w:link w:val="1d"/>
    <w:uiPriority w:val="99"/>
    <w:qFormat/>
    <w:locked/>
    <w:rsid w:val="0017636C"/>
    <w:rPr>
      <w:rFonts w:ascii="Times New Roman" w:eastAsia="Calibri" w:hAnsi="Times New Roman" w:cs="Times New Roman"/>
      <w:sz w:val="24"/>
      <w:szCs w:val="20"/>
      <w:lang w:eastAsia="ru-RU"/>
    </w:rPr>
  </w:style>
  <w:style w:type="character" w:customStyle="1" w:styleId="tbln121">
    <w:name w:val="tbln121"/>
    <w:uiPriority w:val="99"/>
    <w:qFormat/>
    <w:rsid w:val="0017636C"/>
    <w:rPr>
      <w:rFonts w:ascii="Arial" w:hAnsi="Arial"/>
      <w:i/>
      <w:color w:val="000000"/>
      <w:sz w:val="18"/>
      <w:u w:val="none"/>
    </w:rPr>
  </w:style>
  <w:style w:type="character" w:customStyle="1" w:styleId="mistake">
    <w:name w:val="mistake"/>
    <w:uiPriority w:val="99"/>
    <w:qFormat/>
    <w:rsid w:val="0017636C"/>
    <w:rPr>
      <w:sz w:val="24"/>
    </w:rPr>
  </w:style>
  <w:style w:type="character" w:customStyle="1" w:styleId="trb12">
    <w:name w:val="trb12"/>
    <w:basedOn w:val="a3"/>
    <w:uiPriority w:val="99"/>
    <w:qFormat/>
    <w:rsid w:val="0017636C"/>
    <w:rPr>
      <w:rFonts w:cs="Times New Roman"/>
    </w:rPr>
  </w:style>
  <w:style w:type="character" w:customStyle="1" w:styleId="tbln12">
    <w:name w:val="tbln12"/>
    <w:basedOn w:val="a3"/>
    <w:uiPriority w:val="99"/>
    <w:qFormat/>
    <w:rsid w:val="0017636C"/>
    <w:rPr>
      <w:rFonts w:cs="Times New Roman"/>
    </w:rPr>
  </w:style>
  <w:style w:type="character" w:customStyle="1" w:styleId="tbb12">
    <w:name w:val="tbb12"/>
    <w:basedOn w:val="a3"/>
    <w:uiPriority w:val="99"/>
    <w:qFormat/>
    <w:rsid w:val="0017636C"/>
    <w:rPr>
      <w:rFonts w:cs="Times New Roman"/>
    </w:rPr>
  </w:style>
  <w:style w:type="paragraph" w:customStyle="1" w:styleId="Style9">
    <w:name w:val="Style9"/>
    <w:basedOn w:val="a2"/>
    <w:uiPriority w:val="99"/>
    <w:qFormat/>
    <w:rsid w:val="0017636C"/>
    <w:pPr>
      <w:autoSpaceDE w:val="0"/>
      <w:autoSpaceDN w:val="0"/>
      <w:adjustRightInd w:val="0"/>
      <w:snapToGrid/>
      <w:spacing w:before="0" w:after="0"/>
    </w:pPr>
    <w:rPr>
      <w:rFonts w:eastAsia="Times New Roman"/>
      <w:szCs w:val="24"/>
    </w:rPr>
  </w:style>
  <w:style w:type="paragraph" w:customStyle="1" w:styleId="affff0">
    <w:name w:val="Темы"/>
    <w:basedOn w:val="a2"/>
    <w:link w:val="affff1"/>
    <w:uiPriority w:val="99"/>
    <w:qFormat/>
    <w:rsid w:val="0017636C"/>
    <w:pPr>
      <w:keepNext/>
      <w:widowControl/>
      <w:snapToGrid/>
      <w:spacing w:before="0" w:after="0"/>
      <w:jc w:val="both"/>
    </w:pPr>
    <w:rPr>
      <w:b/>
    </w:rPr>
  </w:style>
  <w:style w:type="paragraph" w:customStyle="1" w:styleId="Style19">
    <w:name w:val="Style19"/>
    <w:basedOn w:val="a2"/>
    <w:uiPriority w:val="99"/>
    <w:qFormat/>
    <w:rsid w:val="0017636C"/>
    <w:pPr>
      <w:autoSpaceDE w:val="0"/>
      <w:autoSpaceDN w:val="0"/>
      <w:adjustRightInd w:val="0"/>
      <w:snapToGrid/>
      <w:spacing w:before="0" w:after="0" w:line="516" w:lineRule="exact"/>
      <w:ind w:firstLine="701"/>
      <w:jc w:val="both"/>
    </w:pPr>
    <w:rPr>
      <w:rFonts w:eastAsia="Times New Roman"/>
      <w:szCs w:val="24"/>
    </w:rPr>
  </w:style>
  <w:style w:type="paragraph" w:customStyle="1" w:styleId="stepanov">
    <w:name w:val="stepanov"/>
    <w:basedOn w:val="af2"/>
    <w:uiPriority w:val="99"/>
    <w:qFormat/>
    <w:rsid w:val="0017636C"/>
    <w:pPr>
      <w:spacing w:line="360" w:lineRule="auto"/>
      <w:jc w:val="both"/>
    </w:pPr>
    <w:rPr>
      <w:rFonts w:ascii="Times New Roman" w:hAnsi="Times New Roman"/>
      <w:sz w:val="24"/>
    </w:rPr>
  </w:style>
  <w:style w:type="paragraph" w:customStyle="1" w:styleId="1e">
    <w:name w:val="Стиль1"/>
    <w:basedOn w:val="stepanov"/>
    <w:link w:val="1f"/>
    <w:uiPriority w:val="99"/>
    <w:qFormat/>
    <w:rsid w:val="0017636C"/>
    <w:pPr>
      <w:suppressAutoHyphens/>
      <w:spacing w:line="240" w:lineRule="auto"/>
    </w:pPr>
    <w:rPr>
      <w:rFonts w:eastAsia="Calibri"/>
      <w:sz w:val="20"/>
    </w:rPr>
  </w:style>
  <w:style w:type="paragraph" w:customStyle="1" w:styleId="075">
    <w:name w:val="Стиль Нумерованный список + сверху: (одинарная Авто  075 пт лини..."/>
    <w:basedOn w:val="afff"/>
    <w:uiPriority w:val="99"/>
    <w:qFormat/>
    <w:rsid w:val="0017636C"/>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uiPriority w:val="99"/>
    <w:qFormat/>
    <w:rsid w:val="0017636C"/>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uiPriority w:val="99"/>
    <w:qFormat/>
    <w:rsid w:val="0017636C"/>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uiPriority w:val="99"/>
    <w:qFormat/>
    <w:rsid w:val="0017636C"/>
    <w:pPr>
      <w:tabs>
        <w:tab w:val="clear" w:pos="1440"/>
        <w:tab w:val="left" w:pos="360"/>
      </w:tabs>
      <w:ind w:left="360"/>
    </w:pPr>
    <w:rPr>
      <w:szCs w:val="20"/>
    </w:rPr>
  </w:style>
  <w:style w:type="paragraph" w:customStyle="1" w:styleId="2TimesNewRoman12">
    <w:name w:val="Стиль Заголовок 2 + Times New Roman 12 пт не курсив"/>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szCs w:val="28"/>
    </w:rPr>
  </w:style>
  <w:style w:type="paragraph" w:customStyle="1" w:styleId="2TimesNewRoman120">
    <w:name w:val="Стиль Стиль Заголовок 2 + Times New Roman 12 пт не курсив + курсив"/>
    <w:basedOn w:val="2TimesNewRoman12"/>
    <w:uiPriority w:val="99"/>
    <w:qFormat/>
    <w:rsid w:val="0017636C"/>
    <w:rPr>
      <w:iCs/>
    </w:rPr>
  </w:style>
  <w:style w:type="paragraph" w:customStyle="1" w:styleId="2TimesNewRoman121">
    <w:name w:val="Стиль Заголовок 2 + Times New Roman 12 пт"/>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szCs w:val="28"/>
    </w:rPr>
  </w:style>
  <w:style w:type="paragraph" w:customStyle="1" w:styleId="style10">
    <w:name w:val="style1"/>
    <w:basedOn w:val="a2"/>
    <w:uiPriority w:val="99"/>
    <w:qFormat/>
    <w:rsid w:val="0017636C"/>
    <w:pPr>
      <w:widowControl/>
      <w:snapToGrid/>
      <w:spacing w:beforeAutospacing="1" w:afterAutospacing="1"/>
    </w:pPr>
    <w:rPr>
      <w:rFonts w:eastAsia="Times New Roman"/>
      <w:szCs w:val="24"/>
    </w:rPr>
  </w:style>
  <w:style w:type="character" w:customStyle="1" w:styleId="FontStyle448">
    <w:name w:val="Font Style448"/>
    <w:uiPriority w:val="99"/>
    <w:qFormat/>
    <w:rsid w:val="0017636C"/>
    <w:rPr>
      <w:rFonts w:ascii="Times New Roman" w:hAnsi="Times New Roman"/>
      <w:sz w:val="20"/>
    </w:rPr>
  </w:style>
  <w:style w:type="paragraph" w:customStyle="1" w:styleId="211">
    <w:name w:val="Основной текст 21"/>
    <w:basedOn w:val="a2"/>
    <w:uiPriority w:val="99"/>
    <w:qFormat/>
    <w:rsid w:val="0017636C"/>
    <w:pPr>
      <w:widowControl/>
      <w:shd w:val="clear" w:color="auto" w:fill="FFFFFF"/>
      <w:snapToGrid/>
      <w:spacing w:before="233" w:after="0" w:line="360" w:lineRule="auto"/>
      <w:ind w:left="1701" w:hanging="567"/>
    </w:pPr>
    <w:rPr>
      <w:rFonts w:eastAsia="Times New Roman"/>
      <w:b/>
      <w:color w:val="000000"/>
      <w:spacing w:val="-5"/>
      <w:sz w:val="28"/>
    </w:rPr>
  </w:style>
  <w:style w:type="paragraph" w:customStyle="1" w:styleId="1f0">
    <w:name w:val="Обычный1"/>
    <w:qFormat/>
    <w:rsid w:val="0017636C"/>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CommentSubjectChar3">
    <w:name w:val="Comment Subject Char3"/>
    <w:uiPriority w:val="99"/>
    <w:locked/>
    <w:rsid w:val="0017636C"/>
    <w:rPr>
      <w:sz w:val="16"/>
    </w:rPr>
  </w:style>
  <w:style w:type="character" w:customStyle="1" w:styleId="CommentTextChar">
    <w:name w:val="Comment Text Char"/>
    <w:basedOn w:val="a3"/>
    <w:uiPriority w:val="99"/>
    <w:qFormat/>
    <w:locked/>
    <w:rsid w:val="0017636C"/>
    <w:rPr>
      <w:rFonts w:ascii="Times New Roman" w:hAnsi="Times New Roman" w:cs="Times New Roman"/>
      <w:sz w:val="20"/>
      <w:lang w:eastAsia="ru-RU"/>
    </w:rPr>
  </w:style>
  <w:style w:type="character" w:customStyle="1" w:styleId="CommentSubjectChar">
    <w:name w:val="Comment Subject Char"/>
    <w:basedOn w:val="af8"/>
    <w:uiPriority w:val="99"/>
    <w:qFormat/>
    <w:locked/>
    <w:rsid w:val="0017636C"/>
    <w:rPr>
      <w:rFonts w:ascii="Times New Roman" w:eastAsia="Times New Roman" w:hAnsi="Times New Roman" w:cs="Times New Roman"/>
      <w:sz w:val="20"/>
      <w:szCs w:val="20"/>
      <w:lang w:eastAsia="ru-RU"/>
    </w:rPr>
  </w:style>
  <w:style w:type="character" w:customStyle="1" w:styleId="1f1">
    <w:name w:val="Тема примечания Знак1"/>
    <w:basedOn w:val="af8"/>
    <w:uiPriority w:val="99"/>
    <w:qFormat/>
    <w:rsid w:val="0017636C"/>
    <w:rPr>
      <w:rFonts w:ascii="Times New Roman" w:eastAsia="Times New Roman" w:hAnsi="Times New Roman" w:cs="Times New Roman"/>
      <w:b/>
      <w:bCs/>
      <w:sz w:val="20"/>
      <w:szCs w:val="20"/>
      <w:lang w:eastAsia="ru-RU"/>
    </w:rPr>
  </w:style>
  <w:style w:type="character" w:customStyle="1" w:styleId="1200">
    <w:name w:val="Тема примечания Знак120"/>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9">
    <w:name w:val="Тема примечания Знак119"/>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8">
    <w:name w:val="Тема примечания Знак118"/>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7">
    <w:name w:val="Тема примечания Знак117"/>
    <w:basedOn w:val="af8"/>
    <w:uiPriority w:val="99"/>
    <w:qFormat/>
    <w:rsid w:val="0017636C"/>
    <w:rPr>
      <w:rFonts w:ascii="Times New Roman" w:eastAsia="Times New Roman" w:hAnsi="Times New Roman" w:cs="Times New Roman"/>
      <w:b/>
      <w:bCs/>
      <w:sz w:val="20"/>
      <w:szCs w:val="20"/>
      <w:lang w:val="ru-RU" w:eastAsia="ru-RU"/>
    </w:rPr>
  </w:style>
  <w:style w:type="character" w:customStyle="1" w:styleId="116">
    <w:name w:val="Тема примечания Знак116"/>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5">
    <w:name w:val="Тема примечания Знак115"/>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4">
    <w:name w:val="Тема примечания Знак114"/>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3">
    <w:name w:val="Тема примечания Знак113"/>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2">
    <w:name w:val="Тема примечания Знак112"/>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11">
    <w:name w:val="Тема примечания Знак111"/>
    <w:basedOn w:val="af8"/>
    <w:uiPriority w:val="99"/>
    <w:qFormat/>
    <w:rsid w:val="0017636C"/>
    <w:rPr>
      <w:rFonts w:ascii="Times New Roman" w:eastAsia="Times New Roman" w:hAnsi="Times New Roman" w:cs="Times New Roman"/>
      <w:b/>
      <w:bCs/>
      <w:sz w:val="20"/>
      <w:szCs w:val="20"/>
      <w:lang w:val="ru-RU" w:eastAsia="ru-RU"/>
    </w:rPr>
  </w:style>
  <w:style w:type="character" w:customStyle="1" w:styleId="1100">
    <w:name w:val="Тема примечания Знак110"/>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90">
    <w:name w:val="Тема примечания Знак19"/>
    <w:basedOn w:val="af8"/>
    <w:uiPriority w:val="99"/>
    <w:qFormat/>
    <w:rsid w:val="0017636C"/>
    <w:rPr>
      <w:rFonts w:ascii="Times New Roman" w:eastAsia="Times New Roman" w:hAnsi="Times New Roman" w:cs="Times New Roman"/>
      <w:b/>
      <w:bCs/>
      <w:sz w:val="20"/>
      <w:szCs w:val="20"/>
      <w:lang w:val="ru-RU" w:eastAsia="ru-RU"/>
    </w:rPr>
  </w:style>
  <w:style w:type="character" w:customStyle="1" w:styleId="180">
    <w:name w:val="Тема примечания Знак18"/>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70">
    <w:name w:val="Тема примечания Знак17"/>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60">
    <w:name w:val="Тема примечания Знак16"/>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50">
    <w:name w:val="Тема примечания Знак15"/>
    <w:basedOn w:val="af8"/>
    <w:uiPriority w:val="99"/>
    <w:qFormat/>
    <w:rsid w:val="0017636C"/>
    <w:rPr>
      <w:rFonts w:ascii="Times New Roman" w:eastAsia="Times New Roman" w:hAnsi="Times New Roman" w:cs="Times New Roman"/>
      <w:b/>
      <w:bCs/>
      <w:sz w:val="20"/>
      <w:szCs w:val="20"/>
      <w:lang w:val="ru-RU" w:eastAsia="ru-RU"/>
    </w:rPr>
  </w:style>
  <w:style w:type="character" w:customStyle="1" w:styleId="141">
    <w:name w:val="Тема примечания Знак14"/>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32">
    <w:name w:val="Тема примечания Знак13"/>
    <w:basedOn w:val="af8"/>
    <w:uiPriority w:val="99"/>
    <w:semiHidden/>
    <w:qFormat/>
    <w:rsid w:val="0017636C"/>
    <w:rPr>
      <w:rFonts w:ascii="Times New Roman" w:eastAsia="Times New Roman" w:hAnsi="Times New Roman" w:cs="Times New Roman"/>
      <w:b/>
      <w:bCs/>
      <w:sz w:val="20"/>
      <w:szCs w:val="20"/>
      <w:lang w:val="ru-RU" w:eastAsia="ru-RU"/>
    </w:rPr>
  </w:style>
  <w:style w:type="character" w:customStyle="1" w:styleId="122">
    <w:name w:val="Тема примечания Знак12"/>
    <w:basedOn w:val="af8"/>
    <w:uiPriority w:val="99"/>
    <w:qFormat/>
    <w:rsid w:val="0017636C"/>
    <w:rPr>
      <w:rFonts w:ascii="Times New Roman" w:eastAsia="Times New Roman" w:hAnsi="Times New Roman" w:cs="Times New Roman"/>
      <w:b/>
      <w:bCs/>
      <w:sz w:val="20"/>
      <w:szCs w:val="20"/>
      <w:lang w:val="ru-RU" w:eastAsia="ru-RU"/>
    </w:rPr>
  </w:style>
  <w:style w:type="character" w:customStyle="1" w:styleId="11a">
    <w:name w:val="Тема примечания Знак11"/>
    <w:uiPriority w:val="99"/>
    <w:qFormat/>
    <w:rsid w:val="0017636C"/>
    <w:rPr>
      <w:b/>
      <w:lang w:val="ru-RU" w:eastAsia="ru-RU"/>
    </w:rPr>
  </w:style>
  <w:style w:type="character" w:customStyle="1" w:styleId="highlighthighlightactive">
    <w:name w:val="highlight highlight_active"/>
    <w:basedOn w:val="a3"/>
    <w:uiPriority w:val="99"/>
    <w:qFormat/>
    <w:rsid w:val="0017636C"/>
    <w:rPr>
      <w:rFonts w:cs="Times New Roman"/>
    </w:rPr>
  </w:style>
  <w:style w:type="character" w:customStyle="1" w:styleId="161">
    <w:name w:val="Знак Знак16"/>
    <w:uiPriority w:val="99"/>
    <w:qFormat/>
    <w:locked/>
    <w:rsid w:val="0017636C"/>
    <w:rPr>
      <w:b/>
      <w:caps/>
      <w:sz w:val="24"/>
      <w:lang w:val="ru-RU" w:eastAsia="ru-RU"/>
    </w:rPr>
  </w:style>
  <w:style w:type="paragraph" w:customStyle="1" w:styleId="1f2">
    <w:name w:val="1"/>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1f3">
    <w:name w:val="Загол. 1 ур."/>
    <w:basedOn w:val="a2"/>
    <w:uiPriority w:val="99"/>
    <w:qFormat/>
    <w:rsid w:val="0017636C"/>
    <w:pPr>
      <w:keepNext/>
      <w:keepLines/>
      <w:autoSpaceDE w:val="0"/>
      <w:autoSpaceDN w:val="0"/>
      <w:adjustRightInd w:val="0"/>
      <w:snapToGrid/>
      <w:spacing w:before="57" w:after="57" w:line="220" w:lineRule="atLeast"/>
      <w:jc w:val="center"/>
    </w:pPr>
    <w:rPr>
      <w:rFonts w:ascii="PragmaticaCTT" w:eastAsia="Times New Roman" w:hAnsi="PragmaticaCTT" w:cs="PragmaticaCTT"/>
      <w:b/>
      <w:bCs/>
      <w:caps/>
      <w:sz w:val="22"/>
      <w:szCs w:val="22"/>
    </w:rPr>
  </w:style>
  <w:style w:type="paragraph" w:customStyle="1" w:styleId="44">
    <w:name w:val="заголовок 4"/>
    <w:basedOn w:val="4"/>
    <w:uiPriority w:val="99"/>
    <w:qFormat/>
    <w:rsid w:val="0017636C"/>
    <w:pPr>
      <w:tabs>
        <w:tab w:val="left" w:pos="720"/>
      </w:tabs>
      <w:spacing w:before="240" w:after="60"/>
      <w:ind w:left="720" w:hanging="360"/>
    </w:pPr>
    <w:rPr>
      <w:bCs/>
      <w:i/>
      <w:sz w:val="28"/>
      <w:szCs w:val="28"/>
    </w:rPr>
  </w:style>
  <w:style w:type="character" w:customStyle="1" w:styleId="small11">
    <w:name w:val="small11"/>
    <w:uiPriority w:val="99"/>
    <w:qFormat/>
    <w:rsid w:val="0017636C"/>
    <w:rPr>
      <w:sz w:val="16"/>
    </w:rPr>
  </w:style>
  <w:style w:type="paragraph" w:customStyle="1" w:styleId="affff2">
    <w:name w:val="a"/>
    <w:basedOn w:val="a2"/>
    <w:uiPriority w:val="99"/>
    <w:qFormat/>
    <w:rsid w:val="0017636C"/>
    <w:pPr>
      <w:widowControl/>
      <w:snapToGrid/>
      <w:spacing w:beforeAutospacing="1" w:afterAutospacing="1"/>
    </w:pPr>
    <w:rPr>
      <w:rFonts w:eastAsia="Times New Roman"/>
      <w:szCs w:val="24"/>
    </w:rPr>
  </w:style>
  <w:style w:type="paragraph" w:customStyle="1" w:styleId="acxspmiddle">
    <w:name w:val="acxspmiddle"/>
    <w:basedOn w:val="a2"/>
    <w:uiPriority w:val="99"/>
    <w:qFormat/>
    <w:rsid w:val="0017636C"/>
    <w:pPr>
      <w:widowControl/>
      <w:snapToGrid/>
      <w:spacing w:beforeAutospacing="1" w:afterAutospacing="1"/>
    </w:pPr>
    <w:rPr>
      <w:rFonts w:eastAsia="Times New Roman"/>
      <w:szCs w:val="24"/>
    </w:rPr>
  </w:style>
  <w:style w:type="character" w:customStyle="1" w:styleId="73">
    <w:name w:val="Знак Знак73"/>
    <w:uiPriority w:val="99"/>
    <w:qFormat/>
    <w:rsid w:val="0017636C"/>
    <w:rPr>
      <w:sz w:val="16"/>
      <w:lang w:val="ru-RU" w:eastAsia="ru-RU"/>
    </w:rPr>
  </w:style>
  <w:style w:type="paragraph" w:customStyle="1" w:styleId="ConsPlusTitle">
    <w:name w:val="ConsPlusTitle"/>
    <w:uiPriority w:val="99"/>
    <w:qFormat/>
    <w:rsid w:val="0017636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17636C"/>
    <w:pPr>
      <w:widowControl/>
      <w:snapToGrid/>
      <w:spacing w:before="0" w:after="0"/>
      <w:ind w:firstLine="454"/>
      <w:jc w:val="both"/>
    </w:pPr>
    <w:rPr>
      <w:rFonts w:eastAsia="Times New Roman"/>
      <w:szCs w:val="24"/>
    </w:rPr>
  </w:style>
  <w:style w:type="character" w:customStyle="1" w:styleId="apple-converted-space">
    <w:name w:val="apple-converted-space"/>
    <w:qFormat/>
    <w:rsid w:val="0017636C"/>
  </w:style>
  <w:style w:type="character" w:customStyle="1" w:styleId="apple-style-span">
    <w:name w:val="apple-style-span"/>
    <w:uiPriority w:val="99"/>
    <w:qFormat/>
    <w:rsid w:val="0017636C"/>
  </w:style>
  <w:style w:type="character" w:customStyle="1" w:styleId="orange">
    <w:name w:val="orange"/>
    <w:uiPriority w:val="99"/>
    <w:qFormat/>
    <w:rsid w:val="0017636C"/>
  </w:style>
  <w:style w:type="character" w:customStyle="1" w:styleId="gray">
    <w:name w:val="gray"/>
    <w:uiPriority w:val="99"/>
    <w:qFormat/>
    <w:rsid w:val="0017636C"/>
  </w:style>
  <w:style w:type="paragraph" w:customStyle="1" w:styleId="1KGK9">
    <w:name w:val="1KG=K9"/>
    <w:uiPriority w:val="99"/>
    <w:qFormat/>
    <w:rsid w:val="0017636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3">
    <w:name w:val="табл_заголовок_13 Знак"/>
    <w:link w:val="134"/>
    <w:uiPriority w:val="99"/>
    <w:qFormat/>
    <w:locked/>
    <w:rsid w:val="0017636C"/>
    <w:rPr>
      <w:b/>
      <w:sz w:val="26"/>
    </w:rPr>
  </w:style>
  <w:style w:type="paragraph" w:customStyle="1" w:styleId="134">
    <w:name w:val="табл_заголовок_13"/>
    <w:basedOn w:val="a2"/>
    <w:link w:val="133"/>
    <w:uiPriority w:val="99"/>
    <w:qFormat/>
    <w:rsid w:val="0017636C"/>
    <w:pPr>
      <w:widowControl/>
      <w:snapToGrid/>
      <w:spacing w:before="0" w:after="240" w:line="288" w:lineRule="auto"/>
      <w:jc w:val="center"/>
    </w:pPr>
    <w:rPr>
      <w:rFonts w:asciiTheme="minorHAnsi" w:eastAsiaTheme="minorHAnsi" w:hAnsiTheme="minorHAnsi" w:cstheme="minorBidi"/>
      <w:b/>
      <w:sz w:val="26"/>
      <w:szCs w:val="22"/>
      <w:lang w:eastAsia="en-US"/>
    </w:rPr>
  </w:style>
  <w:style w:type="paragraph" w:customStyle="1" w:styleId="135">
    <w:name w:val="табл_текст_центр_ 13"/>
    <w:basedOn w:val="a2"/>
    <w:uiPriority w:val="99"/>
    <w:qFormat/>
    <w:rsid w:val="0017636C"/>
    <w:pPr>
      <w:widowControl/>
      <w:suppressAutoHyphens/>
      <w:snapToGrid/>
      <w:spacing w:before="0" w:after="0"/>
      <w:jc w:val="center"/>
    </w:pPr>
    <w:rPr>
      <w:rFonts w:eastAsia="Times New Roman"/>
      <w:sz w:val="26"/>
      <w:szCs w:val="24"/>
      <w:lang w:eastAsia="ar-SA"/>
    </w:rPr>
  </w:style>
  <w:style w:type="paragraph" w:customStyle="1" w:styleId="2f2">
    <w:name w:val="Заголовок_2"/>
    <w:basedOn w:val="a2"/>
    <w:uiPriority w:val="99"/>
    <w:qFormat/>
    <w:rsid w:val="0017636C"/>
    <w:pPr>
      <w:widowControl/>
      <w:snapToGrid/>
      <w:spacing w:before="0" w:after="0" w:line="360" w:lineRule="auto"/>
      <w:jc w:val="both"/>
    </w:pPr>
    <w:rPr>
      <w:rFonts w:ascii="Arial" w:eastAsia="Times New Roman" w:hAnsi="Arial"/>
      <w:b/>
      <w:i/>
      <w:sz w:val="28"/>
    </w:rPr>
  </w:style>
  <w:style w:type="paragraph" w:customStyle="1" w:styleId="affff3">
    <w:name w:val="Абзац_СУБД"/>
    <w:basedOn w:val="a2"/>
    <w:uiPriority w:val="99"/>
    <w:qFormat/>
    <w:rsid w:val="0017636C"/>
    <w:pPr>
      <w:widowControl/>
      <w:snapToGrid/>
      <w:spacing w:before="0" w:after="0" w:line="360" w:lineRule="auto"/>
      <w:ind w:firstLine="720"/>
      <w:jc w:val="both"/>
    </w:pPr>
    <w:rPr>
      <w:rFonts w:ascii="Arial" w:eastAsia="Times New Roman" w:hAnsi="Arial"/>
      <w:sz w:val="28"/>
    </w:rPr>
  </w:style>
  <w:style w:type="character" w:customStyle="1" w:styleId="FontStyle40">
    <w:name w:val="Font Style40"/>
    <w:uiPriority w:val="99"/>
    <w:qFormat/>
    <w:rsid w:val="0017636C"/>
    <w:rPr>
      <w:rFonts w:ascii="Times New Roman" w:hAnsi="Times New Roman"/>
      <w:sz w:val="26"/>
    </w:rPr>
  </w:style>
  <w:style w:type="character" w:customStyle="1" w:styleId="FontStyle55">
    <w:name w:val="Font Style55"/>
    <w:uiPriority w:val="99"/>
    <w:qFormat/>
    <w:rsid w:val="0017636C"/>
    <w:rPr>
      <w:rFonts w:ascii="Times New Roman" w:hAnsi="Times New Roman"/>
      <w:sz w:val="28"/>
    </w:rPr>
  </w:style>
  <w:style w:type="character" w:customStyle="1" w:styleId="FontStyle43">
    <w:name w:val="Font Style43"/>
    <w:uiPriority w:val="99"/>
    <w:qFormat/>
    <w:rsid w:val="0017636C"/>
    <w:rPr>
      <w:rFonts w:ascii="Times New Roman" w:hAnsi="Times New Roman"/>
      <w:b/>
      <w:sz w:val="26"/>
    </w:rPr>
  </w:style>
  <w:style w:type="paragraph" w:customStyle="1" w:styleId="FR2">
    <w:name w:val="FR2"/>
    <w:link w:val="FR20"/>
    <w:uiPriority w:val="99"/>
    <w:qFormat/>
    <w:rsid w:val="0017636C"/>
    <w:pPr>
      <w:widowControl w:val="0"/>
      <w:snapToGrid w:val="0"/>
      <w:spacing w:before="300" w:after="0" w:line="240" w:lineRule="auto"/>
      <w:jc w:val="both"/>
    </w:pPr>
    <w:rPr>
      <w:rFonts w:ascii="Arial" w:eastAsia="Calibri" w:hAnsi="Arial" w:cs="Times New Roman"/>
      <w:lang w:eastAsia="ru-RU"/>
    </w:rPr>
  </w:style>
  <w:style w:type="paragraph" w:customStyle="1" w:styleId="FR1">
    <w:name w:val="FR1"/>
    <w:uiPriority w:val="99"/>
    <w:qFormat/>
    <w:rsid w:val="0017636C"/>
    <w:pPr>
      <w:widowControl w:val="0"/>
      <w:spacing w:after="0" w:line="240" w:lineRule="auto"/>
    </w:pPr>
    <w:rPr>
      <w:rFonts w:ascii="Times New Roman" w:eastAsia="Times New Roman" w:hAnsi="Times New Roman" w:cs="Times New Roman"/>
      <w:szCs w:val="20"/>
      <w:lang w:eastAsia="ru-RU"/>
    </w:rPr>
  </w:style>
  <w:style w:type="paragraph" w:customStyle="1" w:styleId="affff4">
    <w:name w:val="Основной тект"/>
    <w:basedOn w:val="a2"/>
    <w:link w:val="affff5"/>
    <w:uiPriority w:val="99"/>
    <w:qFormat/>
    <w:rsid w:val="0017636C"/>
    <w:pPr>
      <w:widowControl/>
      <w:snapToGrid/>
      <w:spacing w:before="0" w:after="0"/>
      <w:ind w:firstLine="454"/>
      <w:jc w:val="both"/>
    </w:pPr>
  </w:style>
  <w:style w:type="character" w:customStyle="1" w:styleId="affff5">
    <w:name w:val="Основной тект Знак"/>
    <w:link w:val="affff4"/>
    <w:uiPriority w:val="99"/>
    <w:qFormat/>
    <w:locked/>
    <w:rsid w:val="0017636C"/>
    <w:rPr>
      <w:rFonts w:ascii="Times New Roman" w:eastAsia="Calibri" w:hAnsi="Times New Roman" w:cs="Times New Roman"/>
      <w:sz w:val="24"/>
      <w:szCs w:val="20"/>
      <w:lang w:eastAsia="ru-RU"/>
    </w:rPr>
  </w:style>
  <w:style w:type="paragraph" w:customStyle="1" w:styleId="a1">
    <w:name w:val="Модуль"/>
    <w:basedOn w:val="a2"/>
    <w:uiPriority w:val="99"/>
    <w:qFormat/>
    <w:rsid w:val="0017636C"/>
    <w:pPr>
      <w:keepNext/>
      <w:widowControl/>
      <w:numPr>
        <w:numId w:val="2"/>
      </w:numPr>
      <w:snapToGrid/>
      <w:spacing w:before="0" w:after="0"/>
      <w:jc w:val="both"/>
    </w:pPr>
    <w:rPr>
      <w:rFonts w:eastAsia="Times New Roman"/>
      <w:sz w:val="20"/>
    </w:rPr>
  </w:style>
  <w:style w:type="paragraph" w:customStyle="1" w:styleId="Style11">
    <w:name w:val="Style11"/>
    <w:basedOn w:val="a2"/>
    <w:uiPriority w:val="99"/>
    <w:qFormat/>
    <w:rsid w:val="0017636C"/>
    <w:pPr>
      <w:autoSpaceDE w:val="0"/>
      <w:autoSpaceDN w:val="0"/>
      <w:adjustRightInd w:val="0"/>
      <w:snapToGrid/>
      <w:spacing w:before="0" w:after="0" w:line="494" w:lineRule="exact"/>
      <w:ind w:firstLine="902"/>
    </w:pPr>
    <w:rPr>
      <w:rFonts w:eastAsia="Times New Roman"/>
      <w:szCs w:val="24"/>
    </w:rPr>
  </w:style>
  <w:style w:type="paragraph" w:customStyle="1" w:styleId="affff6">
    <w:name w:val="Нормальный"/>
    <w:uiPriority w:val="99"/>
    <w:qFormat/>
    <w:rsid w:val="0017636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4">
    <w:name w:val="Текст1"/>
    <w:basedOn w:val="a2"/>
    <w:uiPriority w:val="99"/>
    <w:qFormat/>
    <w:rsid w:val="0017636C"/>
    <w:pPr>
      <w:widowControl/>
      <w:snapToGrid/>
      <w:spacing w:before="0" w:after="0"/>
    </w:pPr>
    <w:rPr>
      <w:rFonts w:ascii="Courier New" w:eastAsia="Times New Roman" w:hAnsi="Courier New"/>
      <w:sz w:val="20"/>
    </w:rPr>
  </w:style>
  <w:style w:type="paragraph" w:customStyle="1" w:styleId="affff7">
    <w:name w:val="Примечание"/>
    <w:basedOn w:val="a2"/>
    <w:uiPriority w:val="99"/>
    <w:qFormat/>
    <w:rsid w:val="0017636C"/>
    <w:pPr>
      <w:widowControl/>
      <w:snapToGrid/>
      <w:spacing w:before="0" w:after="0"/>
      <w:ind w:firstLine="454"/>
      <w:jc w:val="both"/>
    </w:pPr>
    <w:rPr>
      <w:rFonts w:eastAsia="Times New Roman"/>
      <w:i/>
      <w:szCs w:val="24"/>
    </w:rPr>
  </w:style>
  <w:style w:type="paragraph" w:customStyle="1" w:styleId="Style6">
    <w:name w:val="Style6"/>
    <w:basedOn w:val="a2"/>
    <w:uiPriority w:val="99"/>
    <w:qFormat/>
    <w:rsid w:val="0017636C"/>
    <w:pPr>
      <w:autoSpaceDE w:val="0"/>
      <w:autoSpaceDN w:val="0"/>
      <w:adjustRightInd w:val="0"/>
      <w:snapToGrid/>
      <w:spacing w:before="0" w:after="0"/>
      <w:jc w:val="both"/>
    </w:pPr>
    <w:rPr>
      <w:rFonts w:eastAsia="Times New Roman"/>
      <w:szCs w:val="24"/>
    </w:rPr>
  </w:style>
  <w:style w:type="paragraph" w:customStyle="1" w:styleId="Style33">
    <w:name w:val="Style33"/>
    <w:basedOn w:val="a2"/>
    <w:uiPriority w:val="99"/>
    <w:qFormat/>
    <w:rsid w:val="0017636C"/>
    <w:pPr>
      <w:autoSpaceDE w:val="0"/>
      <w:autoSpaceDN w:val="0"/>
      <w:adjustRightInd w:val="0"/>
      <w:snapToGrid/>
      <w:spacing w:before="0" w:after="0"/>
    </w:pPr>
    <w:rPr>
      <w:rFonts w:eastAsia="Times New Roman"/>
      <w:szCs w:val="24"/>
    </w:rPr>
  </w:style>
  <w:style w:type="paragraph" w:customStyle="1" w:styleId="affff8">
    <w:name w:val="Таблицы (моноширинный)"/>
    <w:basedOn w:val="a2"/>
    <w:next w:val="a2"/>
    <w:uiPriority w:val="99"/>
    <w:qFormat/>
    <w:rsid w:val="0017636C"/>
    <w:pPr>
      <w:autoSpaceDE w:val="0"/>
      <w:autoSpaceDN w:val="0"/>
      <w:adjustRightInd w:val="0"/>
      <w:snapToGrid/>
      <w:spacing w:before="0" w:after="0"/>
      <w:jc w:val="both"/>
    </w:pPr>
    <w:rPr>
      <w:rFonts w:ascii="Courier New" w:eastAsia="Times New Roman" w:hAnsi="Courier New" w:cs="Courier New"/>
      <w:sz w:val="20"/>
    </w:rPr>
  </w:style>
  <w:style w:type="paragraph" w:customStyle="1" w:styleId="f">
    <w:name w:val="f"/>
    <w:basedOn w:val="a2"/>
    <w:uiPriority w:val="99"/>
    <w:qFormat/>
    <w:rsid w:val="0017636C"/>
    <w:pPr>
      <w:widowControl/>
      <w:snapToGrid/>
      <w:spacing w:beforeAutospacing="1" w:afterAutospacing="1"/>
    </w:pPr>
    <w:rPr>
      <w:rFonts w:eastAsia="Times New Roman"/>
      <w:szCs w:val="24"/>
    </w:rPr>
  </w:style>
  <w:style w:type="character" w:customStyle="1" w:styleId="nameautor3">
    <w:name w:val="name_autor3"/>
    <w:basedOn w:val="a3"/>
    <w:uiPriority w:val="99"/>
    <w:qFormat/>
    <w:rsid w:val="0017636C"/>
    <w:rPr>
      <w:rFonts w:cs="Times New Roman"/>
    </w:rPr>
  </w:style>
  <w:style w:type="paragraph" w:customStyle="1" w:styleId="affff9">
    <w:name w:val="Прижатый влево"/>
    <w:basedOn w:val="a2"/>
    <w:next w:val="a2"/>
    <w:uiPriority w:val="99"/>
    <w:qFormat/>
    <w:rsid w:val="0017636C"/>
    <w:pPr>
      <w:widowControl/>
      <w:autoSpaceDE w:val="0"/>
      <w:autoSpaceDN w:val="0"/>
      <w:adjustRightInd w:val="0"/>
      <w:snapToGrid/>
      <w:spacing w:before="0" w:after="0"/>
    </w:pPr>
    <w:rPr>
      <w:rFonts w:ascii="Arial" w:eastAsia="Times New Roman" w:hAnsi="Arial"/>
      <w:sz w:val="20"/>
    </w:rPr>
  </w:style>
  <w:style w:type="paragraph" w:customStyle="1" w:styleId="11b">
    <w:name w:val="Обычный11"/>
    <w:uiPriority w:val="99"/>
    <w:qFormat/>
    <w:rsid w:val="0017636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50">
    <w:name w:val="35"/>
    <w:basedOn w:val="a2"/>
    <w:uiPriority w:val="99"/>
    <w:qFormat/>
    <w:rsid w:val="0017636C"/>
    <w:pPr>
      <w:widowControl/>
      <w:snapToGrid/>
      <w:spacing w:beforeAutospacing="1" w:afterAutospacing="1"/>
    </w:pPr>
    <w:rPr>
      <w:rFonts w:eastAsia="Times New Roman"/>
      <w:szCs w:val="24"/>
    </w:rPr>
  </w:style>
  <w:style w:type="paragraph" w:customStyle="1" w:styleId="affffa">
    <w:name w:val="Нормальный (таблица)"/>
    <w:basedOn w:val="a2"/>
    <w:next w:val="a2"/>
    <w:uiPriority w:val="99"/>
    <w:qFormat/>
    <w:rsid w:val="0017636C"/>
    <w:pPr>
      <w:autoSpaceDE w:val="0"/>
      <w:autoSpaceDN w:val="0"/>
      <w:adjustRightInd w:val="0"/>
      <w:snapToGrid/>
      <w:spacing w:before="0" w:after="0"/>
      <w:jc w:val="both"/>
    </w:pPr>
    <w:rPr>
      <w:rFonts w:ascii="Arial" w:eastAsia="Times New Roman" w:hAnsi="Arial" w:cs="Arial"/>
      <w:szCs w:val="24"/>
    </w:rPr>
  </w:style>
  <w:style w:type="paragraph" w:customStyle="1" w:styleId="311">
    <w:name w:val="Основной текст с отступом 31"/>
    <w:basedOn w:val="a2"/>
    <w:uiPriority w:val="99"/>
    <w:qFormat/>
    <w:rsid w:val="0017636C"/>
    <w:pPr>
      <w:widowControl/>
      <w:suppressAutoHyphens/>
      <w:snapToGrid/>
      <w:spacing w:before="0" w:after="120"/>
      <w:ind w:left="283"/>
    </w:pPr>
    <w:rPr>
      <w:rFonts w:eastAsia="Times New Roman"/>
      <w:sz w:val="16"/>
      <w:szCs w:val="16"/>
      <w:lang w:eastAsia="ar-SA"/>
    </w:rPr>
  </w:style>
  <w:style w:type="character" w:customStyle="1" w:styleId="ft318">
    <w:name w:val="ft318"/>
    <w:basedOn w:val="a3"/>
    <w:uiPriority w:val="99"/>
    <w:qFormat/>
    <w:rsid w:val="0017636C"/>
    <w:rPr>
      <w:rFonts w:cs="Times New Roman"/>
    </w:rPr>
  </w:style>
  <w:style w:type="character" w:customStyle="1" w:styleId="ft523">
    <w:name w:val="ft523"/>
    <w:basedOn w:val="a3"/>
    <w:uiPriority w:val="99"/>
    <w:qFormat/>
    <w:rsid w:val="0017636C"/>
    <w:rPr>
      <w:rFonts w:cs="Times New Roman"/>
    </w:rPr>
  </w:style>
  <w:style w:type="character" w:customStyle="1" w:styleId="ft459">
    <w:name w:val="ft459"/>
    <w:basedOn w:val="a3"/>
    <w:uiPriority w:val="99"/>
    <w:qFormat/>
    <w:rsid w:val="0017636C"/>
    <w:rPr>
      <w:rFonts w:cs="Times New Roman"/>
    </w:rPr>
  </w:style>
  <w:style w:type="character" w:customStyle="1" w:styleId="ft553">
    <w:name w:val="ft553"/>
    <w:basedOn w:val="a3"/>
    <w:uiPriority w:val="99"/>
    <w:qFormat/>
    <w:rsid w:val="0017636C"/>
    <w:rPr>
      <w:rFonts w:cs="Times New Roman"/>
    </w:rPr>
  </w:style>
  <w:style w:type="character" w:customStyle="1" w:styleId="ft672">
    <w:name w:val="ft672"/>
    <w:basedOn w:val="a3"/>
    <w:uiPriority w:val="99"/>
    <w:qFormat/>
    <w:rsid w:val="0017636C"/>
    <w:rPr>
      <w:rFonts w:cs="Times New Roman"/>
    </w:rPr>
  </w:style>
  <w:style w:type="character" w:customStyle="1" w:styleId="fieldname">
    <w:name w:val="fieldname"/>
    <w:basedOn w:val="a3"/>
    <w:uiPriority w:val="99"/>
    <w:qFormat/>
    <w:rsid w:val="0017636C"/>
    <w:rPr>
      <w:rFonts w:cs="Times New Roman"/>
    </w:rPr>
  </w:style>
  <w:style w:type="character" w:customStyle="1" w:styleId="ft224">
    <w:name w:val="ft224"/>
    <w:basedOn w:val="a3"/>
    <w:uiPriority w:val="99"/>
    <w:qFormat/>
    <w:rsid w:val="0017636C"/>
    <w:rPr>
      <w:rFonts w:cs="Times New Roman"/>
    </w:rPr>
  </w:style>
  <w:style w:type="character" w:customStyle="1" w:styleId="Heading1Char3">
    <w:name w:val="Heading 1 Char3"/>
    <w:uiPriority w:val="99"/>
    <w:qFormat/>
    <w:locked/>
    <w:rsid w:val="0017636C"/>
    <w:rPr>
      <w:rFonts w:ascii="Cambria" w:hAnsi="Cambria"/>
      <w:b/>
      <w:kern w:val="32"/>
      <w:sz w:val="32"/>
    </w:rPr>
  </w:style>
  <w:style w:type="character" w:customStyle="1" w:styleId="BodyText3Char3">
    <w:name w:val="Body Text 3 Char3"/>
    <w:uiPriority w:val="99"/>
    <w:qFormat/>
    <w:locked/>
    <w:rsid w:val="0017636C"/>
    <w:rPr>
      <w:sz w:val="16"/>
    </w:rPr>
  </w:style>
  <w:style w:type="paragraph" w:customStyle="1" w:styleId="affffb">
    <w:name w:val="Стиль"/>
    <w:uiPriority w:val="99"/>
    <w:qFormat/>
    <w:rsid w:val="0017636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17636C"/>
    <w:rPr>
      <w:rFonts w:ascii="Verdana" w:hAnsi="Verdana"/>
      <w:sz w:val="16"/>
    </w:rPr>
  </w:style>
  <w:style w:type="character" w:customStyle="1" w:styleId="BodyTextFirstIndentChar">
    <w:name w:val="Body Text First Indent Char"/>
    <w:basedOn w:val="14"/>
    <w:uiPriority w:val="99"/>
    <w:qFormat/>
    <w:locked/>
    <w:rsid w:val="0017636C"/>
    <w:rPr>
      <w:rFonts w:ascii="PragmaticaCTT" w:eastAsia="Times New Roman" w:hAnsi="PragmaticaCTT" w:cs="Times New Roman"/>
      <w:sz w:val="24"/>
      <w:szCs w:val="20"/>
      <w:lang w:eastAsia="ru-RU"/>
    </w:rPr>
  </w:style>
  <w:style w:type="character" w:customStyle="1" w:styleId="BodyTextChar3">
    <w:name w:val="Body Text Char3"/>
    <w:uiPriority w:val="99"/>
    <w:locked/>
    <w:rsid w:val="0017636C"/>
    <w:rPr>
      <w:rFonts w:ascii="Times New Roman" w:hAnsi="Times New Roman"/>
      <w:sz w:val="24"/>
    </w:rPr>
  </w:style>
  <w:style w:type="paragraph" w:customStyle="1" w:styleId="caaieiaie3">
    <w:name w:val="caaieiaie 3"/>
    <w:uiPriority w:val="99"/>
    <w:qFormat/>
    <w:rsid w:val="0017636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c">
    <w:name w:val="Литература"/>
    <w:basedOn w:val="a2"/>
    <w:uiPriority w:val="99"/>
    <w:qFormat/>
    <w:rsid w:val="0017636C"/>
    <w:pPr>
      <w:keepNext/>
      <w:widowControl/>
      <w:snapToGrid/>
      <w:spacing w:before="0" w:after="0"/>
      <w:jc w:val="center"/>
    </w:pPr>
    <w:rPr>
      <w:rFonts w:eastAsia="Times New Roman"/>
      <w:b/>
      <w:szCs w:val="24"/>
    </w:rPr>
  </w:style>
  <w:style w:type="paragraph" w:customStyle="1" w:styleId="2f3">
    <w:name w:val="Знак Знак2 Знак Знак Знак Знак Знак Знак Знак Знак Знак Знак"/>
    <w:basedOn w:val="a2"/>
    <w:uiPriority w:val="99"/>
    <w:qFormat/>
    <w:rsid w:val="0017636C"/>
    <w:pPr>
      <w:widowControl/>
      <w:snapToGrid/>
      <w:spacing w:beforeAutospacing="1" w:afterAutospacing="1"/>
    </w:pPr>
    <w:rPr>
      <w:rFonts w:ascii="Tahoma" w:eastAsia="Times New Roman" w:hAnsi="Tahoma" w:cs="Tahoma"/>
      <w:sz w:val="20"/>
      <w:lang w:val="en-US" w:eastAsia="en-US"/>
    </w:rPr>
  </w:style>
  <w:style w:type="character" w:customStyle="1" w:styleId="pagename1">
    <w:name w:val="pagename1"/>
    <w:uiPriority w:val="99"/>
    <w:qFormat/>
    <w:rsid w:val="0017636C"/>
    <w:rPr>
      <w:rFonts w:ascii="Verdana" w:hAnsi="Verdana"/>
      <w:b/>
      <w:color w:val="7C9DC0"/>
      <w:sz w:val="22"/>
      <w:shd w:val="clear" w:color="auto" w:fill="FAF0E6"/>
    </w:rPr>
  </w:style>
  <w:style w:type="paragraph" w:customStyle="1" w:styleId="western">
    <w:name w:val="western"/>
    <w:basedOn w:val="a2"/>
    <w:uiPriority w:val="99"/>
    <w:qFormat/>
    <w:rsid w:val="0017636C"/>
    <w:pPr>
      <w:widowControl/>
      <w:snapToGrid/>
      <w:spacing w:beforeAutospacing="1" w:after="115"/>
    </w:pPr>
    <w:rPr>
      <w:rFonts w:eastAsia="Times New Roman"/>
      <w:color w:val="000000"/>
      <w:sz w:val="20"/>
    </w:rPr>
  </w:style>
  <w:style w:type="paragraph" w:customStyle="1" w:styleId="cjk">
    <w:name w:val="cjk"/>
    <w:basedOn w:val="a2"/>
    <w:uiPriority w:val="99"/>
    <w:qFormat/>
    <w:rsid w:val="0017636C"/>
    <w:pPr>
      <w:widowControl/>
      <w:snapToGrid/>
      <w:spacing w:beforeAutospacing="1" w:after="115"/>
    </w:pPr>
    <w:rPr>
      <w:rFonts w:eastAsia="Times New Roman"/>
      <w:color w:val="000000"/>
      <w:sz w:val="20"/>
    </w:rPr>
  </w:style>
  <w:style w:type="paragraph" w:customStyle="1" w:styleId="ctl">
    <w:name w:val="ctl"/>
    <w:basedOn w:val="a2"/>
    <w:uiPriority w:val="99"/>
    <w:qFormat/>
    <w:rsid w:val="0017636C"/>
    <w:pPr>
      <w:widowControl/>
      <w:snapToGrid/>
      <w:spacing w:beforeAutospacing="1" w:after="115"/>
    </w:pPr>
    <w:rPr>
      <w:rFonts w:ascii="Calibri" w:eastAsia="Times New Roman" w:hAnsi="Calibri"/>
      <w:color w:val="000000"/>
      <w:sz w:val="20"/>
    </w:rPr>
  </w:style>
  <w:style w:type="character" w:customStyle="1" w:styleId="ft1100">
    <w:name w:val="ft1100"/>
    <w:basedOn w:val="a3"/>
    <w:uiPriority w:val="99"/>
    <w:qFormat/>
    <w:rsid w:val="0017636C"/>
    <w:rPr>
      <w:rFonts w:cs="Times New Roman"/>
    </w:rPr>
  </w:style>
  <w:style w:type="character" w:customStyle="1" w:styleId="ft1168">
    <w:name w:val="ft1168"/>
    <w:basedOn w:val="a3"/>
    <w:uiPriority w:val="99"/>
    <w:qFormat/>
    <w:rsid w:val="0017636C"/>
    <w:rPr>
      <w:rFonts w:cs="Times New Roman"/>
    </w:rPr>
  </w:style>
  <w:style w:type="character" w:customStyle="1" w:styleId="ft1237">
    <w:name w:val="ft1237"/>
    <w:basedOn w:val="a3"/>
    <w:uiPriority w:val="99"/>
    <w:qFormat/>
    <w:rsid w:val="0017636C"/>
    <w:rPr>
      <w:rFonts w:cs="Times New Roman"/>
    </w:rPr>
  </w:style>
  <w:style w:type="character" w:customStyle="1" w:styleId="ft1245">
    <w:name w:val="ft1245"/>
    <w:basedOn w:val="a3"/>
    <w:uiPriority w:val="99"/>
    <w:qFormat/>
    <w:rsid w:val="0017636C"/>
    <w:rPr>
      <w:rFonts w:cs="Times New Roman"/>
    </w:rPr>
  </w:style>
  <w:style w:type="character" w:customStyle="1" w:styleId="articletext">
    <w:name w:val="article_text"/>
    <w:basedOn w:val="a3"/>
    <w:uiPriority w:val="99"/>
    <w:qFormat/>
    <w:rsid w:val="0017636C"/>
    <w:rPr>
      <w:rFonts w:cs="Times New Roman"/>
    </w:rPr>
  </w:style>
  <w:style w:type="paragraph" w:customStyle="1" w:styleId="2f4">
    <w:name w:val="[О] Загол. 2 ур."/>
    <w:uiPriority w:val="99"/>
    <w:qFormat/>
    <w:rsid w:val="0017636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3"/>
    <w:qFormat/>
    <w:rsid w:val="0017636C"/>
    <w:rPr>
      <w:rFonts w:cs="Times New Roman"/>
    </w:rPr>
  </w:style>
  <w:style w:type="character" w:customStyle="1" w:styleId="610">
    <w:name w:val="Знак Знак610"/>
    <w:uiPriority w:val="99"/>
    <w:qFormat/>
    <w:locked/>
    <w:rsid w:val="0017636C"/>
    <w:rPr>
      <w:b/>
      <w:caps/>
      <w:sz w:val="24"/>
      <w:lang w:val="ru-RU" w:eastAsia="ru-RU"/>
    </w:rPr>
  </w:style>
  <w:style w:type="paragraph" w:customStyle="1" w:styleId="affffd">
    <w:name w:val="Знак Знак Знак Знак Знак Знак Знак Знак Знак Знак Знак Знак Знак"/>
    <w:basedOn w:val="a2"/>
    <w:uiPriority w:val="99"/>
    <w:qFormat/>
    <w:rsid w:val="0017636C"/>
    <w:pPr>
      <w:widowControl/>
      <w:tabs>
        <w:tab w:val="left" w:pos="720"/>
      </w:tabs>
      <w:snapToGrid/>
      <w:spacing w:before="0" w:after="160" w:line="240" w:lineRule="exact"/>
    </w:pPr>
    <w:rPr>
      <w:rFonts w:ascii="Verdana" w:eastAsia="Times New Roman" w:hAnsi="Verdana"/>
      <w:szCs w:val="24"/>
      <w:lang w:val="en-US" w:eastAsia="en-US"/>
    </w:rPr>
  </w:style>
  <w:style w:type="paragraph" w:customStyle="1" w:styleId="affffe">
    <w:name w:val="Абзац"/>
    <w:basedOn w:val="a2"/>
    <w:uiPriority w:val="99"/>
    <w:qFormat/>
    <w:rsid w:val="0017636C"/>
    <w:pPr>
      <w:widowControl/>
      <w:snapToGrid/>
      <w:spacing w:before="0" w:after="0" w:line="312" w:lineRule="auto"/>
      <w:ind w:firstLine="567"/>
      <w:jc w:val="both"/>
    </w:pPr>
    <w:rPr>
      <w:rFonts w:eastAsia="Times New Roman"/>
      <w:spacing w:val="-4"/>
    </w:rPr>
  </w:style>
  <w:style w:type="paragraph" w:customStyle="1" w:styleId="315">
    <w:name w:val="Основной текст 31"/>
    <w:basedOn w:val="1f0"/>
    <w:uiPriority w:val="99"/>
    <w:qFormat/>
    <w:rsid w:val="0017636C"/>
    <w:pPr>
      <w:widowControl/>
      <w:spacing w:line="240" w:lineRule="auto"/>
      <w:ind w:firstLine="0"/>
    </w:pPr>
    <w:rPr>
      <w:i/>
      <w:sz w:val="26"/>
    </w:rPr>
  </w:style>
  <w:style w:type="character" w:customStyle="1" w:styleId="162">
    <w:name w:val="Знак Знак162"/>
    <w:uiPriority w:val="99"/>
    <w:qFormat/>
    <w:rsid w:val="0017636C"/>
    <w:rPr>
      <w:rFonts w:ascii="Cambria" w:hAnsi="Cambria"/>
      <w:b/>
      <w:kern w:val="32"/>
      <w:sz w:val="32"/>
    </w:rPr>
  </w:style>
  <w:style w:type="paragraph" w:customStyle="1" w:styleId="BodyText22">
    <w:name w:val="Body Text 22"/>
    <w:basedOn w:val="a2"/>
    <w:uiPriority w:val="99"/>
    <w:qFormat/>
    <w:rsid w:val="0017636C"/>
    <w:pPr>
      <w:keepNext/>
      <w:tabs>
        <w:tab w:val="left" w:pos="142"/>
        <w:tab w:val="left" w:pos="6946"/>
      </w:tabs>
      <w:autoSpaceDE w:val="0"/>
      <w:autoSpaceDN w:val="0"/>
      <w:snapToGrid/>
      <w:spacing w:before="0" w:after="0"/>
      <w:ind w:left="284" w:firstLine="709"/>
      <w:jc w:val="both"/>
    </w:pPr>
    <w:rPr>
      <w:rFonts w:eastAsia="Times New Roman"/>
      <w:sz w:val="22"/>
      <w:szCs w:val="22"/>
      <w:lang w:val="en-US"/>
    </w:rPr>
  </w:style>
  <w:style w:type="paragraph" w:customStyle="1" w:styleId="2f5">
    <w:name w:val="_СПИСОК_2"/>
    <w:basedOn w:val="a2"/>
    <w:uiPriority w:val="99"/>
    <w:qFormat/>
    <w:rsid w:val="0017636C"/>
    <w:pPr>
      <w:widowControl/>
      <w:snapToGrid/>
      <w:spacing w:before="0" w:after="0"/>
      <w:ind w:left="600" w:hanging="600"/>
      <w:jc w:val="both"/>
    </w:pPr>
    <w:rPr>
      <w:rFonts w:eastAsia="MS Mincho"/>
      <w:sz w:val="28"/>
      <w:szCs w:val="28"/>
      <w:lang w:eastAsia="ja-JP"/>
    </w:rPr>
  </w:style>
  <w:style w:type="paragraph" w:customStyle="1" w:styleId="afffff">
    <w:name w:val="Îñíîâíîé"/>
    <w:basedOn w:val="a2"/>
    <w:uiPriority w:val="99"/>
    <w:qFormat/>
    <w:rsid w:val="0017636C"/>
    <w:pPr>
      <w:widowControl/>
      <w:overflowPunct w:val="0"/>
      <w:autoSpaceDE w:val="0"/>
      <w:autoSpaceDN w:val="0"/>
      <w:adjustRightInd w:val="0"/>
      <w:snapToGrid/>
      <w:spacing w:before="0" w:after="0"/>
      <w:ind w:firstLine="426"/>
      <w:jc w:val="both"/>
      <w:textAlignment w:val="baseline"/>
    </w:pPr>
    <w:rPr>
      <w:rFonts w:eastAsia="Times New Roman"/>
      <w:sz w:val="28"/>
    </w:rPr>
  </w:style>
  <w:style w:type="paragraph" w:customStyle="1" w:styleId="1f6">
    <w:name w:val="Çàãë1"/>
    <w:basedOn w:val="a2"/>
    <w:uiPriority w:val="99"/>
    <w:qFormat/>
    <w:rsid w:val="0017636C"/>
    <w:pPr>
      <w:widowControl/>
      <w:overflowPunct w:val="0"/>
      <w:autoSpaceDE w:val="0"/>
      <w:autoSpaceDN w:val="0"/>
      <w:adjustRightInd w:val="0"/>
      <w:snapToGrid/>
      <w:spacing w:before="0" w:after="0"/>
      <w:jc w:val="center"/>
      <w:textAlignment w:val="baseline"/>
    </w:pPr>
    <w:rPr>
      <w:rFonts w:eastAsia="Times New Roman"/>
      <w:sz w:val="28"/>
    </w:rPr>
  </w:style>
  <w:style w:type="character" w:customStyle="1" w:styleId="name">
    <w:name w:val="name"/>
    <w:basedOn w:val="a3"/>
    <w:uiPriority w:val="99"/>
    <w:qFormat/>
    <w:rsid w:val="0017636C"/>
    <w:rPr>
      <w:rFonts w:cs="Times New Roman"/>
    </w:rPr>
  </w:style>
  <w:style w:type="character" w:customStyle="1" w:styleId="FontStyle33">
    <w:name w:val="Font Style33"/>
    <w:uiPriority w:val="99"/>
    <w:qFormat/>
    <w:rsid w:val="0017636C"/>
    <w:rPr>
      <w:rFonts w:ascii="Times New Roman" w:hAnsi="Times New Roman"/>
      <w:b/>
      <w:sz w:val="26"/>
    </w:rPr>
  </w:style>
  <w:style w:type="paragraph" w:customStyle="1" w:styleId="Style100">
    <w:name w:val="Style10"/>
    <w:basedOn w:val="a2"/>
    <w:uiPriority w:val="99"/>
    <w:qFormat/>
    <w:rsid w:val="0017636C"/>
    <w:pPr>
      <w:autoSpaceDE w:val="0"/>
      <w:autoSpaceDN w:val="0"/>
      <w:adjustRightInd w:val="0"/>
      <w:snapToGrid/>
      <w:spacing w:before="0" w:after="0" w:line="480" w:lineRule="exact"/>
      <w:ind w:firstLine="720"/>
      <w:jc w:val="both"/>
    </w:pPr>
    <w:rPr>
      <w:rFonts w:eastAsia="Times New Roman"/>
      <w:szCs w:val="24"/>
    </w:rPr>
  </w:style>
  <w:style w:type="paragraph" w:customStyle="1" w:styleId="Style20">
    <w:name w:val="Style20"/>
    <w:basedOn w:val="a2"/>
    <w:uiPriority w:val="99"/>
    <w:qFormat/>
    <w:rsid w:val="0017636C"/>
    <w:pPr>
      <w:autoSpaceDE w:val="0"/>
      <w:autoSpaceDN w:val="0"/>
      <w:adjustRightInd w:val="0"/>
      <w:snapToGrid/>
      <w:spacing w:before="0" w:after="0" w:line="478" w:lineRule="exact"/>
    </w:pPr>
    <w:rPr>
      <w:rFonts w:eastAsia="Times New Roman"/>
      <w:szCs w:val="24"/>
    </w:rPr>
  </w:style>
  <w:style w:type="character" w:customStyle="1" w:styleId="FontStyle35">
    <w:name w:val="Font Style35"/>
    <w:uiPriority w:val="99"/>
    <w:qFormat/>
    <w:rsid w:val="0017636C"/>
    <w:rPr>
      <w:rFonts w:ascii="Times New Roman" w:hAnsi="Times New Roman"/>
      <w:i/>
      <w:sz w:val="24"/>
    </w:rPr>
  </w:style>
  <w:style w:type="paragraph" w:customStyle="1" w:styleId="Style8">
    <w:name w:val="Style8"/>
    <w:basedOn w:val="a2"/>
    <w:uiPriority w:val="99"/>
    <w:qFormat/>
    <w:rsid w:val="0017636C"/>
    <w:pPr>
      <w:autoSpaceDE w:val="0"/>
      <w:autoSpaceDN w:val="0"/>
      <w:adjustRightInd w:val="0"/>
      <w:snapToGrid/>
      <w:spacing w:before="0" w:after="0"/>
      <w:jc w:val="both"/>
    </w:pPr>
    <w:rPr>
      <w:rFonts w:eastAsia="Times New Roman"/>
      <w:szCs w:val="24"/>
    </w:rPr>
  </w:style>
  <w:style w:type="paragraph" w:customStyle="1" w:styleId="Style18">
    <w:name w:val="Style18"/>
    <w:basedOn w:val="a2"/>
    <w:uiPriority w:val="99"/>
    <w:qFormat/>
    <w:rsid w:val="0017636C"/>
    <w:pPr>
      <w:autoSpaceDE w:val="0"/>
      <w:autoSpaceDN w:val="0"/>
      <w:adjustRightInd w:val="0"/>
      <w:snapToGrid/>
      <w:spacing w:before="0" w:after="0"/>
    </w:pPr>
    <w:rPr>
      <w:rFonts w:eastAsia="Times New Roman"/>
      <w:szCs w:val="24"/>
    </w:rPr>
  </w:style>
  <w:style w:type="character" w:customStyle="1" w:styleId="FontStyle37">
    <w:name w:val="Font Style37"/>
    <w:uiPriority w:val="99"/>
    <w:qFormat/>
    <w:rsid w:val="0017636C"/>
    <w:rPr>
      <w:rFonts w:ascii="Times New Roman" w:hAnsi="Times New Roman"/>
      <w:sz w:val="32"/>
    </w:rPr>
  </w:style>
  <w:style w:type="paragraph" w:customStyle="1" w:styleId="Style17">
    <w:name w:val="Style17"/>
    <w:basedOn w:val="a2"/>
    <w:uiPriority w:val="99"/>
    <w:qFormat/>
    <w:rsid w:val="0017636C"/>
    <w:pPr>
      <w:autoSpaceDE w:val="0"/>
      <w:autoSpaceDN w:val="0"/>
      <w:adjustRightInd w:val="0"/>
      <w:snapToGrid/>
      <w:spacing w:before="0" w:after="0" w:line="516" w:lineRule="exact"/>
      <w:ind w:firstLine="691"/>
      <w:jc w:val="both"/>
    </w:pPr>
    <w:rPr>
      <w:rFonts w:eastAsia="Times New Roman"/>
      <w:szCs w:val="24"/>
    </w:rPr>
  </w:style>
  <w:style w:type="paragraph" w:customStyle="1" w:styleId="Style25">
    <w:name w:val="Style25"/>
    <w:basedOn w:val="a2"/>
    <w:uiPriority w:val="99"/>
    <w:qFormat/>
    <w:rsid w:val="0017636C"/>
    <w:pPr>
      <w:autoSpaceDE w:val="0"/>
      <w:autoSpaceDN w:val="0"/>
      <w:adjustRightInd w:val="0"/>
      <w:snapToGrid/>
      <w:spacing w:before="0" w:after="0" w:line="274" w:lineRule="exact"/>
    </w:pPr>
    <w:rPr>
      <w:rFonts w:eastAsia="Times New Roman"/>
      <w:szCs w:val="24"/>
    </w:rPr>
  </w:style>
  <w:style w:type="paragraph" w:customStyle="1" w:styleId="Style30">
    <w:name w:val="Style30"/>
    <w:basedOn w:val="a2"/>
    <w:uiPriority w:val="99"/>
    <w:qFormat/>
    <w:rsid w:val="0017636C"/>
    <w:pPr>
      <w:autoSpaceDE w:val="0"/>
      <w:autoSpaceDN w:val="0"/>
      <w:adjustRightInd w:val="0"/>
      <w:snapToGrid/>
      <w:spacing w:before="0" w:after="0" w:line="274" w:lineRule="exact"/>
    </w:pPr>
    <w:rPr>
      <w:rFonts w:eastAsia="Times New Roman"/>
      <w:szCs w:val="24"/>
    </w:rPr>
  </w:style>
  <w:style w:type="paragraph" w:customStyle="1" w:styleId="acaae">
    <w:name w:val="?acaae"/>
    <w:basedOn w:val="a2"/>
    <w:uiPriority w:val="99"/>
    <w:qFormat/>
    <w:rsid w:val="0017636C"/>
    <w:pPr>
      <w:keepNext/>
      <w:widowControl/>
      <w:tabs>
        <w:tab w:val="left" w:pos="567"/>
        <w:tab w:val="left" w:pos="851"/>
        <w:tab w:val="left" w:pos="1134"/>
        <w:tab w:val="left" w:pos="1418"/>
        <w:tab w:val="left" w:pos="1701"/>
        <w:tab w:val="left" w:pos="1985"/>
      </w:tabs>
      <w:snapToGrid/>
      <w:spacing w:before="0" w:after="0" w:line="360" w:lineRule="auto"/>
      <w:jc w:val="center"/>
    </w:pPr>
    <w:rPr>
      <w:rFonts w:eastAsia="Times New Roman"/>
      <w:b/>
      <w:kern w:val="28"/>
    </w:rPr>
  </w:style>
  <w:style w:type="paragraph" w:customStyle="1" w:styleId="1f7">
    <w:name w:val="Знак Знак Знак Знак Знак Знак Знак Знак Знак Знак Знак Знак Знак1"/>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afffff0">
    <w:name w:val="Обычный текст"/>
    <w:basedOn w:val="a2"/>
    <w:link w:val="afffff1"/>
    <w:uiPriority w:val="99"/>
    <w:qFormat/>
    <w:rsid w:val="0017636C"/>
    <w:pPr>
      <w:widowControl/>
      <w:snapToGrid/>
      <w:spacing w:before="0" w:after="0"/>
      <w:ind w:firstLine="454"/>
      <w:jc w:val="both"/>
    </w:pPr>
    <w:rPr>
      <w:sz w:val="20"/>
    </w:rPr>
  </w:style>
  <w:style w:type="paragraph" w:customStyle="1" w:styleId="11c">
    <w:name w:val="Абзац списка11"/>
    <w:basedOn w:val="a2"/>
    <w:uiPriority w:val="99"/>
    <w:qFormat/>
    <w:rsid w:val="0017636C"/>
    <w:pPr>
      <w:snapToGrid/>
      <w:spacing w:before="0" w:after="0"/>
      <w:ind w:left="720" w:firstLine="400"/>
      <w:jc w:val="both"/>
    </w:pPr>
    <w:rPr>
      <w:rFonts w:eastAsia="Times New Roman"/>
      <w:szCs w:val="24"/>
    </w:rPr>
  </w:style>
  <w:style w:type="paragraph" w:customStyle="1" w:styleId="212">
    <w:name w:val="Основной текст с отступом 21"/>
    <w:basedOn w:val="a2"/>
    <w:uiPriority w:val="99"/>
    <w:qFormat/>
    <w:rsid w:val="0017636C"/>
    <w:pPr>
      <w:snapToGrid/>
      <w:spacing w:before="0" w:after="0" w:line="360" w:lineRule="auto"/>
      <w:ind w:firstLine="720"/>
    </w:pPr>
    <w:rPr>
      <w:rFonts w:eastAsia="Times New Roman"/>
      <w:sz w:val="26"/>
      <w:szCs w:val="24"/>
    </w:rPr>
  </w:style>
  <w:style w:type="paragraph" w:customStyle="1" w:styleId="320">
    <w:name w:val="Основной текст с отступом 32"/>
    <w:basedOn w:val="a2"/>
    <w:uiPriority w:val="99"/>
    <w:qFormat/>
    <w:rsid w:val="0017636C"/>
    <w:pPr>
      <w:widowControl/>
      <w:overflowPunct w:val="0"/>
      <w:autoSpaceDE w:val="0"/>
      <w:autoSpaceDN w:val="0"/>
      <w:adjustRightInd w:val="0"/>
      <w:snapToGrid/>
      <w:spacing w:before="0" w:after="120"/>
      <w:ind w:left="283"/>
      <w:textAlignment w:val="baseline"/>
    </w:pPr>
    <w:rPr>
      <w:rFonts w:eastAsia="Times New Roman"/>
      <w:sz w:val="16"/>
    </w:rPr>
  </w:style>
  <w:style w:type="character" w:customStyle="1" w:styleId="ft3087">
    <w:name w:val="ft3087"/>
    <w:basedOn w:val="a3"/>
    <w:uiPriority w:val="99"/>
    <w:qFormat/>
    <w:rsid w:val="0017636C"/>
    <w:rPr>
      <w:rFonts w:cs="Times New Roman"/>
    </w:rPr>
  </w:style>
  <w:style w:type="character" w:customStyle="1" w:styleId="ft3162">
    <w:name w:val="ft3162"/>
    <w:basedOn w:val="a3"/>
    <w:uiPriority w:val="99"/>
    <w:qFormat/>
    <w:rsid w:val="0017636C"/>
    <w:rPr>
      <w:rFonts w:cs="Times New Roman"/>
    </w:rPr>
  </w:style>
  <w:style w:type="character" w:customStyle="1" w:styleId="ft1373">
    <w:name w:val="ft1373"/>
    <w:basedOn w:val="a3"/>
    <w:uiPriority w:val="99"/>
    <w:qFormat/>
    <w:rsid w:val="0017636C"/>
    <w:rPr>
      <w:rFonts w:cs="Times New Roman"/>
    </w:rPr>
  </w:style>
  <w:style w:type="character" w:customStyle="1" w:styleId="ft32">
    <w:name w:val="ft32"/>
    <w:basedOn w:val="a3"/>
    <w:uiPriority w:val="99"/>
    <w:qFormat/>
    <w:rsid w:val="0017636C"/>
    <w:rPr>
      <w:rFonts w:cs="Times New Roman"/>
    </w:rPr>
  </w:style>
  <w:style w:type="character" w:customStyle="1" w:styleId="ft1433">
    <w:name w:val="ft1433"/>
    <w:basedOn w:val="a3"/>
    <w:uiPriority w:val="99"/>
    <w:qFormat/>
    <w:rsid w:val="0017636C"/>
    <w:rPr>
      <w:rFonts w:cs="Times New Roman"/>
    </w:rPr>
  </w:style>
  <w:style w:type="character" w:customStyle="1" w:styleId="ft1481">
    <w:name w:val="ft1481"/>
    <w:basedOn w:val="a3"/>
    <w:uiPriority w:val="99"/>
    <w:qFormat/>
    <w:rsid w:val="0017636C"/>
    <w:rPr>
      <w:rFonts w:cs="Times New Roman"/>
    </w:rPr>
  </w:style>
  <w:style w:type="character" w:customStyle="1" w:styleId="ft1536">
    <w:name w:val="ft1536"/>
    <w:basedOn w:val="a3"/>
    <w:uiPriority w:val="99"/>
    <w:qFormat/>
    <w:rsid w:val="0017636C"/>
    <w:rPr>
      <w:rFonts w:cs="Times New Roman"/>
    </w:rPr>
  </w:style>
  <w:style w:type="character" w:customStyle="1" w:styleId="ft1543">
    <w:name w:val="ft1543"/>
    <w:basedOn w:val="a3"/>
    <w:uiPriority w:val="99"/>
    <w:qFormat/>
    <w:rsid w:val="0017636C"/>
    <w:rPr>
      <w:rFonts w:cs="Times New Roman"/>
    </w:rPr>
  </w:style>
  <w:style w:type="character" w:customStyle="1" w:styleId="ft1">
    <w:name w:val="ft1"/>
    <w:basedOn w:val="a3"/>
    <w:uiPriority w:val="99"/>
    <w:qFormat/>
    <w:rsid w:val="0017636C"/>
    <w:rPr>
      <w:rFonts w:cs="Times New Roman"/>
    </w:rPr>
  </w:style>
  <w:style w:type="character" w:customStyle="1" w:styleId="ft1546">
    <w:name w:val="ft1546"/>
    <w:basedOn w:val="a3"/>
    <w:uiPriority w:val="99"/>
    <w:qFormat/>
    <w:rsid w:val="0017636C"/>
    <w:rPr>
      <w:rFonts w:cs="Times New Roman"/>
    </w:rPr>
  </w:style>
  <w:style w:type="character" w:customStyle="1" w:styleId="ft1550">
    <w:name w:val="ft1550"/>
    <w:basedOn w:val="a3"/>
    <w:uiPriority w:val="99"/>
    <w:qFormat/>
    <w:rsid w:val="0017636C"/>
    <w:rPr>
      <w:rFonts w:cs="Times New Roman"/>
    </w:rPr>
  </w:style>
  <w:style w:type="character" w:customStyle="1" w:styleId="ft1571">
    <w:name w:val="ft1571"/>
    <w:basedOn w:val="a3"/>
    <w:uiPriority w:val="99"/>
    <w:qFormat/>
    <w:rsid w:val="0017636C"/>
    <w:rPr>
      <w:rFonts w:cs="Times New Roman"/>
    </w:rPr>
  </w:style>
  <w:style w:type="character" w:customStyle="1" w:styleId="ft1577">
    <w:name w:val="ft1577"/>
    <w:basedOn w:val="a3"/>
    <w:uiPriority w:val="99"/>
    <w:qFormat/>
    <w:rsid w:val="0017636C"/>
    <w:rPr>
      <w:rFonts w:cs="Times New Roman"/>
    </w:rPr>
  </w:style>
  <w:style w:type="character" w:customStyle="1" w:styleId="ft1583">
    <w:name w:val="ft1583"/>
    <w:basedOn w:val="a3"/>
    <w:uiPriority w:val="99"/>
    <w:qFormat/>
    <w:rsid w:val="0017636C"/>
    <w:rPr>
      <w:rFonts w:cs="Times New Roman"/>
    </w:rPr>
  </w:style>
  <w:style w:type="character" w:customStyle="1" w:styleId="ft1593">
    <w:name w:val="ft1593"/>
    <w:basedOn w:val="a3"/>
    <w:uiPriority w:val="99"/>
    <w:qFormat/>
    <w:rsid w:val="0017636C"/>
    <w:rPr>
      <w:rFonts w:cs="Times New Roman"/>
    </w:rPr>
  </w:style>
  <w:style w:type="character" w:customStyle="1" w:styleId="ft1641">
    <w:name w:val="ft1641"/>
    <w:basedOn w:val="a3"/>
    <w:uiPriority w:val="99"/>
    <w:qFormat/>
    <w:rsid w:val="0017636C"/>
    <w:rPr>
      <w:rFonts w:cs="Times New Roman"/>
    </w:rPr>
  </w:style>
  <w:style w:type="character" w:customStyle="1" w:styleId="ft1671">
    <w:name w:val="ft1671"/>
    <w:basedOn w:val="a3"/>
    <w:uiPriority w:val="99"/>
    <w:qFormat/>
    <w:rsid w:val="0017636C"/>
    <w:rPr>
      <w:rFonts w:cs="Times New Roman"/>
    </w:rPr>
  </w:style>
  <w:style w:type="character" w:customStyle="1" w:styleId="ft1723">
    <w:name w:val="ft1723"/>
    <w:basedOn w:val="a3"/>
    <w:uiPriority w:val="99"/>
    <w:qFormat/>
    <w:rsid w:val="0017636C"/>
    <w:rPr>
      <w:rFonts w:cs="Times New Roman"/>
    </w:rPr>
  </w:style>
  <w:style w:type="character" w:customStyle="1" w:styleId="ft1786">
    <w:name w:val="ft1786"/>
    <w:basedOn w:val="a3"/>
    <w:uiPriority w:val="99"/>
    <w:qFormat/>
    <w:rsid w:val="0017636C"/>
    <w:rPr>
      <w:rFonts w:cs="Times New Roman"/>
    </w:rPr>
  </w:style>
  <w:style w:type="character" w:customStyle="1" w:styleId="ft1809">
    <w:name w:val="ft1809"/>
    <w:basedOn w:val="a3"/>
    <w:uiPriority w:val="99"/>
    <w:qFormat/>
    <w:rsid w:val="0017636C"/>
    <w:rPr>
      <w:rFonts w:cs="Times New Roman"/>
    </w:rPr>
  </w:style>
  <w:style w:type="character" w:customStyle="1" w:styleId="ft1814">
    <w:name w:val="ft1814"/>
    <w:basedOn w:val="a3"/>
    <w:uiPriority w:val="99"/>
    <w:qFormat/>
    <w:rsid w:val="0017636C"/>
    <w:rPr>
      <w:rFonts w:cs="Times New Roman"/>
    </w:rPr>
  </w:style>
  <w:style w:type="character" w:customStyle="1" w:styleId="ft1827">
    <w:name w:val="ft1827"/>
    <w:basedOn w:val="a3"/>
    <w:uiPriority w:val="99"/>
    <w:qFormat/>
    <w:rsid w:val="0017636C"/>
    <w:rPr>
      <w:rFonts w:cs="Times New Roman"/>
    </w:rPr>
  </w:style>
  <w:style w:type="character" w:customStyle="1" w:styleId="ft1831">
    <w:name w:val="ft1831"/>
    <w:basedOn w:val="a3"/>
    <w:uiPriority w:val="99"/>
    <w:qFormat/>
    <w:rsid w:val="0017636C"/>
    <w:rPr>
      <w:rFonts w:cs="Times New Roman"/>
    </w:rPr>
  </w:style>
  <w:style w:type="character" w:customStyle="1" w:styleId="ft1837">
    <w:name w:val="ft1837"/>
    <w:basedOn w:val="a3"/>
    <w:uiPriority w:val="99"/>
    <w:qFormat/>
    <w:rsid w:val="0017636C"/>
    <w:rPr>
      <w:rFonts w:cs="Times New Roman"/>
    </w:rPr>
  </w:style>
  <w:style w:type="character" w:customStyle="1" w:styleId="ft1857">
    <w:name w:val="ft1857"/>
    <w:basedOn w:val="a3"/>
    <w:uiPriority w:val="99"/>
    <w:qFormat/>
    <w:rsid w:val="0017636C"/>
    <w:rPr>
      <w:rFonts w:cs="Times New Roman"/>
    </w:rPr>
  </w:style>
  <w:style w:type="character" w:customStyle="1" w:styleId="ft1873">
    <w:name w:val="ft1873"/>
    <w:basedOn w:val="a3"/>
    <w:uiPriority w:val="99"/>
    <w:qFormat/>
    <w:rsid w:val="0017636C"/>
    <w:rPr>
      <w:rFonts w:cs="Times New Roman"/>
    </w:rPr>
  </w:style>
  <w:style w:type="character" w:customStyle="1" w:styleId="ft1932">
    <w:name w:val="ft1932"/>
    <w:basedOn w:val="a3"/>
    <w:uiPriority w:val="99"/>
    <w:qFormat/>
    <w:rsid w:val="0017636C"/>
    <w:rPr>
      <w:rFonts w:cs="Times New Roman"/>
    </w:rPr>
  </w:style>
  <w:style w:type="character" w:customStyle="1" w:styleId="ft1995">
    <w:name w:val="ft1995"/>
    <w:basedOn w:val="a3"/>
    <w:uiPriority w:val="99"/>
    <w:qFormat/>
    <w:rsid w:val="0017636C"/>
    <w:rPr>
      <w:rFonts w:cs="Times New Roman"/>
    </w:rPr>
  </w:style>
  <w:style w:type="character" w:customStyle="1" w:styleId="ft2033">
    <w:name w:val="ft2033"/>
    <w:basedOn w:val="a3"/>
    <w:uiPriority w:val="99"/>
    <w:qFormat/>
    <w:rsid w:val="0017636C"/>
    <w:rPr>
      <w:rFonts w:cs="Times New Roman"/>
    </w:rPr>
  </w:style>
  <w:style w:type="character" w:customStyle="1" w:styleId="ft11943">
    <w:name w:val="ft11943"/>
    <w:basedOn w:val="a3"/>
    <w:uiPriority w:val="99"/>
    <w:qFormat/>
    <w:rsid w:val="0017636C"/>
    <w:rPr>
      <w:rFonts w:cs="Times New Roman"/>
    </w:rPr>
  </w:style>
  <w:style w:type="character" w:customStyle="1" w:styleId="ft12010">
    <w:name w:val="ft12010"/>
    <w:basedOn w:val="a3"/>
    <w:uiPriority w:val="99"/>
    <w:qFormat/>
    <w:rsid w:val="0017636C"/>
    <w:rPr>
      <w:rFonts w:cs="Times New Roman"/>
    </w:rPr>
  </w:style>
  <w:style w:type="character" w:customStyle="1" w:styleId="ft12050">
    <w:name w:val="ft12050"/>
    <w:basedOn w:val="a3"/>
    <w:uiPriority w:val="99"/>
    <w:qFormat/>
    <w:rsid w:val="0017636C"/>
    <w:rPr>
      <w:rFonts w:cs="Times New Roman"/>
    </w:rPr>
  </w:style>
  <w:style w:type="character" w:customStyle="1" w:styleId="ft12104">
    <w:name w:val="ft12104"/>
    <w:basedOn w:val="a3"/>
    <w:uiPriority w:val="99"/>
    <w:qFormat/>
    <w:rsid w:val="0017636C"/>
    <w:rPr>
      <w:rFonts w:cs="Times New Roman"/>
    </w:rPr>
  </w:style>
  <w:style w:type="character" w:customStyle="1" w:styleId="ft12139">
    <w:name w:val="ft12139"/>
    <w:basedOn w:val="a3"/>
    <w:uiPriority w:val="99"/>
    <w:qFormat/>
    <w:rsid w:val="0017636C"/>
    <w:rPr>
      <w:rFonts w:cs="Times New Roman"/>
    </w:rPr>
  </w:style>
  <w:style w:type="character" w:customStyle="1" w:styleId="ft12166">
    <w:name w:val="ft12166"/>
    <w:basedOn w:val="a3"/>
    <w:uiPriority w:val="99"/>
    <w:qFormat/>
    <w:rsid w:val="0017636C"/>
    <w:rPr>
      <w:rFonts w:cs="Times New Roman"/>
    </w:rPr>
  </w:style>
  <w:style w:type="character" w:customStyle="1" w:styleId="ft12184">
    <w:name w:val="ft12184"/>
    <w:basedOn w:val="a3"/>
    <w:uiPriority w:val="99"/>
    <w:qFormat/>
    <w:rsid w:val="0017636C"/>
    <w:rPr>
      <w:rFonts w:cs="Times New Roman"/>
    </w:rPr>
  </w:style>
  <w:style w:type="character" w:customStyle="1" w:styleId="ft12250">
    <w:name w:val="ft12250"/>
    <w:basedOn w:val="a3"/>
    <w:uiPriority w:val="99"/>
    <w:qFormat/>
    <w:rsid w:val="0017636C"/>
    <w:rPr>
      <w:rFonts w:cs="Times New Roman"/>
    </w:rPr>
  </w:style>
  <w:style w:type="character" w:customStyle="1" w:styleId="ft12278">
    <w:name w:val="ft12278"/>
    <w:basedOn w:val="a3"/>
    <w:uiPriority w:val="99"/>
    <w:qFormat/>
    <w:rsid w:val="0017636C"/>
    <w:rPr>
      <w:rFonts w:cs="Times New Roman"/>
    </w:rPr>
  </w:style>
  <w:style w:type="character" w:customStyle="1" w:styleId="ft12329">
    <w:name w:val="ft12329"/>
    <w:basedOn w:val="a3"/>
    <w:uiPriority w:val="99"/>
    <w:qFormat/>
    <w:rsid w:val="0017636C"/>
    <w:rPr>
      <w:rFonts w:cs="Times New Roman"/>
    </w:rPr>
  </w:style>
  <w:style w:type="character" w:customStyle="1" w:styleId="ft12373">
    <w:name w:val="ft12373"/>
    <w:basedOn w:val="a3"/>
    <w:uiPriority w:val="99"/>
    <w:qFormat/>
    <w:rsid w:val="0017636C"/>
    <w:rPr>
      <w:rFonts w:cs="Times New Roman"/>
    </w:rPr>
  </w:style>
  <w:style w:type="character" w:customStyle="1" w:styleId="ft12374">
    <w:name w:val="ft12374"/>
    <w:basedOn w:val="a3"/>
    <w:uiPriority w:val="99"/>
    <w:qFormat/>
    <w:rsid w:val="0017636C"/>
    <w:rPr>
      <w:rFonts w:cs="Times New Roman"/>
    </w:rPr>
  </w:style>
  <w:style w:type="character" w:customStyle="1" w:styleId="ft12429">
    <w:name w:val="ft12429"/>
    <w:basedOn w:val="a3"/>
    <w:uiPriority w:val="99"/>
    <w:qFormat/>
    <w:rsid w:val="0017636C"/>
    <w:rPr>
      <w:rFonts w:cs="Times New Roman"/>
    </w:rPr>
  </w:style>
  <w:style w:type="character" w:customStyle="1" w:styleId="ft12471">
    <w:name w:val="ft12471"/>
    <w:basedOn w:val="a3"/>
    <w:uiPriority w:val="99"/>
    <w:qFormat/>
    <w:rsid w:val="0017636C"/>
    <w:rPr>
      <w:rFonts w:cs="Times New Roman"/>
    </w:rPr>
  </w:style>
  <w:style w:type="character" w:customStyle="1" w:styleId="ft12500">
    <w:name w:val="ft12500"/>
    <w:basedOn w:val="a3"/>
    <w:uiPriority w:val="99"/>
    <w:qFormat/>
    <w:rsid w:val="0017636C"/>
    <w:rPr>
      <w:rFonts w:cs="Times New Roman"/>
    </w:rPr>
  </w:style>
  <w:style w:type="character" w:customStyle="1" w:styleId="ft12501">
    <w:name w:val="ft12501"/>
    <w:basedOn w:val="a3"/>
    <w:uiPriority w:val="99"/>
    <w:qFormat/>
    <w:rsid w:val="0017636C"/>
    <w:rPr>
      <w:rFonts w:cs="Times New Roman"/>
    </w:rPr>
  </w:style>
  <w:style w:type="character" w:customStyle="1" w:styleId="ft12561">
    <w:name w:val="ft12561"/>
    <w:basedOn w:val="a3"/>
    <w:uiPriority w:val="99"/>
    <w:qFormat/>
    <w:rsid w:val="0017636C"/>
    <w:rPr>
      <w:rFonts w:cs="Times New Roman"/>
    </w:rPr>
  </w:style>
  <w:style w:type="character" w:customStyle="1" w:styleId="ft12562">
    <w:name w:val="ft12562"/>
    <w:basedOn w:val="a3"/>
    <w:uiPriority w:val="99"/>
    <w:qFormat/>
    <w:rsid w:val="0017636C"/>
    <w:rPr>
      <w:rFonts w:cs="Times New Roman"/>
    </w:rPr>
  </w:style>
  <w:style w:type="character" w:customStyle="1" w:styleId="ft12589">
    <w:name w:val="ft12589"/>
    <w:basedOn w:val="a3"/>
    <w:uiPriority w:val="99"/>
    <w:qFormat/>
    <w:rsid w:val="0017636C"/>
    <w:rPr>
      <w:rFonts w:cs="Times New Roman"/>
    </w:rPr>
  </w:style>
  <w:style w:type="character" w:customStyle="1" w:styleId="ft12609">
    <w:name w:val="ft12609"/>
    <w:basedOn w:val="a3"/>
    <w:uiPriority w:val="99"/>
    <w:qFormat/>
    <w:rsid w:val="0017636C"/>
    <w:rPr>
      <w:rFonts w:cs="Times New Roman"/>
    </w:rPr>
  </w:style>
  <w:style w:type="character" w:customStyle="1" w:styleId="ft12670">
    <w:name w:val="ft12670"/>
    <w:basedOn w:val="a3"/>
    <w:uiPriority w:val="99"/>
    <w:qFormat/>
    <w:rsid w:val="0017636C"/>
    <w:rPr>
      <w:rFonts w:cs="Times New Roman"/>
    </w:rPr>
  </w:style>
  <w:style w:type="character" w:customStyle="1" w:styleId="ft12676">
    <w:name w:val="ft12676"/>
    <w:basedOn w:val="a3"/>
    <w:uiPriority w:val="99"/>
    <w:qFormat/>
    <w:rsid w:val="0017636C"/>
    <w:rPr>
      <w:rFonts w:cs="Times New Roman"/>
    </w:rPr>
  </w:style>
  <w:style w:type="character" w:customStyle="1" w:styleId="ft12686">
    <w:name w:val="ft12686"/>
    <w:basedOn w:val="a3"/>
    <w:uiPriority w:val="99"/>
    <w:qFormat/>
    <w:rsid w:val="0017636C"/>
    <w:rPr>
      <w:rFonts w:cs="Times New Roman"/>
    </w:rPr>
  </w:style>
  <w:style w:type="character" w:customStyle="1" w:styleId="ft12696">
    <w:name w:val="ft12696"/>
    <w:basedOn w:val="a3"/>
    <w:uiPriority w:val="99"/>
    <w:qFormat/>
    <w:rsid w:val="0017636C"/>
    <w:rPr>
      <w:rFonts w:cs="Times New Roman"/>
    </w:rPr>
  </w:style>
  <w:style w:type="character" w:customStyle="1" w:styleId="ft12701">
    <w:name w:val="ft12701"/>
    <w:basedOn w:val="a3"/>
    <w:uiPriority w:val="99"/>
    <w:qFormat/>
    <w:rsid w:val="0017636C"/>
    <w:rPr>
      <w:rFonts w:cs="Times New Roman"/>
    </w:rPr>
  </w:style>
  <w:style w:type="character" w:customStyle="1" w:styleId="ft12708">
    <w:name w:val="ft12708"/>
    <w:basedOn w:val="a3"/>
    <w:uiPriority w:val="99"/>
    <w:qFormat/>
    <w:rsid w:val="0017636C"/>
    <w:rPr>
      <w:rFonts w:cs="Times New Roman"/>
    </w:rPr>
  </w:style>
  <w:style w:type="character" w:customStyle="1" w:styleId="ft12715">
    <w:name w:val="ft12715"/>
    <w:basedOn w:val="a3"/>
    <w:uiPriority w:val="99"/>
    <w:qFormat/>
    <w:rsid w:val="0017636C"/>
    <w:rPr>
      <w:rFonts w:cs="Times New Roman"/>
    </w:rPr>
  </w:style>
  <w:style w:type="character" w:customStyle="1" w:styleId="ft12722">
    <w:name w:val="ft12722"/>
    <w:basedOn w:val="a3"/>
    <w:uiPriority w:val="99"/>
    <w:qFormat/>
    <w:rsid w:val="0017636C"/>
    <w:rPr>
      <w:rFonts w:cs="Times New Roman"/>
    </w:rPr>
  </w:style>
  <w:style w:type="character" w:customStyle="1" w:styleId="ft12787">
    <w:name w:val="ft12787"/>
    <w:basedOn w:val="a3"/>
    <w:uiPriority w:val="99"/>
    <w:qFormat/>
    <w:rsid w:val="0017636C"/>
    <w:rPr>
      <w:rFonts w:cs="Times New Roman"/>
    </w:rPr>
  </w:style>
  <w:style w:type="character" w:customStyle="1" w:styleId="ft12790">
    <w:name w:val="ft12790"/>
    <w:basedOn w:val="a3"/>
    <w:uiPriority w:val="99"/>
    <w:qFormat/>
    <w:rsid w:val="0017636C"/>
    <w:rPr>
      <w:rFonts w:cs="Times New Roman"/>
    </w:rPr>
  </w:style>
  <w:style w:type="character" w:customStyle="1" w:styleId="ft12850">
    <w:name w:val="ft12850"/>
    <w:basedOn w:val="a3"/>
    <w:uiPriority w:val="99"/>
    <w:qFormat/>
    <w:rsid w:val="0017636C"/>
    <w:rPr>
      <w:rFonts w:cs="Times New Roman"/>
    </w:rPr>
  </w:style>
  <w:style w:type="character" w:customStyle="1" w:styleId="ft12896">
    <w:name w:val="ft12896"/>
    <w:basedOn w:val="a3"/>
    <w:uiPriority w:val="99"/>
    <w:qFormat/>
    <w:rsid w:val="0017636C"/>
    <w:rPr>
      <w:rFonts w:cs="Times New Roman"/>
    </w:rPr>
  </w:style>
  <w:style w:type="character" w:customStyle="1" w:styleId="ft12942">
    <w:name w:val="ft12942"/>
    <w:basedOn w:val="a3"/>
    <w:uiPriority w:val="99"/>
    <w:qFormat/>
    <w:rsid w:val="0017636C"/>
    <w:rPr>
      <w:rFonts w:cs="Times New Roman"/>
    </w:rPr>
  </w:style>
  <w:style w:type="character" w:customStyle="1" w:styleId="ft12991">
    <w:name w:val="ft12991"/>
    <w:basedOn w:val="a3"/>
    <w:uiPriority w:val="99"/>
    <w:qFormat/>
    <w:rsid w:val="0017636C"/>
    <w:rPr>
      <w:rFonts w:cs="Times New Roman"/>
    </w:rPr>
  </w:style>
  <w:style w:type="character" w:customStyle="1" w:styleId="ft13046">
    <w:name w:val="ft13046"/>
    <w:basedOn w:val="a3"/>
    <w:uiPriority w:val="99"/>
    <w:qFormat/>
    <w:rsid w:val="0017636C"/>
    <w:rPr>
      <w:rFonts w:cs="Times New Roman"/>
    </w:rPr>
  </w:style>
  <w:style w:type="character" w:customStyle="1" w:styleId="ft13079">
    <w:name w:val="ft13079"/>
    <w:basedOn w:val="a3"/>
    <w:uiPriority w:val="99"/>
    <w:qFormat/>
    <w:rsid w:val="0017636C"/>
    <w:rPr>
      <w:rFonts w:cs="Times New Roman"/>
    </w:rPr>
  </w:style>
  <w:style w:type="character" w:customStyle="1" w:styleId="ft13129">
    <w:name w:val="ft13129"/>
    <w:basedOn w:val="a3"/>
    <w:uiPriority w:val="99"/>
    <w:qFormat/>
    <w:rsid w:val="0017636C"/>
    <w:rPr>
      <w:rFonts w:cs="Times New Roman"/>
    </w:rPr>
  </w:style>
  <w:style w:type="character" w:customStyle="1" w:styleId="ft13186">
    <w:name w:val="ft13186"/>
    <w:basedOn w:val="a3"/>
    <w:uiPriority w:val="99"/>
    <w:qFormat/>
    <w:rsid w:val="0017636C"/>
    <w:rPr>
      <w:rFonts w:cs="Times New Roman"/>
    </w:rPr>
  </w:style>
  <w:style w:type="character" w:customStyle="1" w:styleId="ft13226">
    <w:name w:val="ft13226"/>
    <w:basedOn w:val="a3"/>
    <w:uiPriority w:val="99"/>
    <w:qFormat/>
    <w:rsid w:val="0017636C"/>
    <w:rPr>
      <w:rFonts w:cs="Times New Roman"/>
    </w:rPr>
  </w:style>
  <w:style w:type="character" w:customStyle="1" w:styleId="ft13271">
    <w:name w:val="ft13271"/>
    <w:basedOn w:val="a3"/>
    <w:uiPriority w:val="99"/>
    <w:qFormat/>
    <w:rsid w:val="0017636C"/>
    <w:rPr>
      <w:rFonts w:cs="Times New Roman"/>
    </w:rPr>
  </w:style>
  <w:style w:type="character" w:customStyle="1" w:styleId="ft13309">
    <w:name w:val="ft13309"/>
    <w:basedOn w:val="a3"/>
    <w:uiPriority w:val="99"/>
    <w:qFormat/>
    <w:rsid w:val="0017636C"/>
    <w:rPr>
      <w:rFonts w:cs="Times New Roman"/>
    </w:rPr>
  </w:style>
  <w:style w:type="character" w:customStyle="1" w:styleId="ft13366">
    <w:name w:val="ft13366"/>
    <w:basedOn w:val="a3"/>
    <w:uiPriority w:val="99"/>
    <w:qFormat/>
    <w:rsid w:val="0017636C"/>
    <w:rPr>
      <w:rFonts w:cs="Times New Roman"/>
    </w:rPr>
  </w:style>
  <w:style w:type="character" w:customStyle="1" w:styleId="ft13418">
    <w:name w:val="ft13418"/>
    <w:basedOn w:val="a3"/>
    <w:uiPriority w:val="99"/>
    <w:qFormat/>
    <w:rsid w:val="0017636C"/>
    <w:rPr>
      <w:rFonts w:cs="Times New Roman"/>
    </w:rPr>
  </w:style>
  <w:style w:type="character" w:customStyle="1" w:styleId="ft13441">
    <w:name w:val="ft13441"/>
    <w:basedOn w:val="a3"/>
    <w:uiPriority w:val="99"/>
    <w:qFormat/>
    <w:rsid w:val="0017636C"/>
    <w:rPr>
      <w:rFonts w:cs="Times New Roman"/>
    </w:rPr>
  </w:style>
  <w:style w:type="character" w:customStyle="1" w:styleId="ft13487">
    <w:name w:val="ft13487"/>
    <w:basedOn w:val="a3"/>
    <w:uiPriority w:val="99"/>
    <w:qFormat/>
    <w:rsid w:val="0017636C"/>
    <w:rPr>
      <w:rFonts w:cs="Times New Roman"/>
    </w:rPr>
  </w:style>
  <w:style w:type="character" w:customStyle="1" w:styleId="ft13488">
    <w:name w:val="ft13488"/>
    <w:basedOn w:val="a3"/>
    <w:uiPriority w:val="99"/>
    <w:qFormat/>
    <w:rsid w:val="0017636C"/>
    <w:rPr>
      <w:rFonts w:cs="Times New Roman"/>
    </w:rPr>
  </w:style>
  <w:style w:type="character" w:customStyle="1" w:styleId="ft13494">
    <w:name w:val="ft13494"/>
    <w:basedOn w:val="a3"/>
    <w:uiPriority w:val="99"/>
    <w:qFormat/>
    <w:rsid w:val="0017636C"/>
    <w:rPr>
      <w:rFonts w:cs="Times New Roman"/>
    </w:rPr>
  </w:style>
  <w:style w:type="character" w:customStyle="1" w:styleId="ft13500">
    <w:name w:val="ft13500"/>
    <w:basedOn w:val="a3"/>
    <w:uiPriority w:val="99"/>
    <w:qFormat/>
    <w:rsid w:val="0017636C"/>
    <w:rPr>
      <w:rFonts w:cs="Times New Roman"/>
    </w:rPr>
  </w:style>
  <w:style w:type="character" w:customStyle="1" w:styleId="ft13505">
    <w:name w:val="ft13505"/>
    <w:basedOn w:val="a3"/>
    <w:uiPriority w:val="99"/>
    <w:qFormat/>
    <w:rsid w:val="0017636C"/>
    <w:rPr>
      <w:rFonts w:cs="Times New Roman"/>
    </w:rPr>
  </w:style>
  <w:style w:type="character" w:customStyle="1" w:styleId="ft13518">
    <w:name w:val="ft13518"/>
    <w:basedOn w:val="a3"/>
    <w:uiPriority w:val="99"/>
    <w:qFormat/>
    <w:rsid w:val="0017636C"/>
    <w:rPr>
      <w:rFonts w:cs="Times New Roman"/>
    </w:rPr>
  </w:style>
  <w:style w:type="character" w:customStyle="1" w:styleId="ft13525">
    <w:name w:val="ft13525"/>
    <w:basedOn w:val="a3"/>
    <w:uiPriority w:val="99"/>
    <w:qFormat/>
    <w:rsid w:val="0017636C"/>
    <w:rPr>
      <w:rFonts w:cs="Times New Roman"/>
    </w:rPr>
  </w:style>
  <w:style w:type="character" w:customStyle="1" w:styleId="ft13537">
    <w:name w:val="ft13537"/>
    <w:basedOn w:val="a3"/>
    <w:uiPriority w:val="99"/>
    <w:qFormat/>
    <w:rsid w:val="0017636C"/>
    <w:rPr>
      <w:rFonts w:cs="Times New Roman"/>
    </w:rPr>
  </w:style>
  <w:style w:type="character" w:customStyle="1" w:styleId="ft13542">
    <w:name w:val="ft13542"/>
    <w:basedOn w:val="a3"/>
    <w:uiPriority w:val="99"/>
    <w:qFormat/>
    <w:rsid w:val="0017636C"/>
    <w:rPr>
      <w:rFonts w:cs="Times New Roman"/>
    </w:rPr>
  </w:style>
  <w:style w:type="character" w:customStyle="1" w:styleId="ft13555">
    <w:name w:val="ft13555"/>
    <w:basedOn w:val="a3"/>
    <w:uiPriority w:val="99"/>
    <w:qFormat/>
    <w:rsid w:val="0017636C"/>
    <w:rPr>
      <w:rFonts w:cs="Times New Roman"/>
    </w:rPr>
  </w:style>
  <w:style w:type="character" w:customStyle="1" w:styleId="ft13563">
    <w:name w:val="ft13563"/>
    <w:basedOn w:val="a3"/>
    <w:uiPriority w:val="99"/>
    <w:qFormat/>
    <w:rsid w:val="0017636C"/>
    <w:rPr>
      <w:rFonts w:cs="Times New Roman"/>
    </w:rPr>
  </w:style>
  <w:style w:type="character" w:customStyle="1" w:styleId="ft13566">
    <w:name w:val="ft13566"/>
    <w:basedOn w:val="a3"/>
    <w:uiPriority w:val="99"/>
    <w:qFormat/>
    <w:rsid w:val="0017636C"/>
    <w:rPr>
      <w:rFonts w:cs="Times New Roman"/>
    </w:rPr>
  </w:style>
  <w:style w:type="character" w:customStyle="1" w:styleId="ft13578">
    <w:name w:val="ft13578"/>
    <w:basedOn w:val="a3"/>
    <w:uiPriority w:val="99"/>
    <w:qFormat/>
    <w:rsid w:val="0017636C"/>
    <w:rPr>
      <w:rFonts w:cs="Times New Roman"/>
    </w:rPr>
  </w:style>
  <w:style w:type="character" w:customStyle="1" w:styleId="ft13580">
    <w:name w:val="ft13580"/>
    <w:basedOn w:val="a3"/>
    <w:uiPriority w:val="99"/>
    <w:qFormat/>
    <w:rsid w:val="0017636C"/>
    <w:rPr>
      <w:rFonts w:cs="Times New Roman"/>
    </w:rPr>
  </w:style>
  <w:style w:type="character" w:customStyle="1" w:styleId="ft13588">
    <w:name w:val="ft13588"/>
    <w:basedOn w:val="a3"/>
    <w:uiPriority w:val="99"/>
    <w:qFormat/>
    <w:rsid w:val="0017636C"/>
    <w:rPr>
      <w:rFonts w:cs="Times New Roman"/>
    </w:rPr>
  </w:style>
  <w:style w:type="character" w:customStyle="1" w:styleId="ft13644">
    <w:name w:val="ft13644"/>
    <w:basedOn w:val="a3"/>
    <w:uiPriority w:val="99"/>
    <w:qFormat/>
    <w:rsid w:val="0017636C"/>
    <w:rPr>
      <w:rFonts w:cs="Times New Roman"/>
    </w:rPr>
  </w:style>
  <w:style w:type="character" w:customStyle="1" w:styleId="ft13668">
    <w:name w:val="ft13668"/>
    <w:basedOn w:val="a3"/>
    <w:uiPriority w:val="99"/>
    <w:qFormat/>
    <w:rsid w:val="0017636C"/>
    <w:rPr>
      <w:rFonts w:cs="Times New Roman"/>
    </w:rPr>
  </w:style>
  <w:style w:type="character" w:customStyle="1" w:styleId="ft13712">
    <w:name w:val="ft13712"/>
    <w:basedOn w:val="a3"/>
    <w:uiPriority w:val="99"/>
    <w:qFormat/>
    <w:rsid w:val="0017636C"/>
    <w:rPr>
      <w:rFonts w:cs="Times New Roman"/>
    </w:rPr>
  </w:style>
  <w:style w:type="character" w:customStyle="1" w:styleId="ft13768">
    <w:name w:val="ft13768"/>
    <w:basedOn w:val="a3"/>
    <w:uiPriority w:val="99"/>
    <w:qFormat/>
    <w:rsid w:val="0017636C"/>
    <w:rPr>
      <w:rFonts w:cs="Times New Roman"/>
    </w:rPr>
  </w:style>
  <w:style w:type="character" w:customStyle="1" w:styleId="ft13810">
    <w:name w:val="ft13810"/>
    <w:basedOn w:val="a3"/>
    <w:uiPriority w:val="99"/>
    <w:qFormat/>
    <w:rsid w:val="0017636C"/>
    <w:rPr>
      <w:rFonts w:cs="Times New Roman"/>
    </w:rPr>
  </w:style>
  <w:style w:type="character" w:customStyle="1" w:styleId="ft13834">
    <w:name w:val="ft13834"/>
    <w:basedOn w:val="a3"/>
    <w:uiPriority w:val="99"/>
    <w:qFormat/>
    <w:rsid w:val="0017636C"/>
    <w:rPr>
      <w:rFonts w:cs="Times New Roman"/>
    </w:rPr>
  </w:style>
  <w:style w:type="character" w:customStyle="1" w:styleId="ft13885">
    <w:name w:val="ft13885"/>
    <w:basedOn w:val="a3"/>
    <w:uiPriority w:val="99"/>
    <w:qFormat/>
    <w:rsid w:val="0017636C"/>
    <w:rPr>
      <w:rFonts w:cs="Times New Roman"/>
    </w:rPr>
  </w:style>
  <w:style w:type="paragraph" w:customStyle="1" w:styleId="TimesNewRoman">
    <w:name w:val="Стиль Основной текст + Times New Roman по ширине Первая строка:  ..."/>
    <w:basedOn w:val="aff1"/>
    <w:uiPriority w:val="99"/>
    <w:qFormat/>
    <w:rsid w:val="0017636C"/>
    <w:pPr>
      <w:spacing w:line="240" w:lineRule="auto"/>
      <w:ind w:firstLine="720"/>
      <w:jc w:val="both"/>
    </w:pPr>
  </w:style>
  <w:style w:type="character" w:customStyle="1" w:styleId="afffff2">
    <w:name w:val="Оглавление"/>
    <w:uiPriority w:val="99"/>
    <w:qFormat/>
    <w:rsid w:val="0017636C"/>
    <w:rPr>
      <w:rFonts w:ascii="Times New Roman" w:hAnsi="Times New Roman"/>
      <w:b/>
      <w:i/>
      <w:sz w:val="28"/>
    </w:rPr>
  </w:style>
  <w:style w:type="character" w:customStyle="1" w:styleId="postbody">
    <w:name w:val="postbody"/>
    <w:basedOn w:val="a3"/>
    <w:uiPriority w:val="99"/>
    <w:qFormat/>
    <w:rsid w:val="0017636C"/>
    <w:rPr>
      <w:rFonts w:cs="Times New Roman"/>
    </w:rPr>
  </w:style>
  <w:style w:type="character" w:customStyle="1" w:styleId="FontStyle41">
    <w:name w:val="Font Style41"/>
    <w:uiPriority w:val="99"/>
    <w:qFormat/>
    <w:rsid w:val="0017636C"/>
    <w:rPr>
      <w:rFonts w:ascii="Times New Roman" w:hAnsi="Times New Roman"/>
      <w:sz w:val="22"/>
    </w:rPr>
  </w:style>
  <w:style w:type="paragraph" w:customStyle="1" w:styleId="Style34">
    <w:name w:val="Style34"/>
    <w:basedOn w:val="a2"/>
    <w:uiPriority w:val="99"/>
    <w:qFormat/>
    <w:rsid w:val="0017636C"/>
    <w:pPr>
      <w:autoSpaceDE w:val="0"/>
      <w:autoSpaceDN w:val="0"/>
      <w:adjustRightInd w:val="0"/>
      <w:snapToGrid/>
      <w:spacing w:before="0" w:after="0" w:line="274" w:lineRule="exact"/>
    </w:pPr>
    <w:rPr>
      <w:rFonts w:eastAsia="Times New Roman"/>
      <w:szCs w:val="24"/>
    </w:rPr>
  </w:style>
  <w:style w:type="character" w:customStyle="1" w:styleId="submenu-table">
    <w:name w:val="submenu-table"/>
    <w:uiPriority w:val="99"/>
    <w:qFormat/>
    <w:rsid w:val="0017636C"/>
  </w:style>
  <w:style w:type="character" w:customStyle="1" w:styleId="Heading2Char1">
    <w:name w:val="Heading 2 Char1"/>
    <w:uiPriority w:val="99"/>
    <w:locked/>
    <w:rsid w:val="0017636C"/>
    <w:rPr>
      <w:rFonts w:ascii="Times New Roman" w:hAnsi="Times New Roman"/>
      <w:sz w:val="24"/>
    </w:rPr>
  </w:style>
  <w:style w:type="character" w:customStyle="1" w:styleId="FontStyle48">
    <w:name w:val="Font Style48"/>
    <w:uiPriority w:val="99"/>
    <w:qFormat/>
    <w:rsid w:val="0017636C"/>
    <w:rPr>
      <w:rFonts w:ascii="Times New Roman" w:hAnsi="Times New Roman"/>
      <w:i/>
      <w:sz w:val="18"/>
    </w:rPr>
  </w:style>
  <w:style w:type="paragraph" w:customStyle="1" w:styleId="1f8">
    <w:name w:val="Стиль Заголовок 1 + все прописные"/>
    <w:basedOn w:val="10"/>
    <w:uiPriority w:val="99"/>
    <w:qFormat/>
    <w:rsid w:val="0017636C"/>
    <w:pPr>
      <w:keepNext/>
      <w:keepLines/>
      <w:tabs>
        <w:tab w:val="clear" w:pos="567"/>
        <w:tab w:val="clear" w:pos="680"/>
        <w:tab w:val="clear" w:pos="1106"/>
        <w:tab w:val="clear" w:pos="1729"/>
        <w:tab w:val="clear" w:pos="7002"/>
      </w:tabs>
      <w:autoSpaceDE/>
      <w:autoSpaceDN/>
      <w:adjustRightInd/>
      <w:spacing w:before="240" w:after="60"/>
      <w:ind w:left="360" w:hanging="360"/>
      <w:jc w:val="left"/>
    </w:pPr>
    <w:rPr>
      <w:rFonts w:ascii="Arial" w:hAnsi="Arial"/>
      <w:b/>
      <w:bCs/>
      <w:sz w:val="32"/>
      <w:szCs w:val="32"/>
    </w:rPr>
  </w:style>
  <w:style w:type="paragraph" w:customStyle="1" w:styleId="Style13">
    <w:name w:val="Style13"/>
    <w:basedOn w:val="a2"/>
    <w:uiPriority w:val="99"/>
    <w:qFormat/>
    <w:rsid w:val="0017636C"/>
    <w:pPr>
      <w:autoSpaceDE w:val="0"/>
      <w:autoSpaceDN w:val="0"/>
      <w:adjustRightInd w:val="0"/>
      <w:snapToGrid/>
      <w:spacing w:before="0" w:after="0"/>
    </w:pPr>
    <w:rPr>
      <w:rFonts w:eastAsia="Times New Roman"/>
      <w:szCs w:val="24"/>
    </w:rPr>
  </w:style>
  <w:style w:type="character" w:customStyle="1" w:styleId="FontStyle51">
    <w:name w:val="Font Style51"/>
    <w:uiPriority w:val="99"/>
    <w:qFormat/>
    <w:rsid w:val="0017636C"/>
    <w:rPr>
      <w:rFonts w:ascii="Times New Roman" w:hAnsi="Times New Roman"/>
      <w:b/>
      <w:sz w:val="18"/>
    </w:rPr>
  </w:style>
  <w:style w:type="character" w:customStyle="1" w:styleId="FontStyle75">
    <w:name w:val="Font Style75"/>
    <w:uiPriority w:val="99"/>
    <w:qFormat/>
    <w:rsid w:val="0017636C"/>
    <w:rPr>
      <w:rFonts w:ascii="Times New Roman" w:hAnsi="Times New Roman"/>
      <w:b/>
      <w:sz w:val="16"/>
    </w:rPr>
  </w:style>
  <w:style w:type="character" w:customStyle="1" w:styleId="FontStyle56">
    <w:name w:val="Font Style56"/>
    <w:uiPriority w:val="99"/>
    <w:qFormat/>
    <w:rsid w:val="0017636C"/>
    <w:rPr>
      <w:rFonts w:ascii="Times New Roman" w:hAnsi="Times New Roman"/>
      <w:b/>
      <w:spacing w:val="-10"/>
      <w:sz w:val="18"/>
    </w:rPr>
  </w:style>
  <w:style w:type="character" w:customStyle="1" w:styleId="FontStyle57">
    <w:name w:val="Font Style57"/>
    <w:uiPriority w:val="99"/>
    <w:qFormat/>
    <w:rsid w:val="0017636C"/>
    <w:rPr>
      <w:rFonts w:ascii="Times New Roman" w:hAnsi="Times New Roman"/>
      <w:b/>
      <w:spacing w:val="-10"/>
      <w:sz w:val="22"/>
    </w:rPr>
  </w:style>
  <w:style w:type="character" w:customStyle="1" w:styleId="FontStyle59">
    <w:name w:val="Font Style59"/>
    <w:uiPriority w:val="99"/>
    <w:qFormat/>
    <w:rsid w:val="0017636C"/>
    <w:rPr>
      <w:rFonts w:ascii="Candara" w:hAnsi="Candara"/>
      <w:b/>
      <w:i/>
      <w:sz w:val="16"/>
    </w:rPr>
  </w:style>
  <w:style w:type="character" w:customStyle="1" w:styleId="afffff3">
    <w:name w:val="Выделенный"/>
    <w:uiPriority w:val="99"/>
    <w:qFormat/>
    <w:rsid w:val="0017636C"/>
    <w:rPr>
      <w:b/>
      <w:lang w:val="ru-RU" w:eastAsia="ru-RU"/>
    </w:rPr>
  </w:style>
  <w:style w:type="character" w:customStyle="1" w:styleId="1f9">
    <w:name w:val="Слабое выделение1"/>
    <w:basedOn w:val="a3"/>
    <w:uiPriority w:val="99"/>
    <w:qFormat/>
    <w:rsid w:val="0017636C"/>
    <w:rPr>
      <w:rFonts w:cs="Times New Roman"/>
      <w:i/>
      <w:color w:val="808080"/>
    </w:rPr>
  </w:style>
  <w:style w:type="paragraph" w:customStyle="1" w:styleId="1fa">
    <w:name w:val="стиль1"/>
    <w:basedOn w:val="a2"/>
    <w:uiPriority w:val="99"/>
    <w:qFormat/>
    <w:rsid w:val="0017636C"/>
    <w:pPr>
      <w:widowControl/>
      <w:snapToGrid/>
      <w:spacing w:beforeAutospacing="1" w:afterAutospacing="1"/>
    </w:pPr>
    <w:rPr>
      <w:rFonts w:eastAsia="Times New Roman"/>
      <w:szCs w:val="24"/>
    </w:rPr>
  </w:style>
  <w:style w:type="character" w:customStyle="1" w:styleId="textcopy">
    <w:name w:val="textcopy"/>
    <w:basedOn w:val="a3"/>
    <w:uiPriority w:val="99"/>
    <w:qFormat/>
    <w:rsid w:val="0017636C"/>
    <w:rPr>
      <w:rFonts w:cs="Times New Roman"/>
    </w:rPr>
  </w:style>
  <w:style w:type="paragraph" w:customStyle="1" w:styleId="2Arial">
    <w:name w:val="Стиль Заголовок 2 + Arial"/>
    <w:basedOn w:val="20"/>
    <w:uiPriority w:val="99"/>
    <w:qFormat/>
    <w:rsid w:val="0017636C"/>
    <w:pPr>
      <w:keepNext/>
      <w:tabs>
        <w:tab w:val="clear" w:pos="567"/>
        <w:tab w:val="clear" w:pos="680"/>
        <w:tab w:val="clear" w:pos="1106"/>
        <w:tab w:val="clear" w:pos="1729"/>
        <w:tab w:val="clear" w:pos="7002"/>
        <w:tab w:val="left" w:pos="792"/>
      </w:tabs>
      <w:autoSpaceDE/>
      <w:autoSpaceDN/>
      <w:adjustRightInd/>
      <w:spacing w:before="240" w:after="60"/>
      <w:ind w:left="792" w:hanging="432"/>
      <w:jc w:val="left"/>
    </w:pPr>
    <w:rPr>
      <w:rFonts w:ascii="Arial" w:hAnsi="Arial"/>
      <w:b/>
      <w:bCs/>
      <w:kern w:val="32"/>
      <w:sz w:val="24"/>
      <w:szCs w:val="28"/>
    </w:rPr>
  </w:style>
  <w:style w:type="paragraph" w:customStyle="1" w:styleId="11d">
    <w:name w:val="Заголовок 1.1"/>
    <w:basedOn w:val="a2"/>
    <w:uiPriority w:val="99"/>
    <w:qFormat/>
    <w:rsid w:val="0017636C"/>
    <w:pPr>
      <w:widowControl/>
      <w:shd w:val="clear" w:color="auto" w:fill="FFFFFF"/>
      <w:snapToGrid/>
      <w:spacing w:before="240" w:after="60"/>
    </w:pPr>
    <w:rPr>
      <w:rFonts w:ascii="Arial" w:eastAsia="Times New Roman" w:hAnsi="Arial"/>
      <w:b/>
      <w:bCs/>
      <w:sz w:val="32"/>
    </w:rPr>
  </w:style>
  <w:style w:type="paragraph" w:customStyle="1" w:styleId="ConsNormal">
    <w:name w:val="ConsNormal"/>
    <w:link w:val="ConsNormal0"/>
    <w:uiPriority w:val="99"/>
    <w:qFormat/>
    <w:rsid w:val="0017636C"/>
    <w:pPr>
      <w:autoSpaceDE w:val="0"/>
      <w:autoSpaceDN w:val="0"/>
      <w:adjustRightInd w:val="0"/>
      <w:spacing w:after="0" w:line="240" w:lineRule="auto"/>
      <w:ind w:firstLine="720"/>
    </w:pPr>
    <w:rPr>
      <w:rFonts w:ascii="Arial" w:eastAsia="Calibri" w:hAnsi="Arial" w:cs="Times New Roman"/>
      <w:lang w:eastAsia="ru-RU"/>
    </w:rPr>
  </w:style>
  <w:style w:type="character" w:customStyle="1" w:styleId="style21">
    <w:name w:val="style21"/>
    <w:uiPriority w:val="99"/>
    <w:qFormat/>
    <w:rsid w:val="0017636C"/>
  </w:style>
  <w:style w:type="paragraph" w:customStyle="1" w:styleId="justify2">
    <w:name w:val="justify2"/>
    <w:basedOn w:val="a2"/>
    <w:uiPriority w:val="99"/>
    <w:qFormat/>
    <w:rsid w:val="0017636C"/>
    <w:pPr>
      <w:widowControl/>
      <w:snapToGrid/>
      <w:spacing w:beforeAutospacing="1" w:afterAutospacing="1"/>
      <w:ind w:firstLine="600"/>
      <w:jc w:val="both"/>
    </w:pPr>
    <w:rPr>
      <w:rFonts w:ascii="Arial Unicode MS" w:eastAsia="Times New Roman" w:cs="Arial Unicode MS"/>
      <w:szCs w:val="24"/>
    </w:rPr>
  </w:style>
  <w:style w:type="paragraph" w:customStyle="1" w:styleId="H5">
    <w:name w:val="H5"/>
    <w:basedOn w:val="a2"/>
    <w:next w:val="a2"/>
    <w:uiPriority w:val="99"/>
    <w:qFormat/>
    <w:rsid w:val="0017636C"/>
    <w:pPr>
      <w:keepNext/>
      <w:widowControl/>
      <w:outlineLvl w:val="5"/>
    </w:pPr>
    <w:rPr>
      <w:rFonts w:eastAsia="Times New Roman"/>
      <w:b/>
      <w:sz w:val="20"/>
    </w:rPr>
  </w:style>
  <w:style w:type="character" w:customStyle="1" w:styleId="3d">
    <w:name w:val="Знак Знак Знак3"/>
    <w:uiPriority w:val="99"/>
    <w:qFormat/>
    <w:rsid w:val="0017636C"/>
    <w:rPr>
      <w:rFonts w:ascii="Times New Roman" w:hAnsi="Times New Roman"/>
      <w:b/>
      <w:caps/>
      <w:sz w:val="28"/>
    </w:rPr>
  </w:style>
  <w:style w:type="character" w:customStyle="1" w:styleId="FontStyle185">
    <w:name w:val="Font Style185"/>
    <w:uiPriority w:val="99"/>
    <w:qFormat/>
    <w:rsid w:val="0017636C"/>
    <w:rPr>
      <w:rFonts w:ascii="Times New Roman" w:hAnsi="Times New Roman"/>
      <w:sz w:val="18"/>
    </w:rPr>
  </w:style>
  <w:style w:type="character" w:customStyle="1" w:styleId="FontStyle179">
    <w:name w:val="Font Style179"/>
    <w:uiPriority w:val="99"/>
    <w:qFormat/>
    <w:rsid w:val="0017636C"/>
    <w:rPr>
      <w:rFonts w:ascii="Times New Roman" w:hAnsi="Times New Roman"/>
      <w:i/>
      <w:sz w:val="18"/>
    </w:rPr>
  </w:style>
  <w:style w:type="paragraph" w:customStyle="1" w:styleId="Style66">
    <w:name w:val="Style66"/>
    <w:basedOn w:val="a2"/>
    <w:uiPriority w:val="99"/>
    <w:qFormat/>
    <w:rsid w:val="0017636C"/>
    <w:pPr>
      <w:autoSpaceDE w:val="0"/>
      <w:autoSpaceDN w:val="0"/>
      <w:adjustRightInd w:val="0"/>
      <w:snapToGrid/>
      <w:spacing w:before="0" w:after="0"/>
    </w:pPr>
    <w:rPr>
      <w:rFonts w:eastAsia="Times New Roman"/>
      <w:szCs w:val="24"/>
    </w:rPr>
  </w:style>
  <w:style w:type="paragraph" w:customStyle="1" w:styleId="Style71">
    <w:name w:val="Style71"/>
    <w:basedOn w:val="a2"/>
    <w:uiPriority w:val="99"/>
    <w:qFormat/>
    <w:rsid w:val="0017636C"/>
    <w:pPr>
      <w:autoSpaceDE w:val="0"/>
      <w:autoSpaceDN w:val="0"/>
      <w:adjustRightInd w:val="0"/>
      <w:snapToGrid/>
      <w:spacing w:before="0" w:after="0" w:line="250" w:lineRule="exact"/>
      <w:ind w:firstLine="302"/>
      <w:jc w:val="both"/>
    </w:pPr>
    <w:rPr>
      <w:rFonts w:eastAsia="Times New Roman"/>
      <w:szCs w:val="24"/>
    </w:rPr>
  </w:style>
  <w:style w:type="character" w:customStyle="1" w:styleId="FontStyle266">
    <w:name w:val="Font Style266"/>
    <w:uiPriority w:val="99"/>
    <w:qFormat/>
    <w:rsid w:val="0017636C"/>
    <w:rPr>
      <w:rFonts w:ascii="Times New Roman" w:hAnsi="Times New Roman"/>
      <w:sz w:val="18"/>
    </w:rPr>
  </w:style>
  <w:style w:type="character" w:customStyle="1" w:styleId="FontStyle267">
    <w:name w:val="Font Style267"/>
    <w:uiPriority w:val="99"/>
    <w:qFormat/>
    <w:rsid w:val="0017636C"/>
    <w:rPr>
      <w:rFonts w:ascii="Times New Roman" w:hAnsi="Times New Roman"/>
      <w:i/>
      <w:sz w:val="18"/>
    </w:rPr>
  </w:style>
  <w:style w:type="character" w:customStyle="1" w:styleId="FontStyle202">
    <w:name w:val="Font Style202"/>
    <w:uiPriority w:val="99"/>
    <w:qFormat/>
    <w:rsid w:val="0017636C"/>
    <w:rPr>
      <w:rFonts w:ascii="Times New Roman" w:hAnsi="Times New Roman"/>
      <w:sz w:val="18"/>
    </w:rPr>
  </w:style>
  <w:style w:type="character" w:customStyle="1" w:styleId="FontStyle564">
    <w:name w:val="Font Style564"/>
    <w:uiPriority w:val="99"/>
    <w:qFormat/>
    <w:rsid w:val="0017636C"/>
    <w:rPr>
      <w:rFonts w:ascii="Times New Roman" w:hAnsi="Times New Roman"/>
      <w:sz w:val="20"/>
    </w:rPr>
  </w:style>
  <w:style w:type="character" w:customStyle="1" w:styleId="FontStyle592">
    <w:name w:val="Font Style592"/>
    <w:uiPriority w:val="99"/>
    <w:qFormat/>
    <w:rsid w:val="0017636C"/>
    <w:rPr>
      <w:rFonts w:ascii="Franklin Gothic Medium Cond" w:hAnsi="Franklin Gothic Medium Cond"/>
      <w:i/>
      <w:spacing w:val="30"/>
      <w:sz w:val="20"/>
    </w:rPr>
  </w:style>
  <w:style w:type="character" w:customStyle="1" w:styleId="FontStyle563">
    <w:name w:val="Font Style563"/>
    <w:uiPriority w:val="99"/>
    <w:qFormat/>
    <w:rsid w:val="0017636C"/>
    <w:rPr>
      <w:rFonts w:ascii="Times New Roman" w:hAnsi="Times New Roman"/>
      <w:b/>
      <w:sz w:val="20"/>
    </w:rPr>
  </w:style>
  <w:style w:type="paragraph" w:customStyle="1" w:styleId="Style113">
    <w:name w:val="Style113"/>
    <w:basedOn w:val="a2"/>
    <w:uiPriority w:val="99"/>
    <w:qFormat/>
    <w:rsid w:val="0017636C"/>
    <w:pPr>
      <w:autoSpaceDE w:val="0"/>
      <w:autoSpaceDN w:val="0"/>
      <w:adjustRightInd w:val="0"/>
      <w:snapToGrid/>
      <w:spacing w:before="0" w:after="0"/>
    </w:pPr>
    <w:rPr>
      <w:rFonts w:eastAsia="Times New Roman"/>
      <w:szCs w:val="24"/>
    </w:rPr>
  </w:style>
  <w:style w:type="character" w:customStyle="1" w:styleId="FontStyle134">
    <w:name w:val="Font Style134"/>
    <w:uiPriority w:val="99"/>
    <w:qFormat/>
    <w:rsid w:val="0017636C"/>
    <w:rPr>
      <w:rFonts w:ascii="Times New Roman" w:hAnsi="Times New Roman"/>
      <w:b/>
      <w:sz w:val="18"/>
    </w:rPr>
  </w:style>
  <w:style w:type="character" w:customStyle="1" w:styleId="textcop1">
    <w:name w:val="textcop1"/>
    <w:uiPriority w:val="99"/>
    <w:qFormat/>
    <w:rsid w:val="0017636C"/>
    <w:rPr>
      <w:rFonts w:ascii="Arial" w:hAnsi="Arial"/>
      <w:color w:val="000000"/>
      <w:sz w:val="20"/>
    </w:rPr>
  </w:style>
  <w:style w:type="character" w:customStyle="1" w:styleId="hl1">
    <w:name w:val="hl1"/>
    <w:uiPriority w:val="99"/>
    <w:qFormat/>
    <w:rsid w:val="0017636C"/>
    <w:rPr>
      <w:color w:val="4682B4"/>
    </w:rPr>
  </w:style>
  <w:style w:type="character" w:customStyle="1" w:styleId="b1">
    <w:name w:val="b1"/>
    <w:uiPriority w:val="99"/>
    <w:qFormat/>
    <w:rsid w:val="0017636C"/>
    <w:rPr>
      <w:b/>
    </w:rPr>
  </w:style>
  <w:style w:type="character" w:customStyle="1" w:styleId="FontStyle201">
    <w:name w:val="Font Style201"/>
    <w:uiPriority w:val="99"/>
    <w:qFormat/>
    <w:rsid w:val="0017636C"/>
    <w:rPr>
      <w:rFonts w:ascii="Times New Roman" w:hAnsi="Times New Roman"/>
      <w:sz w:val="26"/>
    </w:rPr>
  </w:style>
  <w:style w:type="paragraph" w:customStyle="1" w:styleId="Style12">
    <w:name w:val="Style12"/>
    <w:basedOn w:val="a2"/>
    <w:uiPriority w:val="99"/>
    <w:qFormat/>
    <w:rsid w:val="0017636C"/>
    <w:pPr>
      <w:autoSpaceDE w:val="0"/>
      <w:autoSpaceDN w:val="0"/>
      <w:adjustRightInd w:val="0"/>
      <w:snapToGrid/>
      <w:spacing w:before="0" w:after="0"/>
    </w:pPr>
    <w:rPr>
      <w:rFonts w:eastAsia="Times New Roman"/>
      <w:szCs w:val="24"/>
    </w:rPr>
  </w:style>
  <w:style w:type="paragraph" w:customStyle="1" w:styleId="Style4">
    <w:name w:val="Style4"/>
    <w:basedOn w:val="a2"/>
    <w:uiPriority w:val="99"/>
    <w:qFormat/>
    <w:rsid w:val="0017636C"/>
    <w:pPr>
      <w:autoSpaceDE w:val="0"/>
      <w:autoSpaceDN w:val="0"/>
      <w:adjustRightInd w:val="0"/>
      <w:snapToGrid/>
      <w:spacing w:before="0" w:after="0" w:line="235" w:lineRule="exact"/>
      <w:jc w:val="center"/>
    </w:pPr>
    <w:rPr>
      <w:rFonts w:eastAsia="Times New Roman"/>
      <w:szCs w:val="24"/>
    </w:rPr>
  </w:style>
  <w:style w:type="character" w:customStyle="1" w:styleId="251">
    <w:name w:val="Знак Знак25"/>
    <w:uiPriority w:val="99"/>
    <w:qFormat/>
    <w:rsid w:val="0017636C"/>
    <w:rPr>
      <w:rFonts w:ascii="Times New Roman" w:hAnsi="Times New Roman"/>
      <w:b/>
      <w:sz w:val="28"/>
    </w:rPr>
  </w:style>
  <w:style w:type="character" w:customStyle="1" w:styleId="222">
    <w:name w:val="Знак Знак22"/>
    <w:uiPriority w:val="99"/>
    <w:qFormat/>
    <w:rsid w:val="0017636C"/>
    <w:rPr>
      <w:rFonts w:ascii="Times New Roman" w:hAnsi="Times New Roman"/>
      <w:sz w:val="24"/>
    </w:rPr>
  </w:style>
  <w:style w:type="character" w:customStyle="1" w:styleId="200">
    <w:name w:val="Знак Знак20"/>
    <w:uiPriority w:val="99"/>
    <w:qFormat/>
    <w:rsid w:val="0017636C"/>
    <w:rPr>
      <w:rFonts w:ascii="Arial" w:hAnsi="Arial"/>
      <w:sz w:val="22"/>
    </w:rPr>
  </w:style>
  <w:style w:type="character" w:customStyle="1" w:styleId="191">
    <w:name w:val="Знак Знак19"/>
    <w:uiPriority w:val="99"/>
    <w:qFormat/>
    <w:rsid w:val="0017636C"/>
    <w:rPr>
      <w:rFonts w:ascii="Times New Roman" w:hAnsi="Times New Roman"/>
      <w:sz w:val="16"/>
      <w:lang w:eastAsia="ru-RU"/>
    </w:rPr>
  </w:style>
  <w:style w:type="character" w:customStyle="1" w:styleId="181">
    <w:name w:val="Знак Знак18"/>
    <w:uiPriority w:val="99"/>
    <w:qFormat/>
    <w:rsid w:val="0017636C"/>
    <w:rPr>
      <w:rFonts w:ascii="Courier New" w:hAnsi="Courier New"/>
    </w:rPr>
  </w:style>
  <w:style w:type="character" w:customStyle="1" w:styleId="171">
    <w:name w:val="Знак Знак17"/>
    <w:uiPriority w:val="99"/>
    <w:qFormat/>
    <w:rsid w:val="0017636C"/>
    <w:rPr>
      <w:rFonts w:ascii="Times New Roman" w:hAnsi="Times New Roman"/>
      <w:sz w:val="24"/>
    </w:rPr>
  </w:style>
  <w:style w:type="character" w:customStyle="1" w:styleId="SubtitleChar">
    <w:name w:val="Subtitle Char"/>
    <w:basedOn w:val="a3"/>
    <w:uiPriority w:val="99"/>
    <w:qFormat/>
    <w:locked/>
    <w:rsid w:val="0017636C"/>
    <w:rPr>
      <w:rFonts w:ascii="Cambria" w:hAnsi="Cambria" w:cs="Times New Roman"/>
      <w:i/>
      <w:color w:val="4F81BD"/>
      <w:spacing w:val="15"/>
      <w:sz w:val="24"/>
    </w:rPr>
  </w:style>
  <w:style w:type="paragraph" w:customStyle="1" w:styleId="mane">
    <w:name w:val="mane"/>
    <w:uiPriority w:val="99"/>
    <w:qFormat/>
    <w:rsid w:val="0017636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BodyTextFirstIndent2Char">
    <w:name w:val="Body Text First Indent 2 Char"/>
    <w:basedOn w:val="BodyTextIndentChar2"/>
    <w:uiPriority w:val="99"/>
    <w:qFormat/>
    <w:locked/>
    <w:rsid w:val="0017636C"/>
    <w:rPr>
      <w:rFonts w:ascii="PragmaticaCTT" w:hAnsi="PragmaticaCTT" w:cs="Arial"/>
      <w:b/>
      <w:bCs/>
      <w:kern w:val="32"/>
      <w:sz w:val="32"/>
      <w:szCs w:val="32"/>
      <w:lang w:eastAsia="ru-RU"/>
    </w:rPr>
  </w:style>
  <w:style w:type="paragraph" w:customStyle="1" w:styleId="Iniiaiieoaenonionooiii3">
    <w:name w:val="Iniiaiie oaeno n ionooiii 3"/>
    <w:basedOn w:val="a2"/>
    <w:uiPriority w:val="99"/>
    <w:qFormat/>
    <w:rsid w:val="0017636C"/>
    <w:pPr>
      <w:overflowPunct w:val="0"/>
      <w:autoSpaceDE w:val="0"/>
      <w:autoSpaceDN w:val="0"/>
      <w:adjustRightInd w:val="0"/>
      <w:snapToGrid/>
      <w:spacing w:before="0" w:after="0" w:line="220" w:lineRule="atLeast"/>
      <w:ind w:firstLine="440"/>
    </w:pPr>
    <w:rPr>
      <w:rFonts w:eastAsia="Times New Roman"/>
      <w:sz w:val="32"/>
    </w:rPr>
  </w:style>
  <w:style w:type="paragraph" w:customStyle="1" w:styleId="aoeao">
    <w:name w:val="aoeao"/>
    <w:basedOn w:val="a2"/>
    <w:uiPriority w:val="99"/>
    <w:qFormat/>
    <w:rsid w:val="0017636C"/>
    <w:pPr>
      <w:overflowPunct w:val="0"/>
      <w:autoSpaceDE w:val="0"/>
      <w:autoSpaceDN w:val="0"/>
      <w:adjustRightInd w:val="0"/>
      <w:snapToGrid/>
      <w:spacing w:before="0" w:after="0" w:line="240" w:lineRule="exact"/>
      <w:ind w:left="397" w:hanging="397"/>
      <w:jc w:val="both"/>
    </w:pPr>
    <w:rPr>
      <w:rFonts w:ascii="TimesET" w:eastAsia="Times New Roman" w:hAnsi="TimesET"/>
      <w:kern w:val="28"/>
      <w:sz w:val="20"/>
    </w:rPr>
  </w:style>
  <w:style w:type="paragraph" w:customStyle="1" w:styleId="auiue">
    <w:name w:val="au?iue"/>
    <w:uiPriority w:val="99"/>
    <w:qFormat/>
    <w:rsid w:val="0017636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17636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17636C"/>
    <w:pPr>
      <w:overflowPunct w:val="0"/>
      <w:autoSpaceDE w:val="0"/>
      <w:autoSpaceDN w:val="0"/>
      <w:adjustRightInd w:val="0"/>
      <w:snapToGrid/>
      <w:spacing w:before="120" w:after="120"/>
      <w:jc w:val="center"/>
      <w:textAlignment w:val="baseline"/>
    </w:pPr>
    <w:rPr>
      <w:rFonts w:ascii="TimesET" w:eastAsia="Times New Roman" w:hAnsi="TimesET"/>
      <w:i/>
      <w:sz w:val="18"/>
    </w:rPr>
  </w:style>
  <w:style w:type="paragraph" w:customStyle="1" w:styleId="142">
    <w:name w:val="Стиль 14 пт По ширине"/>
    <w:basedOn w:val="a2"/>
    <w:qFormat/>
    <w:rsid w:val="0017636C"/>
    <w:pPr>
      <w:widowControl/>
      <w:snapToGrid/>
      <w:spacing w:before="0" w:after="0"/>
      <w:jc w:val="both"/>
    </w:pPr>
    <w:rPr>
      <w:rFonts w:eastAsia="Times New Roman"/>
      <w:sz w:val="28"/>
    </w:rPr>
  </w:style>
  <w:style w:type="character" w:customStyle="1" w:styleId="BalloonTextChar">
    <w:name w:val="Balloon Text Char"/>
    <w:basedOn w:val="a3"/>
    <w:uiPriority w:val="99"/>
    <w:qFormat/>
    <w:locked/>
    <w:rsid w:val="0017636C"/>
    <w:rPr>
      <w:rFonts w:ascii="Tahoma" w:hAnsi="Tahoma" w:cs="Times New Roman"/>
      <w:sz w:val="16"/>
    </w:rPr>
  </w:style>
  <w:style w:type="paragraph" w:customStyle="1" w:styleId="1fb">
    <w:name w:val="абзац1"/>
    <w:basedOn w:val="a2"/>
    <w:uiPriority w:val="99"/>
    <w:qFormat/>
    <w:rsid w:val="0017636C"/>
    <w:pPr>
      <w:tabs>
        <w:tab w:val="left" w:pos="1152"/>
      </w:tabs>
      <w:snapToGrid/>
      <w:spacing w:before="0" w:after="0"/>
      <w:ind w:firstLine="431"/>
    </w:pPr>
    <w:rPr>
      <w:rFonts w:ascii="Courier New" w:eastAsia="Times New Roman" w:hAnsi="Courier New"/>
      <w:sz w:val="20"/>
    </w:rPr>
  </w:style>
  <w:style w:type="paragraph" w:customStyle="1" w:styleId="45">
    <w:name w:val="Стиль4"/>
    <w:basedOn w:val="2a"/>
    <w:uiPriority w:val="99"/>
    <w:qFormat/>
    <w:rsid w:val="0017636C"/>
    <w:pPr>
      <w:tabs>
        <w:tab w:val="clear" w:pos="643"/>
        <w:tab w:val="left" w:pos="703"/>
      </w:tabs>
      <w:ind w:left="0" w:firstLine="0"/>
      <w:contextualSpacing w:val="0"/>
    </w:pPr>
    <w:rPr>
      <w:sz w:val="20"/>
      <w:szCs w:val="20"/>
    </w:rPr>
  </w:style>
  <w:style w:type="paragraph" w:customStyle="1" w:styleId="54">
    <w:name w:val="Стиль5"/>
    <w:basedOn w:val="a2"/>
    <w:uiPriority w:val="99"/>
    <w:qFormat/>
    <w:rsid w:val="0017636C"/>
    <w:pPr>
      <w:widowControl/>
      <w:snapToGrid/>
      <w:spacing w:before="0" w:after="0"/>
    </w:pPr>
    <w:rPr>
      <w:rFonts w:eastAsia="Times New Roman"/>
      <w:sz w:val="20"/>
      <w:szCs w:val="24"/>
    </w:rPr>
  </w:style>
  <w:style w:type="paragraph" w:customStyle="1" w:styleId="63">
    <w:name w:val="Стиль6"/>
    <w:basedOn w:val="a2"/>
    <w:next w:val="afff"/>
    <w:uiPriority w:val="99"/>
    <w:qFormat/>
    <w:rsid w:val="0017636C"/>
    <w:pPr>
      <w:widowControl/>
      <w:tabs>
        <w:tab w:val="left" w:pos="851"/>
      </w:tabs>
      <w:snapToGrid/>
      <w:spacing w:before="0" w:after="0"/>
      <w:ind w:left="851" w:hanging="511"/>
    </w:pPr>
    <w:rPr>
      <w:rFonts w:eastAsia="Times New Roman"/>
      <w:sz w:val="20"/>
      <w:szCs w:val="24"/>
    </w:rPr>
  </w:style>
  <w:style w:type="paragraph" w:customStyle="1" w:styleId="74">
    <w:name w:val="Стиль7"/>
    <w:basedOn w:val="10"/>
    <w:uiPriority w:val="99"/>
    <w:qFormat/>
    <w:rsid w:val="0017636C"/>
    <w:pPr>
      <w:keepNext/>
      <w:keepLines/>
      <w:tabs>
        <w:tab w:val="clear" w:pos="567"/>
        <w:tab w:val="clear" w:pos="680"/>
        <w:tab w:val="clear" w:pos="1106"/>
        <w:tab w:val="clear" w:pos="1729"/>
        <w:tab w:val="clear" w:pos="7002"/>
      </w:tabs>
      <w:autoSpaceDE/>
      <w:autoSpaceDN/>
      <w:adjustRightInd/>
      <w:spacing w:before="240" w:after="60"/>
      <w:ind w:right="696"/>
      <w:jc w:val="left"/>
    </w:pPr>
    <w:rPr>
      <w:rFonts w:ascii="Arial" w:hAnsi="Arial"/>
      <w:b/>
      <w:caps/>
      <w:sz w:val="32"/>
      <w:szCs w:val="32"/>
    </w:rPr>
  </w:style>
  <w:style w:type="character" w:customStyle="1" w:styleId="2f6">
    <w:name w:val="Основной текст2"/>
    <w:uiPriority w:val="99"/>
    <w:rsid w:val="0017636C"/>
    <w:rPr>
      <w:rFonts w:ascii="Times New Roman" w:hAnsi="Times New Roman"/>
      <w:spacing w:val="0"/>
      <w:sz w:val="21"/>
    </w:rPr>
  </w:style>
  <w:style w:type="paragraph" w:customStyle="1" w:styleId="afffff4">
    <w:name w:val="Диссер"/>
    <w:basedOn w:val="a2"/>
    <w:uiPriority w:val="99"/>
    <w:qFormat/>
    <w:rsid w:val="0017636C"/>
    <w:pPr>
      <w:widowControl/>
      <w:autoSpaceDE w:val="0"/>
      <w:autoSpaceDN w:val="0"/>
      <w:adjustRightInd w:val="0"/>
      <w:snapToGrid/>
      <w:spacing w:before="0" w:after="0" w:line="360" w:lineRule="auto"/>
      <w:ind w:firstLine="709"/>
      <w:jc w:val="both"/>
    </w:pPr>
    <w:rPr>
      <w:rFonts w:eastAsia="Times New Roman" w:cs="Arial"/>
      <w:sz w:val="28"/>
      <w:szCs w:val="28"/>
    </w:rPr>
  </w:style>
  <w:style w:type="paragraph" w:customStyle="1" w:styleId="main">
    <w:name w:val="main"/>
    <w:basedOn w:val="a2"/>
    <w:uiPriority w:val="99"/>
    <w:qFormat/>
    <w:rsid w:val="0017636C"/>
    <w:pPr>
      <w:widowControl/>
      <w:snapToGrid/>
      <w:spacing w:before="0" w:after="0"/>
      <w:ind w:firstLine="400"/>
      <w:jc w:val="both"/>
      <w:textAlignment w:val="center"/>
    </w:pPr>
    <w:rPr>
      <w:rFonts w:eastAsia="Times New Roman"/>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17636C"/>
    <w:pPr>
      <w:widowControl/>
      <w:snapToGrid/>
      <w:spacing w:before="0" w:after="0"/>
    </w:pPr>
    <w:rPr>
      <w:rFonts w:ascii="Verdana" w:eastAsia="Times New Roman" w:hAnsi="Verdana" w:cs="Verdana"/>
      <w:sz w:val="20"/>
      <w:lang w:val="en-US" w:eastAsia="en-US"/>
    </w:rPr>
  </w:style>
  <w:style w:type="paragraph" w:customStyle="1" w:styleId="Style38">
    <w:name w:val="Style38"/>
    <w:basedOn w:val="a2"/>
    <w:uiPriority w:val="99"/>
    <w:qFormat/>
    <w:rsid w:val="0017636C"/>
    <w:pPr>
      <w:autoSpaceDE w:val="0"/>
      <w:autoSpaceDN w:val="0"/>
      <w:adjustRightInd w:val="0"/>
      <w:snapToGrid/>
      <w:spacing w:before="0" w:after="0" w:line="235" w:lineRule="exact"/>
      <w:ind w:firstLine="307"/>
      <w:jc w:val="both"/>
    </w:pPr>
    <w:rPr>
      <w:rFonts w:ascii="Franklin Gothic Medium Cond" w:eastAsia="Times New Roman" w:hAnsi="Franklin Gothic Medium Cond"/>
      <w:szCs w:val="24"/>
    </w:rPr>
  </w:style>
  <w:style w:type="paragraph" w:customStyle="1" w:styleId="afffff5">
    <w:name w:val="ненормальный"/>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FR4">
    <w:name w:val="FR4"/>
    <w:uiPriority w:val="99"/>
    <w:qFormat/>
    <w:rsid w:val="0017636C"/>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17636C"/>
    <w:pPr>
      <w:widowControl/>
      <w:snapToGrid/>
      <w:spacing w:before="0" w:after="0" w:line="360" w:lineRule="auto"/>
      <w:jc w:val="both"/>
    </w:pPr>
    <w:rPr>
      <w:rFonts w:eastAsia="Times New Roman"/>
    </w:rPr>
  </w:style>
  <w:style w:type="character" w:customStyle="1" w:styleId="FontStyle573">
    <w:name w:val="Font Style573"/>
    <w:uiPriority w:val="99"/>
    <w:qFormat/>
    <w:rsid w:val="0017636C"/>
    <w:rPr>
      <w:rFonts w:ascii="Times New Roman" w:hAnsi="Times New Roman"/>
      <w:i/>
      <w:sz w:val="20"/>
    </w:rPr>
  </w:style>
  <w:style w:type="character" w:customStyle="1" w:styleId="FontStyle115">
    <w:name w:val="Font Style115"/>
    <w:uiPriority w:val="99"/>
    <w:qFormat/>
    <w:rsid w:val="0017636C"/>
    <w:rPr>
      <w:rFonts w:ascii="Times New Roman" w:hAnsi="Times New Roman"/>
      <w:sz w:val="28"/>
    </w:rPr>
  </w:style>
  <w:style w:type="character" w:customStyle="1" w:styleId="FontStyle293">
    <w:name w:val="Font Style293"/>
    <w:uiPriority w:val="99"/>
    <w:qFormat/>
    <w:rsid w:val="0017636C"/>
    <w:rPr>
      <w:rFonts w:ascii="Times New Roman" w:hAnsi="Times New Roman"/>
      <w:sz w:val="20"/>
    </w:rPr>
  </w:style>
  <w:style w:type="character" w:customStyle="1" w:styleId="FontStyle325">
    <w:name w:val="Font Style325"/>
    <w:uiPriority w:val="99"/>
    <w:qFormat/>
    <w:rsid w:val="0017636C"/>
    <w:rPr>
      <w:rFonts w:ascii="Times New Roman" w:hAnsi="Times New Roman"/>
      <w:sz w:val="26"/>
    </w:rPr>
  </w:style>
  <w:style w:type="character" w:customStyle="1" w:styleId="FontStyle219">
    <w:name w:val="Font Style219"/>
    <w:uiPriority w:val="99"/>
    <w:qFormat/>
    <w:rsid w:val="0017636C"/>
    <w:rPr>
      <w:rFonts w:ascii="Times New Roman" w:hAnsi="Times New Roman"/>
      <w:b/>
      <w:sz w:val="18"/>
    </w:rPr>
  </w:style>
  <w:style w:type="character" w:customStyle="1" w:styleId="FontStyle207">
    <w:name w:val="Font Style207"/>
    <w:uiPriority w:val="99"/>
    <w:qFormat/>
    <w:rsid w:val="0017636C"/>
    <w:rPr>
      <w:rFonts w:ascii="Times New Roman" w:hAnsi="Times New Roman"/>
      <w:i/>
      <w:sz w:val="18"/>
    </w:rPr>
  </w:style>
  <w:style w:type="character" w:customStyle="1" w:styleId="FontStyle574">
    <w:name w:val="Font Style574"/>
    <w:uiPriority w:val="99"/>
    <w:qFormat/>
    <w:rsid w:val="0017636C"/>
    <w:rPr>
      <w:rFonts w:ascii="Times New Roman" w:hAnsi="Times New Roman"/>
      <w:b/>
      <w:i/>
      <w:sz w:val="20"/>
    </w:rPr>
  </w:style>
  <w:style w:type="character" w:customStyle="1" w:styleId="FontStyle588">
    <w:name w:val="Font Style588"/>
    <w:uiPriority w:val="99"/>
    <w:qFormat/>
    <w:rsid w:val="0017636C"/>
    <w:rPr>
      <w:rFonts w:ascii="Times New Roman" w:hAnsi="Times New Roman"/>
      <w:sz w:val="20"/>
    </w:rPr>
  </w:style>
  <w:style w:type="character" w:customStyle="1" w:styleId="FontStyle117">
    <w:name w:val="Font Style117"/>
    <w:uiPriority w:val="99"/>
    <w:qFormat/>
    <w:rsid w:val="0017636C"/>
    <w:rPr>
      <w:rFonts w:ascii="Times New Roman" w:hAnsi="Times New Roman"/>
      <w:i/>
      <w:sz w:val="28"/>
    </w:rPr>
  </w:style>
  <w:style w:type="paragraph" w:customStyle="1" w:styleId="bodytxt">
    <w:name w:val="bodytxt"/>
    <w:basedOn w:val="a2"/>
    <w:uiPriority w:val="99"/>
    <w:qFormat/>
    <w:rsid w:val="0017636C"/>
    <w:pPr>
      <w:widowControl/>
      <w:snapToGrid/>
      <w:spacing w:beforeAutospacing="1" w:afterAutospacing="1"/>
    </w:pPr>
    <w:rPr>
      <w:rFonts w:ascii="Tahoma" w:eastAsia="Times New Roman" w:hAnsi="Tahoma" w:cs="Tahoma"/>
      <w:color w:val="111111"/>
      <w:sz w:val="33"/>
      <w:szCs w:val="33"/>
    </w:rPr>
  </w:style>
  <w:style w:type="paragraph" w:customStyle="1" w:styleId="FR5">
    <w:name w:val="FR5"/>
    <w:uiPriority w:val="99"/>
    <w:qFormat/>
    <w:rsid w:val="0017636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17636C"/>
    <w:rPr>
      <w:b/>
      <w:sz w:val="14"/>
      <w:shd w:val="clear" w:color="auto" w:fill="FFFFFF"/>
    </w:rPr>
  </w:style>
  <w:style w:type="paragraph" w:customStyle="1" w:styleId="401">
    <w:name w:val="Основной текст (40)1"/>
    <w:basedOn w:val="a2"/>
    <w:link w:val="400"/>
    <w:uiPriority w:val="99"/>
    <w:qFormat/>
    <w:rsid w:val="0017636C"/>
    <w:pPr>
      <w:widowControl/>
      <w:shd w:val="clear" w:color="auto" w:fill="FFFFFF"/>
      <w:snapToGrid/>
      <w:spacing w:before="0" w:after="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17636C"/>
    <w:rPr>
      <w:b/>
      <w:sz w:val="16"/>
      <w:shd w:val="clear" w:color="auto" w:fill="FFFFFF"/>
    </w:rPr>
  </w:style>
  <w:style w:type="paragraph" w:customStyle="1" w:styleId="1410">
    <w:name w:val="Основной текст (14)1"/>
    <w:basedOn w:val="a2"/>
    <w:link w:val="143"/>
    <w:uiPriority w:val="99"/>
    <w:qFormat/>
    <w:rsid w:val="0017636C"/>
    <w:pPr>
      <w:widowControl/>
      <w:shd w:val="clear" w:color="auto" w:fill="FFFFFF"/>
      <w:snapToGrid/>
      <w:spacing w:before="0" w:after="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6">
    <w:name w:val="Маркир"/>
    <w:basedOn w:val="a2"/>
    <w:uiPriority w:val="99"/>
    <w:qFormat/>
    <w:rsid w:val="0017636C"/>
    <w:pPr>
      <w:widowControl/>
      <w:tabs>
        <w:tab w:val="left" w:pos="369"/>
        <w:tab w:val="left" w:pos="3330"/>
      </w:tabs>
      <w:snapToGrid/>
      <w:spacing w:before="0" w:after="40"/>
      <w:ind w:left="697" w:hanging="357"/>
      <w:jc w:val="both"/>
    </w:pPr>
    <w:rPr>
      <w:rFonts w:eastAsia="Times New Roman"/>
      <w:sz w:val="20"/>
    </w:rPr>
  </w:style>
  <w:style w:type="character" w:customStyle="1" w:styleId="HTMLPreformattedChar">
    <w:name w:val="HTML Preformatted Char"/>
    <w:basedOn w:val="a3"/>
    <w:uiPriority w:val="99"/>
    <w:qFormat/>
    <w:locked/>
    <w:rsid w:val="0017636C"/>
    <w:rPr>
      <w:rFonts w:ascii="Courier New" w:hAnsi="Courier New" w:cs="Times New Roman"/>
      <w:lang w:eastAsia="ru-RU"/>
    </w:rPr>
  </w:style>
  <w:style w:type="paragraph" w:customStyle="1" w:styleId="2f7">
    <w:name w:val="обычный2"/>
    <w:basedOn w:val="a2"/>
    <w:uiPriority w:val="99"/>
    <w:qFormat/>
    <w:rsid w:val="0017636C"/>
    <w:pPr>
      <w:widowControl/>
      <w:autoSpaceDE w:val="0"/>
      <w:autoSpaceDN w:val="0"/>
      <w:adjustRightInd w:val="0"/>
      <w:snapToGrid/>
      <w:spacing w:before="0" w:after="0" w:line="480" w:lineRule="atLeast"/>
      <w:ind w:firstLine="720"/>
      <w:jc w:val="both"/>
    </w:pPr>
    <w:rPr>
      <w:rFonts w:ascii="Verdana" w:eastAsia="Times New Roman" w:hAnsi="Verdana" w:cs="Verdana"/>
      <w:szCs w:val="24"/>
    </w:rPr>
  </w:style>
  <w:style w:type="paragraph" w:customStyle="1" w:styleId="271">
    <w:name w:val="Основной текст (27)1"/>
    <w:basedOn w:val="a2"/>
    <w:link w:val="270"/>
    <w:uiPriority w:val="99"/>
    <w:qFormat/>
    <w:rsid w:val="0017636C"/>
    <w:pPr>
      <w:widowControl/>
      <w:shd w:val="clear" w:color="auto" w:fill="FFFFFF"/>
      <w:snapToGrid/>
      <w:spacing w:before="0" w:after="0" w:line="240" w:lineRule="atLeast"/>
    </w:pPr>
    <w:rPr>
      <w:rFonts w:ascii="Garamond" w:hAnsi="Garamond"/>
      <w:sz w:val="10"/>
      <w:shd w:val="clear" w:color="auto" w:fill="FFFFFF"/>
    </w:rPr>
  </w:style>
  <w:style w:type="character" w:customStyle="1" w:styleId="270">
    <w:name w:val="Основной текст (27)"/>
    <w:link w:val="271"/>
    <w:uiPriority w:val="99"/>
    <w:qFormat/>
    <w:locked/>
    <w:rsid w:val="0017636C"/>
    <w:rPr>
      <w:rFonts w:ascii="Garamond" w:eastAsia="Calibri" w:hAnsi="Garamond" w:cs="Times New Roman"/>
      <w:sz w:val="10"/>
      <w:szCs w:val="20"/>
      <w:shd w:val="clear" w:color="auto" w:fill="FFFFFF"/>
      <w:lang w:eastAsia="ru-RU"/>
    </w:rPr>
  </w:style>
  <w:style w:type="paragraph" w:customStyle="1" w:styleId="741">
    <w:name w:val="Основной текст (74)1"/>
    <w:basedOn w:val="a2"/>
    <w:link w:val="740"/>
    <w:uiPriority w:val="99"/>
    <w:qFormat/>
    <w:rsid w:val="0017636C"/>
    <w:pPr>
      <w:widowControl/>
      <w:shd w:val="clear" w:color="auto" w:fill="FFFFFF"/>
      <w:snapToGrid/>
      <w:spacing w:before="0" w:after="0" w:line="240" w:lineRule="atLeast"/>
    </w:pPr>
    <w:rPr>
      <w:sz w:val="10"/>
      <w:shd w:val="clear" w:color="auto" w:fill="FFFFFF"/>
    </w:rPr>
  </w:style>
  <w:style w:type="character" w:customStyle="1" w:styleId="740">
    <w:name w:val="Основной текст (74)"/>
    <w:link w:val="741"/>
    <w:uiPriority w:val="99"/>
    <w:qFormat/>
    <w:locked/>
    <w:rsid w:val="0017636C"/>
    <w:rPr>
      <w:rFonts w:ascii="Times New Roman" w:eastAsia="Calibri" w:hAnsi="Times New Roman" w:cs="Times New Roman"/>
      <w:sz w:val="10"/>
      <w:szCs w:val="20"/>
      <w:shd w:val="clear" w:color="auto" w:fill="FFFFFF"/>
      <w:lang w:eastAsia="ru-RU"/>
    </w:rPr>
  </w:style>
  <w:style w:type="paragraph" w:customStyle="1" w:styleId="811">
    <w:name w:val="Основной текст (81)1"/>
    <w:basedOn w:val="a2"/>
    <w:link w:val="810"/>
    <w:uiPriority w:val="99"/>
    <w:qFormat/>
    <w:rsid w:val="0017636C"/>
    <w:pPr>
      <w:widowControl/>
      <w:shd w:val="clear" w:color="auto" w:fill="FFFFFF"/>
      <w:snapToGrid/>
      <w:spacing w:before="0" w:after="0" w:line="192" w:lineRule="exact"/>
      <w:ind w:firstLine="280"/>
    </w:pPr>
    <w:rPr>
      <w:rFonts w:ascii="Trebuchet MS" w:hAnsi="Trebuchet MS"/>
      <w:b/>
      <w:sz w:val="14"/>
      <w:shd w:val="clear" w:color="auto" w:fill="FFFFFF"/>
    </w:rPr>
  </w:style>
  <w:style w:type="character" w:customStyle="1" w:styleId="810">
    <w:name w:val="Основной текст (81)"/>
    <w:link w:val="811"/>
    <w:uiPriority w:val="99"/>
    <w:qFormat/>
    <w:locked/>
    <w:rsid w:val="0017636C"/>
    <w:rPr>
      <w:rFonts w:ascii="Trebuchet MS" w:eastAsia="Calibri" w:hAnsi="Trebuchet MS" w:cs="Times New Roman"/>
      <w:b/>
      <w:sz w:val="14"/>
      <w:szCs w:val="20"/>
      <w:shd w:val="clear" w:color="auto" w:fill="FFFFFF"/>
      <w:lang w:eastAsia="ru-RU"/>
    </w:rPr>
  </w:style>
  <w:style w:type="paragraph" w:customStyle="1" w:styleId="710">
    <w:name w:val="Основной текст (7)1"/>
    <w:basedOn w:val="a2"/>
    <w:link w:val="75"/>
    <w:uiPriority w:val="99"/>
    <w:qFormat/>
    <w:rsid w:val="0017636C"/>
    <w:pPr>
      <w:widowControl/>
      <w:shd w:val="clear" w:color="auto" w:fill="FFFFFF"/>
      <w:snapToGrid/>
      <w:spacing w:before="0" w:after="180" w:line="240" w:lineRule="atLeast"/>
    </w:pPr>
    <w:rPr>
      <w:rFonts w:ascii="Century Schoolbook" w:hAnsi="Century Schoolbook"/>
      <w:sz w:val="26"/>
      <w:shd w:val="clear" w:color="auto" w:fill="FFFFFF"/>
    </w:rPr>
  </w:style>
  <w:style w:type="character" w:customStyle="1" w:styleId="75">
    <w:name w:val="Основной текст (7)"/>
    <w:link w:val="710"/>
    <w:uiPriority w:val="99"/>
    <w:qFormat/>
    <w:locked/>
    <w:rsid w:val="0017636C"/>
    <w:rPr>
      <w:rFonts w:ascii="Century Schoolbook" w:eastAsia="Calibri" w:hAnsi="Century Schoolbook" w:cs="Times New Roman"/>
      <w:sz w:val="26"/>
      <w:szCs w:val="20"/>
      <w:shd w:val="clear" w:color="auto" w:fill="FFFFFF"/>
      <w:lang w:eastAsia="ru-RU"/>
    </w:rPr>
  </w:style>
  <w:style w:type="paragraph" w:customStyle="1" w:styleId="531">
    <w:name w:val="Основной текст (53)1"/>
    <w:basedOn w:val="a2"/>
    <w:link w:val="530"/>
    <w:uiPriority w:val="99"/>
    <w:qFormat/>
    <w:rsid w:val="0017636C"/>
    <w:pPr>
      <w:widowControl/>
      <w:shd w:val="clear" w:color="auto" w:fill="FFFFFF"/>
      <w:snapToGrid/>
      <w:spacing w:before="0" w:after="0" w:line="235" w:lineRule="exact"/>
      <w:jc w:val="both"/>
    </w:pPr>
    <w:rPr>
      <w:rFonts w:ascii="Century Schoolbook" w:hAnsi="Century Schoolbook"/>
      <w:sz w:val="20"/>
      <w:shd w:val="clear" w:color="auto" w:fill="FFFFFF"/>
    </w:rPr>
  </w:style>
  <w:style w:type="character" w:customStyle="1" w:styleId="530">
    <w:name w:val="Основной текст (53)"/>
    <w:link w:val="531"/>
    <w:uiPriority w:val="99"/>
    <w:qFormat/>
    <w:locked/>
    <w:rsid w:val="0017636C"/>
    <w:rPr>
      <w:rFonts w:ascii="Century Schoolbook" w:eastAsia="Calibri" w:hAnsi="Century Schoolbook" w:cs="Times New Roman"/>
      <w:sz w:val="20"/>
      <w:szCs w:val="20"/>
      <w:shd w:val="clear" w:color="auto" w:fill="FFFFFF"/>
      <w:lang w:eastAsia="ru-RU"/>
    </w:rPr>
  </w:style>
  <w:style w:type="paragraph" w:customStyle="1" w:styleId="261">
    <w:name w:val="Основной текст (26)1"/>
    <w:basedOn w:val="a2"/>
    <w:link w:val="262"/>
    <w:uiPriority w:val="99"/>
    <w:qFormat/>
    <w:rsid w:val="0017636C"/>
    <w:pPr>
      <w:widowControl/>
      <w:shd w:val="clear" w:color="auto" w:fill="FFFFFF"/>
      <w:snapToGrid/>
      <w:spacing w:before="0" w:after="0" w:line="240" w:lineRule="atLeast"/>
    </w:pPr>
    <w:rPr>
      <w:rFonts w:ascii="Garamond" w:hAnsi="Garamond"/>
      <w:b/>
      <w:sz w:val="18"/>
      <w:shd w:val="clear" w:color="auto" w:fill="FFFFFF"/>
    </w:rPr>
  </w:style>
  <w:style w:type="character" w:customStyle="1" w:styleId="262">
    <w:name w:val="Основной текст (26)"/>
    <w:link w:val="261"/>
    <w:uiPriority w:val="99"/>
    <w:qFormat/>
    <w:locked/>
    <w:rsid w:val="0017636C"/>
    <w:rPr>
      <w:rFonts w:ascii="Garamond" w:eastAsia="Calibri" w:hAnsi="Garamond" w:cs="Times New Roman"/>
      <w:b/>
      <w:sz w:val="18"/>
      <w:szCs w:val="20"/>
      <w:shd w:val="clear" w:color="auto" w:fill="FFFFFF"/>
      <w:lang w:eastAsia="ru-RU"/>
    </w:rPr>
  </w:style>
  <w:style w:type="paragraph" w:customStyle="1" w:styleId="213">
    <w:name w:val="Подпись к картинке (2)1"/>
    <w:basedOn w:val="a2"/>
    <w:link w:val="2f8"/>
    <w:uiPriority w:val="99"/>
    <w:qFormat/>
    <w:rsid w:val="0017636C"/>
    <w:pPr>
      <w:widowControl/>
      <w:shd w:val="clear" w:color="auto" w:fill="FFFFFF"/>
      <w:snapToGrid/>
      <w:spacing w:before="0" w:after="0" w:line="226" w:lineRule="exact"/>
      <w:ind w:hanging="560"/>
    </w:pPr>
    <w:rPr>
      <w:rFonts w:ascii="Garamond" w:hAnsi="Garamond"/>
      <w:shd w:val="clear" w:color="auto" w:fill="FFFFFF"/>
    </w:rPr>
  </w:style>
  <w:style w:type="character" w:customStyle="1" w:styleId="2f8">
    <w:name w:val="Подпись к картинке (2)"/>
    <w:link w:val="213"/>
    <w:uiPriority w:val="99"/>
    <w:qFormat/>
    <w:locked/>
    <w:rsid w:val="0017636C"/>
    <w:rPr>
      <w:rFonts w:ascii="Garamond" w:eastAsia="Calibri" w:hAnsi="Garamond" w:cs="Times New Roman"/>
      <w:sz w:val="24"/>
      <w:szCs w:val="20"/>
      <w:shd w:val="clear" w:color="auto" w:fill="FFFFFF"/>
      <w:lang w:eastAsia="ru-RU"/>
    </w:rPr>
  </w:style>
  <w:style w:type="paragraph" w:customStyle="1" w:styleId="410">
    <w:name w:val="Основной текст (4)1"/>
    <w:basedOn w:val="a2"/>
    <w:link w:val="46"/>
    <w:uiPriority w:val="99"/>
    <w:qFormat/>
    <w:rsid w:val="0017636C"/>
    <w:pPr>
      <w:widowControl/>
      <w:shd w:val="clear" w:color="auto" w:fill="FFFFFF"/>
      <w:snapToGrid/>
      <w:spacing w:before="180" w:after="6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17636C"/>
    <w:rPr>
      <w:rFonts w:ascii="Garamond" w:eastAsia="Calibri" w:hAnsi="Garamond" w:cs="Times New Roman"/>
      <w:sz w:val="24"/>
      <w:szCs w:val="20"/>
      <w:shd w:val="clear" w:color="auto" w:fill="FFFFFF"/>
      <w:lang w:eastAsia="ru-RU"/>
    </w:rPr>
  </w:style>
  <w:style w:type="paragraph" w:customStyle="1" w:styleId="316">
    <w:name w:val="Основной текст (3)1"/>
    <w:basedOn w:val="a2"/>
    <w:link w:val="3e"/>
    <w:uiPriority w:val="99"/>
    <w:qFormat/>
    <w:rsid w:val="0017636C"/>
    <w:pPr>
      <w:widowControl/>
      <w:shd w:val="clear" w:color="auto" w:fill="FFFFFF"/>
      <w:snapToGrid/>
      <w:spacing w:before="300" w:after="180" w:line="240" w:lineRule="atLeast"/>
    </w:pPr>
    <w:rPr>
      <w:rFonts w:ascii="Garamond" w:hAnsi="Garamond"/>
      <w:shd w:val="clear" w:color="auto" w:fill="FFFFFF"/>
    </w:rPr>
  </w:style>
  <w:style w:type="character" w:customStyle="1" w:styleId="3e">
    <w:name w:val="Основной текст (3)"/>
    <w:link w:val="316"/>
    <w:uiPriority w:val="99"/>
    <w:locked/>
    <w:rsid w:val="0017636C"/>
    <w:rPr>
      <w:rFonts w:ascii="Garamond" w:eastAsia="Calibri" w:hAnsi="Garamond" w:cs="Times New Roman"/>
      <w:sz w:val="24"/>
      <w:szCs w:val="20"/>
      <w:shd w:val="clear" w:color="auto" w:fill="FFFFFF"/>
      <w:lang w:eastAsia="ru-RU"/>
    </w:rPr>
  </w:style>
  <w:style w:type="character" w:customStyle="1" w:styleId="HTML30">
    <w:name w:val="Стандартный HTML Знак3"/>
    <w:link w:val="HTML8"/>
    <w:uiPriority w:val="99"/>
    <w:qFormat/>
    <w:locked/>
    <w:rsid w:val="0017636C"/>
    <w:rPr>
      <w:rFonts w:ascii="Courier New" w:eastAsia="Calibri" w:hAnsi="Courier New" w:cs="Times New Roman"/>
      <w:kern w:val="1"/>
      <w:sz w:val="20"/>
      <w:szCs w:val="20"/>
      <w:lang w:eastAsia="hi-IN" w:bidi="hi-IN"/>
    </w:rPr>
  </w:style>
  <w:style w:type="paragraph" w:customStyle="1" w:styleId="1fc">
    <w:name w:val="обычный1"/>
    <w:basedOn w:val="a2"/>
    <w:uiPriority w:val="99"/>
    <w:qFormat/>
    <w:rsid w:val="0017636C"/>
    <w:pPr>
      <w:widowControl/>
      <w:snapToGrid/>
      <w:spacing w:before="0" w:after="0"/>
      <w:ind w:firstLine="720"/>
      <w:jc w:val="both"/>
    </w:pPr>
    <w:rPr>
      <w:rFonts w:eastAsia="Times New Roman"/>
    </w:rPr>
  </w:style>
  <w:style w:type="paragraph" w:customStyle="1" w:styleId="ConsNonformat">
    <w:name w:val="ConsNonformat"/>
    <w:uiPriority w:val="99"/>
    <w:qFormat/>
    <w:rsid w:val="0017636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9">
    <w:name w:val="заголовок 2"/>
    <w:basedOn w:val="a2"/>
    <w:uiPriority w:val="99"/>
    <w:qFormat/>
    <w:rsid w:val="0017636C"/>
    <w:pPr>
      <w:keepNext/>
      <w:widowControl/>
      <w:tabs>
        <w:tab w:val="right" w:pos="567"/>
        <w:tab w:val="left" w:pos="680"/>
        <w:tab w:val="left" w:pos="1106"/>
        <w:tab w:val="left" w:pos="1729"/>
        <w:tab w:val="right" w:leader="dot" w:pos="7002"/>
      </w:tabs>
      <w:overflowPunct w:val="0"/>
      <w:autoSpaceDE w:val="0"/>
      <w:autoSpaceDN w:val="0"/>
      <w:adjustRightInd w:val="0"/>
      <w:snapToGrid/>
      <w:spacing w:before="0" w:after="0"/>
      <w:ind w:firstLine="851"/>
      <w:textAlignment w:val="baseline"/>
    </w:pPr>
    <w:rPr>
      <w:rFonts w:eastAsia="Times New Roman"/>
      <w:sz w:val="20"/>
    </w:rPr>
  </w:style>
  <w:style w:type="paragraph" w:customStyle="1" w:styleId="300">
    <w:name w:val="Стиль Заголовок 3 + Перед:  0 пт После:  0 пт"/>
    <w:basedOn w:val="30"/>
    <w:uiPriority w:val="99"/>
    <w:qFormat/>
    <w:rsid w:val="0017636C"/>
    <w:pPr>
      <w:keepNext/>
      <w:tabs>
        <w:tab w:val="clear" w:pos="567"/>
        <w:tab w:val="clear" w:pos="680"/>
        <w:tab w:val="clear" w:pos="1106"/>
        <w:tab w:val="clear" w:pos="1729"/>
        <w:tab w:val="clear" w:pos="7002"/>
      </w:tabs>
      <w:autoSpaceDE/>
      <w:autoSpaceDN/>
      <w:adjustRightInd/>
      <w:spacing w:before="240" w:after="240" w:line="360" w:lineRule="auto"/>
      <w:jc w:val="center"/>
    </w:pPr>
    <w:rPr>
      <w:rFonts w:ascii="Times New Roman" w:hAnsi="Times New Roman"/>
      <w:b/>
      <w:bCs/>
      <w:sz w:val="24"/>
      <w:lang w:val="en-US" w:eastAsia="en-US"/>
    </w:rPr>
  </w:style>
  <w:style w:type="paragraph" w:customStyle="1" w:styleId="2fa">
    <w:name w:val="Стиль Заголовок 2 + полужирный"/>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rPr>
  </w:style>
  <w:style w:type="paragraph" w:customStyle="1" w:styleId="1fd">
    <w:name w:val="1 уровень"/>
    <w:basedOn w:val="a2"/>
    <w:uiPriority w:val="99"/>
    <w:qFormat/>
    <w:rsid w:val="0017636C"/>
    <w:pPr>
      <w:keepNext/>
      <w:widowControl/>
      <w:snapToGrid/>
      <w:spacing w:before="520" w:after="260"/>
      <w:jc w:val="center"/>
      <w:outlineLvl w:val="0"/>
    </w:pPr>
    <w:rPr>
      <w:rFonts w:eastAsia="Times New Roman"/>
      <w:b/>
      <w:szCs w:val="24"/>
    </w:rPr>
  </w:style>
  <w:style w:type="paragraph" w:customStyle="1" w:styleId="Heading">
    <w:name w:val="Heading"/>
    <w:uiPriority w:val="99"/>
    <w:qFormat/>
    <w:rsid w:val="0017636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uiPriority w:val="99"/>
    <w:qFormat/>
    <w:rsid w:val="0017636C"/>
    <w:pPr>
      <w:widowControl/>
      <w:suppressLineNumbers/>
      <w:suppressAutoHyphens/>
      <w:snapToGrid/>
      <w:spacing w:before="0" w:after="0"/>
    </w:pPr>
    <w:rPr>
      <w:rFonts w:eastAsia="Times New Roman" w:cs="Mangal"/>
      <w:szCs w:val="24"/>
      <w:lang w:eastAsia="zh-CN"/>
    </w:rPr>
  </w:style>
  <w:style w:type="paragraph" w:customStyle="1" w:styleId="afffff7">
    <w:name w:val="Содержимое таблицы"/>
    <w:basedOn w:val="a2"/>
    <w:uiPriority w:val="99"/>
    <w:qFormat/>
    <w:rsid w:val="0017636C"/>
    <w:pPr>
      <w:widowControl/>
      <w:suppressLineNumbers/>
      <w:suppressAutoHyphens/>
      <w:snapToGrid/>
      <w:spacing w:before="0" w:after="0"/>
    </w:pPr>
    <w:rPr>
      <w:rFonts w:eastAsia="Times New Roman"/>
      <w:szCs w:val="24"/>
      <w:lang w:eastAsia="zh-CN"/>
    </w:rPr>
  </w:style>
  <w:style w:type="paragraph" w:customStyle="1" w:styleId="afffff8">
    <w:name w:val="Заголовок таблицы"/>
    <w:basedOn w:val="afffff7"/>
    <w:uiPriority w:val="99"/>
    <w:qFormat/>
    <w:rsid w:val="0017636C"/>
    <w:pPr>
      <w:jc w:val="center"/>
    </w:pPr>
    <w:rPr>
      <w:b/>
      <w:bCs/>
    </w:rPr>
  </w:style>
  <w:style w:type="paragraph" w:customStyle="1" w:styleId="1ff">
    <w:name w:val="Стиль Заголовок 1 + не полужирный По левому краю Междустр.интерва..."/>
    <w:basedOn w:val="10"/>
    <w:uiPriority w:val="99"/>
    <w:qFormat/>
    <w:rsid w:val="0017636C"/>
    <w:pPr>
      <w:keepNext/>
      <w:widowControl w:val="0"/>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2fb">
    <w:name w:val="Стиль Заголовок 2 + не полужирный По левому краю"/>
    <w:basedOn w:val="20"/>
    <w:uiPriority w:val="99"/>
    <w:qFormat/>
    <w:rsid w:val="0017636C"/>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214">
    <w:name w:val="Стиль Заголовок 2 + не полужирный По левому краю1"/>
    <w:basedOn w:val="20"/>
    <w:uiPriority w:val="99"/>
    <w:qFormat/>
    <w:rsid w:val="0017636C"/>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1ff0">
    <w:name w:val="маркирован_1"/>
    <w:basedOn w:val="a2"/>
    <w:uiPriority w:val="99"/>
    <w:qFormat/>
    <w:rsid w:val="0017636C"/>
    <w:pPr>
      <w:adjustRightInd w:val="0"/>
      <w:snapToGrid/>
      <w:spacing w:before="0" w:after="0" w:line="360" w:lineRule="auto"/>
      <w:jc w:val="both"/>
      <w:textAlignment w:val="baseline"/>
    </w:pPr>
    <w:rPr>
      <w:rFonts w:eastAsia="Times New Roman"/>
      <w:sz w:val="28"/>
      <w:szCs w:val="28"/>
    </w:rPr>
  </w:style>
  <w:style w:type="paragraph" w:customStyle="1" w:styleId="1ff1">
    <w:name w:val="Нумерован_1"/>
    <w:basedOn w:val="a2"/>
    <w:uiPriority w:val="99"/>
    <w:qFormat/>
    <w:rsid w:val="0017636C"/>
    <w:pPr>
      <w:tabs>
        <w:tab w:val="left" w:pos="360"/>
      </w:tabs>
      <w:adjustRightInd w:val="0"/>
      <w:snapToGrid/>
      <w:spacing w:before="0" w:after="0" w:line="360" w:lineRule="auto"/>
      <w:ind w:left="360" w:hanging="360"/>
      <w:jc w:val="both"/>
      <w:textAlignment w:val="baseline"/>
    </w:pPr>
    <w:rPr>
      <w:rFonts w:eastAsia="Times New Roman"/>
      <w:sz w:val="28"/>
      <w:szCs w:val="28"/>
    </w:rPr>
  </w:style>
  <w:style w:type="paragraph" w:customStyle="1" w:styleId="1ff2">
    <w:name w:val="марк_1"/>
    <w:basedOn w:val="a2"/>
    <w:uiPriority w:val="99"/>
    <w:qFormat/>
    <w:rsid w:val="0017636C"/>
    <w:pPr>
      <w:tabs>
        <w:tab w:val="left" w:pos="1440"/>
      </w:tabs>
      <w:adjustRightInd w:val="0"/>
      <w:snapToGrid/>
      <w:spacing w:before="0" w:after="0" w:line="360" w:lineRule="auto"/>
      <w:ind w:left="1440" w:hanging="360"/>
      <w:jc w:val="both"/>
      <w:textAlignment w:val="baseline"/>
    </w:pPr>
    <w:rPr>
      <w:rFonts w:eastAsia="Times New Roman"/>
      <w:sz w:val="28"/>
      <w:szCs w:val="28"/>
    </w:rPr>
  </w:style>
  <w:style w:type="paragraph" w:customStyle="1" w:styleId="afffff9">
    <w:name w:val="Заг_глав"/>
    <w:basedOn w:val="30"/>
    <w:uiPriority w:val="99"/>
    <w:qFormat/>
    <w:rsid w:val="0017636C"/>
    <w:pPr>
      <w:keepNext/>
      <w:widowControl w:val="0"/>
      <w:tabs>
        <w:tab w:val="clear" w:pos="567"/>
        <w:tab w:val="clear" w:pos="680"/>
        <w:tab w:val="clear" w:pos="1106"/>
        <w:tab w:val="clear" w:pos="1729"/>
        <w:tab w:val="clear" w:pos="7002"/>
      </w:tabs>
      <w:autoSpaceDE/>
      <w:autoSpaceDN/>
      <w:spacing w:before="120" w:after="360" w:line="360" w:lineRule="atLeast"/>
      <w:ind w:firstLine="397"/>
      <w:contextualSpacing/>
      <w:jc w:val="center"/>
      <w:textAlignment w:val="baseline"/>
      <w:outlineLvl w:val="9"/>
    </w:pPr>
    <w:rPr>
      <w:rFonts w:ascii="Times New Roman" w:hAnsi="Times New Roman"/>
      <w:b/>
      <w:caps/>
      <w:sz w:val="32"/>
      <w:szCs w:val="28"/>
      <w:lang w:eastAsia="en-US"/>
    </w:rPr>
  </w:style>
  <w:style w:type="paragraph" w:customStyle="1" w:styleId="a">
    <w:name w:val="заг_пар"/>
    <w:basedOn w:val="30"/>
    <w:uiPriority w:val="99"/>
    <w:qFormat/>
    <w:rsid w:val="0017636C"/>
    <w:pPr>
      <w:keepNext/>
      <w:widowControl w:val="0"/>
      <w:numPr>
        <w:numId w:val="3"/>
      </w:numPr>
      <w:tabs>
        <w:tab w:val="clear" w:pos="1440"/>
        <w:tab w:val="clear" w:pos="1729"/>
        <w:tab w:val="clear" w:pos="7002"/>
        <w:tab w:val="left" w:pos="360"/>
      </w:tabs>
      <w:autoSpaceDE/>
      <w:autoSpaceDN/>
      <w:spacing w:before="240" w:after="240" w:line="360" w:lineRule="auto"/>
      <w:ind w:left="0" w:firstLine="720"/>
      <w:jc w:val="center"/>
      <w:textAlignment w:val="baseline"/>
    </w:pPr>
    <w:rPr>
      <w:rFonts w:ascii="Times New Roman" w:hAnsi="Times New Roman"/>
      <w:bCs/>
      <w:caps/>
      <w:sz w:val="32"/>
      <w:szCs w:val="32"/>
    </w:rPr>
  </w:style>
  <w:style w:type="paragraph" w:customStyle="1" w:styleId="1">
    <w:name w:val="заголовок 1"/>
    <w:basedOn w:val="a"/>
    <w:uiPriority w:val="99"/>
    <w:qFormat/>
    <w:rsid w:val="0017636C"/>
    <w:pPr>
      <w:numPr>
        <w:numId w:val="4"/>
      </w:numPr>
      <w:tabs>
        <w:tab w:val="clear" w:pos="1440"/>
      </w:tabs>
      <w:ind w:left="0" w:firstLine="720"/>
    </w:pPr>
    <w:rPr>
      <w:sz w:val="28"/>
      <w:szCs w:val="28"/>
    </w:rPr>
  </w:style>
  <w:style w:type="paragraph" w:customStyle="1" w:styleId="afffffa">
    <w:name w:val="огл_гл"/>
    <w:basedOn w:val="a2"/>
    <w:uiPriority w:val="99"/>
    <w:qFormat/>
    <w:rsid w:val="0017636C"/>
    <w:pPr>
      <w:adjustRightInd w:val="0"/>
      <w:snapToGrid/>
      <w:spacing w:before="0" w:after="0" w:line="360" w:lineRule="auto"/>
      <w:ind w:left="794" w:hanging="794"/>
      <w:jc w:val="both"/>
      <w:textAlignment w:val="baseline"/>
    </w:pPr>
    <w:rPr>
      <w:rFonts w:eastAsia="Times New Roman"/>
      <w:bCs/>
      <w:sz w:val="28"/>
      <w:szCs w:val="28"/>
    </w:rPr>
  </w:style>
  <w:style w:type="paragraph" w:customStyle="1" w:styleId="afffffb">
    <w:name w:val="параг_огл"/>
    <w:basedOn w:val="a2"/>
    <w:uiPriority w:val="99"/>
    <w:qFormat/>
    <w:rsid w:val="0017636C"/>
    <w:pPr>
      <w:adjustRightInd w:val="0"/>
      <w:snapToGrid/>
      <w:spacing w:before="0" w:after="0" w:line="360" w:lineRule="auto"/>
      <w:ind w:left="567"/>
      <w:textAlignment w:val="baseline"/>
    </w:pPr>
    <w:rPr>
      <w:rFonts w:eastAsia="Times New Roman"/>
      <w:sz w:val="28"/>
      <w:szCs w:val="28"/>
    </w:rPr>
  </w:style>
  <w:style w:type="paragraph" w:customStyle="1" w:styleId="afffffc">
    <w:name w:val="Стиль параг_огл + По левому краю"/>
    <w:basedOn w:val="afffffb"/>
    <w:uiPriority w:val="99"/>
    <w:qFormat/>
    <w:rsid w:val="0017636C"/>
    <w:pPr>
      <w:ind w:left="794"/>
    </w:pPr>
    <w:rPr>
      <w:szCs w:val="20"/>
    </w:rPr>
  </w:style>
  <w:style w:type="paragraph" w:customStyle="1" w:styleId="afffffd">
    <w:name w:val="Наш стиль"/>
    <w:basedOn w:val="a2"/>
    <w:uiPriority w:val="99"/>
    <w:qFormat/>
    <w:rsid w:val="0017636C"/>
    <w:pPr>
      <w:widowControl/>
      <w:snapToGrid/>
      <w:spacing w:before="0" w:after="0" w:line="360" w:lineRule="auto"/>
      <w:ind w:firstLine="720"/>
    </w:pPr>
    <w:rPr>
      <w:rFonts w:eastAsia="Times New Roman"/>
    </w:rPr>
  </w:style>
  <w:style w:type="character" w:customStyle="1" w:styleId="1ff3">
    <w:name w:val="Основной текст + Полужирный1"/>
    <w:uiPriority w:val="99"/>
    <w:qFormat/>
    <w:rsid w:val="0017636C"/>
    <w:rPr>
      <w:rFonts w:ascii="Times New Roman" w:hAnsi="Times New Roman"/>
      <w:b/>
      <w:sz w:val="20"/>
    </w:rPr>
  </w:style>
  <w:style w:type="character" w:customStyle="1" w:styleId="151">
    <w:name w:val="Знак Знак15"/>
    <w:uiPriority w:val="99"/>
    <w:qFormat/>
    <w:rsid w:val="0017636C"/>
    <w:rPr>
      <w:b/>
      <w:sz w:val="28"/>
    </w:rPr>
  </w:style>
  <w:style w:type="character" w:customStyle="1" w:styleId="720">
    <w:name w:val="Знак Знак72"/>
    <w:uiPriority w:val="99"/>
    <w:qFormat/>
    <w:rsid w:val="0017636C"/>
    <w:rPr>
      <w:rFonts w:ascii="Times New Roman" w:hAnsi="Times New Roman"/>
      <w:lang w:eastAsia="en-US"/>
    </w:rPr>
  </w:style>
  <w:style w:type="character" w:customStyle="1" w:styleId="r">
    <w:name w:val="r"/>
    <w:uiPriority w:val="99"/>
    <w:qFormat/>
    <w:rsid w:val="0017636C"/>
  </w:style>
  <w:style w:type="character" w:customStyle="1" w:styleId="Garamond">
    <w:name w:val="Основной текст + Garamond"/>
    <w:uiPriority w:val="99"/>
    <w:qFormat/>
    <w:rsid w:val="0017636C"/>
    <w:rPr>
      <w:rFonts w:ascii="Garamond" w:hAnsi="Garamond"/>
      <w:sz w:val="24"/>
    </w:rPr>
  </w:style>
  <w:style w:type="character" w:customStyle="1" w:styleId="FontStyle278">
    <w:name w:val="Font Style278"/>
    <w:uiPriority w:val="99"/>
    <w:qFormat/>
    <w:rsid w:val="0017636C"/>
    <w:rPr>
      <w:rFonts w:ascii="Times New Roman" w:hAnsi="Times New Roman"/>
      <w:color w:val="000000"/>
      <w:sz w:val="22"/>
    </w:rPr>
  </w:style>
  <w:style w:type="character" w:customStyle="1" w:styleId="FontStyle271">
    <w:name w:val="Font Style271"/>
    <w:uiPriority w:val="99"/>
    <w:qFormat/>
    <w:rsid w:val="0017636C"/>
    <w:rPr>
      <w:rFonts w:ascii="Times New Roman" w:hAnsi="Times New Roman"/>
      <w:i/>
      <w:color w:val="000000"/>
      <w:sz w:val="22"/>
    </w:rPr>
  </w:style>
  <w:style w:type="paragraph" w:customStyle="1" w:styleId="afffffe">
    <w:name w:val="Êðàòêèé îáðàòíûé àäðåñ"/>
    <w:basedOn w:val="a2"/>
    <w:uiPriority w:val="99"/>
    <w:qFormat/>
    <w:rsid w:val="0017636C"/>
    <w:pPr>
      <w:widowControl/>
      <w:snapToGrid/>
      <w:spacing w:before="0" w:after="0"/>
    </w:pPr>
    <w:rPr>
      <w:rFonts w:ascii="MS Sans Serif" w:eastAsia="Times New Roman" w:hAnsi="MS Sans Serif"/>
      <w:sz w:val="20"/>
      <w:lang w:val="en-US"/>
    </w:rPr>
  </w:style>
  <w:style w:type="character" w:customStyle="1" w:styleId="215">
    <w:name w:val="Знак Знак21"/>
    <w:uiPriority w:val="99"/>
    <w:qFormat/>
    <w:locked/>
    <w:rsid w:val="0017636C"/>
    <w:rPr>
      <w:b/>
      <w:sz w:val="28"/>
      <w:lang w:val="ru-RU" w:eastAsia="ru-RU"/>
    </w:rPr>
  </w:style>
  <w:style w:type="character" w:customStyle="1" w:styleId="411">
    <w:name w:val="Знак Знак41"/>
    <w:uiPriority w:val="99"/>
    <w:qFormat/>
    <w:locked/>
    <w:rsid w:val="0017636C"/>
    <w:rPr>
      <w:rFonts w:ascii="Arial" w:hAnsi="Arial"/>
      <w:b/>
      <w:i/>
      <w:sz w:val="28"/>
      <w:lang w:val="ru-RU" w:eastAsia="en-US"/>
    </w:rPr>
  </w:style>
  <w:style w:type="character" w:customStyle="1" w:styleId="390">
    <w:name w:val="Знак Знак39"/>
    <w:uiPriority w:val="99"/>
    <w:qFormat/>
    <w:locked/>
    <w:rsid w:val="0017636C"/>
    <w:rPr>
      <w:b/>
      <w:sz w:val="28"/>
      <w:lang w:val="ru-RU" w:eastAsia="ru-RU"/>
    </w:rPr>
  </w:style>
  <w:style w:type="character" w:customStyle="1" w:styleId="380">
    <w:name w:val="Знак Знак38"/>
    <w:uiPriority w:val="99"/>
    <w:qFormat/>
    <w:locked/>
    <w:rsid w:val="0017636C"/>
    <w:rPr>
      <w:b/>
      <w:i/>
      <w:sz w:val="26"/>
      <w:lang w:val="ru-RU" w:eastAsia="ru-RU"/>
    </w:rPr>
  </w:style>
  <w:style w:type="character" w:customStyle="1" w:styleId="370">
    <w:name w:val="Знак Знак37"/>
    <w:uiPriority w:val="99"/>
    <w:qFormat/>
    <w:locked/>
    <w:rsid w:val="0017636C"/>
    <w:rPr>
      <w:sz w:val="24"/>
      <w:lang w:val="ru-RU" w:eastAsia="ru-RU"/>
    </w:rPr>
  </w:style>
  <w:style w:type="character" w:customStyle="1" w:styleId="360">
    <w:name w:val="Знак Знак36"/>
    <w:uiPriority w:val="99"/>
    <w:qFormat/>
    <w:locked/>
    <w:rsid w:val="0017636C"/>
    <w:rPr>
      <w:sz w:val="24"/>
      <w:lang w:val="ru-RU" w:eastAsia="ru-RU"/>
    </w:rPr>
  </w:style>
  <w:style w:type="character" w:customStyle="1" w:styleId="351">
    <w:name w:val="Знак Знак35"/>
    <w:uiPriority w:val="99"/>
    <w:qFormat/>
    <w:locked/>
    <w:rsid w:val="0017636C"/>
    <w:rPr>
      <w:i/>
      <w:sz w:val="24"/>
      <w:lang w:val="ru-RU" w:eastAsia="ru-RU"/>
    </w:rPr>
  </w:style>
  <w:style w:type="character" w:customStyle="1" w:styleId="340">
    <w:name w:val="Знак Знак34"/>
    <w:uiPriority w:val="99"/>
    <w:qFormat/>
    <w:locked/>
    <w:rsid w:val="0017636C"/>
    <w:rPr>
      <w:rFonts w:ascii="Arial" w:hAnsi="Arial"/>
      <w:sz w:val="22"/>
      <w:lang w:val="ru-RU" w:eastAsia="ru-RU"/>
    </w:rPr>
  </w:style>
  <w:style w:type="character" w:customStyle="1" w:styleId="HTMLAddressChar2">
    <w:name w:val="HTML Address Char2"/>
    <w:uiPriority w:val="99"/>
    <w:locked/>
    <w:rsid w:val="0017636C"/>
    <w:rPr>
      <w:i/>
      <w:sz w:val="24"/>
      <w:lang w:eastAsia="ru-RU"/>
    </w:rPr>
  </w:style>
  <w:style w:type="character" w:customStyle="1" w:styleId="HTMLAddressChar">
    <w:name w:val="HTML Address Char"/>
    <w:basedOn w:val="a3"/>
    <w:uiPriority w:val="99"/>
    <w:qFormat/>
    <w:locked/>
    <w:rsid w:val="0017636C"/>
    <w:rPr>
      <w:rFonts w:cs="Times New Roman"/>
      <w:i/>
      <w:sz w:val="24"/>
      <w:lang w:val="ru-RU" w:eastAsia="ru-RU"/>
    </w:rPr>
  </w:style>
  <w:style w:type="character" w:customStyle="1" w:styleId="HTML10">
    <w:name w:val="Адрес HTML Знак1"/>
    <w:basedOn w:val="a3"/>
    <w:uiPriority w:val="99"/>
    <w:qFormat/>
    <w:rsid w:val="0017636C"/>
    <w:rPr>
      <w:rFonts w:ascii="Times New Roman" w:hAnsi="Times New Roman" w:cs="Times New Roman"/>
      <w:i/>
      <w:iCs/>
      <w:sz w:val="24"/>
      <w:szCs w:val="24"/>
      <w:lang w:eastAsia="ru-RU"/>
    </w:rPr>
  </w:style>
  <w:style w:type="character" w:customStyle="1" w:styleId="HTML120">
    <w:name w:val="Адрес HTML Знак120"/>
    <w:basedOn w:val="a3"/>
    <w:uiPriority w:val="99"/>
    <w:semiHidden/>
    <w:qFormat/>
    <w:rsid w:val="0017636C"/>
    <w:rPr>
      <w:rFonts w:cs="Times New Roman"/>
      <w:i/>
      <w:iCs/>
      <w:sz w:val="24"/>
      <w:szCs w:val="24"/>
    </w:rPr>
  </w:style>
  <w:style w:type="character" w:customStyle="1" w:styleId="HTML119">
    <w:name w:val="Адрес HTML Знак119"/>
    <w:basedOn w:val="a3"/>
    <w:uiPriority w:val="99"/>
    <w:semiHidden/>
    <w:qFormat/>
    <w:rsid w:val="0017636C"/>
    <w:rPr>
      <w:rFonts w:cs="Times New Roman"/>
      <w:i/>
      <w:iCs/>
      <w:sz w:val="24"/>
      <w:szCs w:val="24"/>
    </w:rPr>
  </w:style>
  <w:style w:type="character" w:customStyle="1" w:styleId="HTML118">
    <w:name w:val="Адрес HTML Знак118"/>
    <w:basedOn w:val="a3"/>
    <w:uiPriority w:val="99"/>
    <w:semiHidden/>
    <w:qFormat/>
    <w:rsid w:val="0017636C"/>
    <w:rPr>
      <w:rFonts w:cs="Times New Roman"/>
      <w:i/>
      <w:iCs/>
      <w:sz w:val="24"/>
      <w:szCs w:val="24"/>
    </w:rPr>
  </w:style>
  <w:style w:type="character" w:customStyle="1" w:styleId="HTML117">
    <w:name w:val="Адрес HTML Знак117"/>
    <w:basedOn w:val="a3"/>
    <w:uiPriority w:val="99"/>
    <w:qFormat/>
    <w:rsid w:val="0017636C"/>
    <w:rPr>
      <w:rFonts w:cs="Times New Roman"/>
      <w:i/>
      <w:iCs/>
      <w:sz w:val="24"/>
      <w:szCs w:val="24"/>
    </w:rPr>
  </w:style>
  <w:style w:type="character" w:customStyle="1" w:styleId="HTML116">
    <w:name w:val="Адрес HTML Знак116"/>
    <w:basedOn w:val="a3"/>
    <w:uiPriority w:val="99"/>
    <w:semiHidden/>
    <w:qFormat/>
    <w:rsid w:val="0017636C"/>
    <w:rPr>
      <w:rFonts w:cs="Times New Roman"/>
      <w:i/>
      <w:iCs/>
      <w:sz w:val="24"/>
      <w:szCs w:val="24"/>
    </w:rPr>
  </w:style>
  <w:style w:type="character" w:customStyle="1" w:styleId="HTML115">
    <w:name w:val="Адрес HTML Знак115"/>
    <w:basedOn w:val="a3"/>
    <w:uiPriority w:val="99"/>
    <w:semiHidden/>
    <w:qFormat/>
    <w:rsid w:val="0017636C"/>
    <w:rPr>
      <w:rFonts w:cs="Times New Roman"/>
      <w:i/>
      <w:iCs/>
      <w:sz w:val="24"/>
      <w:szCs w:val="24"/>
    </w:rPr>
  </w:style>
  <w:style w:type="character" w:customStyle="1" w:styleId="HTML114">
    <w:name w:val="Адрес HTML Знак114"/>
    <w:basedOn w:val="a3"/>
    <w:uiPriority w:val="99"/>
    <w:semiHidden/>
    <w:qFormat/>
    <w:rsid w:val="0017636C"/>
    <w:rPr>
      <w:rFonts w:cs="Times New Roman"/>
      <w:i/>
      <w:iCs/>
      <w:sz w:val="24"/>
      <w:szCs w:val="24"/>
    </w:rPr>
  </w:style>
  <w:style w:type="character" w:customStyle="1" w:styleId="HTML113">
    <w:name w:val="Адрес HTML Знак113"/>
    <w:basedOn w:val="a3"/>
    <w:uiPriority w:val="99"/>
    <w:semiHidden/>
    <w:qFormat/>
    <w:rsid w:val="0017636C"/>
    <w:rPr>
      <w:rFonts w:cs="Times New Roman"/>
      <w:i/>
      <w:iCs/>
      <w:sz w:val="24"/>
      <w:szCs w:val="24"/>
    </w:rPr>
  </w:style>
  <w:style w:type="character" w:customStyle="1" w:styleId="HTML112">
    <w:name w:val="Адрес HTML Знак112"/>
    <w:basedOn w:val="a3"/>
    <w:uiPriority w:val="99"/>
    <w:semiHidden/>
    <w:qFormat/>
    <w:rsid w:val="0017636C"/>
    <w:rPr>
      <w:rFonts w:cs="Times New Roman"/>
      <w:i/>
      <w:iCs/>
      <w:sz w:val="24"/>
      <w:szCs w:val="24"/>
    </w:rPr>
  </w:style>
  <w:style w:type="character" w:customStyle="1" w:styleId="HTML111">
    <w:name w:val="Адрес HTML Знак111"/>
    <w:basedOn w:val="a3"/>
    <w:uiPriority w:val="99"/>
    <w:qFormat/>
    <w:rsid w:val="0017636C"/>
    <w:rPr>
      <w:rFonts w:cs="Times New Roman"/>
      <w:i/>
      <w:iCs/>
      <w:sz w:val="24"/>
      <w:szCs w:val="24"/>
    </w:rPr>
  </w:style>
  <w:style w:type="character" w:customStyle="1" w:styleId="HTML110">
    <w:name w:val="Адрес HTML Знак110"/>
    <w:basedOn w:val="a3"/>
    <w:uiPriority w:val="99"/>
    <w:semiHidden/>
    <w:qFormat/>
    <w:rsid w:val="0017636C"/>
    <w:rPr>
      <w:rFonts w:cs="Times New Roman"/>
      <w:i/>
      <w:iCs/>
      <w:sz w:val="24"/>
      <w:szCs w:val="24"/>
    </w:rPr>
  </w:style>
  <w:style w:type="character" w:customStyle="1" w:styleId="HTML19">
    <w:name w:val="Адрес HTML Знак19"/>
    <w:basedOn w:val="a3"/>
    <w:uiPriority w:val="99"/>
    <w:qFormat/>
    <w:rsid w:val="0017636C"/>
    <w:rPr>
      <w:rFonts w:cs="Times New Roman"/>
      <w:i/>
      <w:iCs/>
      <w:sz w:val="24"/>
      <w:szCs w:val="24"/>
    </w:rPr>
  </w:style>
  <w:style w:type="character" w:customStyle="1" w:styleId="HTML18">
    <w:name w:val="Адрес HTML Знак18"/>
    <w:basedOn w:val="a3"/>
    <w:uiPriority w:val="99"/>
    <w:semiHidden/>
    <w:qFormat/>
    <w:rsid w:val="0017636C"/>
    <w:rPr>
      <w:rFonts w:cs="Times New Roman"/>
      <w:i/>
      <w:iCs/>
      <w:sz w:val="24"/>
      <w:szCs w:val="24"/>
    </w:rPr>
  </w:style>
  <w:style w:type="character" w:customStyle="1" w:styleId="HTML17">
    <w:name w:val="Адрес HTML Знак17"/>
    <w:basedOn w:val="a3"/>
    <w:uiPriority w:val="99"/>
    <w:semiHidden/>
    <w:qFormat/>
    <w:rsid w:val="0017636C"/>
    <w:rPr>
      <w:rFonts w:cs="Times New Roman"/>
      <w:i/>
      <w:iCs/>
      <w:sz w:val="24"/>
      <w:szCs w:val="24"/>
    </w:rPr>
  </w:style>
  <w:style w:type="character" w:customStyle="1" w:styleId="HTML16">
    <w:name w:val="Адрес HTML Знак16"/>
    <w:basedOn w:val="a3"/>
    <w:uiPriority w:val="99"/>
    <w:semiHidden/>
    <w:qFormat/>
    <w:rsid w:val="0017636C"/>
    <w:rPr>
      <w:rFonts w:cs="Times New Roman"/>
      <w:i/>
      <w:iCs/>
      <w:sz w:val="24"/>
      <w:szCs w:val="24"/>
    </w:rPr>
  </w:style>
  <w:style w:type="character" w:customStyle="1" w:styleId="HTML15">
    <w:name w:val="Адрес HTML Знак15"/>
    <w:basedOn w:val="a3"/>
    <w:uiPriority w:val="99"/>
    <w:qFormat/>
    <w:rsid w:val="0017636C"/>
    <w:rPr>
      <w:rFonts w:cs="Times New Roman"/>
      <w:i/>
      <w:iCs/>
      <w:sz w:val="24"/>
      <w:szCs w:val="24"/>
    </w:rPr>
  </w:style>
  <w:style w:type="character" w:customStyle="1" w:styleId="HTML14">
    <w:name w:val="Адрес HTML Знак14"/>
    <w:basedOn w:val="a3"/>
    <w:uiPriority w:val="99"/>
    <w:qFormat/>
    <w:rsid w:val="0017636C"/>
    <w:rPr>
      <w:rFonts w:cs="Times New Roman"/>
      <w:i/>
      <w:iCs/>
      <w:sz w:val="24"/>
      <w:szCs w:val="24"/>
    </w:rPr>
  </w:style>
  <w:style w:type="character" w:customStyle="1" w:styleId="HTML13">
    <w:name w:val="Адрес HTML Знак13"/>
    <w:basedOn w:val="a3"/>
    <w:uiPriority w:val="99"/>
    <w:semiHidden/>
    <w:qFormat/>
    <w:rsid w:val="0017636C"/>
    <w:rPr>
      <w:rFonts w:cs="Times New Roman"/>
      <w:i/>
      <w:iCs/>
      <w:sz w:val="24"/>
      <w:szCs w:val="24"/>
    </w:rPr>
  </w:style>
  <w:style w:type="character" w:customStyle="1" w:styleId="HTML12">
    <w:name w:val="Адрес HTML Знак12"/>
    <w:basedOn w:val="a3"/>
    <w:uiPriority w:val="99"/>
    <w:qFormat/>
    <w:rsid w:val="0017636C"/>
    <w:rPr>
      <w:rFonts w:cs="Times New Roman"/>
      <w:i/>
      <w:iCs/>
      <w:sz w:val="22"/>
    </w:rPr>
  </w:style>
  <w:style w:type="character" w:customStyle="1" w:styleId="Web">
    <w:name w:val="Обычный (Web) Знак"/>
    <w:uiPriority w:val="99"/>
    <w:qFormat/>
    <w:locked/>
    <w:rsid w:val="0017636C"/>
    <w:rPr>
      <w:rFonts w:ascii="Tahoma" w:hAnsi="Tahoma"/>
      <w:sz w:val="16"/>
    </w:rPr>
  </w:style>
  <w:style w:type="character" w:customStyle="1" w:styleId="321">
    <w:name w:val="Знак Знак32"/>
    <w:uiPriority w:val="99"/>
    <w:qFormat/>
    <w:locked/>
    <w:rsid w:val="0017636C"/>
    <w:rPr>
      <w:lang w:val="ru-RU" w:eastAsia="ru-RU"/>
    </w:rPr>
  </w:style>
  <w:style w:type="character" w:customStyle="1" w:styleId="317">
    <w:name w:val="Знак Знак31"/>
    <w:uiPriority w:val="99"/>
    <w:qFormat/>
    <w:locked/>
    <w:rsid w:val="0017636C"/>
    <w:rPr>
      <w:sz w:val="24"/>
      <w:lang w:val="ru-RU" w:eastAsia="ru-RU"/>
    </w:rPr>
  </w:style>
  <w:style w:type="character" w:customStyle="1" w:styleId="301">
    <w:name w:val="Знак Знак30"/>
    <w:uiPriority w:val="99"/>
    <w:qFormat/>
    <w:locked/>
    <w:rsid w:val="0017636C"/>
    <w:rPr>
      <w:sz w:val="24"/>
      <w:lang w:val="ru-RU" w:eastAsia="ru-RU"/>
    </w:rPr>
  </w:style>
  <w:style w:type="character" w:customStyle="1" w:styleId="1ff4">
    <w:name w:val="Знак1 Знак Знак"/>
    <w:uiPriority w:val="99"/>
    <w:qFormat/>
    <w:locked/>
    <w:rsid w:val="0017636C"/>
    <w:rPr>
      <w:sz w:val="24"/>
      <w:lang w:val="ru-RU" w:eastAsia="ru-RU"/>
    </w:rPr>
  </w:style>
  <w:style w:type="character" w:customStyle="1" w:styleId="1910">
    <w:name w:val="Знак Знак191"/>
    <w:uiPriority w:val="99"/>
    <w:qFormat/>
    <w:locked/>
    <w:rsid w:val="0017636C"/>
    <w:rPr>
      <w:sz w:val="24"/>
      <w:lang w:val="en-US" w:eastAsia="ru-RU"/>
    </w:rPr>
  </w:style>
  <w:style w:type="character" w:customStyle="1" w:styleId="1411">
    <w:name w:val="Знак Знак141"/>
    <w:uiPriority w:val="99"/>
    <w:qFormat/>
    <w:locked/>
    <w:rsid w:val="0017636C"/>
    <w:rPr>
      <w:rFonts w:ascii="Cambria" w:hAnsi="Cambria"/>
      <w:i/>
      <w:color w:val="4F81BD"/>
      <w:spacing w:val="15"/>
      <w:sz w:val="24"/>
      <w:lang w:val="ru-RU" w:eastAsia="ru-RU"/>
    </w:rPr>
  </w:style>
  <w:style w:type="character" w:customStyle="1" w:styleId="123">
    <w:name w:val="Знак Знак12"/>
    <w:uiPriority w:val="99"/>
    <w:qFormat/>
    <w:locked/>
    <w:rsid w:val="0017636C"/>
    <w:rPr>
      <w:rFonts w:ascii="PragmaticaCTT" w:hAnsi="PragmaticaCTT"/>
      <w:sz w:val="24"/>
      <w:lang w:val="ru-RU" w:eastAsia="ru-RU"/>
    </w:rPr>
  </w:style>
  <w:style w:type="character" w:customStyle="1" w:styleId="2210">
    <w:name w:val="Знак Знак221"/>
    <w:uiPriority w:val="99"/>
    <w:qFormat/>
    <w:locked/>
    <w:rsid w:val="0017636C"/>
    <w:rPr>
      <w:color w:val="000000"/>
      <w:sz w:val="24"/>
      <w:lang w:val="ru-RU" w:eastAsia="ru-RU"/>
    </w:rPr>
  </w:style>
  <w:style w:type="character" w:customStyle="1" w:styleId="290">
    <w:name w:val="Знак Знак29"/>
    <w:uiPriority w:val="99"/>
    <w:qFormat/>
    <w:locked/>
    <w:rsid w:val="0017636C"/>
    <w:rPr>
      <w:sz w:val="16"/>
      <w:lang w:val="ru-RU" w:eastAsia="ru-RU"/>
    </w:rPr>
  </w:style>
  <w:style w:type="character" w:customStyle="1" w:styleId="2510">
    <w:name w:val="Знак Знак251"/>
    <w:uiPriority w:val="99"/>
    <w:qFormat/>
    <w:locked/>
    <w:rsid w:val="0017636C"/>
    <w:rPr>
      <w:sz w:val="24"/>
      <w:lang w:val="ru-RU" w:eastAsia="ru-RU"/>
    </w:rPr>
  </w:style>
  <w:style w:type="character" w:customStyle="1" w:styleId="280">
    <w:name w:val="Знак Знак28"/>
    <w:uiPriority w:val="99"/>
    <w:qFormat/>
    <w:locked/>
    <w:rsid w:val="0017636C"/>
    <w:rPr>
      <w:sz w:val="16"/>
      <w:lang w:val="ru-RU" w:eastAsia="ru-RU"/>
    </w:rPr>
  </w:style>
  <w:style w:type="character" w:customStyle="1" w:styleId="272">
    <w:name w:val="Знак Знак27"/>
    <w:uiPriority w:val="99"/>
    <w:qFormat/>
    <w:locked/>
    <w:rsid w:val="0017636C"/>
    <w:rPr>
      <w:rFonts w:ascii="Courier New" w:hAnsi="Courier New"/>
      <w:lang w:val="ru-RU" w:eastAsia="ru-RU"/>
    </w:rPr>
  </w:style>
  <w:style w:type="character" w:customStyle="1" w:styleId="1810">
    <w:name w:val="Знак Знак181"/>
    <w:uiPriority w:val="99"/>
    <w:qFormat/>
    <w:locked/>
    <w:rsid w:val="0017636C"/>
    <w:rPr>
      <w:b/>
      <w:lang w:val="ru-RU" w:eastAsia="ru-RU"/>
    </w:rPr>
  </w:style>
  <w:style w:type="character" w:customStyle="1" w:styleId="201">
    <w:name w:val="Знак Знак201"/>
    <w:uiPriority w:val="99"/>
    <w:qFormat/>
    <w:locked/>
    <w:rsid w:val="0017636C"/>
    <w:rPr>
      <w:rFonts w:ascii="Tahoma" w:hAnsi="Tahoma"/>
      <w:sz w:val="16"/>
      <w:lang w:val="ru-RU" w:eastAsia="ru-RU"/>
    </w:rPr>
  </w:style>
  <w:style w:type="paragraph" w:customStyle="1" w:styleId="2fc">
    <w:name w:val="Знак Знак Знак Знак Знак Знак2"/>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1">
    <w:name w:val="Темы Знак"/>
    <w:link w:val="affff0"/>
    <w:uiPriority w:val="99"/>
    <w:qFormat/>
    <w:locked/>
    <w:rsid w:val="0017636C"/>
    <w:rPr>
      <w:rFonts w:ascii="Times New Roman" w:eastAsia="Calibri" w:hAnsi="Times New Roman" w:cs="Times New Roman"/>
      <w:b/>
      <w:sz w:val="24"/>
      <w:szCs w:val="20"/>
      <w:lang w:eastAsia="ru-RU"/>
    </w:rPr>
  </w:style>
  <w:style w:type="character" w:customStyle="1" w:styleId="affffff">
    <w:name w:val="Основной текст_"/>
    <w:link w:val="1ff5"/>
    <w:qFormat/>
    <w:locked/>
    <w:rsid w:val="0017636C"/>
    <w:rPr>
      <w:rFonts w:ascii="Arial" w:hAnsi="Arial"/>
      <w:sz w:val="19"/>
      <w:shd w:val="clear" w:color="auto" w:fill="FFFFFF"/>
    </w:rPr>
  </w:style>
  <w:style w:type="paragraph" w:customStyle="1" w:styleId="1ff5">
    <w:name w:val="Основной текст1"/>
    <w:basedOn w:val="a2"/>
    <w:link w:val="affffff"/>
    <w:qFormat/>
    <w:rsid w:val="0017636C"/>
    <w:pPr>
      <w:widowControl/>
      <w:shd w:val="clear" w:color="auto" w:fill="FFFFFF"/>
      <w:snapToGrid/>
      <w:spacing w:before="180" w:after="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0"/>
    <w:uiPriority w:val="99"/>
    <w:qFormat/>
    <w:rsid w:val="0017636C"/>
    <w:pPr>
      <w:keepNext/>
      <w:tabs>
        <w:tab w:val="clear" w:pos="567"/>
        <w:tab w:val="clear" w:pos="680"/>
        <w:tab w:val="clear" w:pos="1106"/>
        <w:tab w:val="clear" w:pos="1729"/>
        <w:tab w:val="clear" w:pos="7002"/>
        <w:tab w:val="left" w:pos="792"/>
      </w:tabs>
      <w:autoSpaceDE/>
      <w:autoSpaceDN/>
      <w:adjustRightInd/>
      <w:spacing w:before="240" w:after="60"/>
      <w:jc w:val="left"/>
    </w:pPr>
    <w:rPr>
      <w:rFonts w:ascii="Times New Roman" w:hAnsi="Times New Roman"/>
      <w:b/>
      <w:bCs/>
      <w:kern w:val="32"/>
      <w:sz w:val="24"/>
    </w:rPr>
  </w:style>
  <w:style w:type="paragraph" w:customStyle="1" w:styleId="Style24">
    <w:name w:val="Style24"/>
    <w:basedOn w:val="a2"/>
    <w:uiPriority w:val="99"/>
    <w:qFormat/>
    <w:rsid w:val="0017636C"/>
    <w:pPr>
      <w:autoSpaceDE w:val="0"/>
      <w:autoSpaceDN w:val="0"/>
      <w:adjustRightInd w:val="0"/>
      <w:snapToGrid/>
      <w:spacing w:before="0" w:after="0" w:line="482" w:lineRule="exact"/>
      <w:ind w:firstLine="720"/>
      <w:jc w:val="both"/>
    </w:pPr>
    <w:rPr>
      <w:rFonts w:eastAsia="Times New Roman"/>
      <w:szCs w:val="24"/>
    </w:rPr>
  </w:style>
  <w:style w:type="paragraph" w:customStyle="1" w:styleId="2TimesNewRoman0">
    <w:name w:val="Стиль заголовок 2 + Times New Roman полужирный Первая строка:  0..."/>
    <w:basedOn w:val="2f9"/>
    <w:uiPriority w:val="99"/>
    <w:qFormat/>
    <w:rsid w:val="0017636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
    <w:name w:val="Стиль1 Знак"/>
    <w:link w:val="1e"/>
    <w:uiPriority w:val="99"/>
    <w:qFormat/>
    <w:locked/>
    <w:rsid w:val="0017636C"/>
    <w:rPr>
      <w:rFonts w:ascii="Times New Roman" w:eastAsia="Calibri" w:hAnsi="Times New Roman" w:cs="Times New Roman"/>
      <w:sz w:val="20"/>
      <w:szCs w:val="20"/>
      <w:lang w:eastAsia="ru-RU"/>
    </w:rPr>
  </w:style>
  <w:style w:type="paragraph" w:customStyle="1" w:styleId="affffff0">
    <w:name w:val="Стиль По ширине"/>
    <w:basedOn w:val="a2"/>
    <w:uiPriority w:val="99"/>
    <w:qFormat/>
    <w:rsid w:val="0017636C"/>
    <w:pPr>
      <w:widowControl/>
      <w:snapToGrid/>
      <w:spacing w:before="0" w:after="0" w:line="312" w:lineRule="auto"/>
      <w:ind w:firstLine="454"/>
      <w:jc w:val="both"/>
    </w:pPr>
    <w:rPr>
      <w:rFonts w:eastAsia="Times New Roman"/>
      <w:szCs w:val="24"/>
    </w:rPr>
  </w:style>
  <w:style w:type="paragraph" w:customStyle="1" w:styleId="Style53">
    <w:name w:val="Style53"/>
    <w:basedOn w:val="a2"/>
    <w:uiPriority w:val="99"/>
    <w:qFormat/>
    <w:rsid w:val="0017636C"/>
    <w:pPr>
      <w:autoSpaceDE w:val="0"/>
      <w:autoSpaceDN w:val="0"/>
      <w:adjustRightInd w:val="0"/>
      <w:snapToGrid/>
      <w:spacing w:before="0" w:after="0" w:line="197" w:lineRule="exact"/>
      <w:ind w:firstLine="456"/>
      <w:jc w:val="both"/>
    </w:pPr>
    <w:rPr>
      <w:rFonts w:ascii="Palatino Linotype" w:eastAsia="Times New Roman" w:hAnsi="Palatino Linotype"/>
      <w:szCs w:val="24"/>
    </w:rPr>
  </w:style>
  <w:style w:type="paragraph" w:customStyle="1" w:styleId="Style57">
    <w:name w:val="Style57"/>
    <w:basedOn w:val="a2"/>
    <w:uiPriority w:val="99"/>
    <w:qFormat/>
    <w:rsid w:val="0017636C"/>
    <w:pPr>
      <w:autoSpaceDE w:val="0"/>
      <w:autoSpaceDN w:val="0"/>
      <w:adjustRightInd w:val="0"/>
      <w:snapToGrid/>
      <w:spacing w:before="0" w:after="0" w:line="216" w:lineRule="exact"/>
      <w:jc w:val="both"/>
    </w:pPr>
    <w:rPr>
      <w:rFonts w:ascii="Palatino Linotype" w:eastAsia="Times New Roman" w:hAnsi="Palatino Linotype"/>
      <w:szCs w:val="24"/>
    </w:rPr>
  </w:style>
  <w:style w:type="paragraph" w:customStyle="1" w:styleId="Style35">
    <w:name w:val="Style35"/>
    <w:basedOn w:val="a2"/>
    <w:uiPriority w:val="99"/>
    <w:qFormat/>
    <w:rsid w:val="0017636C"/>
    <w:pPr>
      <w:autoSpaceDE w:val="0"/>
      <w:autoSpaceDN w:val="0"/>
      <w:adjustRightInd w:val="0"/>
      <w:snapToGrid/>
      <w:spacing w:before="0" w:after="0" w:line="197" w:lineRule="exact"/>
      <w:ind w:firstLine="442"/>
      <w:jc w:val="both"/>
    </w:pPr>
    <w:rPr>
      <w:rFonts w:ascii="Palatino Linotype" w:eastAsia="Times New Roman" w:hAnsi="Palatino Linotype"/>
      <w:szCs w:val="24"/>
    </w:rPr>
  </w:style>
  <w:style w:type="paragraph" w:customStyle="1" w:styleId="Style37">
    <w:name w:val="Style37"/>
    <w:basedOn w:val="a2"/>
    <w:uiPriority w:val="99"/>
    <w:qFormat/>
    <w:rsid w:val="0017636C"/>
    <w:pPr>
      <w:autoSpaceDE w:val="0"/>
      <w:autoSpaceDN w:val="0"/>
      <w:adjustRightInd w:val="0"/>
      <w:snapToGrid/>
      <w:spacing w:before="0" w:after="0" w:line="221" w:lineRule="exact"/>
      <w:ind w:firstLine="221"/>
      <w:jc w:val="both"/>
    </w:pPr>
    <w:rPr>
      <w:rFonts w:ascii="Palatino Linotype" w:eastAsia="Times New Roman" w:hAnsi="Palatino Linotype"/>
      <w:szCs w:val="24"/>
    </w:rPr>
  </w:style>
  <w:style w:type="paragraph" w:customStyle="1" w:styleId="Style31">
    <w:name w:val="Style31"/>
    <w:basedOn w:val="a2"/>
    <w:uiPriority w:val="99"/>
    <w:qFormat/>
    <w:rsid w:val="0017636C"/>
    <w:pPr>
      <w:autoSpaceDE w:val="0"/>
      <w:autoSpaceDN w:val="0"/>
      <w:adjustRightInd w:val="0"/>
      <w:snapToGrid/>
      <w:spacing w:before="0" w:after="0"/>
    </w:pPr>
    <w:rPr>
      <w:rFonts w:ascii="Palatino Linotype" w:eastAsia="Times New Roman" w:hAnsi="Palatino Linotype"/>
      <w:szCs w:val="24"/>
    </w:rPr>
  </w:style>
  <w:style w:type="paragraph" w:customStyle="1" w:styleId="2Arial12">
    <w:name w:val="Стиль Заголовок 2 + Arial полужирный курсив Перед:  12 пт После..."/>
    <w:basedOn w:val="20"/>
    <w:uiPriority w:val="99"/>
    <w:qFormat/>
    <w:rsid w:val="0017636C"/>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iCs/>
      <w:sz w:val="24"/>
    </w:rPr>
  </w:style>
  <w:style w:type="paragraph" w:customStyle="1" w:styleId="2Arial0">
    <w:name w:val="Стиль Заголовок 2 + Arial полужирный Слева:  0 см Первая строка:..."/>
    <w:basedOn w:val="20"/>
    <w:uiPriority w:val="99"/>
    <w:qFormat/>
    <w:rsid w:val="0017636C"/>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sz w:val="24"/>
    </w:rPr>
  </w:style>
  <w:style w:type="character" w:customStyle="1" w:styleId="ConsNormal0">
    <w:name w:val="ConsNormal Знак"/>
    <w:link w:val="ConsNormal"/>
    <w:uiPriority w:val="99"/>
    <w:qFormat/>
    <w:locked/>
    <w:rsid w:val="0017636C"/>
    <w:rPr>
      <w:rFonts w:ascii="Arial" w:eastAsia="Calibri" w:hAnsi="Arial" w:cs="Times New Roman"/>
      <w:lang w:eastAsia="ru-RU"/>
    </w:rPr>
  </w:style>
  <w:style w:type="character" w:customStyle="1" w:styleId="223">
    <w:name w:val="Основной текст (22)_"/>
    <w:link w:val="224"/>
    <w:uiPriority w:val="99"/>
    <w:qFormat/>
    <w:locked/>
    <w:rsid w:val="0017636C"/>
    <w:rPr>
      <w:rFonts w:ascii="Century Schoolbook" w:hAnsi="Century Schoolbook"/>
      <w:sz w:val="21"/>
      <w:shd w:val="clear" w:color="auto" w:fill="FFFFFF"/>
    </w:rPr>
  </w:style>
  <w:style w:type="paragraph" w:customStyle="1" w:styleId="224">
    <w:name w:val="Основной текст (22)"/>
    <w:basedOn w:val="a2"/>
    <w:link w:val="223"/>
    <w:uiPriority w:val="99"/>
    <w:qFormat/>
    <w:rsid w:val="0017636C"/>
    <w:pPr>
      <w:widowControl/>
      <w:shd w:val="clear" w:color="auto" w:fill="FFFFFF"/>
      <w:snapToGrid/>
      <w:spacing w:before="540" w:after="12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17636C"/>
    <w:pPr>
      <w:widowControl/>
      <w:shd w:val="clear" w:color="auto" w:fill="FFFFFF"/>
      <w:snapToGrid/>
      <w:spacing w:before="480" w:after="120" w:line="284" w:lineRule="exact"/>
      <w:ind w:hanging="1620"/>
      <w:jc w:val="both"/>
    </w:pPr>
    <w:rPr>
      <w:rFonts w:ascii="Arial" w:eastAsia="Times New Roman" w:hAnsi="Arial" w:cs="Arial"/>
      <w:color w:val="000000"/>
      <w:sz w:val="19"/>
      <w:szCs w:val="19"/>
    </w:rPr>
  </w:style>
  <w:style w:type="character" w:customStyle="1" w:styleId="136">
    <w:name w:val="Основной текст (13)_"/>
    <w:link w:val="137"/>
    <w:uiPriority w:val="99"/>
    <w:qFormat/>
    <w:locked/>
    <w:rsid w:val="0017636C"/>
    <w:rPr>
      <w:rFonts w:ascii="Century Schoolbook" w:hAnsi="Century Schoolbook"/>
      <w:sz w:val="18"/>
      <w:shd w:val="clear" w:color="auto" w:fill="FFFFFF"/>
    </w:rPr>
  </w:style>
  <w:style w:type="paragraph" w:customStyle="1" w:styleId="137">
    <w:name w:val="Основной текст (13)"/>
    <w:basedOn w:val="a2"/>
    <w:link w:val="136"/>
    <w:uiPriority w:val="99"/>
    <w:qFormat/>
    <w:rsid w:val="0017636C"/>
    <w:pPr>
      <w:widowControl/>
      <w:shd w:val="clear" w:color="auto" w:fill="FFFFFF"/>
      <w:snapToGrid/>
      <w:spacing w:before="480" w:after="30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17636C"/>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17636C"/>
    <w:pPr>
      <w:widowControl/>
      <w:shd w:val="clear" w:color="auto" w:fill="FFFFFF"/>
      <w:snapToGrid/>
      <w:spacing w:before="120" w:after="24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17636C"/>
    <w:rPr>
      <w:rFonts w:ascii="Century Schoolbook" w:hAnsi="Century Schoolbook"/>
      <w:sz w:val="18"/>
      <w:shd w:val="clear" w:color="auto" w:fill="FFFFFF"/>
    </w:rPr>
  </w:style>
  <w:style w:type="paragraph" w:customStyle="1" w:styleId="2Arial1">
    <w:name w:val="Заголовок 2  Arial"/>
    <w:basedOn w:val="20"/>
    <w:uiPriority w:val="99"/>
    <w:qFormat/>
    <w:rsid w:val="0017636C"/>
    <w:pPr>
      <w:keepNext/>
      <w:keepLines/>
      <w:tabs>
        <w:tab w:val="clear" w:pos="567"/>
        <w:tab w:val="clear" w:pos="680"/>
        <w:tab w:val="clear" w:pos="1106"/>
        <w:tab w:val="clear" w:pos="1729"/>
        <w:tab w:val="clear" w:pos="7002"/>
      </w:tabs>
      <w:autoSpaceDE/>
      <w:autoSpaceDN/>
      <w:adjustRightInd/>
      <w:spacing w:before="240" w:after="120"/>
      <w:jc w:val="left"/>
    </w:pPr>
    <w:rPr>
      <w:rFonts w:ascii="Arial" w:hAnsi="Arial" w:cs="Arial"/>
      <w:b/>
      <w:bCs/>
      <w:sz w:val="24"/>
      <w:szCs w:val="24"/>
      <w:lang w:eastAsia="en-US"/>
    </w:rPr>
  </w:style>
  <w:style w:type="paragraph" w:customStyle="1" w:styleId="1ff6">
    <w:name w:val="Заголовок 1  Междустр.интервал:  одинарный"/>
    <w:basedOn w:val="10"/>
    <w:uiPriority w:val="99"/>
    <w:qFormat/>
    <w:rsid w:val="0017636C"/>
    <w:pPr>
      <w:keepNext/>
      <w:tabs>
        <w:tab w:val="clear" w:pos="567"/>
        <w:tab w:val="clear" w:pos="680"/>
        <w:tab w:val="clear" w:pos="1106"/>
        <w:tab w:val="clear" w:pos="1729"/>
        <w:tab w:val="clear" w:pos="7002"/>
      </w:tabs>
      <w:autoSpaceDE/>
      <w:autoSpaceDN/>
      <w:adjustRightInd/>
      <w:spacing w:before="240" w:after="60"/>
    </w:pPr>
    <w:rPr>
      <w:rFonts w:ascii="Arial" w:hAnsi="Arial" w:cs="Arial"/>
      <w:b/>
      <w:bCs/>
      <w:caps/>
      <w:kern w:val="32"/>
      <w:sz w:val="32"/>
      <w:szCs w:val="32"/>
      <w:lang w:eastAsia="en-US"/>
    </w:rPr>
  </w:style>
  <w:style w:type="paragraph" w:customStyle="1" w:styleId="article">
    <w:name w:val="article"/>
    <w:basedOn w:val="a2"/>
    <w:uiPriority w:val="99"/>
    <w:qFormat/>
    <w:rsid w:val="0017636C"/>
    <w:pPr>
      <w:widowControl/>
      <w:snapToGrid/>
      <w:spacing w:beforeAutospacing="1" w:afterAutospacing="1"/>
    </w:pPr>
    <w:rPr>
      <w:rFonts w:eastAsia="Times New Roman"/>
      <w:szCs w:val="24"/>
    </w:rPr>
  </w:style>
  <w:style w:type="character" w:customStyle="1" w:styleId="affffff1">
    <w:name w:val="Без интервала Знак"/>
    <w:link w:val="94"/>
    <w:uiPriority w:val="99"/>
    <w:qFormat/>
    <w:locked/>
    <w:rsid w:val="0017636C"/>
    <w:rPr>
      <w:lang w:val="en-US"/>
    </w:rPr>
  </w:style>
  <w:style w:type="paragraph" w:customStyle="1" w:styleId="94">
    <w:name w:val="Без интервала9"/>
    <w:link w:val="affffff1"/>
    <w:uiPriority w:val="99"/>
    <w:rsid w:val="0017636C"/>
    <w:pPr>
      <w:spacing w:before="100" w:beforeAutospacing="1" w:after="100" w:afterAutospacing="1" w:line="240" w:lineRule="auto"/>
    </w:pPr>
    <w:rPr>
      <w:lang w:val="en-US"/>
    </w:rPr>
  </w:style>
  <w:style w:type="paragraph" w:styleId="affffff2">
    <w:name w:val="No Spacing"/>
    <w:link w:val="64"/>
    <w:uiPriority w:val="99"/>
    <w:qFormat/>
    <w:rsid w:val="0017636C"/>
    <w:pPr>
      <w:spacing w:after="160" w:line="259" w:lineRule="auto"/>
    </w:pPr>
    <w:rPr>
      <w:rFonts w:ascii="Times New Roman" w:eastAsia="Calibri" w:hAnsi="Times New Roman" w:cs="Times New Roman"/>
      <w:lang w:eastAsia="ru-RU"/>
    </w:rPr>
  </w:style>
  <w:style w:type="character" w:customStyle="1" w:styleId="1220">
    <w:name w:val="Знак1 Знак Знак22"/>
    <w:uiPriority w:val="99"/>
    <w:qFormat/>
    <w:locked/>
    <w:rsid w:val="0017636C"/>
    <w:rPr>
      <w:sz w:val="24"/>
    </w:rPr>
  </w:style>
  <w:style w:type="paragraph" w:styleId="2fd">
    <w:name w:val="Quote"/>
    <w:basedOn w:val="a2"/>
    <w:next w:val="a2"/>
    <w:link w:val="241"/>
    <w:uiPriority w:val="99"/>
    <w:qFormat/>
    <w:rsid w:val="0017636C"/>
    <w:pPr>
      <w:widowControl/>
      <w:snapToGrid/>
      <w:spacing w:before="0" w:after="0"/>
    </w:pPr>
    <w:rPr>
      <w:rFonts w:ascii="Calibri" w:eastAsia="Times New Roman" w:hAnsi="Calibri"/>
      <w:i/>
      <w:iCs/>
      <w:color w:val="000000"/>
      <w:szCs w:val="24"/>
    </w:rPr>
  </w:style>
  <w:style w:type="character" w:customStyle="1" w:styleId="2fe">
    <w:name w:val="Цитата 2 Знак"/>
    <w:basedOn w:val="a3"/>
    <w:link w:val="281"/>
    <w:uiPriority w:val="99"/>
    <w:qFormat/>
    <w:rsid w:val="0017636C"/>
    <w:rPr>
      <w:rFonts w:ascii="Times New Roman" w:eastAsia="Calibri" w:hAnsi="Times New Roman" w:cs="Times New Roman"/>
      <w:i/>
      <w:iCs/>
      <w:color w:val="000000" w:themeColor="text1"/>
      <w:sz w:val="24"/>
      <w:szCs w:val="20"/>
      <w:lang w:eastAsia="ru-RU"/>
    </w:rPr>
  </w:style>
  <w:style w:type="character" w:customStyle="1" w:styleId="QuoteChar">
    <w:name w:val="Quote Char"/>
    <w:basedOn w:val="a3"/>
    <w:link w:val="2110"/>
    <w:uiPriority w:val="99"/>
    <w:qFormat/>
    <w:locked/>
    <w:rsid w:val="0017636C"/>
    <w:rPr>
      <w:rFonts w:cs="Times New Roman"/>
      <w:i/>
      <w:color w:val="000000"/>
      <w:sz w:val="24"/>
    </w:rPr>
  </w:style>
  <w:style w:type="paragraph" w:customStyle="1" w:styleId="2110">
    <w:name w:val="Цитата 211"/>
    <w:basedOn w:val="a2"/>
    <w:next w:val="a2"/>
    <w:link w:val="QuoteChar"/>
    <w:uiPriority w:val="99"/>
    <w:rsid w:val="0017636C"/>
    <w:pPr>
      <w:widowControl/>
      <w:snapToGrid/>
      <w:spacing w:before="0" w:after="0"/>
    </w:pPr>
    <w:rPr>
      <w:rFonts w:asciiTheme="minorHAnsi" w:eastAsiaTheme="minorHAnsi" w:hAnsiTheme="minorHAnsi"/>
      <w:i/>
      <w:color w:val="000000"/>
      <w:szCs w:val="22"/>
      <w:lang w:eastAsia="en-US"/>
    </w:rPr>
  </w:style>
  <w:style w:type="character" w:customStyle="1" w:styleId="241">
    <w:name w:val="Цитата 2 Знак4"/>
    <w:basedOn w:val="a3"/>
    <w:link w:val="2fd"/>
    <w:uiPriority w:val="99"/>
    <w:locked/>
    <w:rsid w:val="0017636C"/>
    <w:rPr>
      <w:rFonts w:ascii="Calibri" w:eastAsia="Times New Roman" w:hAnsi="Calibri" w:cs="Times New Roman"/>
      <w:i/>
      <w:iCs/>
      <w:color w:val="000000"/>
      <w:sz w:val="24"/>
      <w:szCs w:val="24"/>
      <w:lang w:eastAsia="ru-RU"/>
    </w:rPr>
  </w:style>
  <w:style w:type="character" w:customStyle="1" w:styleId="IntenseQuoteChar7">
    <w:name w:val="Intense Quote Char7"/>
    <w:uiPriority w:val="99"/>
    <w:locked/>
    <w:rsid w:val="0017636C"/>
    <w:rPr>
      <w:rFonts w:ascii="Calibri" w:hAnsi="Calibri"/>
      <w:b/>
      <w:i/>
      <w:color w:val="4F81BD"/>
      <w:sz w:val="24"/>
    </w:rPr>
  </w:style>
  <w:style w:type="character" w:customStyle="1" w:styleId="510">
    <w:name w:val="Знак5 Знак Знак1"/>
    <w:uiPriority w:val="99"/>
    <w:locked/>
    <w:rsid w:val="0017636C"/>
    <w:rPr>
      <w:sz w:val="16"/>
      <w:lang w:val="ru-RU" w:eastAsia="ru-RU"/>
    </w:rPr>
  </w:style>
  <w:style w:type="character" w:customStyle="1" w:styleId="125">
    <w:name w:val="Знак1 Знак Знак25"/>
    <w:uiPriority w:val="99"/>
    <w:qFormat/>
    <w:locked/>
    <w:rsid w:val="0017636C"/>
    <w:rPr>
      <w:sz w:val="24"/>
    </w:rPr>
  </w:style>
  <w:style w:type="character" w:customStyle="1" w:styleId="124">
    <w:name w:val="Знак1 Знак Знак24"/>
    <w:uiPriority w:val="99"/>
    <w:qFormat/>
    <w:locked/>
    <w:rsid w:val="0017636C"/>
    <w:rPr>
      <w:sz w:val="24"/>
    </w:rPr>
  </w:style>
  <w:style w:type="character" w:customStyle="1" w:styleId="1230">
    <w:name w:val="Знак1 Знак Знак23"/>
    <w:uiPriority w:val="99"/>
    <w:qFormat/>
    <w:locked/>
    <w:rsid w:val="0017636C"/>
    <w:rPr>
      <w:sz w:val="24"/>
    </w:rPr>
  </w:style>
  <w:style w:type="character" w:customStyle="1" w:styleId="216">
    <w:name w:val="Цитата 2 Знак1"/>
    <w:basedOn w:val="a3"/>
    <w:uiPriority w:val="99"/>
    <w:qFormat/>
    <w:rsid w:val="0017636C"/>
    <w:rPr>
      <w:rFonts w:cs="Times New Roman"/>
      <w:i/>
      <w:iCs/>
      <w:color w:val="404040"/>
      <w:sz w:val="24"/>
      <w:szCs w:val="24"/>
    </w:rPr>
  </w:style>
  <w:style w:type="paragraph" w:customStyle="1" w:styleId="p12">
    <w:name w:val="p12"/>
    <w:basedOn w:val="a2"/>
    <w:uiPriority w:val="99"/>
    <w:qFormat/>
    <w:rsid w:val="0017636C"/>
    <w:pPr>
      <w:widowControl/>
      <w:snapToGrid/>
      <w:spacing w:beforeAutospacing="1" w:afterAutospacing="1"/>
    </w:pPr>
    <w:rPr>
      <w:rFonts w:eastAsia="Times New Roman"/>
      <w:szCs w:val="24"/>
    </w:rPr>
  </w:style>
  <w:style w:type="paragraph" w:styleId="affffff3">
    <w:name w:val="Intense Quote"/>
    <w:basedOn w:val="a2"/>
    <w:next w:val="a2"/>
    <w:link w:val="47"/>
    <w:uiPriority w:val="99"/>
    <w:qFormat/>
    <w:rsid w:val="0017636C"/>
    <w:pPr>
      <w:widowControl/>
      <w:pBdr>
        <w:bottom w:val="single" w:sz="4" w:space="4" w:color="4F81BD"/>
      </w:pBdr>
      <w:snapToGrid/>
      <w:spacing w:before="200" w:after="280"/>
      <w:ind w:left="936" w:right="936"/>
    </w:pPr>
    <w:rPr>
      <w:rFonts w:ascii="Calibri" w:hAnsi="Calibri"/>
      <w:b/>
      <w:i/>
      <w:color w:val="4F81BD"/>
    </w:rPr>
  </w:style>
  <w:style w:type="character" w:customStyle="1" w:styleId="affffff4">
    <w:name w:val="Выделенная цитата Знак"/>
    <w:basedOn w:val="a3"/>
    <w:link w:val="82"/>
    <w:uiPriority w:val="99"/>
    <w:qFormat/>
    <w:rsid w:val="0017636C"/>
    <w:rPr>
      <w:rFonts w:ascii="Times New Roman" w:eastAsia="Calibri" w:hAnsi="Times New Roman" w:cs="Times New Roman"/>
      <w:b/>
      <w:bCs/>
      <w:i/>
      <w:iCs/>
      <w:color w:val="4F81BD" w:themeColor="accent1"/>
      <w:sz w:val="24"/>
      <w:szCs w:val="20"/>
      <w:lang w:eastAsia="ru-RU"/>
    </w:rPr>
  </w:style>
  <w:style w:type="character" w:customStyle="1" w:styleId="IntenseQuoteChar">
    <w:name w:val="Intense Quote Char"/>
    <w:basedOn w:val="a3"/>
    <w:link w:val="11e"/>
    <w:uiPriority w:val="99"/>
    <w:qFormat/>
    <w:locked/>
    <w:rsid w:val="0017636C"/>
    <w:rPr>
      <w:rFonts w:cs="Times New Roman"/>
      <w:b/>
      <w:i/>
      <w:color w:val="4F81BD"/>
      <w:sz w:val="24"/>
    </w:rPr>
  </w:style>
  <w:style w:type="paragraph" w:customStyle="1" w:styleId="11e">
    <w:name w:val="Выделенная цитата11"/>
    <w:basedOn w:val="a2"/>
    <w:next w:val="a2"/>
    <w:link w:val="IntenseQuoteChar"/>
    <w:uiPriority w:val="99"/>
    <w:rsid w:val="0017636C"/>
    <w:pPr>
      <w:widowControl/>
      <w:pBdr>
        <w:bottom w:val="single" w:sz="4" w:space="4" w:color="4F81BD"/>
      </w:pBdr>
      <w:snapToGrid/>
      <w:spacing w:before="200" w:after="280"/>
      <w:ind w:left="936" w:right="936"/>
    </w:pPr>
    <w:rPr>
      <w:rFonts w:asciiTheme="minorHAnsi" w:eastAsiaTheme="minorHAnsi" w:hAnsiTheme="minorHAnsi"/>
      <w:b/>
      <w:i/>
      <w:color w:val="4F81BD"/>
      <w:szCs w:val="22"/>
      <w:lang w:eastAsia="en-US"/>
    </w:rPr>
  </w:style>
  <w:style w:type="character" w:customStyle="1" w:styleId="47">
    <w:name w:val="Выделенная цитата Знак4"/>
    <w:basedOn w:val="a3"/>
    <w:link w:val="affffff3"/>
    <w:uiPriority w:val="99"/>
    <w:locked/>
    <w:rsid w:val="0017636C"/>
    <w:rPr>
      <w:rFonts w:ascii="Calibri" w:eastAsia="Calibri" w:hAnsi="Calibri" w:cs="Times New Roman"/>
      <w:b/>
      <w:i/>
      <w:color w:val="4F81BD"/>
      <w:sz w:val="24"/>
      <w:szCs w:val="20"/>
      <w:lang w:eastAsia="ru-RU"/>
    </w:rPr>
  </w:style>
  <w:style w:type="character" w:customStyle="1" w:styleId="1ff7">
    <w:name w:val="Выделенная цитата Знак1"/>
    <w:basedOn w:val="a3"/>
    <w:uiPriority w:val="99"/>
    <w:qFormat/>
    <w:rsid w:val="0017636C"/>
    <w:rPr>
      <w:rFonts w:ascii="Times New Roman" w:hAnsi="Times New Roman" w:cs="Times New Roman"/>
      <w:i/>
      <w:iCs/>
      <w:color w:val="5B9BD5"/>
      <w:sz w:val="24"/>
      <w:szCs w:val="24"/>
      <w:lang w:eastAsia="ru-RU"/>
    </w:rPr>
  </w:style>
  <w:style w:type="character" w:customStyle="1" w:styleId="1201">
    <w:name w:val="Выделенная цитата Знак120"/>
    <w:basedOn w:val="a3"/>
    <w:uiPriority w:val="99"/>
    <w:qFormat/>
    <w:rsid w:val="0017636C"/>
    <w:rPr>
      <w:rFonts w:cs="Times New Roman"/>
      <w:i/>
      <w:iCs/>
      <w:color w:val="5B9BD5"/>
      <w:sz w:val="24"/>
      <w:szCs w:val="24"/>
    </w:rPr>
  </w:style>
  <w:style w:type="character" w:customStyle="1" w:styleId="1190">
    <w:name w:val="Выделенная цитата Знак119"/>
    <w:basedOn w:val="a3"/>
    <w:uiPriority w:val="99"/>
    <w:qFormat/>
    <w:rsid w:val="0017636C"/>
    <w:rPr>
      <w:rFonts w:cs="Times New Roman"/>
      <w:i/>
      <w:iCs/>
      <w:color w:val="5B9BD5"/>
      <w:sz w:val="24"/>
      <w:szCs w:val="24"/>
    </w:rPr>
  </w:style>
  <w:style w:type="character" w:customStyle="1" w:styleId="1180">
    <w:name w:val="Выделенная цитата Знак118"/>
    <w:basedOn w:val="a3"/>
    <w:uiPriority w:val="99"/>
    <w:qFormat/>
    <w:rsid w:val="0017636C"/>
    <w:rPr>
      <w:rFonts w:cs="Times New Roman"/>
      <w:i/>
      <w:iCs/>
      <w:color w:val="5B9BD5"/>
      <w:sz w:val="24"/>
      <w:szCs w:val="24"/>
    </w:rPr>
  </w:style>
  <w:style w:type="character" w:customStyle="1" w:styleId="1170">
    <w:name w:val="Выделенная цитата Знак117"/>
    <w:basedOn w:val="a3"/>
    <w:uiPriority w:val="99"/>
    <w:qFormat/>
    <w:rsid w:val="0017636C"/>
    <w:rPr>
      <w:rFonts w:cs="Times New Roman"/>
      <w:i/>
      <w:iCs/>
      <w:color w:val="5B9BD5"/>
      <w:sz w:val="24"/>
      <w:szCs w:val="24"/>
    </w:rPr>
  </w:style>
  <w:style w:type="character" w:customStyle="1" w:styleId="1160">
    <w:name w:val="Выделенная цитата Знак116"/>
    <w:basedOn w:val="a3"/>
    <w:uiPriority w:val="99"/>
    <w:qFormat/>
    <w:rsid w:val="0017636C"/>
    <w:rPr>
      <w:rFonts w:cs="Times New Roman"/>
      <w:i/>
      <w:iCs/>
      <w:color w:val="5B9BD5"/>
      <w:sz w:val="24"/>
      <w:szCs w:val="24"/>
    </w:rPr>
  </w:style>
  <w:style w:type="character" w:customStyle="1" w:styleId="1150">
    <w:name w:val="Выделенная цитата Знак115"/>
    <w:basedOn w:val="a3"/>
    <w:uiPriority w:val="99"/>
    <w:qFormat/>
    <w:rsid w:val="0017636C"/>
    <w:rPr>
      <w:rFonts w:cs="Times New Roman"/>
      <w:i/>
      <w:iCs/>
      <w:color w:val="5B9BD5"/>
      <w:sz w:val="24"/>
      <w:szCs w:val="24"/>
    </w:rPr>
  </w:style>
  <w:style w:type="character" w:customStyle="1" w:styleId="1140">
    <w:name w:val="Выделенная цитата Знак114"/>
    <w:basedOn w:val="a3"/>
    <w:uiPriority w:val="99"/>
    <w:qFormat/>
    <w:rsid w:val="0017636C"/>
    <w:rPr>
      <w:rFonts w:cs="Times New Roman"/>
      <w:i/>
      <w:iCs/>
      <w:color w:val="5B9BD5"/>
      <w:sz w:val="24"/>
      <w:szCs w:val="24"/>
    </w:rPr>
  </w:style>
  <w:style w:type="character" w:customStyle="1" w:styleId="1130">
    <w:name w:val="Выделенная цитата Знак113"/>
    <w:basedOn w:val="a3"/>
    <w:uiPriority w:val="99"/>
    <w:qFormat/>
    <w:rsid w:val="0017636C"/>
    <w:rPr>
      <w:rFonts w:cs="Times New Roman"/>
      <w:i/>
      <w:iCs/>
      <w:color w:val="5B9BD5"/>
      <w:sz w:val="24"/>
      <w:szCs w:val="24"/>
    </w:rPr>
  </w:style>
  <w:style w:type="character" w:customStyle="1" w:styleId="1120">
    <w:name w:val="Выделенная цитата Знак112"/>
    <w:basedOn w:val="a3"/>
    <w:uiPriority w:val="99"/>
    <w:qFormat/>
    <w:rsid w:val="0017636C"/>
    <w:rPr>
      <w:rFonts w:cs="Times New Roman"/>
      <w:i/>
      <w:iCs/>
      <w:color w:val="5B9BD5"/>
      <w:sz w:val="24"/>
      <w:szCs w:val="24"/>
    </w:rPr>
  </w:style>
  <w:style w:type="character" w:customStyle="1" w:styleId="1110">
    <w:name w:val="Выделенная цитата Знак111"/>
    <w:basedOn w:val="a3"/>
    <w:uiPriority w:val="99"/>
    <w:qFormat/>
    <w:rsid w:val="0017636C"/>
    <w:rPr>
      <w:rFonts w:cs="Times New Roman"/>
      <w:i/>
      <w:iCs/>
      <w:color w:val="5B9BD5"/>
      <w:sz w:val="24"/>
      <w:szCs w:val="24"/>
    </w:rPr>
  </w:style>
  <w:style w:type="character" w:customStyle="1" w:styleId="1101">
    <w:name w:val="Выделенная цитата Знак110"/>
    <w:basedOn w:val="a3"/>
    <w:uiPriority w:val="99"/>
    <w:qFormat/>
    <w:rsid w:val="0017636C"/>
    <w:rPr>
      <w:rFonts w:cs="Times New Roman"/>
      <w:i/>
      <w:iCs/>
      <w:color w:val="5B9BD5"/>
      <w:sz w:val="24"/>
      <w:szCs w:val="24"/>
    </w:rPr>
  </w:style>
  <w:style w:type="character" w:customStyle="1" w:styleId="192">
    <w:name w:val="Выделенная цитата Знак19"/>
    <w:basedOn w:val="a3"/>
    <w:uiPriority w:val="99"/>
    <w:qFormat/>
    <w:rsid w:val="0017636C"/>
    <w:rPr>
      <w:rFonts w:cs="Times New Roman"/>
      <w:i/>
      <w:iCs/>
      <w:color w:val="5B9BD5"/>
      <w:sz w:val="24"/>
      <w:szCs w:val="24"/>
    </w:rPr>
  </w:style>
  <w:style w:type="character" w:customStyle="1" w:styleId="182">
    <w:name w:val="Выделенная цитата Знак18"/>
    <w:basedOn w:val="a3"/>
    <w:uiPriority w:val="99"/>
    <w:qFormat/>
    <w:rsid w:val="0017636C"/>
    <w:rPr>
      <w:rFonts w:cs="Times New Roman"/>
      <w:i/>
      <w:iCs/>
      <w:color w:val="5B9BD5"/>
      <w:sz w:val="24"/>
      <w:szCs w:val="24"/>
    </w:rPr>
  </w:style>
  <w:style w:type="character" w:customStyle="1" w:styleId="172">
    <w:name w:val="Выделенная цитата Знак17"/>
    <w:basedOn w:val="a3"/>
    <w:uiPriority w:val="99"/>
    <w:qFormat/>
    <w:rsid w:val="0017636C"/>
    <w:rPr>
      <w:rFonts w:cs="Times New Roman"/>
      <w:i/>
      <w:iCs/>
      <w:color w:val="5B9BD5"/>
      <w:sz w:val="24"/>
      <w:szCs w:val="24"/>
    </w:rPr>
  </w:style>
  <w:style w:type="character" w:customStyle="1" w:styleId="163">
    <w:name w:val="Выделенная цитата Знак16"/>
    <w:basedOn w:val="a3"/>
    <w:uiPriority w:val="99"/>
    <w:qFormat/>
    <w:rsid w:val="0017636C"/>
    <w:rPr>
      <w:rFonts w:cs="Times New Roman"/>
      <w:i/>
      <w:iCs/>
      <w:color w:val="5B9BD5"/>
      <w:sz w:val="24"/>
      <w:szCs w:val="24"/>
    </w:rPr>
  </w:style>
  <w:style w:type="character" w:customStyle="1" w:styleId="152">
    <w:name w:val="Выделенная цитата Знак15"/>
    <w:basedOn w:val="a3"/>
    <w:uiPriority w:val="99"/>
    <w:qFormat/>
    <w:rsid w:val="0017636C"/>
    <w:rPr>
      <w:rFonts w:cs="Times New Roman"/>
      <w:i/>
      <w:iCs/>
      <w:color w:val="5B9BD5"/>
      <w:sz w:val="24"/>
      <w:szCs w:val="24"/>
    </w:rPr>
  </w:style>
  <w:style w:type="character" w:customStyle="1" w:styleId="144">
    <w:name w:val="Выделенная цитата Знак14"/>
    <w:basedOn w:val="a3"/>
    <w:uiPriority w:val="99"/>
    <w:qFormat/>
    <w:rsid w:val="0017636C"/>
    <w:rPr>
      <w:rFonts w:cs="Times New Roman"/>
      <w:i/>
      <w:iCs/>
      <w:color w:val="5B9BD5"/>
      <w:sz w:val="24"/>
      <w:szCs w:val="24"/>
    </w:rPr>
  </w:style>
  <w:style w:type="character" w:customStyle="1" w:styleId="138">
    <w:name w:val="Выделенная цитата Знак13"/>
    <w:basedOn w:val="a3"/>
    <w:uiPriority w:val="99"/>
    <w:qFormat/>
    <w:rsid w:val="0017636C"/>
    <w:rPr>
      <w:rFonts w:cs="Times New Roman"/>
      <w:i/>
      <w:iCs/>
      <w:color w:val="5B9BD5"/>
      <w:sz w:val="24"/>
      <w:szCs w:val="24"/>
    </w:rPr>
  </w:style>
  <w:style w:type="character" w:customStyle="1" w:styleId="126">
    <w:name w:val="Выделенная цитата Знак12"/>
    <w:basedOn w:val="a3"/>
    <w:uiPriority w:val="99"/>
    <w:qFormat/>
    <w:rsid w:val="0017636C"/>
    <w:rPr>
      <w:rFonts w:cs="Times New Roman"/>
      <w:i/>
      <w:iCs/>
      <w:color w:val="5B9BD5"/>
      <w:sz w:val="24"/>
      <w:szCs w:val="24"/>
    </w:rPr>
  </w:style>
  <w:style w:type="paragraph" w:customStyle="1" w:styleId="1ff8">
    <w:name w:val="Заголовок оглавления1"/>
    <w:basedOn w:val="10"/>
    <w:next w:val="a2"/>
    <w:uiPriority w:val="99"/>
    <w:qFormat/>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paragraph" w:customStyle="1" w:styleId="2123">
    <w:name w:val="Стиль Заголовок 2 + Перед:  12 пт После:  3 пт"/>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rPr>
  </w:style>
  <w:style w:type="paragraph" w:customStyle="1" w:styleId="2ff">
    <w:name w:val="Обычный 2"/>
    <w:basedOn w:val="a2"/>
    <w:uiPriority w:val="99"/>
    <w:qFormat/>
    <w:rsid w:val="0017636C"/>
    <w:pPr>
      <w:widowControl/>
      <w:tabs>
        <w:tab w:val="left" w:pos="1440"/>
      </w:tabs>
      <w:snapToGrid/>
      <w:spacing w:before="0" w:after="0"/>
      <w:ind w:left="1440" w:hanging="360"/>
      <w:jc w:val="both"/>
    </w:pPr>
    <w:rPr>
      <w:rFonts w:eastAsia="Times New Roman"/>
      <w:sz w:val="20"/>
    </w:rPr>
  </w:style>
  <w:style w:type="paragraph" w:customStyle="1" w:styleId="MTDisplayEquation">
    <w:name w:val="MTDisplayEquation"/>
    <w:basedOn w:val="a2"/>
    <w:uiPriority w:val="99"/>
    <w:qFormat/>
    <w:rsid w:val="0017636C"/>
    <w:pPr>
      <w:widowControl/>
      <w:tabs>
        <w:tab w:val="center" w:pos="4680"/>
        <w:tab w:val="right" w:pos="9360"/>
      </w:tabs>
      <w:snapToGrid/>
      <w:spacing w:before="0" w:after="0"/>
    </w:pPr>
    <w:rPr>
      <w:rFonts w:eastAsia="Times New Roman"/>
      <w:lang w:val="en-US"/>
    </w:rPr>
  </w:style>
  <w:style w:type="paragraph" w:customStyle="1" w:styleId="msolistparagraph0">
    <w:name w:val="msolistparagraph"/>
    <w:basedOn w:val="a2"/>
    <w:uiPriority w:val="99"/>
    <w:qFormat/>
    <w:rsid w:val="0017636C"/>
    <w:pPr>
      <w:widowControl/>
      <w:snapToGrid/>
      <w:spacing w:before="0" w:after="0" w:line="312" w:lineRule="auto"/>
      <w:ind w:left="720" w:firstLine="454"/>
      <w:contextualSpacing/>
      <w:jc w:val="both"/>
    </w:pPr>
    <w:rPr>
      <w:rFonts w:eastAsia="Times New Roman"/>
      <w:szCs w:val="24"/>
    </w:rPr>
  </w:style>
  <w:style w:type="paragraph" w:customStyle="1" w:styleId="msonormalcxspmiddle">
    <w:name w:val="msonormalcxspmiddle"/>
    <w:basedOn w:val="a2"/>
    <w:uiPriority w:val="99"/>
    <w:qFormat/>
    <w:rsid w:val="0017636C"/>
    <w:pPr>
      <w:widowControl/>
      <w:snapToGrid/>
      <w:spacing w:beforeAutospacing="1" w:afterAutospacing="1"/>
    </w:pPr>
    <w:rPr>
      <w:rFonts w:eastAsia="Times New Roman"/>
      <w:szCs w:val="24"/>
    </w:rPr>
  </w:style>
  <w:style w:type="character" w:customStyle="1" w:styleId="affffff5">
    <w:name w:val="ВЭС отступ Знак"/>
    <w:link w:val="affffff6"/>
    <w:uiPriority w:val="99"/>
    <w:qFormat/>
    <w:locked/>
    <w:rsid w:val="0017636C"/>
    <w:rPr>
      <w:color w:val="000000"/>
      <w:sz w:val="24"/>
    </w:rPr>
  </w:style>
  <w:style w:type="paragraph" w:customStyle="1" w:styleId="affffff6">
    <w:name w:val="ВЭС отступ"/>
    <w:basedOn w:val="a2"/>
    <w:link w:val="affffff5"/>
    <w:uiPriority w:val="99"/>
    <w:qFormat/>
    <w:rsid w:val="0017636C"/>
    <w:pPr>
      <w:widowControl/>
      <w:snapToGrid/>
      <w:spacing w:before="0" w:after="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0"/>
    <w:uiPriority w:val="99"/>
    <w:qFormat/>
    <w:rsid w:val="0017636C"/>
    <w:pPr>
      <w:keepNext/>
      <w:tabs>
        <w:tab w:val="clear" w:pos="567"/>
        <w:tab w:val="clear" w:pos="680"/>
        <w:tab w:val="clear" w:pos="1106"/>
        <w:tab w:val="clear" w:pos="1729"/>
        <w:tab w:val="clear" w:pos="7002"/>
        <w:tab w:val="left" w:pos="360"/>
      </w:tabs>
      <w:autoSpaceDE/>
      <w:autoSpaceDN/>
      <w:adjustRightInd/>
      <w:spacing w:before="120" w:after="120"/>
      <w:jc w:val="left"/>
    </w:pPr>
    <w:rPr>
      <w:rFonts w:ascii="Arial" w:hAnsi="Arial"/>
      <w:b/>
      <w:bCs/>
      <w:kern w:val="32"/>
      <w:sz w:val="24"/>
    </w:rPr>
  </w:style>
  <w:style w:type="paragraph" w:customStyle="1" w:styleId="145">
    <w:name w:val="Основной 14"/>
    <w:basedOn w:val="a2"/>
    <w:uiPriority w:val="99"/>
    <w:qFormat/>
    <w:rsid w:val="0017636C"/>
    <w:pPr>
      <w:widowControl/>
      <w:autoSpaceDE w:val="0"/>
      <w:autoSpaceDN w:val="0"/>
      <w:adjustRightInd w:val="0"/>
      <w:snapToGrid/>
      <w:spacing w:before="0" w:after="0" w:line="360" w:lineRule="auto"/>
      <w:ind w:left="-851" w:right="-1091" w:firstLine="567"/>
      <w:jc w:val="center"/>
    </w:pPr>
    <w:rPr>
      <w:rFonts w:eastAsia="Times New Roman"/>
      <w:b/>
      <w:sz w:val="28"/>
    </w:rPr>
  </w:style>
  <w:style w:type="paragraph" w:customStyle="1" w:styleId="c1">
    <w:name w:val="c1"/>
    <w:basedOn w:val="a2"/>
    <w:uiPriority w:val="99"/>
    <w:qFormat/>
    <w:rsid w:val="0017636C"/>
    <w:pPr>
      <w:widowControl/>
      <w:snapToGrid/>
      <w:spacing w:beforeAutospacing="1" w:afterAutospacing="1"/>
    </w:pPr>
    <w:rPr>
      <w:rFonts w:eastAsia="Times New Roman"/>
      <w:szCs w:val="24"/>
    </w:rPr>
  </w:style>
  <w:style w:type="paragraph" w:customStyle="1" w:styleId="affffff7">
    <w:name w:val="Словарная статья"/>
    <w:basedOn w:val="a2"/>
    <w:next w:val="a2"/>
    <w:qFormat/>
    <w:rsid w:val="0017636C"/>
    <w:pPr>
      <w:widowControl/>
      <w:autoSpaceDE w:val="0"/>
      <w:autoSpaceDN w:val="0"/>
      <w:adjustRightInd w:val="0"/>
      <w:snapToGrid/>
      <w:spacing w:before="0" w:after="0"/>
      <w:ind w:left="170" w:right="118"/>
      <w:jc w:val="both"/>
    </w:pPr>
    <w:rPr>
      <w:rFonts w:ascii="Arial" w:eastAsia="Times New Roman" w:hAnsi="Arial"/>
      <w:sz w:val="20"/>
    </w:rPr>
  </w:style>
  <w:style w:type="character" w:customStyle="1" w:styleId="FR20">
    <w:name w:val="FR2 Знак"/>
    <w:link w:val="FR2"/>
    <w:uiPriority w:val="99"/>
    <w:qFormat/>
    <w:locked/>
    <w:rsid w:val="0017636C"/>
    <w:rPr>
      <w:rFonts w:ascii="Arial" w:eastAsia="Calibri" w:hAnsi="Arial" w:cs="Times New Roman"/>
      <w:lang w:eastAsia="ru-RU"/>
    </w:rPr>
  </w:style>
  <w:style w:type="paragraph" w:customStyle="1" w:styleId="2ff0">
    <w:name w:val="2"/>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Li">
    <w:name w:val="Li"/>
    <w:basedOn w:val="a2"/>
    <w:uiPriority w:val="99"/>
    <w:qFormat/>
    <w:rsid w:val="0017636C"/>
    <w:pPr>
      <w:widowControl/>
      <w:shd w:val="clear" w:color="auto" w:fill="FFFFFF"/>
      <w:suppressAutoHyphens/>
      <w:snapToGrid/>
      <w:spacing w:before="0" w:after="0"/>
    </w:pPr>
    <w:rPr>
      <w:rFonts w:eastAsia="Times New Roman"/>
      <w:szCs w:val="24"/>
      <w:lang w:eastAsia="ar-SA"/>
    </w:rPr>
  </w:style>
  <w:style w:type="paragraph" w:customStyle="1" w:styleId="Style14">
    <w:name w:val="Style14"/>
    <w:basedOn w:val="a2"/>
    <w:uiPriority w:val="99"/>
    <w:qFormat/>
    <w:rsid w:val="0017636C"/>
    <w:pPr>
      <w:autoSpaceDE w:val="0"/>
      <w:autoSpaceDN w:val="0"/>
      <w:adjustRightInd w:val="0"/>
      <w:snapToGrid/>
      <w:spacing w:before="0" w:after="0" w:line="444" w:lineRule="exact"/>
      <w:ind w:firstLine="1051"/>
    </w:pPr>
    <w:rPr>
      <w:rFonts w:ascii="Arial" w:eastAsia="Times New Roman" w:hAnsi="Arial" w:cs="Arial"/>
      <w:szCs w:val="24"/>
    </w:rPr>
  </w:style>
  <w:style w:type="paragraph" w:customStyle="1" w:styleId="Style22">
    <w:name w:val="Style22"/>
    <w:basedOn w:val="a2"/>
    <w:uiPriority w:val="99"/>
    <w:qFormat/>
    <w:rsid w:val="0017636C"/>
    <w:pPr>
      <w:autoSpaceDE w:val="0"/>
      <w:autoSpaceDN w:val="0"/>
      <w:adjustRightInd w:val="0"/>
      <w:snapToGrid/>
      <w:spacing w:before="0" w:after="0" w:line="238" w:lineRule="exact"/>
      <w:jc w:val="both"/>
    </w:pPr>
    <w:rPr>
      <w:rFonts w:ascii="Arial" w:eastAsia="Times New Roman" w:hAnsi="Arial" w:cs="Arial"/>
      <w:szCs w:val="24"/>
    </w:rPr>
  </w:style>
  <w:style w:type="paragraph" w:customStyle="1" w:styleId="affffff8">
    <w:name w:val="Название оглавления"/>
    <w:uiPriority w:val="99"/>
    <w:qFormat/>
    <w:rsid w:val="0017636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9">
    <w:name w:val="список с тире"/>
    <w:basedOn w:val="a2"/>
    <w:uiPriority w:val="99"/>
    <w:qFormat/>
    <w:rsid w:val="0017636C"/>
    <w:pPr>
      <w:widowControl/>
      <w:tabs>
        <w:tab w:val="left" w:pos="1354"/>
      </w:tabs>
      <w:autoSpaceDE w:val="0"/>
      <w:autoSpaceDN w:val="0"/>
      <w:adjustRightInd w:val="0"/>
      <w:snapToGrid/>
      <w:spacing w:before="120" w:after="0"/>
      <w:ind w:left="1354" w:hanging="360"/>
      <w:jc w:val="both"/>
    </w:pPr>
    <w:rPr>
      <w:rFonts w:eastAsia="Times New Roman" w:cs="Arial"/>
      <w:color w:val="000000"/>
      <w:szCs w:val="28"/>
    </w:rPr>
  </w:style>
  <w:style w:type="paragraph" w:customStyle="1" w:styleId="2ff1">
    <w:name w:val="Обычный2"/>
    <w:uiPriority w:val="99"/>
    <w:qFormat/>
    <w:rsid w:val="0017636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17636C"/>
    <w:pPr>
      <w:widowControl/>
      <w:tabs>
        <w:tab w:val="left" w:pos="851"/>
      </w:tabs>
      <w:snapToGrid/>
      <w:spacing w:before="0" w:after="0"/>
      <w:ind w:left="851" w:hanging="511"/>
      <w:jc w:val="both"/>
    </w:pPr>
    <w:rPr>
      <w:rFonts w:eastAsia="Times New Roman"/>
    </w:rPr>
  </w:style>
  <w:style w:type="paragraph" w:customStyle="1" w:styleId="notabstyle">
    <w:name w:val="no_tab style"/>
    <w:basedOn w:val="a2"/>
    <w:uiPriority w:val="99"/>
    <w:qFormat/>
    <w:rsid w:val="0017636C"/>
    <w:pPr>
      <w:widowControl/>
      <w:snapToGrid/>
      <w:spacing w:before="0" w:after="0"/>
      <w:jc w:val="both"/>
    </w:pPr>
    <w:rPr>
      <w:rFonts w:eastAsia="Times New Roman"/>
      <w:kern w:val="28"/>
    </w:rPr>
  </w:style>
  <w:style w:type="paragraph" w:customStyle="1" w:styleId="Tst-question">
    <w:name w:val="Tst-question"/>
    <w:basedOn w:val="a2"/>
    <w:uiPriority w:val="99"/>
    <w:qFormat/>
    <w:rsid w:val="0017636C"/>
    <w:pPr>
      <w:widowControl/>
      <w:numPr>
        <w:numId w:val="5"/>
      </w:numPr>
      <w:snapToGrid/>
      <w:spacing w:before="0" w:after="0"/>
      <w:jc w:val="both"/>
    </w:pPr>
    <w:rPr>
      <w:rFonts w:eastAsia="Times New Roman"/>
      <w:kern w:val="28"/>
    </w:rPr>
  </w:style>
  <w:style w:type="paragraph" w:customStyle="1" w:styleId="Tst10">
    <w:name w:val="Tst_1"/>
    <w:basedOn w:val="notabstyle"/>
    <w:uiPriority w:val="99"/>
    <w:qFormat/>
    <w:rsid w:val="0017636C"/>
    <w:pPr>
      <w:tabs>
        <w:tab w:val="left" w:pos="703"/>
      </w:tabs>
      <w:ind w:left="703" w:hanging="346"/>
    </w:pPr>
  </w:style>
  <w:style w:type="paragraph" w:customStyle="1" w:styleId="p1">
    <w:name w:val="p1"/>
    <w:basedOn w:val="a2"/>
    <w:uiPriority w:val="99"/>
    <w:qFormat/>
    <w:rsid w:val="0017636C"/>
    <w:pPr>
      <w:widowControl/>
      <w:snapToGrid/>
      <w:spacing w:beforeAutospacing="1" w:afterAutospacing="1"/>
    </w:pPr>
    <w:rPr>
      <w:rFonts w:eastAsia="MS Mincho"/>
      <w:szCs w:val="24"/>
    </w:rPr>
  </w:style>
  <w:style w:type="paragraph" w:customStyle="1" w:styleId="3f0">
    <w:name w:val="Знак3"/>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paragraph" w:customStyle="1" w:styleId="affffffa">
    <w:name w:val="УПЛОТНЕННЫЙ"/>
    <w:basedOn w:val="a2"/>
    <w:uiPriority w:val="99"/>
    <w:qFormat/>
    <w:rsid w:val="0017636C"/>
    <w:pPr>
      <w:widowControl/>
      <w:snapToGrid/>
      <w:spacing w:before="0" w:after="0"/>
      <w:ind w:firstLine="720"/>
      <w:jc w:val="both"/>
    </w:pPr>
    <w:rPr>
      <w:rFonts w:eastAsia="Times New Roman"/>
      <w:spacing w:val="-4"/>
      <w:sz w:val="28"/>
    </w:rPr>
  </w:style>
  <w:style w:type="paragraph" w:customStyle="1" w:styleId="affffffb">
    <w:name w:val="ОСНОВНОЙ"/>
    <w:basedOn w:val="a2"/>
    <w:uiPriority w:val="99"/>
    <w:qFormat/>
    <w:rsid w:val="0017636C"/>
    <w:pPr>
      <w:widowControl/>
      <w:autoSpaceDE w:val="0"/>
      <w:autoSpaceDN w:val="0"/>
      <w:adjustRightInd w:val="0"/>
      <w:snapToGrid/>
      <w:spacing w:before="0" w:after="0"/>
      <w:ind w:firstLine="720"/>
      <w:jc w:val="both"/>
    </w:pPr>
    <w:rPr>
      <w:rFonts w:eastAsia="Times New Roman"/>
      <w:sz w:val="28"/>
    </w:rPr>
  </w:style>
  <w:style w:type="paragraph" w:customStyle="1" w:styleId="simple">
    <w:name w:val="simple"/>
    <w:basedOn w:val="a2"/>
    <w:uiPriority w:val="99"/>
    <w:qFormat/>
    <w:rsid w:val="0017636C"/>
    <w:pPr>
      <w:widowControl/>
      <w:snapToGrid/>
      <w:spacing w:beforeAutospacing="1" w:afterAutospacing="1"/>
    </w:pPr>
    <w:rPr>
      <w:rFonts w:eastAsia="Times New Roman"/>
      <w:szCs w:val="24"/>
    </w:rPr>
  </w:style>
  <w:style w:type="paragraph" w:customStyle="1" w:styleId="u">
    <w:name w:val="u"/>
    <w:basedOn w:val="a2"/>
    <w:uiPriority w:val="99"/>
    <w:qFormat/>
    <w:rsid w:val="0017636C"/>
    <w:pPr>
      <w:widowControl/>
      <w:snapToGrid/>
      <w:spacing w:beforeAutospacing="1" w:afterAutospacing="1"/>
    </w:pPr>
    <w:rPr>
      <w:rFonts w:eastAsia="Times New Roman"/>
      <w:szCs w:val="24"/>
    </w:rPr>
  </w:style>
  <w:style w:type="paragraph" w:customStyle="1" w:styleId="uj">
    <w:name w:val="uj"/>
    <w:basedOn w:val="a2"/>
    <w:uiPriority w:val="99"/>
    <w:qFormat/>
    <w:rsid w:val="0017636C"/>
    <w:pPr>
      <w:widowControl/>
      <w:snapToGrid/>
      <w:spacing w:beforeAutospacing="1" w:afterAutospacing="1"/>
    </w:pPr>
    <w:rPr>
      <w:rFonts w:eastAsia="Times New Roman"/>
      <w:szCs w:val="24"/>
    </w:rPr>
  </w:style>
  <w:style w:type="paragraph" w:customStyle="1" w:styleId="Style44">
    <w:name w:val="Style44"/>
    <w:basedOn w:val="a2"/>
    <w:uiPriority w:val="99"/>
    <w:qFormat/>
    <w:rsid w:val="0017636C"/>
    <w:pPr>
      <w:autoSpaceDE w:val="0"/>
      <w:autoSpaceDN w:val="0"/>
      <w:adjustRightInd w:val="0"/>
      <w:snapToGrid/>
      <w:spacing w:before="0" w:after="0"/>
    </w:pPr>
    <w:rPr>
      <w:rFonts w:ascii="Franklin Gothic Medium Cond" w:eastAsia="Times New Roman" w:hAnsi="Franklin Gothic Medium Cond"/>
      <w:szCs w:val="24"/>
    </w:rPr>
  </w:style>
  <w:style w:type="paragraph" w:customStyle="1" w:styleId="s16">
    <w:name w:val="s_16"/>
    <w:basedOn w:val="a2"/>
    <w:uiPriority w:val="99"/>
    <w:qFormat/>
    <w:rsid w:val="0017636C"/>
    <w:pPr>
      <w:widowControl/>
      <w:snapToGrid/>
      <w:spacing w:beforeAutospacing="1" w:afterAutospacing="1"/>
    </w:pPr>
    <w:rPr>
      <w:rFonts w:eastAsia="Times New Roman"/>
      <w:szCs w:val="24"/>
    </w:rPr>
  </w:style>
  <w:style w:type="paragraph" w:customStyle="1" w:styleId="a4cxspmiddle">
    <w:name w:val="a4cxspmiddle"/>
    <w:basedOn w:val="a2"/>
    <w:uiPriority w:val="99"/>
    <w:qFormat/>
    <w:rsid w:val="0017636C"/>
    <w:pPr>
      <w:widowControl/>
      <w:snapToGrid/>
      <w:spacing w:beforeAutospacing="1" w:afterAutospacing="1"/>
    </w:pPr>
    <w:rPr>
      <w:rFonts w:eastAsia="Times New Roman"/>
      <w:color w:val="000000"/>
      <w:szCs w:val="24"/>
    </w:rPr>
  </w:style>
  <w:style w:type="paragraph" w:customStyle="1" w:styleId="Style56">
    <w:name w:val="Style56"/>
    <w:basedOn w:val="a2"/>
    <w:uiPriority w:val="99"/>
    <w:qFormat/>
    <w:rsid w:val="0017636C"/>
    <w:pPr>
      <w:autoSpaceDE w:val="0"/>
      <w:autoSpaceDN w:val="0"/>
      <w:adjustRightInd w:val="0"/>
      <w:snapToGrid/>
      <w:spacing w:before="0" w:after="0" w:line="194" w:lineRule="exact"/>
    </w:pPr>
    <w:rPr>
      <w:rFonts w:eastAsia="Times New Roman"/>
      <w:szCs w:val="24"/>
    </w:rPr>
  </w:style>
  <w:style w:type="paragraph" w:customStyle="1" w:styleId="otstup">
    <w:name w:val="otstup"/>
    <w:basedOn w:val="a2"/>
    <w:uiPriority w:val="99"/>
    <w:qFormat/>
    <w:rsid w:val="0017636C"/>
    <w:pPr>
      <w:widowControl/>
      <w:snapToGrid/>
      <w:spacing w:beforeAutospacing="1" w:afterAutospacing="1"/>
    </w:pPr>
    <w:rPr>
      <w:rFonts w:eastAsia="Times New Roman"/>
      <w:szCs w:val="24"/>
    </w:rPr>
  </w:style>
  <w:style w:type="paragraph" w:customStyle="1" w:styleId="1ff9">
    <w:name w:val="Схема документа1"/>
    <w:basedOn w:val="a2"/>
    <w:uiPriority w:val="99"/>
    <w:qFormat/>
    <w:rsid w:val="0017636C"/>
    <w:pPr>
      <w:widowControl/>
      <w:shd w:val="clear" w:color="auto" w:fill="000080"/>
      <w:snapToGrid/>
      <w:spacing w:before="0" w:after="0"/>
    </w:pPr>
    <w:rPr>
      <w:rFonts w:ascii="Tahoma" w:eastAsia="Times New Roman" w:hAnsi="Tahoma" w:cs="Tahoma"/>
      <w:sz w:val="20"/>
      <w:lang w:eastAsia="zh-CN"/>
    </w:rPr>
  </w:style>
  <w:style w:type="paragraph" w:customStyle="1" w:styleId="Normal1">
    <w:name w:val="Normal1"/>
    <w:uiPriority w:val="99"/>
    <w:qFormat/>
    <w:rsid w:val="0017636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17636C"/>
    <w:pPr>
      <w:keepNext/>
      <w:snapToGrid/>
      <w:outlineLvl w:val="2"/>
    </w:pPr>
    <w:rPr>
      <w:sz w:val="24"/>
    </w:rPr>
  </w:style>
  <w:style w:type="paragraph" w:customStyle="1" w:styleId="BodyText1">
    <w:name w:val="Body Text1"/>
    <w:basedOn w:val="Normal1"/>
    <w:uiPriority w:val="99"/>
    <w:qFormat/>
    <w:rsid w:val="0017636C"/>
    <w:pPr>
      <w:snapToGrid/>
      <w:spacing w:line="360" w:lineRule="auto"/>
    </w:pPr>
    <w:rPr>
      <w:sz w:val="24"/>
    </w:rPr>
  </w:style>
  <w:style w:type="paragraph" w:customStyle="1" w:styleId="BodyText211">
    <w:name w:val="Body Text 211"/>
    <w:basedOn w:val="a2"/>
    <w:uiPriority w:val="99"/>
    <w:qFormat/>
    <w:rsid w:val="0017636C"/>
    <w:pPr>
      <w:widowControl/>
      <w:snapToGrid/>
      <w:spacing w:before="0" w:after="0" w:line="360" w:lineRule="auto"/>
      <w:jc w:val="both"/>
    </w:pPr>
    <w:rPr>
      <w:rFonts w:eastAsia="Times New Roman"/>
    </w:rPr>
  </w:style>
  <w:style w:type="paragraph" w:customStyle="1" w:styleId="ListParagraph1">
    <w:name w:val="List Paragraph1"/>
    <w:basedOn w:val="a2"/>
    <w:uiPriority w:val="99"/>
    <w:qFormat/>
    <w:rsid w:val="0017636C"/>
    <w:pPr>
      <w:widowControl/>
      <w:snapToGrid/>
      <w:spacing w:before="0" w:after="200" w:line="276" w:lineRule="auto"/>
      <w:ind w:left="720"/>
      <w:contextualSpacing/>
    </w:pPr>
    <w:rPr>
      <w:rFonts w:ascii="Calibri" w:eastAsia="Times New Roman" w:hAnsi="Calibri"/>
      <w:sz w:val="22"/>
      <w:szCs w:val="22"/>
    </w:rPr>
  </w:style>
  <w:style w:type="paragraph" w:customStyle="1" w:styleId="PlainText1">
    <w:name w:val="Plain Text1"/>
    <w:basedOn w:val="a2"/>
    <w:uiPriority w:val="99"/>
    <w:qFormat/>
    <w:rsid w:val="0017636C"/>
    <w:pPr>
      <w:widowControl/>
      <w:snapToGrid/>
      <w:spacing w:before="0" w:after="0"/>
    </w:pPr>
    <w:rPr>
      <w:rFonts w:ascii="Courier New" w:eastAsia="Times New Roman" w:hAnsi="Courier New"/>
      <w:sz w:val="20"/>
    </w:rPr>
  </w:style>
  <w:style w:type="paragraph" w:customStyle="1" w:styleId="BodyText31">
    <w:name w:val="Body Text 31"/>
    <w:basedOn w:val="Normal1"/>
    <w:uiPriority w:val="99"/>
    <w:qFormat/>
    <w:rsid w:val="0017636C"/>
    <w:pPr>
      <w:snapToGrid/>
      <w:jc w:val="both"/>
    </w:pPr>
    <w:rPr>
      <w:i/>
      <w:sz w:val="26"/>
    </w:rPr>
  </w:style>
  <w:style w:type="character" w:customStyle="1" w:styleId="101">
    <w:name w:val="Знак Знак101"/>
    <w:uiPriority w:val="99"/>
    <w:qFormat/>
    <w:locked/>
    <w:rsid w:val="0017636C"/>
    <w:rPr>
      <w:rFonts w:ascii="PragmaticaCTT" w:hAnsi="PragmaticaCTT"/>
      <w:sz w:val="24"/>
      <w:lang w:val="ru-RU" w:eastAsia="ru-RU"/>
    </w:rPr>
  </w:style>
  <w:style w:type="character" w:customStyle="1" w:styleId="4110">
    <w:name w:val="Знак Знак411"/>
    <w:uiPriority w:val="99"/>
    <w:qFormat/>
    <w:locked/>
    <w:rsid w:val="0017636C"/>
    <w:rPr>
      <w:rFonts w:ascii="Arial" w:hAnsi="Arial"/>
      <w:b/>
      <w:i/>
      <w:sz w:val="28"/>
      <w:lang w:val="ru-RU" w:eastAsia="en-US"/>
    </w:rPr>
  </w:style>
  <w:style w:type="character" w:customStyle="1" w:styleId="139">
    <w:name w:val="Знак1 Знак Знак3"/>
    <w:uiPriority w:val="99"/>
    <w:locked/>
    <w:rsid w:val="0017636C"/>
    <w:rPr>
      <w:sz w:val="24"/>
      <w:lang w:val="ru-RU" w:eastAsia="ru-RU"/>
    </w:rPr>
  </w:style>
  <w:style w:type="character" w:customStyle="1" w:styleId="hpsatn">
    <w:name w:val="hps atn"/>
    <w:basedOn w:val="a3"/>
    <w:uiPriority w:val="99"/>
    <w:qFormat/>
    <w:rsid w:val="0017636C"/>
    <w:rPr>
      <w:rFonts w:cs="Times New Roman"/>
    </w:rPr>
  </w:style>
  <w:style w:type="character" w:customStyle="1" w:styleId="udar">
    <w:name w:val="udar"/>
    <w:basedOn w:val="a3"/>
    <w:uiPriority w:val="99"/>
    <w:qFormat/>
    <w:rsid w:val="0017636C"/>
    <w:rPr>
      <w:rFonts w:cs="Times New Roman"/>
    </w:rPr>
  </w:style>
  <w:style w:type="character" w:customStyle="1" w:styleId="FontStyle139">
    <w:name w:val="Font Style139"/>
    <w:uiPriority w:val="99"/>
    <w:qFormat/>
    <w:rsid w:val="0017636C"/>
    <w:rPr>
      <w:rFonts w:ascii="Palatino Linotype" w:hAnsi="Palatino Linotype"/>
      <w:sz w:val="18"/>
    </w:rPr>
  </w:style>
  <w:style w:type="character" w:customStyle="1" w:styleId="FontStyle156">
    <w:name w:val="Font Style156"/>
    <w:uiPriority w:val="99"/>
    <w:qFormat/>
    <w:rsid w:val="0017636C"/>
    <w:rPr>
      <w:rFonts w:ascii="Palatino Linotype" w:hAnsi="Palatino Linotype"/>
      <w:sz w:val="18"/>
    </w:rPr>
  </w:style>
  <w:style w:type="character" w:customStyle="1" w:styleId="FontStyle157">
    <w:name w:val="Font Style157"/>
    <w:uiPriority w:val="99"/>
    <w:qFormat/>
    <w:rsid w:val="0017636C"/>
    <w:rPr>
      <w:rFonts w:ascii="Palatino Linotype" w:hAnsi="Palatino Linotype"/>
      <w:sz w:val="18"/>
    </w:rPr>
  </w:style>
  <w:style w:type="character" w:customStyle="1" w:styleId="FontStyle138">
    <w:name w:val="Font Style138"/>
    <w:uiPriority w:val="99"/>
    <w:qFormat/>
    <w:rsid w:val="0017636C"/>
    <w:rPr>
      <w:rFonts w:ascii="Palatino Linotype" w:hAnsi="Palatino Linotype"/>
      <w:b/>
      <w:sz w:val="18"/>
    </w:rPr>
  </w:style>
  <w:style w:type="character" w:customStyle="1" w:styleId="FontStyle146">
    <w:name w:val="Font Style146"/>
    <w:uiPriority w:val="99"/>
    <w:qFormat/>
    <w:rsid w:val="0017636C"/>
    <w:rPr>
      <w:rFonts w:ascii="Palatino Linotype" w:hAnsi="Palatino Linotype"/>
      <w:b/>
      <w:sz w:val="18"/>
    </w:rPr>
  </w:style>
  <w:style w:type="character" w:customStyle="1" w:styleId="318">
    <w:name w:val="Основной текст с отступом 3 Знак1"/>
    <w:uiPriority w:val="99"/>
    <w:qFormat/>
    <w:rsid w:val="0017636C"/>
    <w:rPr>
      <w:rFonts w:ascii="Times New Roman" w:hAnsi="Times New Roman"/>
      <w:sz w:val="16"/>
      <w:lang w:val="ru-RU" w:eastAsia="ru-RU"/>
    </w:rPr>
  </w:style>
  <w:style w:type="character" w:customStyle="1" w:styleId="85">
    <w:name w:val="Основной текст + 85"/>
    <w:uiPriority w:val="99"/>
    <w:qFormat/>
    <w:rsid w:val="0017636C"/>
    <w:rPr>
      <w:rFonts w:ascii="Times New Roman" w:hAnsi="Times New Roman"/>
      <w:b/>
      <w:i/>
      <w:spacing w:val="30"/>
      <w:sz w:val="17"/>
      <w:shd w:val="clear" w:color="auto" w:fill="FFFFFF"/>
      <w:lang w:val="ru-RU" w:eastAsia="ru-RU"/>
    </w:rPr>
  </w:style>
  <w:style w:type="character" w:customStyle="1" w:styleId="22Arial">
    <w:name w:val="Основной текст (22) + Arial"/>
    <w:uiPriority w:val="99"/>
    <w:rsid w:val="0017636C"/>
    <w:rPr>
      <w:rFonts w:ascii="Arial" w:hAnsi="Arial"/>
      <w:b/>
      <w:i/>
      <w:sz w:val="21"/>
      <w:shd w:val="clear" w:color="auto" w:fill="FFFFFF"/>
    </w:rPr>
  </w:style>
  <w:style w:type="character" w:customStyle="1" w:styleId="affffffc">
    <w:name w:val="Основной текст + Полужирный"/>
    <w:uiPriority w:val="99"/>
    <w:qFormat/>
    <w:rsid w:val="0017636C"/>
    <w:rPr>
      <w:rFonts w:ascii="Century Schoolbook" w:hAnsi="Century Schoolbook"/>
      <w:b/>
      <w:sz w:val="18"/>
      <w:shd w:val="clear" w:color="auto" w:fill="FFFFFF"/>
    </w:rPr>
  </w:style>
  <w:style w:type="character" w:customStyle="1" w:styleId="3110">
    <w:name w:val="Основной текст 3 Знак11"/>
    <w:uiPriority w:val="99"/>
    <w:locked/>
    <w:rsid w:val="0017636C"/>
    <w:rPr>
      <w:rFonts w:ascii="Times New Roman" w:hAnsi="Times New Roman"/>
      <w:sz w:val="16"/>
      <w:lang w:val="ru-RU" w:eastAsia="ru-RU"/>
    </w:rPr>
  </w:style>
  <w:style w:type="character" w:customStyle="1" w:styleId="217">
    <w:name w:val="Заголовок 2 Знак1"/>
    <w:uiPriority w:val="99"/>
    <w:qFormat/>
    <w:rsid w:val="0017636C"/>
    <w:rPr>
      <w:rFonts w:ascii="Arial" w:hAnsi="Arial"/>
      <w:b/>
      <w:i/>
      <w:sz w:val="28"/>
    </w:rPr>
  </w:style>
  <w:style w:type="character" w:customStyle="1" w:styleId="412">
    <w:name w:val="Заголовок 4 Знак1"/>
    <w:uiPriority w:val="99"/>
    <w:qFormat/>
    <w:locked/>
    <w:rsid w:val="0017636C"/>
    <w:rPr>
      <w:rFonts w:ascii="Times New Roman" w:hAnsi="Times New Roman"/>
      <w:b/>
      <w:sz w:val="28"/>
      <w:lang w:eastAsia="ru-RU"/>
    </w:rPr>
  </w:style>
  <w:style w:type="character" w:customStyle="1" w:styleId="319">
    <w:name w:val="Заголовок 3 Знак1"/>
    <w:uiPriority w:val="99"/>
    <w:qFormat/>
    <w:locked/>
    <w:rsid w:val="0017636C"/>
    <w:rPr>
      <w:rFonts w:ascii="Times New Roman" w:hAnsi="Times New Roman"/>
      <w:b/>
      <w:sz w:val="27"/>
      <w:lang w:eastAsia="ru-RU"/>
    </w:rPr>
  </w:style>
  <w:style w:type="character" w:customStyle="1" w:styleId="1ffa">
    <w:name w:val="Сильное выделение1"/>
    <w:basedOn w:val="a3"/>
    <w:uiPriority w:val="99"/>
    <w:qFormat/>
    <w:rsid w:val="0017636C"/>
    <w:rPr>
      <w:rFonts w:cs="Times New Roman"/>
      <w:b/>
    </w:rPr>
  </w:style>
  <w:style w:type="character" w:customStyle="1" w:styleId="1ffb">
    <w:name w:val="Слабая ссылка1"/>
    <w:basedOn w:val="a3"/>
    <w:uiPriority w:val="99"/>
    <w:qFormat/>
    <w:rsid w:val="0017636C"/>
    <w:rPr>
      <w:rFonts w:cs="Times New Roman"/>
      <w:smallCaps/>
      <w:color w:val="C0504D"/>
      <w:u w:val="single"/>
    </w:rPr>
  </w:style>
  <w:style w:type="character" w:customStyle="1" w:styleId="1ffc">
    <w:name w:val="Сильная ссылка1"/>
    <w:basedOn w:val="a3"/>
    <w:uiPriority w:val="99"/>
    <w:qFormat/>
    <w:rsid w:val="0017636C"/>
    <w:rPr>
      <w:rFonts w:cs="Times New Roman"/>
      <w:b/>
      <w:smallCaps/>
      <w:color w:val="C0504D"/>
      <w:spacing w:val="5"/>
      <w:u w:val="single"/>
    </w:rPr>
  </w:style>
  <w:style w:type="character" w:customStyle="1" w:styleId="1ffd">
    <w:name w:val="Название книги1"/>
    <w:basedOn w:val="a3"/>
    <w:uiPriority w:val="99"/>
    <w:qFormat/>
    <w:rsid w:val="0017636C"/>
    <w:rPr>
      <w:rFonts w:cs="Times New Roman"/>
      <w:b/>
      <w:smallCaps/>
      <w:spacing w:val="5"/>
    </w:rPr>
  </w:style>
  <w:style w:type="character" w:customStyle="1" w:styleId="611">
    <w:name w:val="Заголовок 6 Знак1"/>
    <w:uiPriority w:val="99"/>
    <w:qFormat/>
    <w:rsid w:val="0017636C"/>
    <w:rPr>
      <w:b/>
      <w:sz w:val="22"/>
      <w:lang w:val="ru-RU" w:eastAsia="ru-RU"/>
    </w:rPr>
  </w:style>
  <w:style w:type="character" w:customStyle="1" w:styleId="711">
    <w:name w:val="Заголовок 7 Знак1"/>
    <w:uiPriority w:val="99"/>
    <w:qFormat/>
    <w:rsid w:val="0017636C"/>
    <w:rPr>
      <w:sz w:val="24"/>
      <w:lang w:val="ru-RU" w:eastAsia="ru-RU"/>
    </w:rPr>
  </w:style>
  <w:style w:type="character" w:customStyle="1" w:styleId="812">
    <w:name w:val="Заголовок 8 Знак1"/>
    <w:uiPriority w:val="99"/>
    <w:qFormat/>
    <w:rsid w:val="0017636C"/>
    <w:rPr>
      <w:rFonts w:ascii="Calibri" w:hAnsi="Calibri"/>
      <w:i/>
      <w:sz w:val="24"/>
      <w:lang w:val="ru-RU" w:eastAsia="en-US"/>
    </w:rPr>
  </w:style>
  <w:style w:type="character" w:customStyle="1" w:styleId="910">
    <w:name w:val="Заголовок 9 Знак1"/>
    <w:uiPriority w:val="99"/>
    <w:qFormat/>
    <w:rsid w:val="0017636C"/>
    <w:rPr>
      <w:rFonts w:ascii="Arial" w:hAnsi="Arial"/>
      <w:sz w:val="22"/>
      <w:lang w:val="ru-RU" w:eastAsia="ru-RU"/>
    </w:rPr>
  </w:style>
  <w:style w:type="character" w:customStyle="1" w:styleId="1ffe">
    <w:name w:val="Нижний колонтитул Знак1"/>
    <w:uiPriority w:val="99"/>
    <w:qFormat/>
    <w:locked/>
    <w:rsid w:val="0017636C"/>
    <w:rPr>
      <w:rFonts w:ascii="Times New Roman" w:hAnsi="Times New Roman"/>
      <w:sz w:val="24"/>
      <w:lang w:val="ru-RU" w:eastAsia="ru-RU"/>
    </w:rPr>
  </w:style>
  <w:style w:type="character" w:customStyle="1" w:styleId="tbb121">
    <w:name w:val="tbb121"/>
    <w:uiPriority w:val="99"/>
    <w:qFormat/>
    <w:rsid w:val="0017636C"/>
    <w:rPr>
      <w:rFonts w:ascii="Arial" w:hAnsi="Arial"/>
      <w:b/>
      <w:color w:val="000000"/>
      <w:sz w:val="18"/>
      <w:u w:val="none"/>
    </w:rPr>
  </w:style>
  <w:style w:type="character" w:customStyle="1" w:styleId="tbl121">
    <w:name w:val="tbl121"/>
    <w:uiPriority w:val="99"/>
    <w:qFormat/>
    <w:rsid w:val="0017636C"/>
    <w:rPr>
      <w:rFonts w:ascii="Tahoma" w:hAnsi="Tahoma"/>
      <w:color w:val="000000"/>
      <w:sz w:val="18"/>
      <w:u w:val="none"/>
    </w:rPr>
  </w:style>
  <w:style w:type="character" w:customStyle="1" w:styleId="em11">
    <w:name w:val="em11"/>
    <w:uiPriority w:val="99"/>
    <w:qFormat/>
    <w:rsid w:val="0017636C"/>
    <w:rPr>
      <w:b/>
      <w:sz w:val="24"/>
    </w:rPr>
  </w:style>
  <w:style w:type="character" w:customStyle="1" w:styleId="8pt">
    <w:name w:val="Основной текст + 8 pt"/>
    <w:uiPriority w:val="99"/>
    <w:qFormat/>
    <w:rsid w:val="0017636C"/>
    <w:rPr>
      <w:rFonts w:ascii="Times New Roman" w:hAnsi="Times New Roman"/>
      <w:spacing w:val="0"/>
      <w:sz w:val="16"/>
    </w:rPr>
  </w:style>
  <w:style w:type="character" w:customStyle="1" w:styleId="7pt">
    <w:name w:val="Основной текст + 7 pt"/>
    <w:uiPriority w:val="99"/>
    <w:qFormat/>
    <w:rsid w:val="0017636C"/>
    <w:rPr>
      <w:rFonts w:ascii="Times New Roman" w:hAnsi="Times New Roman"/>
      <w:spacing w:val="0"/>
      <w:sz w:val="14"/>
    </w:rPr>
  </w:style>
  <w:style w:type="character" w:customStyle="1" w:styleId="10pt">
    <w:name w:val="Основной текст + 10 pt"/>
    <w:uiPriority w:val="99"/>
    <w:qFormat/>
    <w:rsid w:val="0017636C"/>
    <w:rPr>
      <w:rFonts w:ascii="Times New Roman" w:hAnsi="Times New Roman"/>
      <w:b/>
      <w:spacing w:val="0"/>
      <w:sz w:val="20"/>
    </w:rPr>
  </w:style>
  <w:style w:type="character" w:customStyle="1" w:styleId="affffffd">
    <w:name w:val="Основной текст + Курсив"/>
    <w:uiPriority w:val="99"/>
    <w:qFormat/>
    <w:rsid w:val="0017636C"/>
    <w:rPr>
      <w:rFonts w:ascii="Times New Roman" w:hAnsi="Times New Roman"/>
      <w:i/>
      <w:spacing w:val="0"/>
      <w:sz w:val="21"/>
    </w:rPr>
  </w:style>
  <w:style w:type="character" w:customStyle="1" w:styleId="5pt">
    <w:name w:val="Основной текст + 5 pt"/>
    <w:uiPriority w:val="99"/>
    <w:qFormat/>
    <w:rsid w:val="0017636C"/>
    <w:rPr>
      <w:rFonts w:ascii="Times New Roman" w:hAnsi="Times New Roman"/>
      <w:spacing w:val="10"/>
      <w:sz w:val="10"/>
    </w:rPr>
  </w:style>
  <w:style w:type="character" w:customStyle="1" w:styleId="9pt">
    <w:name w:val="Основной текст + 9 pt"/>
    <w:uiPriority w:val="99"/>
    <w:qFormat/>
    <w:rsid w:val="0017636C"/>
    <w:rPr>
      <w:rFonts w:ascii="Times New Roman" w:hAnsi="Times New Roman"/>
      <w:spacing w:val="0"/>
      <w:sz w:val="18"/>
    </w:rPr>
  </w:style>
  <w:style w:type="character" w:customStyle="1" w:styleId="TimesNewRoman0">
    <w:name w:val="Основной текст + Times New Roman"/>
    <w:uiPriority w:val="99"/>
    <w:qFormat/>
    <w:rsid w:val="0017636C"/>
    <w:rPr>
      <w:rFonts w:ascii="Times New Roman" w:hAnsi="Times New Roman"/>
      <w:spacing w:val="0"/>
      <w:sz w:val="21"/>
    </w:rPr>
  </w:style>
  <w:style w:type="character" w:customStyle="1" w:styleId="WW-9pt">
    <w:name w:val="WW-Основной текст + 9 pt"/>
    <w:uiPriority w:val="99"/>
    <w:qFormat/>
    <w:rsid w:val="0017636C"/>
    <w:rPr>
      <w:rFonts w:ascii="Times New Roman" w:hAnsi="Times New Roman"/>
      <w:spacing w:val="0"/>
      <w:sz w:val="18"/>
    </w:rPr>
  </w:style>
  <w:style w:type="character" w:customStyle="1" w:styleId="gogofoundword">
    <w:name w:val="gogofoundword"/>
    <w:basedOn w:val="a3"/>
    <w:uiPriority w:val="99"/>
    <w:qFormat/>
    <w:rsid w:val="0017636C"/>
    <w:rPr>
      <w:rFonts w:cs="Times New Roman"/>
    </w:rPr>
  </w:style>
  <w:style w:type="character" w:customStyle="1" w:styleId="FontStyle124">
    <w:name w:val="Font Style124"/>
    <w:uiPriority w:val="99"/>
    <w:qFormat/>
    <w:rsid w:val="0017636C"/>
    <w:rPr>
      <w:rFonts w:ascii="Times New Roman" w:hAnsi="Times New Roman"/>
      <w:b/>
      <w:sz w:val="18"/>
    </w:rPr>
  </w:style>
  <w:style w:type="character" w:customStyle="1" w:styleId="red">
    <w:name w:val="red"/>
    <w:basedOn w:val="a3"/>
    <w:uiPriority w:val="99"/>
    <w:qFormat/>
    <w:rsid w:val="0017636C"/>
    <w:rPr>
      <w:rFonts w:cs="Times New Roman"/>
    </w:rPr>
  </w:style>
  <w:style w:type="character" w:customStyle="1" w:styleId="msosubtleemphasis0">
    <w:name w:val="msosubtleemphasis"/>
    <w:uiPriority w:val="99"/>
    <w:qFormat/>
    <w:rsid w:val="0017636C"/>
    <w:rPr>
      <w:i/>
      <w:color w:val="808080"/>
    </w:rPr>
  </w:style>
  <w:style w:type="character" w:customStyle="1" w:styleId="FontStyle120">
    <w:name w:val="Font Style120"/>
    <w:uiPriority w:val="99"/>
    <w:qFormat/>
    <w:rsid w:val="0017636C"/>
    <w:rPr>
      <w:rFonts w:ascii="Times New Roman" w:hAnsi="Times New Roman"/>
      <w:b/>
      <w:sz w:val="26"/>
    </w:rPr>
  </w:style>
  <w:style w:type="character" w:customStyle="1" w:styleId="FontStyle121">
    <w:name w:val="Font Style121"/>
    <w:uiPriority w:val="99"/>
    <w:qFormat/>
    <w:rsid w:val="0017636C"/>
    <w:rPr>
      <w:rFonts w:ascii="Times New Roman" w:hAnsi="Times New Roman"/>
      <w:sz w:val="26"/>
    </w:rPr>
  </w:style>
  <w:style w:type="character" w:customStyle="1" w:styleId="232">
    <w:name w:val="Знак Знак23 Знак2"/>
    <w:uiPriority w:val="99"/>
    <w:qFormat/>
    <w:locked/>
    <w:rsid w:val="0017636C"/>
    <w:rPr>
      <w:rFonts w:ascii="Tahoma" w:hAnsi="Tahoma"/>
      <w:sz w:val="16"/>
    </w:rPr>
  </w:style>
  <w:style w:type="character" w:customStyle="1" w:styleId="t9">
    <w:name w:val="t9"/>
    <w:uiPriority w:val="99"/>
    <w:qFormat/>
    <w:rsid w:val="0017636C"/>
  </w:style>
  <w:style w:type="character" w:customStyle="1" w:styleId="t10">
    <w:name w:val="t10"/>
    <w:uiPriority w:val="99"/>
    <w:qFormat/>
    <w:rsid w:val="0017636C"/>
  </w:style>
  <w:style w:type="character" w:customStyle="1" w:styleId="c2">
    <w:name w:val="c2"/>
    <w:uiPriority w:val="99"/>
    <w:qFormat/>
    <w:rsid w:val="0017636C"/>
  </w:style>
  <w:style w:type="character" w:customStyle="1" w:styleId="c0">
    <w:name w:val="c0"/>
    <w:uiPriority w:val="99"/>
    <w:qFormat/>
    <w:rsid w:val="0017636C"/>
  </w:style>
  <w:style w:type="character" w:customStyle="1" w:styleId="ft776">
    <w:name w:val="ft776"/>
    <w:uiPriority w:val="99"/>
    <w:qFormat/>
    <w:rsid w:val="0017636C"/>
  </w:style>
  <w:style w:type="character" w:customStyle="1" w:styleId="highlight">
    <w:name w:val="highlight"/>
    <w:uiPriority w:val="99"/>
    <w:qFormat/>
    <w:rsid w:val="0017636C"/>
  </w:style>
  <w:style w:type="character" w:customStyle="1" w:styleId="ft431">
    <w:name w:val="ft431"/>
    <w:uiPriority w:val="99"/>
    <w:qFormat/>
    <w:rsid w:val="0017636C"/>
  </w:style>
  <w:style w:type="character" w:customStyle="1" w:styleId="ft793">
    <w:name w:val="ft793"/>
    <w:uiPriority w:val="99"/>
    <w:qFormat/>
    <w:rsid w:val="0017636C"/>
  </w:style>
  <w:style w:type="character" w:customStyle="1" w:styleId="ft802">
    <w:name w:val="ft802"/>
    <w:uiPriority w:val="99"/>
    <w:qFormat/>
    <w:rsid w:val="0017636C"/>
  </w:style>
  <w:style w:type="character" w:customStyle="1" w:styleId="ft890">
    <w:name w:val="ft890"/>
    <w:uiPriority w:val="99"/>
    <w:qFormat/>
    <w:rsid w:val="0017636C"/>
  </w:style>
  <w:style w:type="character" w:customStyle="1" w:styleId="ft904">
    <w:name w:val="ft904"/>
    <w:uiPriority w:val="99"/>
    <w:qFormat/>
    <w:rsid w:val="0017636C"/>
  </w:style>
  <w:style w:type="character" w:customStyle="1" w:styleId="ft914">
    <w:name w:val="ft914"/>
    <w:uiPriority w:val="99"/>
    <w:qFormat/>
    <w:rsid w:val="0017636C"/>
  </w:style>
  <w:style w:type="character" w:customStyle="1" w:styleId="1fff">
    <w:name w:val="Текст Знак1"/>
    <w:uiPriority w:val="99"/>
    <w:qFormat/>
    <w:locked/>
    <w:rsid w:val="0017636C"/>
    <w:rPr>
      <w:rFonts w:ascii="Courier New" w:hAnsi="Courier New"/>
      <w:lang w:val="ru-RU" w:eastAsia="ru-RU"/>
    </w:rPr>
  </w:style>
  <w:style w:type="character" w:customStyle="1" w:styleId="accented">
    <w:name w:val="accented"/>
    <w:basedOn w:val="a3"/>
    <w:uiPriority w:val="99"/>
    <w:qFormat/>
    <w:rsid w:val="0017636C"/>
    <w:rPr>
      <w:rFonts w:cs="Times New Roman"/>
    </w:rPr>
  </w:style>
  <w:style w:type="character" w:customStyle="1" w:styleId="FontStyle214">
    <w:name w:val="Font Style214"/>
    <w:uiPriority w:val="99"/>
    <w:qFormat/>
    <w:rsid w:val="0017636C"/>
    <w:rPr>
      <w:rFonts w:ascii="Trebuchet MS" w:hAnsi="Trebuchet MS"/>
      <w:b/>
      <w:color w:val="000000"/>
      <w:sz w:val="22"/>
    </w:rPr>
  </w:style>
  <w:style w:type="character" w:customStyle="1" w:styleId="affffffe">
    <w:name w:val="Цветовое выделение"/>
    <w:uiPriority w:val="99"/>
    <w:qFormat/>
    <w:rsid w:val="0017636C"/>
    <w:rPr>
      <w:b/>
      <w:color w:val="000080"/>
      <w:sz w:val="22"/>
    </w:rPr>
  </w:style>
  <w:style w:type="character" w:customStyle="1" w:styleId="afffffff">
    <w:name w:val="Гипертекстовая ссылка"/>
    <w:uiPriority w:val="99"/>
    <w:qFormat/>
    <w:rsid w:val="0017636C"/>
    <w:rPr>
      <w:b/>
      <w:color w:val="008000"/>
      <w:sz w:val="22"/>
      <w:u w:val="single"/>
    </w:rPr>
  </w:style>
  <w:style w:type="character" w:customStyle="1" w:styleId="1fff0">
    <w:name w:val="Схема документа Знак1"/>
    <w:uiPriority w:val="99"/>
    <w:qFormat/>
    <w:rsid w:val="0017636C"/>
    <w:rPr>
      <w:rFonts w:ascii="Tahoma" w:hAnsi="Tahoma"/>
      <w:sz w:val="16"/>
      <w:lang w:val="ru-RU" w:eastAsia="ru-RU"/>
    </w:rPr>
  </w:style>
  <w:style w:type="character" w:customStyle="1" w:styleId="HTML11">
    <w:name w:val="Стандартный HTML Знак1"/>
    <w:uiPriority w:val="99"/>
    <w:qFormat/>
    <w:rsid w:val="0017636C"/>
    <w:rPr>
      <w:rFonts w:ascii="Consolas" w:hAnsi="Consolas"/>
      <w:sz w:val="20"/>
      <w:lang w:val="ru-RU" w:eastAsia="ru-RU"/>
    </w:rPr>
  </w:style>
  <w:style w:type="character" w:customStyle="1" w:styleId="1fff1">
    <w:name w:val="Верхний колонтитул Знак1"/>
    <w:uiPriority w:val="99"/>
    <w:qFormat/>
    <w:rsid w:val="0017636C"/>
    <w:rPr>
      <w:rFonts w:ascii="Times New Roman" w:hAnsi="Times New Roman"/>
      <w:sz w:val="24"/>
      <w:lang w:val="ru-RU" w:eastAsia="ru-RU"/>
    </w:rPr>
  </w:style>
  <w:style w:type="character" w:customStyle="1" w:styleId="218">
    <w:name w:val="Основной текст 2 Знак1"/>
    <w:uiPriority w:val="99"/>
    <w:qFormat/>
    <w:rsid w:val="0017636C"/>
    <w:rPr>
      <w:rFonts w:ascii="Times New Roman" w:hAnsi="Times New Roman"/>
      <w:sz w:val="24"/>
      <w:lang w:val="ru-RU" w:eastAsia="ru-RU"/>
    </w:rPr>
  </w:style>
  <w:style w:type="character" w:customStyle="1" w:styleId="1fff2">
    <w:name w:val="Текст выноски Знак1"/>
    <w:uiPriority w:val="99"/>
    <w:qFormat/>
    <w:rsid w:val="0017636C"/>
    <w:rPr>
      <w:rFonts w:ascii="Tahoma" w:hAnsi="Tahoma"/>
      <w:sz w:val="16"/>
      <w:lang w:val="ru-RU" w:eastAsia="ru-RU"/>
    </w:rPr>
  </w:style>
  <w:style w:type="character" w:customStyle="1" w:styleId="FontStyle53">
    <w:name w:val="Font Style53"/>
    <w:uiPriority w:val="99"/>
    <w:qFormat/>
    <w:rsid w:val="0017636C"/>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character" w:customStyle="1" w:styleId="219">
    <w:name w:val="Красная строка 2 Знак1"/>
    <w:uiPriority w:val="99"/>
    <w:qFormat/>
    <w:rsid w:val="0017636C"/>
    <w:rPr>
      <w:sz w:val="24"/>
      <w:lang w:val="ru-RU" w:eastAsia="ru-RU"/>
    </w:rPr>
  </w:style>
  <w:style w:type="character" w:customStyle="1" w:styleId="1fff3">
    <w:name w:val="Название Знак1"/>
    <w:uiPriority w:val="99"/>
    <w:qFormat/>
    <w:rsid w:val="0017636C"/>
    <w:rPr>
      <w:rFonts w:ascii="Cambria" w:hAnsi="Cambria"/>
      <w:color w:val="17365D"/>
      <w:spacing w:val="5"/>
      <w:kern w:val="28"/>
      <w:sz w:val="52"/>
      <w:lang w:eastAsia="ru-RU"/>
    </w:rPr>
  </w:style>
  <w:style w:type="character" w:customStyle="1" w:styleId="1fff4">
    <w:name w:val="Подзаголовок Знак1"/>
    <w:uiPriority w:val="99"/>
    <w:qFormat/>
    <w:rsid w:val="0017636C"/>
    <w:rPr>
      <w:rFonts w:ascii="Cambria" w:hAnsi="Cambria"/>
      <w:sz w:val="24"/>
    </w:rPr>
  </w:style>
  <w:style w:type="character" w:customStyle="1" w:styleId="font0">
    <w:name w:val="font0"/>
    <w:basedOn w:val="a3"/>
    <w:uiPriority w:val="99"/>
    <w:qFormat/>
    <w:rsid w:val="0017636C"/>
    <w:rPr>
      <w:rFonts w:cs="Times New Roman"/>
    </w:rPr>
  </w:style>
  <w:style w:type="character" w:customStyle="1" w:styleId="s3">
    <w:name w:val="s3"/>
    <w:uiPriority w:val="99"/>
    <w:qFormat/>
    <w:rsid w:val="0017636C"/>
  </w:style>
  <w:style w:type="character" w:customStyle="1" w:styleId="FontStyle46">
    <w:name w:val="Font Style46"/>
    <w:uiPriority w:val="99"/>
    <w:qFormat/>
    <w:rsid w:val="0017636C"/>
    <w:rPr>
      <w:rFonts w:ascii="Times New Roman" w:hAnsi="Times New Roman"/>
      <w:b/>
      <w:sz w:val="30"/>
    </w:rPr>
  </w:style>
  <w:style w:type="character" w:customStyle="1" w:styleId="newstitle">
    <w:name w:val="news_title"/>
    <w:basedOn w:val="a3"/>
    <w:uiPriority w:val="99"/>
    <w:qFormat/>
    <w:rsid w:val="0017636C"/>
    <w:rPr>
      <w:rFonts w:cs="Times New Roman"/>
    </w:rPr>
  </w:style>
  <w:style w:type="character" w:customStyle="1" w:styleId="s1">
    <w:name w:val="s1"/>
    <w:uiPriority w:val="99"/>
    <w:qFormat/>
    <w:rsid w:val="0017636C"/>
  </w:style>
  <w:style w:type="character" w:customStyle="1" w:styleId="WW8Num8z0">
    <w:name w:val="WW8Num8z0"/>
    <w:uiPriority w:val="99"/>
    <w:qFormat/>
    <w:rsid w:val="0017636C"/>
    <w:rPr>
      <w:rFonts w:ascii="Wingdings 2" w:hAnsi="Wingdings 2"/>
    </w:rPr>
  </w:style>
  <w:style w:type="paragraph" w:customStyle="1" w:styleId="31a">
    <w:name w:val="Знак31"/>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ep">
    <w:name w:val="ep"/>
    <w:basedOn w:val="a3"/>
    <w:uiPriority w:val="99"/>
    <w:qFormat/>
    <w:rsid w:val="0017636C"/>
    <w:rPr>
      <w:rFonts w:cs="Times New Roman"/>
    </w:rPr>
  </w:style>
  <w:style w:type="character" w:customStyle="1" w:styleId="searchterm1">
    <w:name w:val="searchterm1"/>
    <w:uiPriority w:val="99"/>
    <w:qFormat/>
    <w:rsid w:val="0017636C"/>
    <w:rPr>
      <w:b/>
      <w:sz w:val="2"/>
      <w:bdr w:val="single" w:sz="6" w:space="0" w:color="0000FF"/>
      <w:shd w:val="clear" w:color="auto" w:fill="CCCCFF"/>
    </w:rPr>
  </w:style>
  <w:style w:type="character" w:customStyle="1" w:styleId="review-h52">
    <w:name w:val="review-h52"/>
    <w:uiPriority w:val="99"/>
    <w:qFormat/>
    <w:rsid w:val="0017636C"/>
    <w:rPr>
      <w:b/>
      <w:color w:val="004080"/>
      <w:sz w:val="18"/>
      <w:u w:val="none"/>
    </w:rPr>
  </w:style>
  <w:style w:type="character" w:customStyle="1" w:styleId="FontStyle571">
    <w:name w:val="Font Style571"/>
    <w:uiPriority w:val="99"/>
    <w:qFormat/>
    <w:rsid w:val="0017636C"/>
    <w:rPr>
      <w:rFonts w:ascii="Candara" w:hAnsi="Candara"/>
      <w:b/>
      <w:sz w:val="24"/>
    </w:rPr>
  </w:style>
  <w:style w:type="character" w:customStyle="1" w:styleId="FontStyle596">
    <w:name w:val="Font Style596"/>
    <w:uiPriority w:val="99"/>
    <w:qFormat/>
    <w:rsid w:val="0017636C"/>
    <w:rPr>
      <w:rFonts w:ascii="Times New Roman" w:hAnsi="Times New Roman"/>
      <w:b/>
      <w:i/>
      <w:sz w:val="16"/>
    </w:rPr>
  </w:style>
  <w:style w:type="character" w:customStyle="1" w:styleId="FontStyle264">
    <w:name w:val="Font Style264"/>
    <w:uiPriority w:val="99"/>
    <w:qFormat/>
    <w:rsid w:val="0017636C"/>
    <w:rPr>
      <w:rFonts w:ascii="Franklin Gothic Demi" w:hAnsi="Franklin Gothic Demi"/>
      <w:b/>
      <w:sz w:val="22"/>
    </w:rPr>
  </w:style>
  <w:style w:type="character" w:customStyle="1" w:styleId="FontStyle260">
    <w:name w:val="Font Style260"/>
    <w:uiPriority w:val="99"/>
    <w:qFormat/>
    <w:rsid w:val="0017636C"/>
    <w:rPr>
      <w:rFonts w:ascii="Franklin Gothic Demi" w:hAnsi="Franklin Gothic Demi"/>
      <w:b/>
      <w:sz w:val="26"/>
    </w:rPr>
  </w:style>
  <w:style w:type="character" w:customStyle="1" w:styleId="FontStyle426">
    <w:name w:val="Font Style426"/>
    <w:uiPriority w:val="99"/>
    <w:qFormat/>
    <w:rsid w:val="0017636C"/>
    <w:rPr>
      <w:rFonts w:ascii="Times New Roman" w:hAnsi="Times New Roman"/>
      <w:color w:val="000000"/>
      <w:sz w:val="20"/>
    </w:rPr>
  </w:style>
  <w:style w:type="character" w:customStyle="1" w:styleId="FontStyle707">
    <w:name w:val="Font Style707"/>
    <w:uiPriority w:val="99"/>
    <w:qFormat/>
    <w:rsid w:val="0017636C"/>
    <w:rPr>
      <w:rFonts w:ascii="Bookman Old Style" w:hAnsi="Bookman Old Style"/>
      <w:color w:val="000000"/>
      <w:sz w:val="16"/>
    </w:rPr>
  </w:style>
  <w:style w:type="character" w:customStyle="1" w:styleId="FontStyle679">
    <w:name w:val="Font Style679"/>
    <w:uiPriority w:val="99"/>
    <w:qFormat/>
    <w:rsid w:val="0017636C"/>
    <w:rPr>
      <w:rFonts w:ascii="Times New Roman" w:hAnsi="Times New Roman"/>
      <w:i/>
      <w:color w:val="000000"/>
      <w:sz w:val="20"/>
    </w:rPr>
  </w:style>
  <w:style w:type="character" w:customStyle="1" w:styleId="FontStyle695">
    <w:name w:val="Font Style695"/>
    <w:uiPriority w:val="99"/>
    <w:qFormat/>
    <w:rsid w:val="0017636C"/>
    <w:rPr>
      <w:rFonts w:ascii="Times New Roman" w:hAnsi="Times New Roman"/>
      <w:b/>
      <w:color w:val="000000"/>
      <w:sz w:val="16"/>
    </w:rPr>
  </w:style>
  <w:style w:type="character" w:customStyle="1" w:styleId="FontStyle668">
    <w:name w:val="Font Style668"/>
    <w:uiPriority w:val="99"/>
    <w:qFormat/>
    <w:rsid w:val="0017636C"/>
    <w:rPr>
      <w:rFonts w:ascii="Times New Roman" w:hAnsi="Times New Roman"/>
      <w:color w:val="000000"/>
      <w:sz w:val="20"/>
    </w:rPr>
  </w:style>
  <w:style w:type="character" w:customStyle="1" w:styleId="FontStyle527">
    <w:name w:val="Font Style527"/>
    <w:uiPriority w:val="99"/>
    <w:qFormat/>
    <w:rsid w:val="0017636C"/>
    <w:rPr>
      <w:rFonts w:ascii="Times New Roman" w:hAnsi="Times New Roman"/>
      <w:b/>
      <w:color w:val="000000"/>
      <w:sz w:val="16"/>
    </w:rPr>
  </w:style>
  <w:style w:type="character" w:customStyle="1" w:styleId="FontStyle236">
    <w:name w:val="Font Style236"/>
    <w:uiPriority w:val="99"/>
    <w:qFormat/>
    <w:rsid w:val="0017636C"/>
    <w:rPr>
      <w:rFonts w:ascii="Times New Roman" w:hAnsi="Times New Roman"/>
      <w:color w:val="000000"/>
      <w:sz w:val="20"/>
    </w:rPr>
  </w:style>
  <w:style w:type="character" w:customStyle="1" w:styleId="FontStyle719">
    <w:name w:val="Font Style719"/>
    <w:uiPriority w:val="99"/>
    <w:qFormat/>
    <w:rsid w:val="0017636C"/>
    <w:rPr>
      <w:rFonts w:ascii="Bookman Old Style" w:hAnsi="Bookman Old Style"/>
      <w:b/>
      <w:color w:val="000000"/>
      <w:sz w:val="16"/>
    </w:rPr>
  </w:style>
  <w:style w:type="character" w:customStyle="1" w:styleId="FontStyle720">
    <w:name w:val="Font Style720"/>
    <w:uiPriority w:val="99"/>
    <w:qFormat/>
    <w:rsid w:val="0017636C"/>
    <w:rPr>
      <w:rFonts w:ascii="Tahoma" w:hAnsi="Tahoma"/>
      <w:color w:val="000000"/>
      <w:sz w:val="14"/>
    </w:rPr>
  </w:style>
  <w:style w:type="character" w:customStyle="1" w:styleId="FontStyle815">
    <w:name w:val="Font Style815"/>
    <w:uiPriority w:val="99"/>
    <w:qFormat/>
    <w:rsid w:val="0017636C"/>
    <w:rPr>
      <w:rFonts w:ascii="Bookman Old Style" w:hAnsi="Bookman Old Style"/>
      <w:color w:val="000000"/>
      <w:sz w:val="16"/>
    </w:rPr>
  </w:style>
  <w:style w:type="character" w:customStyle="1" w:styleId="FontStyle106">
    <w:name w:val="Font Style106"/>
    <w:uiPriority w:val="99"/>
    <w:qFormat/>
    <w:rsid w:val="0017636C"/>
    <w:rPr>
      <w:rFonts w:ascii="Times New Roman" w:hAnsi="Times New Roman"/>
      <w:color w:val="000000"/>
      <w:sz w:val="24"/>
    </w:rPr>
  </w:style>
  <w:style w:type="character" w:customStyle="1" w:styleId="FontStyle122">
    <w:name w:val="Font Style122"/>
    <w:uiPriority w:val="99"/>
    <w:qFormat/>
    <w:rsid w:val="0017636C"/>
    <w:rPr>
      <w:rFonts w:ascii="Times New Roman" w:hAnsi="Times New Roman"/>
      <w:color w:val="000000"/>
      <w:sz w:val="22"/>
    </w:rPr>
  </w:style>
  <w:style w:type="character" w:customStyle="1" w:styleId="146pt">
    <w:name w:val="Основной текст (14) + 6 pt"/>
    <w:uiPriority w:val="99"/>
    <w:qFormat/>
    <w:rsid w:val="0017636C"/>
    <w:rPr>
      <w:rFonts w:ascii="Times New Roman" w:hAnsi="Times New Roman"/>
      <w:sz w:val="12"/>
      <w:shd w:val="clear" w:color="auto" w:fill="FFFFFF"/>
    </w:rPr>
  </w:style>
  <w:style w:type="character" w:customStyle="1" w:styleId="listing-desc">
    <w:name w:val="listing-desc"/>
    <w:uiPriority w:val="99"/>
    <w:qFormat/>
    <w:rsid w:val="0017636C"/>
  </w:style>
  <w:style w:type="character" w:customStyle="1" w:styleId="WW8Num1z0">
    <w:name w:val="WW8Num1z0"/>
    <w:uiPriority w:val="99"/>
    <w:qFormat/>
    <w:rsid w:val="0017636C"/>
  </w:style>
  <w:style w:type="character" w:customStyle="1" w:styleId="WW8Num2z0">
    <w:name w:val="WW8Num2z0"/>
    <w:uiPriority w:val="99"/>
    <w:qFormat/>
    <w:rsid w:val="0017636C"/>
  </w:style>
  <w:style w:type="character" w:customStyle="1" w:styleId="WW8Num3z0">
    <w:name w:val="WW8Num3z0"/>
    <w:uiPriority w:val="99"/>
    <w:qFormat/>
    <w:rsid w:val="0017636C"/>
  </w:style>
  <w:style w:type="character" w:customStyle="1" w:styleId="WW8Num1z1">
    <w:name w:val="WW8Num1z1"/>
    <w:uiPriority w:val="99"/>
    <w:qFormat/>
    <w:rsid w:val="0017636C"/>
  </w:style>
  <w:style w:type="character" w:customStyle="1" w:styleId="WW8Num1z2">
    <w:name w:val="WW8Num1z2"/>
    <w:uiPriority w:val="99"/>
    <w:qFormat/>
    <w:rsid w:val="0017636C"/>
  </w:style>
  <w:style w:type="character" w:customStyle="1" w:styleId="WW8Num1z3">
    <w:name w:val="WW8Num1z3"/>
    <w:uiPriority w:val="99"/>
    <w:qFormat/>
    <w:rsid w:val="0017636C"/>
  </w:style>
  <w:style w:type="character" w:customStyle="1" w:styleId="WW8Num1z4">
    <w:name w:val="WW8Num1z4"/>
    <w:uiPriority w:val="99"/>
    <w:qFormat/>
    <w:rsid w:val="0017636C"/>
  </w:style>
  <w:style w:type="character" w:customStyle="1" w:styleId="WW8Num1z5">
    <w:name w:val="WW8Num1z5"/>
    <w:uiPriority w:val="99"/>
    <w:qFormat/>
    <w:rsid w:val="0017636C"/>
  </w:style>
  <w:style w:type="character" w:customStyle="1" w:styleId="WW8Num1z6">
    <w:name w:val="WW8Num1z6"/>
    <w:uiPriority w:val="99"/>
    <w:qFormat/>
    <w:rsid w:val="0017636C"/>
  </w:style>
  <w:style w:type="character" w:customStyle="1" w:styleId="WW8Num1z7">
    <w:name w:val="WW8Num1z7"/>
    <w:uiPriority w:val="99"/>
    <w:qFormat/>
    <w:rsid w:val="0017636C"/>
  </w:style>
  <w:style w:type="character" w:customStyle="1" w:styleId="WW8Num1z8">
    <w:name w:val="WW8Num1z8"/>
    <w:uiPriority w:val="99"/>
    <w:qFormat/>
    <w:rsid w:val="0017636C"/>
  </w:style>
  <w:style w:type="character" w:customStyle="1" w:styleId="1fff5">
    <w:name w:val="Основной шрифт абзаца1"/>
    <w:uiPriority w:val="99"/>
    <w:qFormat/>
    <w:rsid w:val="0017636C"/>
  </w:style>
  <w:style w:type="character" w:styleId="afffffff0">
    <w:name w:val="Placeholder Text"/>
    <w:basedOn w:val="a3"/>
    <w:uiPriority w:val="99"/>
    <w:qFormat/>
    <w:rsid w:val="0017636C"/>
    <w:rPr>
      <w:rFonts w:cs="Times New Roman"/>
      <w:color w:val="808080"/>
    </w:rPr>
  </w:style>
  <w:style w:type="character" w:customStyle="1" w:styleId="afffffff1">
    <w:name w:val="Символ сноски"/>
    <w:uiPriority w:val="99"/>
    <w:qFormat/>
    <w:rsid w:val="0017636C"/>
    <w:rPr>
      <w:vertAlign w:val="superscript"/>
    </w:rPr>
  </w:style>
  <w:style w:type="character" w:customStyle="1" w:styleId="-">
    <w:name w:val="опред-е"/>
    <w:uiPriority w:val="99"/>
    <w:qFormat/>
    <w:rsid w:val="0017636C"/>
    <w:rPr>
      <w:b/>
    </w:rPr>
  </w:style>
  <w:style w:type="character" w:customStyle="1" w:styleId="FontStyle436">
    <w:name w:val="Font Style436"/>
    <w:uiPriority w:val="99"/>
    <w:qFormat/>
    <w:rsid w:val="0017636C"/>
    <w:rPr>
      <w:rFonts w:ascii="Times New Roman" w:hAnsi="Times New Roman"/>
      <w:b/>
      <w:sz w:val="18"/>
    </w:rPr>
  </w:style>
  <w:style w:type="character" w:customStyle="1" w:styleId="FontStyle434">
    <w:name w:val="Font Style434"/>
    <w:uiPriority w:val="99"/>
    <w:qFormat/>
    <w:rsid w:val="0017636C"/>
    <w:rPr>
      <w:rFonts w:ascii="Times New Roman" w:hAnsi="Times New Roman"/>
      <w:sz w:val="18"/>
    </w:rPr>
  </w:style>
  <w:style w:type="character" w:customStyle="1" w:styleId="2ff2">
    <w:name w:val="Основной текст Знак2"/>
    <w:uiPriority w:val="99"/>
    <w:qFormat/>
    <w:locked/>
    <w:rsid w:val="0017636C"/>
    <w:rPr>
      <w:sz w:val="24"/>
      <w:lang w:val="ru-RU" w:eastAsia="ru-RU"/>
    </w:rPr>
  </w:style>
  <w:style w:type="character" w:customStyle="1" w:styleId="95">
    <w:name w:val="Знак Знак9"/>
    <w:uiPriority w:val="99"/>
    <w:qFormat/>
    <w:locked/>
    <w:rsid w:val="0017636C"/>
    <w:rPr>
      <w:rFonts w:ascii="Cambria" w:hAnsi="Cambria"/>
      <w:b/>
      <w:color w:val="4F81BD"/>
      <w:sz w:val="26"/>
      <w:lang w:val="ru-RU" w:eastAsia="en-US"/>
    </w:rPr>
  </w:style>
  <w:style w:type="character" w:customStyle="1" w:styleId="532">
    <w:name w:val="Знак Знак53"/>
    <w:uiPriority w:val="99"/>
    <w:qFormat/>
    <w:locked/>
    <w:rsid w:val="0017636C"/>
    <w:rPr>
      <w:b/>
      <w:caps/>
      <w:sz w:val="24"/>
      <w:lang w:val="ru-RU" w:eastAsia="ru-RU"/>
    </w:rPr>
  </w:style>
  <w:style w:type="character" w:customStyle="1" w:styleId="HTML11a">
    <w:name w:val="Адрес HTML Знак11"/>
    <w:uiPriority w:val="99"/>
    <w:qFormat/>
    <w:rsid w:val="0017636C"/>
    <w:rPr>
      <w:rFonts w:ascii="Times New Roman" w:hAnsi="Times New Roman"/>
      <w:i/>
      <w:sz w:val="24"/>
    </w:rPr>
  </w:style>
  <w:style w:type="character" w:customStyle="1" w:styleId="st1">
    <w:name w:val="st1"/>
    <w:basedOn w:val="a3"/>
    <w:uiPriority w:val="99"/>
    <w:qFormat/>
    <w:rsid w:val="0017636C"/>
    <w:rPr>
      <w:rFonts w:cs="Times New Roman"/>
    </w:rPr>
  </w:style>
  <w:style w:type="character" w:customStyle="1" w:styleId="11f">
    <w:name w:val="Основной текст с отступом Знак11"/>
    <w:uiPriority w:val="99"/>
    <w:semiHidden/>
    <w:rsid w:val="0017636C"/>
    <w:rPr>
      <w:rFonts w:ascii="Times New Roman" w:hAnsi="Times New Roman"/>
      <w:sz w:val="24"/>
      <w:lang w:eastAsia="ru-RU"/>
    </w:rPr>
  </w:style>
  <w:style w:type="character" w:customStyle="1" w:styleId="1fff6">
    <w:name w:val="Текст примечания Знак1"/>
    <w:uiPriority w:val="99"/>
    <w:qFormat/>
    <w:rsid w:val="0017636C"/>
    <w:rPr>
      <w:rFonts w:ascii="Times New Roman" w:hAnsi="Times New Roman"/>
      <w:sz w:val="20"/>
      <w:lang w:eastAsia="ru-RU"/>
    </w:rPr>
  </w:style>
  <w:style w:type="character" w:customStyle="1" w:styleId="21a">
    <w:name w:val="Основной текст с отступом 2 Знак1"/>
    <w:uiPriority w:val="99"/>
    <w:qFormat/>
    <w:rsid w:val="0017636C"/>
    <w:rPr>
      <w:rFonts w:ascii="Times New Roman" w:hAnsi="Times New Roman"/>
      <w:sz w:val="24"/>
      <w:lang w:eastAsia="ru-RU"/>
    </w:rPr>
  </w:style>
  <w:style w:type="character" w:customStyle="1" w:styleId="2ff3">
    <w:name w:val="Основной текст Знак Знак Знак2"/>
    <w:uiPriority w:val="99"/>
    <w:qFormat/>
    <w:locked/>
    <w:rsid w:val="0017636C"/>
    <w:rPr>
      <w:sz w:val="24"/>
      <w:lang w:val="ru-RU" w:eastAsia="ru-RU"/>
    </w:rPr>
  </w:style>
  <w:style w:type="character" w:customStyle="1" w:styleId="FontStyle126">
    <w:name w:val="Font Style126"/>
    <w:uiPriority w:val="99"/>
    <w:qFormat/>
    <w:rsid w:val="0017636C"/>
    <w:rPr>
      <w:rFonts w:ascii="Times New Roman" w:hAnsi="Times New Roman"/>
      <w:color w:val="000000"/>
      <w:sz w:val="20"/>
    </w:rPr>
  </w:style>
  <w:style w:type="character" w:customStyle="1" w:styleId="13a">
    <w:name w:val="Знак Знак13"/>
    <w:uiPriority w:val="99"/>
    <w:qFormat/>
    <w:locked/>
    <w:rsid w:val="0017636C"/>
    <w:rPr>
      <w:color w:val="000000"/>
      <w:sz w:val="24"/>
    </w:rPr>
  </w:style>
  <w:style w:type="character" w:customStyle="1" w:styleId="11f0">
    <w:name w:val="Знак Знак11"/>
    <w:uiPriority w:val="99"/>
    <w:qFormat/>
    <w:locked/>
    <w:rsid w:val="0017636C"/>
    <w:rPr>
      <w:sz w:val="24"/>
    </w:rPr>
  </w:style>
  <w:style w:type="character" w:customStyle="1" w:styleId="231">
    <w:name w:val="Знак Знак231"/>
    <w:uiPriority w:val="99"/>
    <w:qFormat/>
    <w:locked/>
    <w:rsid w:val="0017636C"/>
    <w:rPr>
      <w:sz w:val="24"/>
      <w:lang w:val="ru-RU" w:eastAsia="ru-RU"/>
    </w:rPr>
  </w:style>
  <w:style w:type="character" w:customStyle="1" w:styleId="5310">
    <w:name w:val="Знак Знак531"/>
    <w:uiPriority w:val="99"/>
    <w:qFormat/>
    <w:locked/>
    <w:rsid w:val="0017636C"/>
    <w:rPr>
      <w:b/>
      <w:caps/>
      <w:sz w:val="24"/>
      <w:lang w:val="ru-RU" w:eastAsia="ru-RU"/>
    </w:rPr>
  </w:style>
  <w:style w:type="character" w:customStyle="1" w:styleId="1510">
    <w:name w:val="Знак Знак151"/>
    <w:uiPriority w:val="99"/>
    <w:qFormat/>
    <w:rsid w:val="0017636C"/>
    <w:rPr>
      <w:rFonts w:ascii="Times New Roman" w:hAnsi="Times New Roman"/>
      <w:sz w:val="24"/>
      <w:lang w:eastAsia="ru-RU"/>
    </w:rPr>
  </w:style>
  <w:style w:type="character" w:customStyle="1" w:styleId="460">
    <w:name w:val="Знак Знак46"/>
    <w:uiPriority w:val="99"/>
    <w:qFormat/>
    <w:locked/>
    <w:rsid w:val="0017636C"/>
    <w:rPr>
      <w:rFonts w:ascii="Arial" w:hAnsi="Arial"/>
      <w:b/>
      <w:i/>
      <w:sz w:val="28"/>
      <w:lang w:val="ru-RU" w:eastAsia="en-US"/>
    </w:rPr>
  </w:style>
  <w:style w:type="paragraph" w:customStyle="1" w:styleId="opredelenie">
    <w:name w:val="opredelenie"/>
    <w:basedOn w:val="a2"/>
    <w:uiPriority w:val="99"/>
    <w:qFormat/>
    <w:rsid w:val="0017636C"/>
    <w:pPr>
      <w:widowControl/>
      <w:snapToGrid/>
      <w:spacing w:beforeAutospacing="1" w:afterAutospacing="1"/>
    </w:pPr>
    <w:rPr>
      <w:rFonts w:eastAsia="Times New Roman"/>
      <w:szCs w:val="24"/>
    </w:rPr>
  </w:style>
  <w:style w:type="character" w:customStyle="1" w:styleId="1710">
    <w:name w:val="Знак Знак171"/>
    <w:uiPriority w:val="99"/>
    <w:qFormat/>
    <w:locked/>
    <w:rsid w:val="0017636C"/>
    <w:rPr>
      <w:i/>
      <w:sz w:val="24"/>
      <w:lang w:val="ru-RU" w:eastAsia="ru-RU"/>
    </w:rPr>
  </w:style>
  <w:style w:type="character" w:customStyle="1" w:styleId="ConsPlusNormal0">
    <w:name w:val="ConsPlusNormal Знак"/>
    <w:link w:val="ConsPlusNormal"/>
    <w:uiPriority w:val="99"/>
    <w:qFormat/>
    <w:locked/>
    <w:rsid w:val="0017636C"/>
    <w:rPr>
      <w:rFonts w:ascii="Arial" w:eastAsia="Calibri" w:hAnsi="Arial" w:cs="Times New Roman"/>
      <w:lang w:eastAsia="ru-RU"/>
    </w:rPr>
  </w:style>
  <w:style w:type="paragraph" w:customStyle="1" w:styleId="rvps4">
    <w:name w:val="rvps4"/>
    <w:basedOn w:val="a2"/>
    <w:uiPriority w:val="99"/>
    <w:qFormat/>
    <w:rsid w:val="0017636C"/>
    <w:pPr>
      <w:widowControl/>
      <w:snapToGrid/>
      <w:spacing w:before="0" w:after="0"/>
      <w:jc w:val="both"/>
    </w:pPr>
    <w:rPr>
      <w:rFonts w:eastAsia="Times New Roman"/>
      <w:szCs w:val="24"/>
    </w:rPr>
  </w:style>
  <w:style w:type="character" w:customStyle="1" w:styleId="1fff7">
    <w:name w:val="Без интервала Знак1"/>
    <w:link w:val="48"/>
    <w:uiPriority w:val="99"/>
    <w:qFormat/>
    <w:locked/>
    <w:rsid w:val="0017636C"/>
  </w:style>
  <w:style w:type="paragraph" w:customStyle="1" w:styleId="48">
    <w:name w:val="Без интервала4"/>
    <w:link w:val="1fff7"/>
    <w:uiPriority w:val="99"/>
    <w:qFormat/>
    <w:rsid w:val="0017636C"/>
    <w:pPr>
      <w:spacing w:after="0" w:line="240" w:lineRule="auto"/>
    </w:pPr>
  </w:style>
  <w:style w:type="character" w:customStyle="1" w:styleId="3f2">
    <w:name w:val="3 ступень Знак"/>
    <w:link w:val="3f3"/>
    <w:uiPriority w:val="99"/>
    <w:qFormat/>
    <w:locked/>
    <w:rsid w:val="0017636C"/>
    <w:rPr>
      <w:rFonts w:ascii="BodoniCTT" w:hAnsi="BodoniCTT"/>
      <w:b/>
    </w:rPr>
  </w:style>
  <w:style w:type="paragraph" w:customStyle="1" w:styleId="3f3">
    <w:name w:val="3 ступень"/>
    <w:basedOn w:val="a2"/>
    <w:link w:val="3f2"/>
    <w:uiPriority w:val="99"/>
    <w:qFormat/>
    <w:rsid w:val="0017636C"/>
    <w:pPr>
      <w:keepNext/>
      <w:widowControl/>
      <w:overflowPunct w:val="0"/>
      <w:autoSpaceDE w:val="0"/>
      <w:autoSpaceDN w:val="0"/>
      <w:adjustRightInd w:val="0"/>
      <w:snapToGrid/>
      <w:spacing w:before="120" w:after="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17636C"/>
    <w:pPr>
      <w:autoSpaceDE w:val="0"/>
      <w:autoSpaceDN w:val="0"/>
      <w:adjustRightInd w:val="0"/>
      <w:snapToGrid/>
      <w:spacing w:before="0" w:after="0" w:line="494" w:lineRule="exact"/>
      <w:ind w:firstLine="902"/>
    </w:pPr>
    <w:rPr>
      <w:rFonts w:eastAsia="Times New Roman"/>
      <w:szCs w:val="24"/>
    </w:rPr>
  </w:style>
  <w:style w:type="paragraph" w:customStyle="1" w:styleId="Style7">
    <w:name w:val="Style7"/>
    <w:basedOn w:val="a2"/>
    <w:uiPriority w:val="99"/>
    <w:qFormat/>
    <w:rsid w:val="0017636C"/>
    <w:pPr>
      <w:autoSpaceDE w:val="0"/>
      <w:autoSpaceDN w:val="0"/>
      <w:adjustRightInd w:val="0"/>
      <w:snapToGrid/>
      <w:spacing w:before="0" w:after="0"/>
      <w:jc w:val="both"/>
    </w:pPr>
    <w:rPr>
      <w:rFonts w:eastAsia="Times New Roman"/>
      <w:szCs w:val="24"/>
    </w:rPr>
  </w:style>
  <w:style w:type="paragraph" w:customStyle="1" w:styleId="Style36">
    <w:name w:val="Style36"/>
    <w:basedOn w:val="a2"/>
    <w:uiPriority w:val="99"/>
    <w:qFormat/>
    <w:rsid w:val="0017636C"/>
    <w:pPr>
      <w:autoSpaceDE w:val="0"/>
      <w:autoSpaceDN w:val="0"/>
      <w:adjustRightInd w:val="0"/>
      <w:snapToGrid/>
      <w:spacing w:before="0" w:after="0"/>
    </w:pPr>
    <w:rPr>
      <w:rFonts w:eastAsia="Times New Roman"/>
      <w:szCs w:val="24"/>
    </w:rPr>
  </w:style>
  <w:style w:type="paragraph" w:customStyle="1" w:styleId="F9">
    <w:name w:val="ОбычныF9"/>
    <w:uiPriority w:val="99"/>
    <w:qFormat/>
    <w:rsid w:val="0017636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9">
    <w:name w:val="Квадрат4"/>
    <w:basedOn w:val="a2"/>
    <w:uiPriority w:val="99"/>
    <w:qFormat/>
    <w:rsid w:val="0017636C"/>
    <w:pPr>
      <w:autoSpaceDE w:val="0"/>
      <w:autoSpaceDN w:val="0"/>
      <w:adjustRightInd w:val="0"/>
      <w:snapToGrid/>
      <w:spacing w:before="0" w:after="0"/>
      <w:jc w:val="both"/>
    </w:pPr>
    <w:rPr>
      <w:rFonts w:ascii="a_Timer" w:eastAsia="Times New Roman" w:hAnsi="a_Timer" w:cs="a_Timer"/>
      <w:szCs w:val="24"/>
      <w:lang w:val="en-US"/>
    </w:rPr>
  </w:style>
  <w:style w:type="paragraph" w:customStyle="1" w:styleId="p3">
    <w:name w:val="p3"/>
    <w:basedOn w:val="a2"/>
    <w:uiPriority w:val="99"/>
    <w:qFormat/>
    <w:rsid w:val="0017636C"/>
    <w:pPr>
      <w:widowControl/>
      <w:snapToGrid/>
      <w:spacing w:beforeAutospacing="1" w:afterAutospacing="1"/>
    </w:pPr>
    <w:rPr>
      <w:rFonts w:eastAsia="Times New Roman"/>
      <w:szCs w:val="24"/>
    </w:rPr>
  </w:style>
  <w:style w:type="paragraph" w:customStyle="1" w:styleId="p4">
    <w:name w:val="p4"/>
    <w:basedOn w:val="a2"/>
    <w:uiPriority w:val="99"/>
    <w:qFormat/>
    <w:rsid w:val="0017636C"/>
    <w:pPr>
      <w:widowControl/>
      <w:snapToGrid/>
      <w:spacing w:beforeAutospacing="1" w:afterAutospacing="1"/>
    </w:pPr>
    <w:rPr>
      <w:rFonts w:eastAsia="Times New Roman"/>
      <w:szCs w:val="24"/>
    </w:rPr>
  </w:style>
  <w:style w:type="character" w:customStyle="1" w:styleId="rvts6">
    <w:name w:val="rvts6"/>
    <w:uiPriority w:val="99"/>
    <w:qFormat/>
    <w:rsid w:val="0017636C"/>
    <w:rPr>
      <w:rFonts w:ascii="Times New Roman" w:hAnsi="Times New Roman"/>
      <w:sz w:val="28"/>
    </w:rPr>
  </w:style>
  <w:style w:type="character" w:customStyle="1" w:styleId="3917">
    <w:name w:val="3917"/>
    <w:basedOn w:val="a3"/>
    <w:uiPriority w:val="99"/>
    <w:qFormat/>
    <w:rsid w:val="0017636C"/>
    <w:rPr>
      <w:rFonts w:cs="Times New Roman"/>
    </w:rPr>
  </w:style>
  <w:style w:type="character" w:customStyle="1" w:styleId="epm">
    <w:name w:val="epm"/>
    <w:uiPriority w:val="99"/>
    <w:qFormat/>
    <w:rsid w:val="0017636C"/>
  </w:style>
  <w:style w:type="character" w:customStyle="1" w:styleId="afffffff2">
    <w:name w:val="Стиль Зеленый"/>
    <w:uiPriority w:val="99"/>
    <w:qFormat/>
    <w:rsid w:val="0017636C"/>
    <w:rPr>
      <w:color w:val="00B050"/>
      <w:spacing w:val="0"/>
    </w:rPr>
  </w:style>
  <w:style w:type="character" w:customStyle="1" w:styleId="FontStyle44">
    <w:name w:val="Font Style44"/>
    <w:uiPriority w:val="99"/>
    <w:qFormat/>
    <w:rsid w:val="0017636C"/>
    <w:rPr>
      <w:rFonts w:ascii="Times New Roman" w:hAnsi="Times New Roman"/>
      <w:b/>
      <w:sz w:val="26"/>
    </w:rPr>
  </w:style>
  <w:style w:type="character" w:customStyle="1" w:styleId="FontStyle45">
    <w:name w:val="Font Style45"/>
    <w:uiPriority w:val="99"/>
    <w:qFormat/>
    <w:rsid w:val="0017636C"/>
    <w:rPr>
      <w:rFonts w:ascii="Times New Roman" w:hAnsi="Times New Roman"/>
      <w:i/>
      <w:sz w:val="26"/>
    </w:rPr>
  </w:style>
  <w:style w:type="character" w:customStyle="1" w:styleId="s10">
    <w:name w:val="s_10"/>
    <w:basedOn w:val="a3"/>
    <w:uiPriority w:val="99"/>
    <w:qFormat/>
    <w:rsid w:val="0017636C"/>
    <w:rPr>
      <w:rFonts w:cs="Times New Roman"/>
    </w:rPr>
  </w:style>
  <w:style w:type="character" w:customStyle="1" w:styleId="s5">
    <w:name w:val="s5"/>
    <w:basedOn w:val="a3"/>
    <w:uiPriority w:val="99"/>
    <w:qFormat/>
    <w:rsid w:val="0017636C"/>
    <w:rPr>
      <w:rFonts w:cs="Times New Roman"/>
    </w:rPr>
  </w:style>
  <w:style w:type="character" w:customStyle="1" w:styleId="sz12">
    <w:name w:val="sz12"/>
    <w:basedOn w:val="a3"/>
    <w:uiPriority w:val="99"/>
    <w:qFormat/>
    <w:rsid w:val="0017636C"/>
    <w:rPr>
      <w:rFonts w:cs="Times New Roman"/>
    </w:rPr>
  </w:style>
  <w:style w:type="character" w:customStyle="1" w:styleId="s6">
    <w:name w:val="s6"/>
    <w:basedOn w:val="a3"/>
    <w:uiPriority w:val="99"/>
    <w:qFormat/>
    <w:rsid w:val="0017636C"/>
    <w:rPr>
      <w:rFonts w:cs="Times New Roman"/>
    </w:rPr>
  </w:style>
  <w:style w:type="character" w:customStyle="1" w:styleId="FontStyle133">
    <w:name w:val="Font Style133"/>
    <w:uiPriority w:val="99"/>
    <w:qFormat/>
    <w:rsid w:val="0017636C"/>
    <w:rPr>
      <w:rFonts w:ascii="Times New Roman" w:hAnsi="Times New Roman"/>
      <w:i/>
      <w:sz w:val="18"/>
    </w:rPr>
  </w:style>
  <w:style w:type="character" w:customStyle="1" w:styleId="blk3">
    <w:name w:val="blk3"/>
    <w:uiPriority w:val="99"/>
    <w:qFormat/>
    <w:rsid w:val="0017636C"/>
  </w:style>
  <w:style w:type="character" w:customStyle="1" w:styleId="11f1">
    <w:name w:val="Знак1 Знак Знак1"/>
    <w:uiPriority w:val="99"/>
    <w:qFormat/>
    <w:locked/>
    <w:rsid w:val="0017636C"/>
    <w:rPr>
      <w:rFonts w:ascii="Times New Roman" w:hAnsi="Times New Roman"/>
      <w:sz w:val="24"/>
      <w:lang w:eastAsia="ru-RU"/>
    </w:rPr>
  </w:style>
  <w:style w:type="character" w:customStyle="1" w:styleId="461">
    <w:name w:val="Знак Знак461"/>
    <w:uiPriority w:val="99"/>
    <w:qFormat/>
    <w:locked/>
    <w:rsid w:val="0017636C"/>
    <w:rPr>
      <w:b/>
      <w:sz w:val="27"/>
      <w:lang w:val="ru-RU" w:eastAsia="ru-RU"/>
    </w:rPr>
  </w:style>
  <w:style w:type="character" w:customStyle="1" w:styleId="3111">
    <w:name w:val="Знак3 Знак Знак11"/>
    <w:uiPriority w:val="99"/>
    <w:qFormat/>
    <w:locked/>
    <w:rsid w:val="0017636C"/>
    <w:rPr>
      <w:rFonts w:ascii="Arial" w:hAnsi="Arial"/>
      <w:b/>
      <w:i/>
      <w:sz w:val="28"/>
      <w:lang w:val="ru-RU" w:eastAsia="en-US"/>
    </w:rPr>
  </w:style>
  <w:style w:type="character" w:customStyle="1" w:styleId="480">
    <w:name w:val="Знак Знак48"/>
    <w:uiPriority w:val="99"/>
    <w:qFormat/>
    <w:locked/>
    <w:rsid w:val="0017636C"/>
    <w:rPr>
      <w:b/>
      <w:sz w:val="27"/>
      <w:lang w:val="ru-RU" w:eastAsia="ru-RU"/>
    </w:rPr>
  </w:style>
  <w:style w:type="character" w:customStyle="1" w:styleId="21b">
    <w:name w:val="Основной текст с отступом Знак21"/>
    <w:uiPriority w:val="99"/>
    <w:rsid w:val="0017636C"/>
    <w:rPr>
      <w:rFonts w:ascii="Times New Roman" w:hAnsi="Times New Roman"/>
      <w:sz w:val="24"/>
    </w:rPr>
  </w:style>
  <w:style w:type="paragraph" w:customStyle="1" w:styleId="z-1">
    <w:name w:val="z-Начало формы1"/>
    <w:basedOn w:val="a2"/>
    <w:next w:val="a2"/>
    <w:link w:val="z-"/>
    <w:uiPriority w:val="99"/>
    <w:qFormat/>
    <w:rsid w:val="0017636C"/>
    <w:pPr>
      <w:widowControl/>
      <w:pBdr>
        <w:bottom w:val="single" w:sz="6" w:space="1" w:color="auto"/>
      </w:pBdr>
      <w:snapToGrid/>
      <w:spacing w:before="0" w:after="0"/>
      <w:jc w:val="center"/>
    </w:pPr>
    <w:rPr>
      <w:rFonts w:ascii="Arial" w:eastAsia="Times New Roman" w:hAnsi="Arial"/>
      <w:b/>
      <w:sz w:val="36"/>
      <w:lang w:eastAsia="en-US"/>
    </w:rPr>
  </w:style>
  <w:style w:type="character" w:customStyle="1" w:styleId="z-TopofFormChar">
    <w:name w:val="z-Top of Form Char"/>
    <w:basedOn w:val="a3"/>
    <w:uiPriority w:val="99"/>
    <w:locked/>
    <w:rsid w:val="0017636C"/>
    <w:rPr>
      <w:rFonts w:ascii="Arial" w:hAnsi="Arial" w:cs="Times New Roman"/>
      <w:b/>
      <w:sz w:val="20"/>
    </w:rPr>
  </w:style>
  <w:style w:type="character" w:customStyle="1" w:styleId="z-">
    <w:name w:val="z-Начало формы Знак"/>
    <w:basedOn w:val="a3"/>
    <w:link w:val="z-1"/>
    <w:uiPriority w:val="99"/>
    <w:qFormat/>
    <w:locked/>
    <w:rsid w:val="0017636C"/>
    <w:rPr>
      <w:rFonts w:ascii="Arial" w:eastAsia="Times New Roman" w:hAnsi="Arial" w:cs="Times New Roman"/>
      <w:b/>
      <w:sz w:val="36"/>
      <w:szCs w:val="20"/>
    </w:rPr>
  </w:style>
  <w:style w:type="character" w:customStyle="1" w:styleId="440">
    <w:name w:val="Знак Знак44"/>
    <w:uiPriority w:val="99"/>
    <w:qFormat/>
    <w:locked/>
    <w:rsid w:val="0017636C"/>
    <w:rPr>
      <w:sz w:val="24"/>
    </w:rPr>
  </w:style>
  <w:style w:type="character" w:customStyle="1" w:styleId="511">
    <w:name w:val="Знак Знак51"/>
    <w:uiPriority w:val="99"/>
    <w:qFormat/>
    <w:locked/>
    <w:rsid w:val="0017636C"/>
    <w:rPr>
      <w:b/>
      <w:sz w:val="27"/>
      <w:lang w:val="ru-RU" w:eastAsia="ru-RU"/>
    </w:rPr>
  </w:style>
  <w:style w:type="character" w:customStyle="1" w:styleId="FontStyle16">
    <w:name w:val="Font Style16"/>
    <w:uiPriority w:val="99"/>
    <w:qFormat/>
    <w:rsid w:val="0017636C"/>
    <w:rPr>
      <w:rFonts w:ascii="Century Gothic" w:hAnsi="Century Gothic"/>
      <w:sz w:val="18"/>
    </w:rPr>
  </w:style>
  <w:style w:type="character" w:customStyle="1" w:styleId="430">
    <w:name w:val="Знак Знак43"/>
    <w:uiPriority w:val="99"/>
    <w:qFormat/>
    <w:locked/>
    <w:rsid w:val="0017636C"/>
    <w:rPr>
      <w:color w:val="000000"/>
      <w:sz w:val="24"/>
      <w:lang w:eastAsia="ru-RU"/>
    </w:rPr>
  </w:style>
  <w:style w:type="paragraph" w:customStyle="1" w:styleId="a3cxspmiddle">
    <w:name w:val="a3cxspmiddle"/>
    <w:basedOn w:val="a2"/>
    <w:uiPriority w:val="99"/>
    <w:qFormat/>
    <w:rsid w:val="0017636C"/>
    <w:pPr>
      <w:widowControl/>
      <w:snapToGrid/>
      <w:spacing w:beforeAutospacing="1" w:afterAutospacing="1"/>
    </w:pPr>
    <w:rPr>
      <w:rFonts w:eastAsia="Times New Roman"/>
      <w:color w:val="000000"/>
      <w:szCs w:val="24"/>
    </w:rPr>
  </w:style>
  <w:style w:type="paragraph" w:customStyle="1" w:styleId="afffffff3">
    <w:name w:val="слайд"/>
    <w:basedOn w:val="a2"/>
    <w:uiPriority w:val="99"/>
    <w:qFormat/>
    <w:rsid w:val="0017636C"/>
    <w:pPr>
      <w:widowControl/>
      <w:snapToGrid/>
      <w:spacing w:before="0" w:after="0"/>
      <w:jc w:val="both"/>
    </w:pPr>
    <w:rPr>
      <w:rFonts w:eastAsia="Times New Roman"/>
      <w:sz w:val="36"/>
      <w:szCs w:val="24"/>
      <w:lang w:eastAsia="en-US"/>
    </w:rPr>
  </w:style>
  <w:style w:type="character" w:customStyle="1" w:styleId="st">
    <w:name w:val="st"/>
    <w:basedOn w:val="a3"/>
    <w:uiPriority w:val="99"/>
    <w:qFormat/>
    <w:rsid w:val="0017636C"/>
    <w:rPr>
      <w:rFonts w:cs="Times New Roman"/>
    </w:rPr>
  </w:style>
  <w:style w:type="paragraph" w:customStyle="1" w:styleId="z-10">
    <w:name w:val="z-Конец формы1"/>
    <w:basedOn w:val="a2"/>
    <w:next w:val="a2"/>
    <w:link w:val="z-0"/>
    <w:uiPriority w:val="99"/>
    <w:qFormat/>
    <w:rsid w:val="0017636C"/>
    <w:pPr>
      <w:widowControl/>
      <w:pBdr>
        <w:top w:val="single" w:sz="6" w:space="1" w:color="auto"/>
      </w:pBdr>
      <w:snapToGrid/>
      <w:spacing w:before="0" w:after="0"/>
      <w:jc w:val="center"/>
    </w:pPr>
    <w:rPr>
      <w:rFonts w:ascii="Arial" w:eastAsia="Times New Roman" w:hAnsi="Arial" w:cs="Arial"/>
      <w:vanish/>
      <w:sz w:val="16"/>
      <w:szCs w:val="16"/>
    </w:rPr>
  </w:style>
  <w:style w:type="character" w:customStyle="1" w:styleId="z-BottomofFormChar">
    <w:name w:val="z-Bottom of Form Char"/>
    <w:basedOn w:val="a3"/>
    <w:uiPriority w:val="99"/>
    <w:locked/>
    <w:rsid w:val="0017636C"/>
    <w:rPr>
      <w:rFonts w:ascii="Arial" w:hAnsi="Arial" w:cs="Times New Roman"/>
      <w:vanish/>
      <w:sz w:val="16"/>
      <w:lang w:eastAsia="ru-RU"/>
    </w:rPr>
  </w:style>
  <w:style w:type="character" w:customStyle="1" w:styleId="z-0">
    <w:name w:val="z-Конец формы Знак"/>
    <w:basedOn w:val="a3"/>
    <w:link w:val="z-10"/>
    <w:uiPriority w:val="99"/>
    <w:qFormat/>
    <w:locked/>
    <w:rsid w:val="0017636C"/>
    <w:rPr>
      <w:rFonts w:ascii="Arial" w:eastAsia="Times New Roman" w:hAnsi="Arial" w:cs="Arial"/>
      <w:vanish/>
      <w:sz w:val="16"/>
      <w:szCs w:val="16"/>
      <w:lang w:eastAsia="ru-RU"/>
    </w:rPr>
  </w:style>
  <w:style w:type="character" w:customStyle="1" w:styleId="keyworddef">
    <w:name w:val="keyword_def"/>
    <w:basedOn w:val="a3"/>
    <w:uiPriority w:val="99"/>
    <w:qFormat/>
    <w:rsid w:val="0017636C"/>
    <w:rPr>
      <w:rFonts w:cs="Times New Roman"/>
    </w:rPr>
  </w:style>
  <w:style w:type="paragraph" w:customStyle="1" w:styleId="11f2">
    <w:name w:val="Обычный + 11 пт"/>
    <w:basedOn w:val="a2"/>
    <w:uiPriority w:val="99"/>
    <w:qFormat/>
    <w:rsid w:val="0017636C"/>
    <w:pPr>
      <w:shd w:val="clear" w:color="auto" w:fill="FFFFFF"/>
      <w:autoSpaceDE w:val="0"/>
      <w:autoSpaceDN w:val="0"/>
      <w:adjustRightInd w:val="0"/>
      <w:snapToGrid/>
      <w:spacing w:before="25" w:after="0" w:line="241" w:lineRule="exact"/>
      <w:ind w:left="7"/>
    </w:pPr>
    <w:rPr>
      <w:rFonts w:eastAsia="Times New Roman"/>
      <w:sz w:val="22"/>
    </w:rPr>
  </w:style>
  <w:style w:type="character" w:customStyle="1" w:styleId="bold">
    <w:name w:val="bold"/>
    <w:uiPriority w:val="99"/>
    <w:qFormat/>
    <w:rsid w:val="0017636C"/>
  </w:style>
  <w:style w:type="character" w:customStyle="1" w:styleId="lbldata1">
    <w:name w:val="lbldata1"/>
    <w:uiPriority w:val="99"/>
    <w:qFormat/>
    <w:rsid w:val="0017636C"/>
    <w:rPr>
      <w:rFonts w:ascii="Arial" w:hAnsi="Arial"/>
      <w:sz w:val="24"/>
      <w:u w:val="single"/>
    </w:rPr>
  </w:style>
  <w:style w:type="character" w:customStyle="1" w:styleId="FontStyle17">
    <w:name w:val="Font Style17"/>
    <w:uiPriority w:val="99"/>
    <w:qFormat/>
    <w:rsid w:val="0017636C"/>
    <w:rPr>
      <w:rFonts w:ascii="Times New Roman" w:hAnsi="Times New Roman"/>
      <w:sz w:val="20"/>
    </w:rPr>
  </w:style>
  <w:style w:type="character" w:customStyle="1" w:styleId="FontStyle18">
    <w:name w:val="Font Style18"/>
    <w:uiPriority w:val="99"/>
    <w:qFormat/>
    <w:rsid w:val="0017636C"/>
    <w:rPr>
      <w:rFonts w:ascii="Times New Roman" w:hAnsi="Times New Roman"/>
      <w:i/>
      <w:sz w:val="20"/>
    </w:rPr>
  </w:style>
  <w:style w:type="character" w:customStyle="1" w:styleId="FontStyle19">
    <w:name w:val="Font Style19"/>
    <w:uiPriority w:val="99"/>
    <w:qFormat/>
    <w:rsid w:val="0017636C"/>
    <w:rPr>
      <w:rFonts w:ascii="Times New Roman" w:hAnsi="Times New Roman"/>
      <w:sz w:val="20"/>
    </w:rPr>
  </w:style>
  <w:style w:type="paragraph" w:customStyle="1" w:styleId="Style3">
    <w:name w:val="Style3"/>
    <w:basedOn w:val="a2"/>
    <w:uiPriority w:val="99"/>
    <w:qFormat/>
    <w:rsid w:val="0017636C"/>
    <w:pPr>
      <w:autoSpaceDE w:val="0"/>
      <w:autoSpaceDN w:val="0"/>
      <w:adjustRightInd w:val="0"/>
      <w:snapToGrid/>
      <w:spacing w:before="0" w:after="0" w:line="259" w:lineRule="exact"/>
      <w:ind w:firstLine="542"/>
      <w:jc w:val="both"/>
    </w:pPr>
    <w:rPr>
      <w:rFonts w:eastAsia="Times New Roman"/>
      <w:szCs w:val="24"/>
    </w:rPr>
  </w:style>
  <w:style w:type="character" w:customStyle="1" w:styleId="420">
    <w:name w:val="Знак Знак42"/>
    <w:uiPriority w:val="99"/>
    <w:qFormat/>
    <w:rsid w:val="0017636C"/>
    <w:rPr>
      <w:rFonts w:ascii="Times New Roman" w:hAnsi="Times New Roman"/>
      <w:sz w:val="16"/>
    </w:rPr>
  </w:style>
  <w:style w:type="character" w:customStyle="1" w:styleId="490">
    <w:name w:val="Знак Знак49"/>
    <w:uiPriority w:val="99"/>
    <w:qFormat/>
    <w:rsid w:val="0017636C"/>
    <w:rPr>
      <w:rFonts w:ascii="Times New Roman" w:hAnsi="Times New Roman"/>
      <w:b/>
      <w:caps/>
      <w:sz w:val="24"/>
      <w:lang w:eastAsia="ru-RU"/>
    </w:rPr>
  </w:style>
  <w:style w:type="character" w:customStyle="1" w:styleId="c4">
    <w:name w:val="c4"/>
    <w:basedOn w:val="a3"/>
    <w:uiPriority w:val="99"/>
    <w:qFormat/>
    <w:rsid w:val="0017636C"/>
    <w:rPr>
      <w:rFonts w:cs="Times New Roman"/>
    </w:rPr>
  </w:style>
  <w:style w:type="paragraph" w:customStyle="1" w:styleId="c3">
    <w:name w:val="c3"/>
    <w:basedOn w:val="a2"/>
    <w:uiPriority w:val="99"/>
    <w:qFormat/>
    <w:rsid w:val="0017636C"/>
    <w:pPr>
      <w:widowControl/>
      <w:snapToGrid/>
      <w:spacing w:before="0" w:after="150"/>
    </w:pPr>
    <w:rPr>
      <w:rFonts w:eastAsia="Times New Roman"/>
      <w:szCs w:val="24"/>
    </w:rPr>
  </w:style>
  <w:style w:type="character" w:customStyle="1" w:styleId="470">
    <w:name w:val="Знак Знак47"/>
    <w:uiPriority w:val="99"/>
    <w:qFormat/>
    <w:rsid w:val="0017636C"/>
    <w:rPr>
      <w:rFonts w:ascii="Times New Roman" w:hAnsi="Times New Roman"/>
      <w:b/>
      <w:sz w:val="27"/>
      <w:lang w:eastAsia="ru-RU"/>
    </w:rPr>
  </w:style>
  <w:style w:type="character" w:customStyle="1" w:styleId="450">
    <w:name w:val="Знак Знак45"/>
    <w:uiPriority w:val="99"/>
    <w:qFormat/>
    <w:rsid w:val="0017636C"/>
    <w:rPr>
      <w:rFonts w:ascii="Times New Roman" w:hAnsi="Times New Roman"/>
      <w:b/>
      <w:i/>
      <w:sz w:val="26"/>
      <w:lang w:eastAsia="ru-RU"/>
    </w:rPr>
  </w:style>
  <w:style w:type="character" w:customStyle="1" w:styleId="MacroTextChar">
    <w:name w:val="Macro Text Char"/>
    <w:basedOn w:val="a3"/>
    <w:uiPriority w:val="99"/>
    <w:qFormat/>
    <w:locked/>
    <w:rsid w:val="0017636C"/>
    <w:rPr>
      <w:rFonts w:ascii="Courier New" w:hAnsi="Courier New" w:cs="Times New Roman"/>
      <w:sz w:val="22"/>
      <w:lang w:val="en-US" w:eastAsia="en-US"/>
    </w:rPr>
  </w:style>
  <w:style w:type="character" w:customStyle="1" w:styleId="toctext">
    <w:name w:val="toctext"/>
    <w:basedOn w:val="a3"/>
    <w:uiPriority w:val="99"/>
    <w:qFormat/>
    <w:rsid w:val="0017636C"/>
    <w:rPr>
      <w:rFonts w:cs="Times New Roman"/>
    </w:rPr>
  </w:style>
  <w:style w:type="character" w:customStyle="1" w:styleId="searchmatch">
    <w:name w:val="searchmatch"/>
    <w:basedOn w:val="a3"/>
    <w:uiPriority w:val="99"/>
    <w:qFormat/>
    <w:rsid w:val="0017636C"/>
    <w:rPr>
      <w:rFonts w:cs="Times New Roman"/>
    </w:rPr>
  </w:style>
  <w:style w:type="paragraph" w:customStyle="1" w:styleId="a3cxsplast">
    <w:name w:val="a3cxsplast"/>
    <w:basedOn w:val="a2"/>
    <w:uiPriority w:val="99"/>
    <w:qFormat/>
    <w:rsid w:val="0017636C"/>
    <w:pPr>
      <w:widowControl/>
      <w:snapToGrid/>
      <w:spacing w:beforeAutospacing="1" w:afterAutospacing="1"/>
    </w:pPr>
    <w:rPr>
      <w:rFonts w:eastAsia="Times New Roman"/>
      <w:color w:val="000000"/>
      <w:szCs w:val="24"/>
    </w:rPr>
  </w:style>
  <w:style w:type="character" w:customStyle="1" w:styleId="1fff8">
    <w:name w:val="Заголовок №1_"/>
    <w:link w:val="1fff9"/>
    <w:uiPriority w:val="99"/>
    <w:qFormat/>
    <w:locked/>
    <w:rsid w:val="0017636C"/>
    <w:rPr>
      <w:sz w:val="23"/>
      <w:shd w:val="clear" w:color="auto" w:fill="FFFFFF"/>
    </w:rPr>
  </w:style>
  <w:style w:type="paragraph" w:customStyle="1" w:styleId="1fff9">
    <w:name w:val="Заголовок №1"/>
    <w:basedOn w:val="a2"/>
    <w:link w:val="1fff8"/>
    <w:uiPriority w:val="99"/>
    <w:qFormat/>
    <w:rsid w:val="0017636C"/>
    <w:pPr>
      <w:widowControl/>
      <w:shd w:val="clear" w:color="auto" w:fill="FFFFFF"/>
      <w:snapToGrid/>
      <w:spacing w:before="540" w:after="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17636C"/>
    <w:rPr>
      <w:rFonts w:ascii="Times New Roman" w:hAnsi="Times New Roman"/>
      <w:spacing w:val="0"/>
      <w:sz w:val="20"/>
    </w:rPr>
  </w:style>
  <w:style w:type="character" w:customStyle="1" w:styleId="c7">
    <w:name w:val="c7"/>
    <w:basedOn w:val="a3"/>
    <w:uiPriority w:val="99"/>
    <w:qFormat/>
    <w:rsid w:val="0017636C"/>
    <w:rPr>
      <w:rFonts w:cs="Times New Roman"/>
    </w:rPr>
  </w:style>
  <w:style w:type="character" w:customStyle="1" w:styleId="afffffff4">
    <w:name w:val="полужирный"/>
    <w:uiPriority w:val="99"/>
    <w:qFormat/>
    <w:rsid w:val="0017636C"/>
    <w:rPr>
      <w:rFonts w:ascii="Times New Roman" w:hAnsi="Times New Roman"/>
      <w:b/>
      <w:color w:val="auto"/>
      <w:sz w:val="24"/>
    </w:rPr>
  </w:style>
  <w:style w:type="paragraph" w:customStyle="1" w:styleId="1fffa">
    <w:name w:val="список1"/>
    <w:basedOn w:val="a2"/>
    <w:uiPriority w:val="99"/>
    <w:qFormat/>
    <w:rsid w:val="0017636C"/>
    <w:pPr>
      <w:widowControl/>
      <w:tabs>
        <w:tab w:val="left" w:pos="0"/>
      </w:tabs>
      <w:autoSpaceDE w:val="0"/>
      <w:autoSpaceDN w:val="0"/>
      <w:adjustRightInd w:val="0"/>
      <w:snapToGrid/>
      <w:spacing w:before="0" w:after="0"/>
      <w:ind w:firstLine="66"/>
      <w:jc w:val="both"/>
    </w:pPr>
    <w:rPr>
      <w:rFonts w:ascii="PragmaticaCTT" w:eastAsia="Times New Roman" w:hAnsi="PragmaticaCTT"/>
      <w:sz w:val="20"/>
      <w:szCs w:val="24"/>
    </w:rPr>
  </w:style>
  <w:style w:type="paragraph" w:customStyle="1" w:styleId="afffffff5">
    <w:name w:val="Основной текст с отступо"/>
    <w:basedOn w:val="a2"/>
    <w:uiPriority w:val="99"/>
    <w:qFormat/>
    <w:rsid w:val="0017636C"/>
    <w:pPr>
      <w:widowControl/>
      <w:snapToGrid/>
      <w:spacing w:before="0" w:after="0"/>
      <w:ind w:left="-340" w:firstLine="720"/>
    </w:pPr>
    <w:rPr>
      <w:rFonts w:eastAsia="Times New Roman"/>
      <w:sz w:val="36"/>
    </w:rPr>
  </w:style>
  <w:style w:type="paragraph" w:customStyle="1" w:styleId="Lang">
    <w:name w:val="Lang"/>
    <w:basedOn w:val="a2"/>
    <w:uiPriority w:val="99"/>
    <w:qFormat/>
    <w:rsid w:val="0017636C"/>
    <w:pPr>
      <w:widowControl/>
      <w:overflowPunct w:val="0"/>
      <w:autoSpaceDE w:val="0"/>
      <w:autoSpaceDN w:val="0"/>
      <w:adjustRightInd w:val="0"/>
      <w:snapToGrid/>
      <w:spacing w:before="0" w:after="0" w:line="480" w:lineRule="exact"/>
      <w:ind w:right="-170" w:firstLine="567"/>
      <w:jc w:val="both"/>
      <w:textAlignment w:val="baseline"/>
    </w:pPr>
    <w:rPr>
      <w:rFonts w:ascii="Courier New" w:eastAsia="Times New Roman" w:hAnsi="Courier New"/>
    </w:rPr>
  </w:style>
  <w:style w:type="paragraph" w:customStyle="1" w:styleId="Standard">
    <w:name w:val="Standard"/>
    <w:uiPriority w:val="99"/>
    <w:qFormat/>
    <w:rsid w:val="0017636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17636C"/>
    <w:rPr>
      <w:sz w:val="26"/>
    </w:rPr>
  </w:style>
  <w:style w:type="paragraph" w:customStyle="1" w:styleId="3f4">
    <w:name w:val="заголовок 3"/>
    <w:basedOn w:val="a2"/>
    <w:next w:val="a2"/>
    <w:uiPriority w:val="99"/>
    <w:qFormat/>
    <w:rsid w:val="0017636C"/>
    <w:pPr>
      <w:keepNext/>
      <w:snapToGrid/>
      <w:spacing w:before="0" w:after="0" w:line="190" w:lineRule="atLeast"/>
      <w:jc w:val="both"/>
    </w:pPr>
    <w:rPr>
      <w:rFonts w:eastAsia="Times New Roman"/>
      <w:b/>
      <w:sz w:val="28"/>
    </w:rPr>
  </w:style>
  <w:style w:type="paragraph" w:customStyle="1" w:styleId="listnum">
    <w:name w:val="listnum"/>
    <w:basedOn w:val="a2"/>
    <w:uiPriority w:val="99"/>
    <w:qFormat/>
    <w:rsid w:val="0017636C"/>
    <w:pPr>
      <w:widowControl/>
      <w:snapToGrid/>
      <w:spacing w:beforeAutospacing="1" w:afterAutospacing="1"/>
    </w:pPr>
    <w:rPr>
      <w:rFonts w:eastAsia="Times New Roman"/>
      <w:szCs w:val="24"/>
    </w:rPr>
  </w:style>
  <w:style w:type="paragraph" w:customStyle="1" w:styleId="1fffb">
    <w:name w:val="Подзаголовок 1"/>
    <w:basedOn w:val="a2"/>
    <w:next w:val="a2"/>
    <w:uiPriority w:val="99"/>
    <w:qFormat/>
    <w:rsid w:val="0017636C"/>
    <w:pPr>
      <w:widowControl/>
      <w:autoSpaceDE w:val="0"/>
      <w:autoSpaceDN w:val="0"/>
      <w:adjustRightInd w:val="0"/>
      <w:snapToGrid/>
      <w:spacing w:before="0" w:after="0"/>
      <w:jc w:val="center"/>
    </w:pPr>
    <w:rPr>
      <w:rFonts w:ascii="PragmaticaCTT" w:eastAsia="Times New Roman" w:hAnsi="PragmaticaCTT" w:cs="PragmaticaCTT"/>
      <w:b/>
      <w:bCs/>
      <w:sz w:val="22"/>
      <w:szCs w:val="22"/>
    </w:rPr>
  </w:style>
  <w:style w:type="paragraph" w:customStyle="1" w:styleId="4a">
    <w:name w:val="Обычный4"/>
    <w:uiPriority w:val="99"/>
    <w:qFormat/>
    <w:rsid w:val="0017636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17636C"/>
    <w:pPr>
      <w:keepNext/>
      <w:widowControl w:val="0"/>
      <w:shd w:val="clear" w:color="auto" w:fill="FFFFFF"/>
      <w:tabs>
        <w:tab w:val="clear" w:pos="567"/>
        <w:tab w:val="clear" w:pos="680"/>
        <w:tab w:val="clear" w:pos="1106"/>
        <w:tab w:val="clear" w:pos="1729"/>
        <w:tab w:val="clear" w:pos="7002"/>
        <w:tab w:val="left" w:pos="360"/>
        <w:tab w:val="left" w:pos="1354"/>
      </w:tabs>
      <w:spacing w:before="340" w:after="240"/>
      <w:ind w:firstLine="454"/>
      <w:jc w:val="center"/>
    </w:pPr>
    <w:rPr>
      <w:rFonts w:ascii="Times New Roman" w:hAnsi="Times New Roman" w:cs="Arial"/>
      <w:b/>
      <w:color w:val="000000"/>
      <w:spacing w:val="-5"/>
      <w:kern w:val="32"/>
      <w:sz w:val="26"/>
      <w:szCs w:val="24"/>
    </w:rPr>
  </w:style>
  <w:style w:type="character" w:customStyle="1" w:styleId="Sylfaen1">
    <w:name w:val="Основной текст + Sylfaen1"/>
    <w:uiPriority w:val="99"/>
    <w:qFormat/>
    <w:rsid w:val="0017636C"/>
    <w:rPr>
      <w:rFonts w:ascii="Sylfaen" w:hAnsi="Sylfaen"/>
      <w:sz w:val="20"/>
      <w:u w:val="none"/>
    </w:rPr>
  </w:style>
  <w:style w:type="character" w:customStyle="1" w:styleId="Sylfaen">
    <w:name w:val="Основной текст + Sylfaen"/>
    <w:uiPriority w:val="99"/>
    <w:qFormat/>
    <w:rsid w:val="0017636C"/>
    <w:rPr>
      <w:rFonts w:ascii="Sylfaen" w:hAnsi="Sylfaen"/>
      <w:sz w:val="19"/>
      <w:u w:val="none"/>
      <w:lang w:val="ru-RU" w:eastAsia="ru-RU"/>
    </w:rPr>
  </w:style>
  <w:style w:type="paragraph" w:customStyle="1" w:styleId="ipara">
    <w:name w:val="ipara"/>
    <w:basedOn w:val="a2"/>
    <w:uiPriority w:val="99"/>
    <w:qFormat/>
    <w:rsid w:val="0017636C"/>
    <w:pPr>
      <w:overflowPunct w:val="0"/>
      <w:autoSpaceDE w:val="0"/>
      <w:autoSpaceDN w:val="0"/>
      <w:adjustRightInd w:val="0"/>
      <w:snapToGrid/>
      <w:textAlignment w:val="baseline"/>
    </w:pPr>
    <w:rPr>
      <w:rFonts w:eastAsia="Times New Roman"/>
      <w:lang w:val="en-US" w:eastAsia="en-US"/>
    </w:rPr>
  </w:style>
  <w:style w:type="character" w:customStyle="1" w:styleId="127">
    <w:name w:val="Стиль Выделение + 12 пт не курсив"/>
    <w:uiPriority w:val="99"/>
    <w:qFormat/>
    <w:rsid w:val="0017636C"/>
    <w:rPr>
      <w:rFonts w:ascii="Times New Roman" w:hAnsi="Times New Roman"/>
      <w:b/>
      <w:i/>
      <w:sz w:val="24"/>
    </w:rPr>
  </w:style>
  <w:style w:type="character" w:customStyle="1" w:styleId="743">
    <w:name w:val="Основной текст (7)43"/>
    <w:uiPriority w:val="99"/>
    <w:qFormat/>
    <w:rsid w:val="0017636C"/>
    <w:rPr>
      <w:rFonts w:ascii="Times New Roman" w:hAnsi="Times New Roman"/>
      <w:spacing w:val="0"/>
      <w:sz w:val="20"/>
    </w:rPr>
  </w:style>
  <w:style w:type="paragraph" w:customStyle="1" w:styleId="afffffff6">
    <w:name w:val="Разработчик"/>
    <w:basedOn w:val="a2"/>
    <w:uiPriority w:val="99"/>
    <w:qFormat/>
    <w:rsid w:val="0017636C"/>
    <w:pPr>
      <w:widowControl/>
      <w:snapToGrid/>
      <w:spacing w:before="0" w:after="0"/>
      <w:jc w:val="both"/>
    </w:pPr>
    <w:rPr>
      <w:rFonts w:eastAsia="Times New Roman"/>
      <w:b/>
      <w:sz w:val="20"/>
      <w:szCs w:val="24"/>
    </w:rPr>
  </w:style>
  <w:style w:type="character" w:customStyle="1" w:styleId="55">
    <w:name w:val="Знак5 Знак Знак"/>
    <w:uiPriority w:val="99"/>
    <w:qFormat/>
    <w:locked/>
    <w:rsid w:val="0017636C"/>
    <w:rPr>
      <w:sz w:val="16"/>
    </w:rPr>
  </w:style>
  <w:style w:type="character" w:customStyle="1" w:styleId="500">
    <w:name w:val="Знак Знак50"/>
    <w:uiPriority w:val="99"/>
    <w:qFormat/>
    <w:locked/>
    <w:rsid w:val="0017636C"/>
    <w:rPr>
      <w:b/>
      <w:sz w:val="28"/>
      <w:lang w:val="ru-RU" w:eastAsia="ru-RU"/>
    </w:rPr>
  </w:style>
  <w:style w:type="character" w:customStyle="1" w:styleId="sem">
    <w:name w:val="sem"/>
    <w:basedOn w:val="a3"/>
    <w:uiPriority w:val="99"/>
    <w:qFormat/>
    <w:rsid w:val="0017636C"/>
    <w:rPr>
      <w:rFonts w:cs="Times New Roman"/>
    </w:rPr>
  </w:style>
  <w:style w:type="character" w:customStyle="1" w:styleId="520">
    <w:name w:val="Знак Знак52"/>
    <w:uiPriority w:val="99"/>
    <w:qFormat/>
    <w:rsid w:val="0017636C"/>
    <w:rPr>
      <w:rFonts w:ascii="Arial" w:hAnsi="Arial"/>
      <w:b/>
      <w:i/>
      <w:sz w:val="28"/>
    </w:rPr>
  </w:style>
  <w:style w:type="paragraph" w:customStyle="1" w:styleId="p7">
    <w:name w:val="p7"/>
    <w:basedOn w:val="a2"/>
    <w:uiPriority w:val="99"/>
    <w:qFormat/>
    <w:rsid w:val="0017636C"/>
    <w:pPr>
      <w:widowControl/>
      <w:snapToGrid/>
      <w:spacing w:beforeAutospacing="1" w:afterAutospacing="1"/>
    </w:pPr>
    <w:rPr>
      <w:rFonts w:eastAsia="Times New Roman"/>
      <w:szCs w:val="24"/>
    </w:rPr>
  </w:style>
  <w:style w:type="paragraph" w:customStyle="1" w:styleId="p9">
    <w:name w:val="p9"/>
    <w:basedOn w:val="a2"/>
    <w:uiPriority w:val="99"/>
    <w:qFormat/>
    <w:rsid w:val="0017636C"/>
    <w:pPr>
      <w:widowControl/>
      <w:snapToGrid/>
      <w:spacing w:beforeAutospacing="1" w:afterAutospacing="1"/>
    </w:pPr>
    <w:rPr>
      <w:rFonts w:eastAsia="Times New Roman"/>
      <w:szCs w:val="24"/>
    </w:rPr>
  </w:style>
  <w:style w:type="paragraph" w:customStyle="1" w:styleId="p6">
    <w:name w:val="p6"/>
    <w:basedOn w:val="a2"/>
    <w:uiPriority w:val="99"/>
    <w:qFormat/>
    <w:rsid w:val="0017636C"/>
    <w:pPr>
      <w:widowControl/>
      <w:snapToGrid/>
      <w:spacing w:beforeAutospacing="1" w:afterAutospacing="1"/>
    </w:pPr>
    <w:rPr>
      <w:rFonts w:eastAsia="Times New Roman"/>
      <w:szCs w:val="24"/>
    </w:rPr>
  </w:style>
  <w:style w:type="paragraph" w:customStyle="1" w:styleId="p8">
    <w:name w:val="p8"/>
    <w:basedOn w:val="a2"/>
    <w:uiPriority w:val="99"/>
    <w:qFormat/>
    <w:rsid w:val="0017636C"/>
    <w:pPr>
      <w:widowControl/>
      <w:snapToGrid/>
      <w:spacing w:beforeAutospacing="1" w:afterAutospacing="1"/>
    </w:pPr>
    <w:rPr>
      <w:rFonts w:eastAsia="Times New Roman"/>
      <w:szCs w:val="24"/>
    </w:rPr>
  </w:style>
  <w:style w:type="paragraph" w:customStyle="1" w:styleId="21c">
    <w:name w:val="Заголовок 21"/>
    <w:basedOn w:val="a2"/>
    <w:next w:val="a2"/>
    <w:uiPriority w:val="99"/>
    <w:qFormat/>
    <w:rsid w:val="0017636C"/>
    <w:pPr>
      <w:keepNext/>
      <w:snapToGrid/>
      <w:spacing w:before="0" w:after="0"/>
      <w:jc w:val="center"/>
    </w:pPr>
    <w:rPr>
      <w:rFonts w:eastAsia="Times New Roman"/>
      <w:b/>
      <w:sz w:val="26"/>
    </w:rPr>
  </w:style>
  <w:style w:type="paragraph" w:customStyle="1" w:styleId="2ff4">
    <w:name w:val="Текст2"/>
    <w:basedOn w:val="a2"/>
    <w:qFormat/>
    <w:rsid w:val="0017636C"/>
    <w:pPr>
      <w:widowControl/>
      <w:snapToGrid/>
      <w:spacing w:before="0" w:after="0"/>
    </w:pPr>
    <w:rPr>
      <w:rFonts w:ascii="Courier New" w:eastAsia="Times New Roman" w:hAnsi="Courier New"/>
      <w:sz w:val="20"/>
    </w:rPr>
  </w:style>
  <w:style w:type="paragraph" w:customStyle="1" w:styleId="11f3">
    <w:name w:val="Цитата11"/>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111">
    <w:name w:val="Основной текст 211"/>
    <w:basedOn w:val="a2"/>
    <w:uiPriority w:val="99"/>
    <w:qFormat/>
    <w:rsid w:val="0017636C"/>
    <w:pPr>
      <w:widowControl/>
      <w:snapToGrid/>
      <w:spacing w:before="0" w:after="0"/>
    </w:pPr>
    <w:rPr>
      <w:rFonts w:eastAsia="Times New Roman"/>
      <w:sz w:val="28"/>
    </w:rPr>
  </w:style>
  <w:style w:type="paragraph" w:customStyle="1" w:styleId="1fffc">
    <w:name w:val="Верхний колонтитул1"/>
    <w:basedOn w:val="a2"/>
    <w:uiPriority w:val="99"/>
    <w:qFormat/>
    <w:rsid w:val="0017636C"/>
    <w:pPr>
      <w:widowControl/>
      <w:tabs>
        <w:tab w:val="center" w:pos="4153"/>
        <w:tab w:val="right" w:pos="8306"/>
      </w:tabs>
      <w:snapToGrid/>
      <w:spacing w:before="0" w:after="0"/>
    </w:pPr>
    <w:rPr>
      <w:rFonts w:ascii="Arial" w:eastAsia="Times New Roman" w:hAnsi="Arial"/>
    </w:rPr>
  </w:style>
  <w:style w:type="paragraph" w:customStyle="1" w:styleId="31b">
    <w:name w:val="Заголовок 31"/>
    <w:basedOn w:val="1f0"/>
    <w:next w:val="1f0"/>
    <w:uiPriority w:val="99"/>
    <w:qFormat/>
    <w:rsid w:val="0017636C"/>
    <w:pPr>
      <w:keepNext/>
      <w:widowControl/>
      <w:tabs>
        <w:tab w:val="left" w:pos="3330"/>
      </w:tabs>
      <w:spacing w:line="240" w:lineRule="auto"/>
      <w:ind w:firstLine="0"/>
      <w:jc w:val="left"/>
      <w:outlineLvl w:val="2"/>
    </w:pPr>
    <w:rPr>
      <w:sz w:val="24"/>
    </w:rPr>
  </w:style>
  <w:style w:type="paragraph" w:customStyle="1" w:styleId="3112">
    <w:name w:val="Основной текст 311"/>
    <w:basedOn w:val="a2"/>
    <w:uiPriority w:val="99"/>
    <w:qFormat/>
    <w:rsid w:val="0017636C"/>
    <w:pPr>
      <w:widowControl/>
      <w:snapToGrid/>
      <w:spacing w:before="0" w:after="120"/>
    </w:pPr>
    <w:rPr>
      <w:rFonts w:eastAsia="Times New Roman"/>
      <w:sz w:val="16"/>
      <w:szCs w:val="16"/>
      <w:lang w:eastAsia="zh-CN"/>
    </w:rPr>
  </w:style>
  <w:style w:type="character" w:customStyle="1" w:styleId="ipa">
    <w:name w:val="ipa"/>
    <w:uiPriority w:val="99"/>
    <w:qFormat/>
    <w:rsid w:val="0017636C"/>
  </w:style>
  <w:style w:type="character" w:customStyle="1" w:styleId="fliesstext">
    <w:name w:val="fliesstext"/>
    <w:uiPriority w:val="99"/>
    <w:qFormat/>
    <w:rsid w:val="0017636C"/>
  </w:style>
  <w:style w:type="character" w:customStyle="1" w:styleId="skypec2ctextspan">
    <w:name w:val="skype_c2c_text_span"/>
    <w:uiPriority w:val="99"/>
    <w:qFormat/>
    <w:rsid w:val="0017636C"/>
  </w:style>
  <w:style w:type="paragraph" w:customStyle="1" w:styleId="1fffd">
    <w:name w:val="ЗАГОЛОВОК 1"/>
    <w:link w:val="1fffe"/>
    <w:uiPriority w:val="99"/>
    <w:qFormat/>
    <w:rsid w:val="0017636C"/>
    <w:pPr>
      <w:suppressAutoHyphens/>
      <w:spacing w:after="0" w:line="312" w:lineRule="auto"/>
      <w:ind w:firstLine="454"/>
      <w:outlineLvl w:val="0"/>
    </w:pPr>
    <w:rPr>
      <w:rFonts w:ascii="Times New Roman" w:eastAsia="Calibri" w:hAnsi="Times New Roman" w:cs="Times New Roman"/>
      <w:b/>
      <w:caps/>
      <w:lang w:eastAsia="ru-RU"/>
    </w:rPr>
  </w:style>
  <w:style w:type="paragraph" w:customStyle="1" w:styleId="style140">
    <w:name w:val="style14"/>
    <w:basedOn w:val="a2"/>
    <w:uiPriority w:val="99"/>
    <w:qFormat/>
    <w:rsid w:val="0017636C"/>
    <w:pPr>
      <w:widowControl/>
      <w:snapToGrid/>
      <w:spacing w:beforeAutospacing="1" w:afterAutospacing="1"/>
    </w:pPr>
    <w:rPr>
      <w:rFonts w:eastAsia="Times New Roman"/>
      <w:szCs w:val="24"/>
    </w:rPr>
  </w:style>
  <w:style w:type="character" w:customStyle="1" w:styleId="w">
    <w:name w:val="w"/>
    <w:basedOn w:val="a3"/>
    <w:uiPriority w:val="99"/>
    <w:qFormat/>
    <w:rsid w:val="0017636C"/>
    <w:rPr>
      <w:rFonts w:cs="Times New Roman"/>
    </w:rPr>
  </w:style>
  <w:style w:type="character" w:customStyle="1" w:styleId="selectionindex">
    <w:name w:val="selection_index"/>
    <w:basedOn w:val="a3"/>
    <w:uiPriority w:val="99"/>
    <w:qFormat/>
    <w:rsid w:val="0017636C"/>
    <w:rPr>
      <w:rFonts w:cs="Times New Roman"/>
    </w:rPr>
  </w:style>
  <w:style w:type="character" w:customStyle="1" w:styleId="citecrochet">
    <w:name w:val="cite_crochet"/>
    <w:basedOn w:val="a3"/>
    <w:uiPriority w:val="99"/>
    <w:qFormat/>
    <w:rsid w:val="0017636C"/>
    <w:rPr>
      <w:rFonts w:cs="Times New Roman"/>
    </w:rPr>
  </w:style>
  <w:style w:type="character" w:customStyle="1" w:styleId="hoverable">
    <w:name w:val="hoverable"/>
    <w:basedOn w:val="a3"/>
    <w:uiPriority w:val="99"/>
    <w:qFormat/>
    <w:rsid w:val="0017636C"/>
    <w:rPr>
      <w:rFonts w:cs="Times New Roman"/>
    </w:rPr>
  </w:style>
  <w:style w:type="character" w:customStyle="1" w:styleId="3f5">
    <w:name w:val="Основной текст Знак3"/>
    <w:uiPriority w:val="99"/>
    <w:qFormat/>
    <w:locked/>
    <w:rsid w:val="0017636C"/>
    <w:rPr>
      <w:sz w:val="24"/>
    </w:rPr>
  </w:style>
  <w:style w:type="character" w:customStyle="1" w:styleId="s15122">
    <w:name w:val="s15122"/>
    <w:basedOn w:val="a3"/>
    <w:uiPriority w:val="99"/>
    <w:qFormat/>
    <w:rsid w:val="0017636C"/>
    <w:rPr>
      <w:rFonts w:cs="Times New Roman"/>
    </w:rPr>
  </w:style>
  <w:style w:type="character" w:customStyle="1" w:styleId="shorttext">
    <w:name w:val="short_text"/>
    <w:basedOn w:val="a3"/>
    <w:uiPriority w:val="99"/>
    <w:qFormat/>
    <w:rsid w:val="0017636C"/>
    <w:rPr>
      <w:rFonts w:cs="Times New Roman"/>
    </w:rPr>
  </w:style>
  <w:style w:type="character" w:customStyle="1" w:styleId="CommentTextChar1">
    <w:name w:val="Comment Text Char1"/>
    <w:uiPriority w:val="99"/>
    <w:qFormat/>
    <w:rsid w:val="0017636C"/>
    <w:rPr>
      <w:rFonts w:ascii="Times New Roman" w:hAnsi="Times New Roman"/>
    </w:rPr>
  </w:style>
  <w:style w:type="paragraph" w:customStyle="1" w:styleId="afffffff7">
    <w:name w:val="ТЕМА"/>
    <w:basedOn w:val="a2"/>
    <w:uiPriority w:val="99"/>
    <w:qFormat/>
    <w:rsid w:val="0017636C"/>
    <w:pPr>
      <w:widowControl/>
      <w:snapToGrid/>
      <w:spacing w:before="0" w:after="60" w:line="264" w:lineRule="auto"/>
      <w:jc w:val="both"/>
    </w:pPr>
    <w:rPr>
      <w:rFonts w:ascii="Arial" w:eastAsia="Times New Roman" w:hAnsi="Arial"/>
      <w:b/>
      <w:sz w:val="30"/>
      <w:szCs w:val="24"/>
    </w:rPr>
  </w:style>
  <w:style w:type="character" w:customStyle="1" w:styleId="533">
    <w:name w:val="Знак5 Знак3"/>
    <w:uiPriority w:val="99"/>
    <w:qFormat/>
    <w:locked/>
    <w:rsid w:val="0017636C"/>
    <w:rPr>
      <w:sz w:val="16"/>
      <w:lang w:val="ru-RU" w:eastAsia="ru-RU"/>
    </w:rPr>
  </w:style>
  <w:style w:type="character" w:customStyle="1" w:styleId="128">
    <w:name w:val="Знак1 Знак Знак2"/>
    <w:uiPriority w:val="99"/>
    <w:qFormat/>
    <w:locked/>
    <w:rsid w:val="0017636C"/>
    <w:rPr>
      <w:sz w:val="24"/>
    </w:rPr>
  </w:style>
  <w:style w:type="character" w:customStyle="1" w:styleId="1ffff">
    <w:name w:val="Основной текст Знак Знак Знак1"/>
    <w:uiPriority w:val="99"/>
    <w:rsid w:val="0017636C"/>
    <w:rPr>
      <w:sz w:val="24"/>
    </w:rPr>
  </w:style>
  <w:style w:type="character" w:customStyle="1" w:styleId="56">
    <w:name w:val="Знак Знак5"/>
    <w:uiPriority w:val="99"/>
    <w:qFormat/>
    <w:locked/>
    <w:rsid w:val="0017636C"/>
    <w:rPr>
      <w:i/>
      <w:sz w:val="24"/>
      <w:lang w:val="ru-RU" w:eastAsia="ru-RU"/>
    </w:rPr>
  </w:style>
  <w:style w:type="character" w:customStyle="1" w:styleId="5110">
    <w:name w:val="Знак5 Знак Знак11"/>
    <w:uiPriority w:val="99"/>
    <w:qFormat/>
    <w:locked/>
    <w:rsid w:val="0017636C"/>
    <w:rPr>
      <w:sz w:val="16"/>
      <w:lang w:val="ru-RU" w:eastAsia="ru-RU"/>
    </w:rPr>
  </w:style>
  <w:style w:type="paragraph" w:customStyle="1" w:styleId="Style26">
    <w:name w:val="Style26"/>
    <w:basedOn w:val="a2"/>
    <w:uiPriority w:val="99"/>
    <w:qFormat/>
    <w:rsid w:val="0017636C"/>
    <w:pPr>
      <w:autoSpaceDE w:val="0"/>
      <w:autoSpaceDN w:val="0"/>
      <w:adjustRightInd w:val="0"/>
      <w:snapToGrid/>
      <w:spacing w:before="0" w:after="0" w:line="480" w:lineRule="exact"/>
      <w:jc w:val="both"/>
    </w:pPr>
    <w:rPr>
      <w:rFonts w:eastAsia="Times New Roman"/>
      <w:szCs w:val="24"/>
    </w:rPr>
  </w:style>
  <w:style w:type="character" w:customStyle="1" w:styleId="FontStyle54">
    <w:name w:val="Font Style54"/>
    <w:uiPriority w:val="99"/>
    <w:qFormat/>
    <w:rsid w:val="0017636C"/>
    <w:rPr>
      <w:rFonts w:ascii="Times New Roman" w:hAnsi="Times New Roman"/>
      <w:b/>
      <w:sz w:val="18"/>
    </w:rPr>
  </w:style>
  <w:style w:type="character" w:customStyle="1" w:styleId="FontStyle58">
    <w:name w:val="Font Style58"/>
    <w:uiPriority w:val="99"/>
    <w:qFormat/>
    <w:rsid w:val="0017636C"/>
    <w:rPr>
      <w:rFonts w:ascii="Times New Roman" w:hAnsi="Times New Roman"/>
      <w:b/>
      <w:w w:val="40"/>
      <w:sz w:val="38"/>
    </w:rPr>
  </w:style>
  <w:style w:type="character" w:customStyle="1" w:styleId="FontStyle26">
    <w:name w:val="Font Style26"/>
    <w:uiPriority w:val="99"/>
    <w:qFormat/>
    <w:rsid w:val="0017636C"/>
    <w:rPr>
      <w:rFonts w:ascii="Times New Roman" w:hAnsi="Times New Roman"/>
      <w:sz w:val="26"/>
    </w:rPr>
  </w:style>
  <w:style w:type="paragraph" w:customStyle="1" w:styleId="afffffff8">
    <w:name w:val="...... . ......."/>
    <w:basedOn w:val="Default"/>
    <w:next w:val="Default"/>
    <w:uiPriority w:val="99"/>
    <w:qFormat/>
    <w:rsid w:val="0017636C"/>
    <w:rPr>
      <w:color w:val="auto"/>
    </w:rPr>
  </w:style>
  <w:style w:type="paragraph" w:customStyle="1" w:styleId="afffffff9">
    <w:name w:val="........ ..... . ........"/>
    <w:basedOn w:val="Default"/>
    <w:next w:val="Default"/>
    <w:uiPriority w:val="99"/>
    <w:qFormat/>
    <w:rsid w:val="0017636C"/>
    <w:rPr>
      <w:color w:val="auto"/>
    </w:rPr>
  </w:style>
  <w:style w:type="paragraph" w:customStyle="1" w:styleId="afffffffa">
    <w:name w:val="... ......"/>
    <w:basedOn w:val="Default"/>
    <w:next w:val="Default"/>
    <w:uiPriority w:val="99"/>
    <w:qFormat/>
    <w:rsid w:val="0017636C"/>
    <w:rPr>
      <w:color w:val="auto"/>
    </w:rPr>
  </w:style>
  <w:style w:type="paragraph" w:customStyle="1" w:styleId="1ffff0">
    <w:name w:val=".....1"/>
    <w:basedOn w:val="Default"/>
    <w:next w:val="Default"/>
    <w:uiPriority w:val="99"/>
    <w:qFormat/>
    <w:rsid w:val="0017636C"/>
    <w:rPr>
      <w:color w:val="auto"/>
    </w:rPr>
  </w:style>
  <w:style w:type="paragraph" w:customStyle="1" w:styleId="bodytext2">
    <w:name w:val="bodytext2"/>
    <w:basedOn w:val="a2"/>
    <w:uiPriority w:val="99"/>
    <w:qFormat/>
    <w:rsid w:val="0017636C"/>
    <w:pPr>
      <w:widowControl/>
      <w:snapToGrid/>
      <w:spacing w:beforeAutospacing="1" w:afterAutospacing="1"/>
    </w:pPr>
    <w:rPr>
      <w:rFonts w:eastAsia="Times New Roman"/>
      <w:szCs w:val="24"/>
    </w:rPr>
  </w:style>
  <w:style w:type="character" w:customStyle="1" w:styleId="b-serp-itemtextpassage">
    <w:name w:val="b-serp-item__text_passage"/>
    <w:basedOn w:val="a3"/>
    <w:uiPriority w:val="99"/>
    <w:qFormat/>
    <w:rsid w:val="0017636C"/>
    <w:rPr>
      <w:rFonts w:cs="Times New Roman"/>
    </w:rPr>
  </w:style>
  <w:style w:type="paragraph" w:customStyle="1" w:styleId="afffffffb">
    <w:name w:val="Знак Знак Знак Знак"/>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table" w:customStyle="1" w:styleId="1ffff1">
    <w:name w:val="Сетка таблицы1"/>
    <w:uiPriority w:val="99"/>
    <w:rsid w:val="00176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17636C"/>
    <w:pPr>
      <w:widowControl/>
      <w:autoSpaceDE w:val="0"/>
      <w:autoSpaceDN w:val="0"/>
      <w:adjustRightInd w:val="0"/>
      <w:snapToGrid/>
      <w:spacing w:beforeAutospacing="1" w:afterAutospacing="1"/>
    </w:pPr>
    <w:rPr>
      <w:rFonts w:eastAsia="Times New Roman"/>
      <w:b/>
      <w:bCs/>
      <w:color w:val="000000"/>
      <w:sz w:val="20"/>
      <w:szCs w:val="24"/>
    </w:rPr>
  </w:style>
  <w:style w:type="character" w:customStyle="1" w:styleId="postheader">
    <w:name w:val="postheader"/>
    <w:basedOn w:val="a3"/>
    <w:uiPriority w:val="99"/>
    <w:qFormat/>
    <w:rsid w:val="0017636C"/>
    <w:rPr>
      <w:rFonts w:cs="Times New Roman"/>
    </w:rPr>
  </w:style>
  <w:style w:type="paragraph" w:customStyle="1" w:styleId="text">
    <w:name w:val="text"/>
    <w:basedOn w:val="a2"/>
    <w:uiPriority w:val="99"/>
    <w:qFormat/>
    <w:rsid w:val="0017636C"/>
    <w:pPr>
      <w:widowControl/>
      <w:snapToGrid/>
      <w:spacing w:beforeAutospacing="1" w:afterAutospacing="1"/>
    </w:pPr>
    <w:rPr>
      <w:rFonts w:eastAsia="Times New Roman"/>
      <w:szCs w:val="24"/>
    </w:rPr>
  </w:style>
  <w:style w:type="paragraph" w:customStyle="1" w:styleId="afffffffc">
    <w:name w:val="ТЕКСТ"/>
    <w:basedOn w:val="afff1"/>
    <w:uiPriority w:val="99"/>
    <w:qFormat/>
    <w:rsid w:val="0017636C"/>
    <w:pPr>
      <w:spacing w:line="264" w:lineRule="auto"/>
      <w:ind w:firstLine="357"/>
      <w:jc w:val="both"/>
    </w:pPr>
    <w:rPr>
      <w:rFonts w:cs="Arial"/>
      <w:sz w:val="30"/>
      <w:szCs w:val="16"/>
    </w:rPr>
  </w:style>
  <w:style w:type="paragraph" w:customStyle="1" w:styleId="afffffffd">
    <w:name w:val="НУМ"/>
    <w:basedOn w:val="afff1"/>
    <w:next w:val="afff1"/>
    <w:uiPriority w:val="99"/>
    <w:qFormat/>
    <w:rsid w:val="0017636C"/>
    <w:pPr>
      <w:spacing w:line="264" w:lineRule="auto"/>
      <w:jc w:val="both"/>
    </w:pPr>
    <w:rPr>
      <w:rFonts w:cs="Arial"/>
      <w:sz w:val="30"/>
      <w:szCs w:val="16"/>
    </w:rPr>
  </w:style>
  <w:style w:type="paragraph" w:customStyle="1" w:styleId="afffffffe">
    <w:name w:val="Список М"/>
    <w:basedOn w:val="afff1"/>
    <w:uiPriority w:val="99"/>
    <w:qFormat/>
    <w:rsid w:val="0017636C"/>
    <w:pPr>
      <w:spacing w:line="288" w:lineRule="auto"/>
      <w:jc w:val="both"/>
    </w:pPr>
    <w:rPr>
      <w:sz w:val="30"/>
      <w:szCs w:val="30"/>
    </w:rPr>
  </w:style>
  <w:style w:type="paragraph" w:customStyle="1" w:styleId="Style29">
    <w:name w:val="Style29"/>
    <w:basedOn w:val="a2"/>
    <w:uiPriority w:val="99"/>
    <w:qFormat/>
    <w:rsid w:val="0017636C"/>
    <w:pPr>
      <w:autoSpaceDE w:val="0"/>
      <w:autoSpaceDN w:val="0"/>
      <w:adjustRightInd w:val="0"/>
      <w:snapToGrid/>
      <w:spacing w:before="0" w:after="0" w:line="485" w:lineRule="exact"/>
      <w:ind w:firstLine="696"/>
      <w:jc w:val="both"/>
    </w:pPr>
    <w:rPr>
      <w:rFonts w:eastAsia="Times New Roman"/>
      <w:szCs w:val="24"/>
    </w:rPr>
  </w:style>
  <w:style w:type="paragraph" w:customStyle="1" w:styleId="146">
    <w:name w:val="Знак Знак Знак Знак Знак Знак Знак14"/>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field-label-subj-value3font-optima-mb">
    <w:name w:val="field-label-subj-value3 font-optima-mb"/>
    <w:basedOn w:val="a3"/>
    <w:uiPriority w:val="99"/>
    <w:qFormat/>
    <w:rsid w:val="0017636C"/>
    <w:rPr>
      <w:rFonts w:cs="Times New Roman"/>
    </w:rPr>
  </w:style>
  <w:style w:type="paragraph" w:customStyle="1" w:styleId="affffffff">
    <w:name w:val="Маркированный."/>
    <w:basedOn w:val="a2"/>
    <w:uiPriority w:val="99"/>
    <w:qFormat/>
    <w:rsid w:val="0017636C"/>
    <w:pPr>
      <w:widowControl/>
      <w:snapToGrid/>
      <w:spacing w:before="0" w:after="0"/>
      <w:ind w:left="1429" w:hanging="360"/>
    </w:pPr>
    <w:rPr>
      <w:rFonts w:eastAsia="Times New Roman"/>
      <w:szCs w:val="22"/>
      <w:lang w:eastAsia="en-US"/>
    </w:rPr>
  </w:style>
  <w:style w:type="character" w:customStyle="1" w:styleId="65">
    <w:name w:val="Знак6 Знак Знак"/>
    <w:uiPriority w:val="99"/>
    <w:qFormat/>
    <w:rsid w:val="0017636C"/>
    <w:rPr>
      <w:sz w:val="24"/>
      <w:lang w:val="ru-RU" w:eastAsia="ru-RU"/>
    </w:rPr>
  </w:style>
  <w:style w:type="character" w:customStyle="1" w:styleId="searchterm">
    <w:name w:val="searchterm"/>
    <w:basedOn w:val="a3"/>
    <w:uiPriority w:val="99"/>
    <w:qFormat/>
    <w:rsid w:val="0017636C"/>
    <w:rPr>
      <w:rFonts w:cs="Times New Roman"/>
    </w:rPr>
  </w:style>
  <w:style w:type="paragraph" w:customStyle="1" w:styleId="p">
    <w:name w:val="p"/>
    <w:basedOn w:val="a2"/>
    <w:uiPriority w:val="99"/>
    <w:qFormat/>
    <w:rsid w:val="0017636C"/>
    <w:pPr>
      <w:widowControl/>
      <w:snapToGrid/>
      <w:spacing w:before="75" w:after="75"/>
      <w:ind w:left="75" w:right="75"/>
      <w:jc w:val="both"/>
    </w:pPr>
    <w:rPr>
      <w:rFonts w:ascii="Verdana" w:eastAsia="Times New Roman" w:hAnsi="Verdana"/>
      <w:sz w:val="20"/>
    </w:rPr>
  </w:style>
  <w:style w:type="character" w:customStyle="1" w:styleId="3200">
    <w:name w:val="Основной текст (3) + Полужирный20"/>
    <w:uiPriority w:val="99"/>
    <w:qFormat/>
    <w:rsid w:val="0017636C"/>
    <w:rPr>
      <w:rFonts w:ascii="Times New Roman" w:hAnsi="Times New Roman"/>
      <w:b/>
      <w:i/>
      <w:spacing w:val="0"/>
      <w:sz w:val="23"/>
    </w:rPr>
  </w:style>
  <w:style w:type="paragraph" w:customStyle="1" w:styleId="1ffff2">
    <w:name w:val="Обычный + полужирный+1"/>
    <w:basedOn w:val="a2"/>
    <w:uiPriority w:val="99"/>
    <w:qFormat/>
    <w:rsid w:val="0017636C"/>
    <w:pPr>
      <w:widowControl/>
      <w:autoSpaceDE w:val="0"/>
      <w:autoSpaceDN w:val="0"/>
      <w:adjustRightInd w:val="0"/>
      <w:snapToGrid/>
      <w:spacing w:before="0" w:after="0"/>
      <w:ind w:firstLine="709"/>
      <w:jc w:val="both"/>
      <w:outlineLvl w:val="1"/>
    </w:pPr>
    <w:rPr>
      <w:rFonts w:eastAsia="Times New Roman"/>
      <w:b/>
      <w:bCs/>
      <w:szCs w:val="24"/>
    </w:rPr>
  </w:style>
  <w:style w:type="character" w:customStyle="1" w:styleId="349">
    <w:name w:val="Основной текст (3)49"/>
    <w:uiPriority w:val="99"/>
    <w:qFormat/>
    <w:rsid w:val="0017636C"/>
    <w:rPr>
      <w:rFonts w:ascii="Times New Roman" w:hAnsi="Times New Roman"/>
      <w:spacing w:val="0"/>
      <w:sz w:val="20"/>
    </w:rPr>
  </w:style>
  <w:style w:type="character" w:customStyle="1" w:styleId="Heading1Char1">
    <w:name w:val="Heading 1 Char1"/>
    <w:uiPriority w:val="99"/>
    <w:qFormat/>
    <w:locked/>
    <w:rsid w:val="0017636C"/>
    <w:rPr>
      <w:rFonts w:ascii="Times New Roman" w:hAnsi="Times New Roman"/>
      <w:b/>
      <w:kern w:val="32"/>
      <w:sz w:val="32"/>
      <w:lang w:eastAsia="ru-RU"/>
    </w:rPr>
  </w:style>
  <w:style w:type="character" w:customStyle="1" w:styleId="news">
    <w:name w:val="news"/>
    <w:uiPriority w:val="99"/>
    <w:qFormat/>
    <w:rsid w:val="0017636C"/>
    <w:rPr>
      <w:rFonts w:ascii="Times New Roman" w:hAnsi="Times New Roman"/>
    </w:rPr>
  </w:style>
  <w:style w:type="character" w:customStyle="1" w:styleId="affffffff0">
    <w:name w:val="выделение"/>
    <w:uiPriority w:val="99"/>
    <w:qFormat/>
    <w:rsid w:val="0017636C"/>
    <w:rPr>
      <w:rFonts w:ascii="Times New Roman" w:hAnsi="Times New Roman"/>
    </w:rPr>
  </w:style>
  <w:style w:type="character" w:customStyle="1" w:styleId="347">
    <w:name w:val="Основной текст (3)47"/>
    <w:uiPriority w:val="99"/>
    <w:qFormat/>
    <w:rsid w:val="0017636C"/>
    <w:rPr>
      <w:rFonts w:ascii="Times New Roman" w:hAnsi="Times New Roman"/>
      <w:spacing w:val="0"/>
      <w:sz w:val="20"/>
    </w:rPr>
  </w:style>
  <w:style w:type="character" w:customStyle="1" w:styleId="345">
    <w:name w:val="Основной текст (3)45"/>
    <w:uiPriority w:val="99"/>
    <w:qFormat/>
    <w:rsid w:val="0017636C"/>
    <w:rPr>
      <w:rFonts w:ascii="Times New Roman" w:hAnsi="Times New Roman"/>
      <w:spacing w:val="0"/>
      <w:sz w:val="20"/>
    </w:rPr>
  </w:style>
  <w:style w:type="character" w:customStyle="1" w:styleId="FootnoteTextChar2">
    <w:name w:val="Footnote Text Char2"/>
    <w:uiPriority w:val="99"/>
    <w:locked/>
    <w:rsid w:val="0017636C"/>
    <w:rPr>
      <w:lang w:eastAsia="ru-RU"/>
    </w:rPr>
  </w:style>
  <w:style w:type="character" w:customStyle="1" w:styleId="612">
    <w:name w:val="Знак Знак61"/>
    <w:uiPriority w:val="99"/>
    <w:qFormat/>
    <w:rsid w:val="0017636C"/>
    <w:rPr>
      <w:rFonts w:ascii="Arial" w:hAnsi="Arial"/>
      <w:b/>
      <w:kern w:val="32"/>
      <w:sz w:val="32"/>
    </w:rPr>
  </w:style>
  <w:style w:type="paragraph" w:customStyle="1" w:styleId="Style210">
    <w:name w:val="Style21"/>
    <w:basedOn w:val="a2"/>
    <w:qFormat/>
    <w:rsid w:val="0017636C"/>
    <w:pPr>
      <w:autoSpaceDE w:val="0"/>
      <w:autoSpaceDN w:val="0"/>
      <w:adjustRightInd w:val="0"/>
      <w:snapToGrid/>
      <w:spacing w:before="0" w:after="0"/>
    </w:pPr>
    <w:rPr>
      <w:rFonts w:ascii="Trebuchet MS" w:eastAsia="Times New Roman" w:hAnsi="Trebuchet MS"/>
      <w:szCs w:val="24"/>
    </w:rPr>
  </w:style>
  <w:style w:type="character" w:customStyle="1" w:styleId="FontStyle205">
    <w:name w:val="Font Style205"/>
    <w:uiPriority w:val="99"/>
    <w:qFormat/>
    <w:rsid w:val="0017636C"/>
    <w:rPr>
      <w:rFonts w:ascii="Times New Roman" w:hAnsi="Times New Roman"/>
      <w:color w:val="000000"/>
      <w:sz w:val="18"/>
    </w:rPr>
  </w:style>
  <w:style w:type="paragraph" w:customStyle="1" w:styleId="psection">
    <w:name w:val="psection"/>
    <w:basedOn w:val="a2"/>
    <w:uiPriority w:val="99"/>
    <w:qFormat/>
    <w:rsid w:val="0017636C"/>
    <w:pPr>
      <w:widowControl/>
      <w:snapToGrid/>
      <w:spacing w:beforeAutospacing="1" w:afterAutospacing="1"/>
    </w:pPr>
    <w:rPr>
      <w:rFonts w:eastAsia="Times New Roman"/>
      <w:szCs w:val="24"/>
    </w:rPr>
  </w:style>
  <w:style w:type="character" w:customStyle="1" w:styleId="FootnoteTextChar1">
    <w:name w:val="Footnote Text Char1"/>
    <w:uiPriority w:val="99"/>
    <w:qFormat/>
    <w:rsid w:val="0017636C"/>
    <w:rPr>
      <w:rFonts w:ascii="Times New Roman" w:hAnsi="Times New Roman"/>
    </w:rPr>
  </w:style>
  <w:style w:type="character" w:customStyle="1" w:styleId="BodyTextIndentChar3">
    <w:name w:val="Body Text Indent Char3"/>
    <w:uiPriority w:val="99"/>
    <w:locked/>
    <w:rsid w:val="0017636C"/>
    <w:rPr>
      <w:sz w:val="24"/>
    </w:rPr>
  </w:style>
  <w:style w:type="character" w:customStyle="1" w:styleId="BodyTextIndentChar1">
    <w:name w:val="Body Text Indent Char1"/>
    <w:uiPriority w:val="99"/>
    <w:qFormat/>
    <w:rsid w:val="0017636C"/>
    <w:rPr>
      <w:rFonts w:ascii="Times New Roman" w:hAnsi="Times New Roman"/>
      <w:sz w:val="24"/>
    </w:rPr>
  </w:style>
  <w:style w:type="character" w:customStyle="1" w:styleId="PlainTextChar1">
    <w:name w:val="Plain Text Char1"/>
    <w:uiPriority w:val="99"/>
    <w:qFormat/>
    <w:rsid w:val="0017636C"/>
    <w:rPr>
      <w:rFonts w:ascii="Courier New" w:hAnsi="Courier New"/>
    </w:rPr>
  </w:style>
  <w:style w:type="character" w:customStyle="1" w:styleId="HeaderChar1">
    <w:name w:val="Header Char1"/>
    <w:uiPriority w:val="99"/>
    <w:qFormat/>
    <w:rsid w:val="0017636C"/>
    <w:rPr>
      <w:rFonts w:ascii="Times New Roman" w:hAnsi="Times New Roman"/>
      <w:sz w:val="24"/>
    </w:rPr>
  </w:style>
  <w:style w:type="character" w:customStyle="1" w:styleId="FooterChar1">
    <w:name w:val="Footer Char1"/>
    <w:uiPriority w:val="99"/>
    <w:qFormat/>
    <w:rsid w:val="0017636C"/>
    <w:rPr>
      <w:rFonts w:ascii="Times New Roman" w:hAnsi="Times New Roman"/>
      <w:sz w:val="24"/>
    </w:rPr>
  </w:style>
  <w:style w:type="character" w:customStyle="1" w:styleId="TitleChar1">
    <w:name w:val="Title Char1"/>
    <w:uiPriority w:val="99"/>
    <w:qFormat/>
    <w:rsid w:val="0017636C"/>
    <w:rPr>
      <w:rFonts w:ascii="Cambria" w:hAnsi="Cambria"/>
      <w:b/>
      <w:kern w:val="28"/>
      <w:sz w:val="32"/>
    </w:rPr>
  </w:style>
  <w:style w:type="character" w:customStyle="1" w:styleId="BodyText2Char1">
    <w:name w:val="Body Text 2 Char1"/>
    <w:uiPriority w:val="99"/>
    <w:qFormat/>
    <w:rsid w:val="0017636C"/>
    <w:rPr>
      <w:rFonts w:ascii="Times New Roman" w:hAnsi="Times New Roman"/>
      <w:sz w:val="24"/>
    </w:rPr>
  </w:style>
  <w:style w:type="character" w:customStyle="1" w:styleId="BodyText3Char1">
    <w:name w:val="Body Text 3 Char1"/>
    <w:uiPriority w:val="99"/>
    <w:qFormat/>
    <w:rsid w:val="0017636C"/>
    <w:rPr>
      <w:rFonts w:ascii="Times New Roman" w:hAnsi="Times New Roman"/>
      <w:sz w:val="16"/>
    </w:rPr>
  </w:style>
  <w:style w:type="character" w:customStyle="1" w:styleId="BodyTextIndent2Char1">
    <w:name w:val="Body Text Indent 2 Char1"/>
    <w:uiPriority w:val="99"/>
    <w:qFormat/>
    <w:rsid w:val="0017636C"/>
    <w:rPr>
      <w:rFonts w:ascii="Times New Roman" w:hAnsi="Times New Roman"/>
      <w:sz w:val="24"/>
    </w:rPr>
  </w:style>
  <w:style w:type="character" w:customStyle="1" w:styleId="BodyTextIndent3Char1">
    <w:name w:val="Body Text Indent 3 Char1"/>
    <w:uiPriority w:val="99"/>
    <w:qFormat/>
    <w:rsid w:val="0017636C"/>
    <w:rPr>
      <w:rFonts w:ascii="Times New Roman" w:hAnsi="Times New Roman"/>
      <w:sz w:val="16"/>
    </w:rPr>
  </w:style>
  <w:style w:type="character" w:customStyle="1" w:styleId="DocumentMapChar1">
    <w:name w:val="Document Map Char1"/>
    <w:uiPriority w:val="99"/>
    <w:qFormat/>
    <w:rsid w:val="0017636C"/>
    <w:rPr>
      <w:rFonts w:ascii="Times New Roman" w:hAnsi="Times New Roman"/>
      <w:sz w:val="2"/>
    </w:rPr>
  </w:style>
  <w:style w:type="character" w:customStyle="1" w:styleId="CommentSubjectChar1">
    <w:name w:val="Comment Subject Char1"/>
    <w:uiPriority w:val="99"/>
    <w:qFormat/>
    <w:rsid w:val="0017636C"/>
    <w:rPr>
      <w:rFonts w:ascii="Times New Roman" w:hAnsi="Times New Roman"/>
      <w:b/>
      <w:i/>
      <w:color w:val="4F81BD"/>
      <w:spacing w:val="15"/>
      <w:sz w:val="20"/>
      <w:lang w:eastAsia="ru-RU"/>
    </w:rPr>
  </w:style>
  <w:style w:type="character" w:customStyle="1" w:styleId="BalloonTextChar1">
    <w:name w:val="Balloon Text Char1"/>
    <w:uiPriority w:val="99"/>
    <w:qFormat/>
    <w:rsid w:val="0017636C"/>
    <w:rPr>
      <w:rFonts w:ascii="Times New Roman" w:hAnsi="Times New Roman"/>
      <w:sz w:val="2"/>
    </w:rPr>
  </w:style>
  <w:style w:type="character" w:customStyle="1" w:styleId="SubtitleChar1">
    <w:name w:val="Subtitle Char1"/>
    <w:uiPriority w:val="99"/>
    <w:qFormat/>
    <w:rsid w:val="0017636C"/>
    <w:rPr>
      <w:rFonts w:ascii="Cambria" w:hAnsi="Cambria"/>
      <w:sz w:val="24"/>
    </w:rPr>
  </w:style>
  <w:style w:type="character" w:customStyle="1" w:styleId="QuoteChar1">
    <w:name w:val="Quote Char1"/>
    <w:uiPriority w:val="99"/>
    <w:qFormat/>
    <w:rsid w:val="0017636C"/>
    <w:rPr>
      <w:rFonts w:ascii="Times New Roman" w:hAnsi="Times New Roman"/>
      <w:i/>
      <w:color w:val="000000"/>
      <w:sz w:val="24"/>
    </w:rPr>
  </w:style>
  <w:style w:type="character" w:customStyle="1" w:styleId="IntenseQuoteChar1">
    <w:name w:val="Intense Quote Char1"/>
    <w:uiPriority w:val="99"/>
    <w:qFormat/>
    <w:rsid w:val="0017636C"/>
    <w:rPr>
      <w:rFonts w:ascii="Times New Roman" w:hAnsi="Times New Roman"/>
      <w:b/>
      <w:i/>
      <w:color w:val="4F81BD"/>
      <w:sz w:val="24"/>
    </w:rPr>
  </w:style>
  <w:style w:type="character" w:customStyle="1" w:styleId="BodyTextFirstIndentChar1">
    <w:name w:val="Body Text First Indent Char1"/>
    <w:uiPriority w:val="99"/>
    <w:qFormat/>
    <w:rsid w:val="0017636C"/>
    <w:rPr>
      <w:rFonts w:ascii="Times New Roman" w:hAnsi="Times New Roman"/>
      <w:sz w:val="24"/>
      <w:lang w:eastAsia="ru-RU"/>
    </w:rPr>
  </w:style>
  <w:style w:type="character" w:customStyle="1" w:styleId="BodyTextFirstIndent2Char1">
    <w:name w:val="Body Text First Indent 2 Char1"/>
    <w:uiPriority w:val="99"/>
    <w:qFormat/>
    <w:rsid w:val="0017636C"/>
    <w:rPr>
      <w:rFonts w:ascii="Times New Roman" w:hAnsi="Times New Roman"/>
      <w:sz w:val="24"/>
      <w:lang w:eastAsia="ru-RU"/>
    </w:rPr>
  </w:style>
  <w:style w:type="character" w:customStyle="1" w:styleId="1111">
    <w:name w:val="Слабое выделение111"/>
    <w:uiPriority w:val="99"/>
    <w:qFormat/>
    <w:rsid w:val="0017636C"/>
    <w:rPr>
      <w:i/>
      <w:color w:val="808080"/>
    </w:rPr>
  </w:style>
  <w:style w:type="paragraph" w:customStyle="1" w:styleId="p35">
    <w:name w:val="p35"/>
    <w:basedOn w:val="a2"/>
    <w:uiPriority w:val="99"/>
    <w:qFormat/>
    <w:rsid w:val="0017636C"/>
    <w:pPr>
      <w:widowControl/>
      <w:snapToGrid/>
      <w:spacing w:beforeAutospacing="1" w:afterAutospacing="1"/>
    </w:pPr>
    <w:rPr>
      <w:rFonts w:eastAsia="Times New Roman"/>
      <w:szCs w:val="24"/>
    </w:rPr>
  </w:style>
  <w:style w:type="paragraph" w:customStyle="1" w:styleId="p36">
    <w:name w:val="p36"/>
    <w:basedOn w:val="a2"/>
    <w:uiPriority w:val="99"/>
    <w:qFormat/>
    <w:rsid w:val="0017636C"/>
    <w:pPr>
      <w:widowControl/>
      <w:snapToGrid/>
      <w:spacing w:beforeAutospacing="1" w:afterAutospacing="1"/>
    </w:pPr>
    <w:rPr>
      <w:rFonts w:eastAsia="Times New Roman"/>
      <w:szCs w:val="24"/>
    </w:rPr>
  </w:style>
  <w:style w:type="character" w:customStyle="1" w:styleId="fontstyle14">
    <w:name w:val="fontstyle14"/>
    <w:basedOn w:val="a3"/>
    <w:uiPriority w:val="99"/>
    <w:qFormat/>
    <w:rsid w:val="0017636C"/>
    <w:rPr>
      <w:rFonts w:cs="Times New Roman"/>
    </w:rPr>
  </w:style>
  <w:style w:type="character" w:customStyle="1" w:styleId="FontStyle820">
    <w:name w:val="Font Style820"/>
    <w:uiPriority w:val="99"/>
    <w:qFormat/>
    <w:rsid w:val="0017636C"/>
    <w:rPr>
      <w:rFonts w:ascii="Times New Roman" w:hAnsi="Times New Roman"/>
      <w:sz w:val="22"/>
    </w:rPr>
  </w:style>
  <w:style w:type="character" w:customStyle="1" w:styleId="FontStyle594">
    <w:name w:val="Font Style594"/>
    <w:uiPriority w:val="99"/>
    <w:qFormat/>
    <w:rsid w:val="0017636C"/>
    <w:rPr>
      <w:rFonts w:ascii="Times New Roman" w:hAnsi="Times New Roman"/>
      <w:i/>
      <w:sz w:val="20"/>
    </w:rPr>
  </w:style>
  <w:style w:type="character" w:customStyle="1" w:styleId="FontStyle187">
    <w:name w:val="Font Style187"/>
    <w:uiPriority w:val="99"/>
    <w:qFormat/>
    <w:rsid w:val="0017636C"/>
    <w:rPr>
      <w:rFonts w:ascii="Times New Roman" w:hAnsi="Times New Roman"/>
      <w:i/>
      <w:sz w:val="20"/>
    </w:rPr>
  </w:style>
  <w:style w:type="character" w:customStyle="1" w:styleId="FontStyle600">
    <w:name w:val="Font Style600"/>
    <w:uiPriority w:val="99"/>
    <w:qFormat/>
    <w:rsid w:val="0017636C"/>
    <w:rPr>
      <w:rFonts w:ascii="Times New Roman" w:hAnsi="Times New Roman"/>
      <w:sz w:val="22"/>
    </w:rPr>
  </w:style>
  <w:style w:type="character" w:customStyle="1" w:styleId="FontStyle624">
    <w:name w:val="Font Style624"/>
    <w:uiPriority w:val="99"/>
    <w:qFormat/>
    <w:rsid w:val="0017636C"/>
    <w:rPr>
      <w:rFonts w:ascii="Times New Roman" w:hAnsi="Times New Roman"/>
      <w:b/>
      <w:i/>
      <w:sz w:val="22"/>
    </w:rPr>
  </w:style>
  <w:style w:type="character" w:customStyle="1" w:styleId="FontStyle572">
    <w:name w:val="Font Style572"/>
    <w:uiPriority w:val="99"/>
    <w:qFormat/>
    <w:rsid w:val="0017636C"/>
    <w:rPr>
      <w:rFonts w:ascii="Times New Roman" w:hAnsi="Times New Roman"/>
      <w:sz w:val="16"/>
    </w:rPr>
  </w:style>
  <w:style w:type="character" w:customStyle="1" w:styleId="FontStyle184">
    <w:name w:val="Font Style184"/>
    <w:uiPriority w:val="99"/>
    <w:qFormat/>
    <w:rsid w:val="0017636C"/>
    <w:rPr>
      <w:rFonts w:ascii="Times New Roman" w:hAnsi="Times New Roman"/>
      <w:sz w:val="20"/>
    </w:rPr>
  </w:style>
  <w:style w:type="character" w:customStyle="1" w:styleId="550">
    <w:name w:val="Знак Знак55"/>
    <w:uiPriority w:val="99"/>
    <w:qFormat/>
    <w:locked/>
    <w:rsid w:val="0017636C"/>
    <w:rPr>
      <w:sz w:val="24"/>
      <w:lang w:val="ru-RU" w:eastAsia="ru-RU"/>
    </w:rPr>
  </w:style>
  <w:style w:type="paragraph" w:customStyle="1" w:styleId="TextBody">
    <w:name w:val="Text Body"/>
    <w:basedOn w:val="a2"/>
    <w:uiPriority w:val="99"/>
    <w:qFormat/>
    <w:rsid w:val="0017636C"/>
    <w:pPr>
      <w:widowControl/>
      <w:suppressAutoHyphens/>
      <w:snapToGrid/>
      <w:spacing w:before="0" w:after="120"/>
    </w:pPr>
    <w:rPr>
      <w:rFonts w:eastAsia="Times New Roman"/>
      <w:szCs w:val="24"/>
      <w:lang w:val="en-US" w:eastAsia="zh-CN"/>
    </w:rPr>
  </w:style>
  <w:style w:type="character" w:customStyle="1" w:styleId="650">
    <w:name w:val="Знак Знак65"/>
    <w:uiPriority w:val="99"/>
    <w:qFormat/>
    <w:locked/>
    <w:rsid w:val="0017636C"/>
    <w:rPr>
      <w:b/>
      <w:sz w:val="27"/>
      <w:lang w:val="ru-RU" w:eastAsia="ru-RU"/>
    </w:rPr>
  </w:style>
  <w:style w:type="character" w:customStyle="1" w:styleId="640">
    <w:name w:val="Знак Знак64"/>
    <w:uiPriority w:val="99"/>
    <w:qFormat/>
    <w:locked/>
    <w:rsid w:val="0017636C"/>
    <w:rPr>
      <w:b/>
      <w:sz w:val="28"/>
      <w:lang w:val="ru-RU" w:eastAsia="ru-RU"/>
    </w:rPr>
  </w:style>
  <w:style w:type="character" w:customStyle="1" w:styleId="630">
    <w:name w:val="Знак Знак63"/>
    <w:uiPriority w:val="99"/>
    <w:qFormat/>
    <w:locked/>
    <w:rsid w:val="0017636C"/>
    <w:rPr>
      <w:b/>
      <w:i/>
      <w:sz w:val="26"/>
      <w:lang w:val="ru-RU" w:eastAsia="ru-RU"/>
    </w:rPr>
  </w:style>
  <w:style w:type="character" w:customStyle="1" w:styleId="620">
    <w:name w:val="Знак Знак62"/>
    <w:uiPriority w:val="99"/>
    <w:qFormat/>
    <w:locked/>
    <w:rsid w:val="0017636C"/>
    <w:rPr>
      <w:sz w:val="24"/>
      <w:lang w:val="ru-RU" w:eastAsia="ru-RU"/>
    </w:rPr>
  </w:style>
  <w:style w:type="character" w:customStyle="1" w:styleId="6110">
    <w:name w:val="Знак Знак611"/>
    <w:uiPriority w:val="99"/>
    <w:qFormat/>
    <w:locked/>
    <w:rsid w:val="0017636C"/>
    <w:rPr>
      <w:sz w:val="24"/>
      <w:lang w:val="ru-RU" w:eastAsia="ru-RU"/>
    </w:rPr>
  </w:style>
  <w:style w:type="character" w:customStyle="1" w:styleId="600">
    <w:name w:val="Знак Знак60"/>
    <w:uiPriority w:val="99"/>
    <w:qFormat/>
    <w:locked/>
    <w:rsid w:val="0017636C"/>
    <w:rPr>
      <w:i/>
      <w:sz w:val="24"/>
      <w:lang w:val="ru-RU" w:eastAsia="ru-RU"/>
    </w:rPr>
  </w:style>
  <w:style w:type="character" w:customStyle="1" w:styleId="59">
    <w:name w:val="Знак Знак59"/>
    <w:uiPriority w:val="99"/>
    <w:qFormat/>
    <w:locked/>
    <w:rsid w:val="0017636C"/>
    <w:rPr>
      <w:rFonts w:ascii="Arial" w:hAnsi="Arial"/>
      <w:sz w:val="22"/>
      <w:lang w:val="ru-RU" w:eastAsia="ru-RU"/>
    </w:rPr>
  </w:style>
  <w:style w:type="character" w:customStyle="1" w:styleId="58">
    <w:name w:val="Знак Знак58"/>
    <w:uiPriority w:val="99"/>
    <w:qFormat/>
    <w:locked/>
    <w:rsid w:val="0017636C"/>
    <w:rPr>
      <w:rFonts w:ascii="Courier New" w:hAnsi="Courier New"/>
      <w:lang w:val="ru-RU" w:eastAsia="ru-RU"/>
    </w:rPr>
  </w:style>
  <w:style w:type="character" w:customStyle="1" w:styleId="57">
    <w:name w:val="Знак Знак57"/>
    <w:uiPriority w:val="99"/>
    <w:qFormat/>
    <w:locked/>
    <w:rsid w:val="0017636C"/>
    <w:rPr>
      <w:lang w:val="ru-RU" w:eastAsia="ru-RU"/>
    </w:rPr>
  </w:style>
  <w:style w:type="character" w:customStyle="1" w:styleId="560">
    <w:name w:val="Знак Знак56"/>
    <w:uiPriority w:val="99"/>
    <w:qFormat/>
    <w:locked/>
    <w:rsid w:val="0017636C"/>
    <w:rPr>
      <w:sz w:val="24"/>
      <w:lang w:val="ru-RU" w:eastAsia="ru-RU"/>
    </w:rPr>
  </w:style>
  <w:style w:type="character" w:customStyle="1" w:styleId="540">
    <w:name w:val="Знак Знак54"/>
    <w:uiPriority w:val="99"/>
    <w:qFormat/>
    <w:locked/>
    <w:rsid w:val="0017636C"/>
    <w:rPr>
      <w:sz w:val="24"/>
      <w:lang w:val="en-US" w:eastAsia="ru-RU"/>
    </w:rPr>
  </w:style>
  <w:style w:type="paragraph" w:customStyle="1" w:styleId="p10">
    <w:name w:val="p10"/>
    <w:basedOn w:val="a2"/>
    <w:uiPriority w:val="99"/>
    <w:qFormat/>
    <w:rsid w:val="0017636C"/>
    <w:pPr>
      <w:widowControl/>
      <w:snapToGrid/>
      <w:spacing w:beforeAutospacing="1" w:afterAutospacing="1"/>
    </w:pPr>
    <w:rPr>
      <w:rFonts w:eastAsia="Times New Roman"/>
      <w:szCs w:val="24"/>
    </w:rPr>
  </w:style>
  <w:style w:type="paragraph" w:customStyle="1" w:styleId="eg3">
    <w:name w:val="eg3"/>
    <w:basedOn w:val="a2"/>
    <w:uiPriority w:val="99"/>
    <w:qFormat/>
    <w:rsid w:val="0017636C"/>
    <w:pPr>
      <w:widowControl/>
      <w:snapToGrid/>
      <w:spacing w:beforeAutospacing="1" w:afterAutospacing="1"/>
    </w:pPr>
    <w:rPr>
      <w:rFonts w:eastAsia="Times New Roman"/>
      <w:szCs w:val="24"/>
    </w:rPr>
  </w:style>
  <w:style w:type="character" w:customStyle="1" w:styleId="b-material-headdate-day">
    <w:name w:val="b-material-head__date-day"/>
    <w:basedOn w:val="a3"/>
    <w:uiPriority w:val="99"/>
    <w:qFormat/>
    <w:rsid w:val="0017636C"/>
    <w:rPr>
      <w:rFonts w:cs="Times New Roman"/>
    </w:rPr>
  </w:style>
  <w:style w:type="character" w:customStyle="1" w:styleId="s2">
    <w:name w:val="s2"/>
    <w:basedOn w:val="a3"/>
    <w:uiPriority w:val="99"/>
    <w:qFormat/>
    <w:rsid w:val="0017636C"/>
    <w:rPr>
      <w:rFonts w:cs="Times New Roman"/>
    </w:rPr>
  </w:style>
  <w:style w:type="paragraph" w:customStyle="1" w:styleId="p2">
    <w:name w:val="p2"/>
    <w:basedOn w:val="a2"/>
    <w:uiPriority w:val="99"/>
    <w:qFormat/>
    <w:rsid w:val="0017636C"/>
    <w:pPr>
      <w:widowControl/>
      <w:snapToGrid/>
      <w:spacing w:beforeAutospacing="1" w:afterAutospacing="1"/>
    </w:pPr>
    <w:rPr>
      <w:rFonts w:eastAsia="Times New Roman"/>
      <w:szCs w:val="24"/>
    </w:rPr>
  </w:style>
  <w:style w:type="paragraph" w:customStyle="1" w:styleId="p5">
    <w:name w:val="p5"/>
    <w:basedOn w:val="a2"/>
    <w:uiPriority w:val="99"/>
    <w:qFormat/>
    <w:rsid w:val="0017636C"/>
    <w:pPr>
      <w:widowControl/>
      <w:snapToGrid/>
      <w:spacing w:beforeAutospacing="1" w:afterAutospacing="1"/>
    </w:pPr>
    <w:rPr>
      <w:rFonts w:eastAsia="Times New Roman"/>
      <w:szCs w:val="24"/>
    </w:rPr>
  </w:style>
  <w:style w:type="character" w:customStyle="1" w:styleId="WW8Num16z0">
    <w:name w:val="WW8Num16z0"/>
    <w:uiPriority w:val="99"/>
    <w:qFormat/>
    <w:rsid w:val="0017636C"/>
    <w:rPr>
      <w:rFonts w:ascii="Wingdings" w:hAnsi="Wingdings"/>
    </w:rPr>
  </w:style>
  <w:style w:type="character" w:customStyle="1" w:styleId="WW8Num4z0">
    <w:name w:val="WW8Num4z0"/>
    <w:uiPriority w:val="99"/>
    <w:qFormat/>
    <w:rsid w:val="0017636C"/>
    <w:rPr>
      <w:color w:val="auto"/>
    </w:rPr>
  </w:style>
  <w:style w:type="character" w:customStyle="1" w:styleId="WW8Num5z0">
    <w:name w:val="WW8Num5z0"/>
    <w:uiPriority w:val="99"/>
    <w:qFormat/>
    <w:rsid w:val="0017636C"/>
    <w:rPr>
      <w:b/>
      <w:sz w:val="20"/>
    </w:rPr>
  </w:style>
  <w:style w:type="character" w:customStyle="1" w:styleId="WW8Num6z0">
    <w:name w:val="WW8Num6z0"/>
    <w:uiPriority w:val="99"/>
    <w:qFormat/>
    <w:rsid w:val="0017636C"/>
    <w:rPr>
      <w:sz w:val="20"/>
    </w:rPr>
  </w:style>
  <w:style w:type="character" w:customStyle="1" w:styleId="WW8Num7z0">
    <w:name w:val="WW8Num7z0"/>
    <w:uiPriority w:val="99"/>
    <w:qFormat/>
    <w:rsid w:val="0017636C"/>
    <w:rPr>
      <w:b/>
      <w:sz w:val="20"/>
    </w:rPr>
  </w:style>
  <w:style w:type="character" w:customStyle="1" w:styleId="WW8Num9z0">
    <w:name w:val="WW8Num9z0"/>
    <w:uiPriority w:val="99"/>
    <w:qFormat/>
    <w:rsid w:val="0017636C"/>
    <w:rPr>
      <w:sz w:val="20"/>
    </w:rPr>
  </w:style>
  <w:style w:type="character" w:customStyle="1" w:styleId="WW8Num9z1">
    <w:name w:val="WW8Num9z1"/>
    <w:uiPriority w:val="99"/>
    <w:qFormat/>
    <w:rsid w:val="0017636C"/>
    <w:rPr>
      <w:rFonts w:ascii="Symbol" w:hAnsi="Symbol"/>
      <w:sz w:val="20"/>
    </w:rPr>
  </w:style>
  <w:style w:type="character" w:customStyle="1" w:styleId="WW8Num9z2">
    <w:name w:val="WW8Num9z2"/>
    <w:uiPriority w:val="99"/>
    <w:qFormat/>
    <w:rsid w:val="0017636C"/>
  </w:style>
  <w:style w:type="character" w:customStyle="1" w:styleId="WW8Num9z3">
    <w:name w:val="WW8Num9z3"/>
    <w:uiPriority w:val="99"/>
    <w:qFormat/>
    <w:rsid w:val="0017636C"/>
  </w:style>
  <w:style w:type="character" w:customStyle="1" w:styleId="WW8Num9z4">
    <w:name w:val="WW8Num9z4"/>
    <w:uiPriority w:val="99"/>
    <w:qFormat/>
    <w:rsid w:val="0017636C"/>
  </w:style>
  <w:style w:type="character" w:customStyle="1" w:styleId="WW8Num9z5">
    <w:name w:val="WW8Num9z5"/>
    <w:uiPriority w:val="99"/>
    <w:qFormat/>
    <w:rsid w:val="0017636C"/>
  </w:style>
  <w:style w:type="character" w:customStyle="1" w:styleId="WW8Num9z6">
    <w:name w:val="WW8Num9z6"/>
    <w:uiPriority w:val="99"/>
    <w:qFormat/>
    <w:rsid w:val="0017636C"/>
  </w:style>
  <w:style w:type="character" w:customStyle="1" w:styleId="WW8Num9z7">
    <w:name w:val="WW8Num9z7"/>
    <w:uiPriority w:val="99"/>
    <w:qFormat/>
    <w:rsid w:val="0017636C"/>
  </w:style>
  <w:style w:type="character" w:customStyle="1" w:styleId="WW8Num9z8">
    <w:name w:val="WW8Num9z8"/>
    <w:uiPriority w:val="99"/>
    <w:qFormat/>
    <w:rsid w:val="0017636C"/>
  </w:style>
  <w:style w:type="character" w:customStyle="1" w:styleId="WW8Num10z0">
    <w:name w:val="WW8Num10z0"/>
    <w:uiPriority w:val="99"/>
    <w:qFormat/>
    <w:rsid w:val="0017636C"/>
    <w:rPr>
      <w:sz w:val="20"/>
    </w:rPr>
  </w:style>
  <w:style w:type="character" w:customStyle="1" w:styleId="WW8Num11z0">
    <w:name w:val="WW8Num11z0"/>
    <w:uiPriority w:val="99"/>
    <w:qFormat/>
    <w:rsid w:val="0017636C"/>
    <w:rPr>
      <w:rFonts w:ascii="Symbol" w:hAnsi="Symbol"/>
      <w:b/>
    </w:rPr>
  </w:style>
  <w:style w:type="character" w:customStyle="1" w:styleId="WW8Num12z0">
    <w:name w:val="WW8Num12z0"/>
    <w:uiPriority w:val="99"/>
    <w:qFormat/>
    <w:rsid w:val="0017636C"/>
    <w:rPr>
      <w:rFonts w:ascii="Symbol" w:hAnsi="Symbol"/>
      <w:sz w:val="24"/>
    </w:rPr>
  </w:style>
  <w:style w:type="character" w:customStyle="1" w:styleId="WW8Num13z0">
    <w:name w:val="WW8Num13z0"/>
    <w:uiPriority w:val="99"/>
    <w:qFormat/>
    <w:rsid w:val="0017636C"/>
    <w:rPr>
      <w:rFonts w:ascii="Symbol" w:hAnsi="Symbol"/>
      <w:sz w:val="20"/>
    </w:rPr>
  </w:style>
  <w:style w:type="character" w:customStyle="1" w:styleId="WW8Num14z0">
    <w:name w:val="WW8Num14z0"/>
    <w:uiPriority w:val="99"/>
    <w:qFormat/>
    <w:rsid w:val="0017636C"/>
    <w:rPr>
      <w:sz w:val="20"/>
    </w:rPr>
  </w:style>
  <w:style w:type="character" w:customStyle="1" w:styleId="WW8Num15z0">
    <w:name w:val="WW8Num15z0"/>
    <w:uiPriority w:val="99"/>
    <w:qFormat/>
    <w:rsid w:val="0017636C"/>
    <w:rPr>
      <w:sz w:val="20"/>
    </w:rPr>
  </w:style>
  <w:style w:type="character" w:customStyle="1" w:styleId="WW8Num17z0">
    <w:name w:val="WW8Num17z0"/>
    <w:uiPriority w:val="99"/>
    <w:qFormat/>
    <w:rsid w:val="0017636C"/>
    <w:rPr>
      <w:rFonts w:ascii="Wingdings" w:hAnsi="Wingdings"/>
    </w:rPr>
  </w:style>
  <w:style w:type="character" w:customStyle="1" w:styleId="WW8Num18z0">
    <w:name w:val="WW8Num18z0"/>
    <w:uiPriority w:val="99"/>
    <w:qFormat/>
    <w:rsid w:val="0017636C"/>
  </w:style>
  <w:style w:type="character" w:customStyle="1" w:styleId="WW8Num18z1">
    <w:name w:val="WW8Num18z1"/>
    <w:uiPriority w:val="99"/>
    <w:qFormat/>
    <w:rsid w:val="0017636C"/>
    <w:rPr>
      <w:rFonts w:ascii="Symbol" w:hAnsi="Symbol"/>
      <w:sz w:val="20"/>
    </w:rPr>
  </w:style>
  <w:style w:type="character" w:customStyle="1" w:styleId="WW8Num18z2">
    <w:name w:val="WW8Num18z2"/>
    <w:uiPriority w:val="99"/>
    <w:qFormat/>
    <w:rsid w:val="0017636C"/>
  </w:style>
  <w:style w:type="character" w:customStyle="1" w:styleId="WW8Num18z3">
    <w:name w:val="WW8Num18z3"/>
    <w:uiPriority w:val="99"/>
    <w:qFormat/>
    <w:rsid w:val="0017636C"/>
  </w:style>
  <w:style w:type="character" w:customStyle="1" w:styleId="WW8Num18z4">
    <w:name w:val="WW8Num18z4"/>
    <w:uiPriority w:val="99"/>
    <w:qFormat/>
    <w:rsid w:val="0017636C"/>
  </w:style>
  <w:style w:type="character" w:customStyle="1" w:styleId="WW8Num18z5">
    <w:name w:val="WW8Num18z5"/>
    <w:uiPriority w:val="99"/>
    <w:qFormat/>
    <w:rsid w:val="0017636C"/>
  </w:style>
  <w:style w:type="character" w:customStyle="1" w:styleId="WW8Num18z6">
    <w:name w:val="WW8Num18z6"/>
    <w:uiPriority w:val="99"/>
    <w:qFormat/>
    <w:rsid w:val="0017636C"/>
  </w:style>
  <w:style w:type="character" w:customStyle="1" w:styleId="WW8Num18z7">
    <w:name w:val="WW8Num18z7"/>
    <w:uiPriority w:val="99"/>
    <w:qFormat/>
    <w:rsid w:val="0017636C"/>
  </w:style>
  <w:style w:type="character" w:customStyle="1" w:styleId="WW8Num18z8">
    <w:name w:val="WW8Num18z8"/>
    <w:uiPriority w:val="99"/>
    <w:qFormat/>
    <w:rsid w:val="0017636C"/>
  </w:style>
  <w:style w:type="character" w:customStyle="1" w:styleId="WW8Num19z0">
    <w:name w:val="WW8Num19z0"/>
    <w:uiPriority w:val="99"/>
    <w:qFormat/>
    <w:rsid w:val="0017636C"/>
  </w:style>
  <w:style w:type="character" w:customStyle="1" w:styleId="WW8Num19z1">
    <w:name w:val="WW8Num19z1"/>
    <w:uiPriority w:val="99"/>
    <w:qFormat/>
    <w:rsid w:val="0017636C"/>
  </w:style>
  <w:style w:type="character" w:customStyle="1" w:styleId="WW8Num19z2">
    <w:name w:val="WW8Num19z2"/>
    <w:uiPriority w:val="99"/>
    <w:qFormat/>
    <w:rsid w:val="0017636C"/>
  </w:style>
  <w:style w:type="character" w:customStyle="1" w:styleId="WW8Num19z3">
    <w:name w:val="WW8Num19z3"/>
    <w:uiPriority w:val="99"/>
    <w:qFormat/>
    <w:rsid w:val="0017636C"/>
  </w:style>
  <w:style w:type="character" w:customStyle="1" w:styleId="WW8Num19z4">
    <w:name w:val="WW8Num19z4"/>
    <w:uiPriority w:val="99"/>
    <w:qFormat/>
    <w:rsid w:val="0017636C"/>
  </w:style>
  <w:style w:type="character" w:customStyle="1" w:styleId="WW8Num19z5">
    <w:name w:val="WW8Num19z5"/>
    <w:uiPriority w:val="99"/>
    <w:qFormat/>
    <w:rsid w:val="0017636C"/>
  </w:style>
  <w:style w:type="character" w:customStyle="1" w:styleId="WW8Num19z6">
    <w:name w:val="WW8Num19z6"/>
    <w:uiPriority w:val="99"/>
    <w:qFormat/>
    <w:rsid w:val="0017636C"/>
  </w:style>
  <w:style w:type="character" w:customStyle="1" w:styleId="WW8Num19z7">
    <w:name w:val="WW8Num19z7"/>
    <w:uiPriority w:val="99"/>
    <w:qFormat/>
    <w:rsid w:val="0017636C"/>
  </w:style>
  <w:style w:type="character" w:customStyle="1" w:styleId="WW8Num19z8">
    <w:name w:val="WW8Num19z8"/>
    <w:uiPriority w:val="99"/>
    <w:qFormat/>
    <w:rsid w:val="0017636C"/>
  </w:style>
  <w:style w:type="character" w:customStyle="1" w:styleId="WW8Num4z1">
    <w:name w:val="WW8Num4z1"/>
    <w:uiPriority w:val="99"/>
    <w:qFormat/>
    <w:rsid w:val="0017636C"/>
  </w:style>
  <w:style w:type="character" w:customStyle="1" w:styleId="WW8Num4z2">
    <w:name w:val="WW8Num4z2"/>
    <w:uiPriority w:val="99"/>
    <w:qFormat/>
    <w:rsid w:val="0017636C"/>
  </w:style>
  <w:style w:type="character" w:customStyle="1" w:styleId="WW8Num4z3">
    <w:name w:val="WW8Num4z3"/>
    <w:uiPriority w:val="99"/>
    <w:qFormat/>
    <w:rsid w:val="0017636C"/>
  </w:style>
  <w:style w:type="character" w:customStyle="1" w:styleId="WW8Num4z4">
    <w:name w:val="WW8Num4z4"/>
    <w:uiPriority w:val="99"/>
    <w:qFormat/>
    <w:rsid w:val="0017636C"/>
  </w:style>
  <w:style w:type="character" w:customStyle="1" w:styleId="WW8Num4z5">
    <w:name w:val="WW8Num4z5"/>
    <w:uiPriority w:val="99"/>
    <w:qFormat/>
    <w:rsid w:val="0017636C"/>
  </w:style>
  <w:style w:type="character" w:customStyle="1" w:styleId="WW8Num4z6">
    <w:name w:val="WW8Num4z6"/>
    <w:uiPriority w:val="99"/>
    <w:qFormat/>
    <w:rsid w:val="0017636C"/>
  </w:style>
  <w:style w:type="character" w:customStyle="1" w:styleId="WW8Num4z7">
    <w:name w:val="WW8Num4z7"/>
    <w:uiPriority w:val="99"/>
    <w:qFormat/>
    <w:rsid w:val="0017636C"/>
  </w:style>
  <w:style w:type="character" w:customStyle="1" w:styleId="WW8Num4z8">
    <w:name w:val="WW8Num4z8"/>
    <w:uiPriority w:val="99"/>
    <w:qFormat/>
    <w:rsid w:val="0017636C"/>
  </w:style>
  <w:style w:type="character" w:customStyle="1" w:styleId="WW8Num5z1">
    <w:name w:val="WW8Num5z1"/>
    <w:uiPriority w:val="99"/>
    <w:qFormat/>
    <w:rsid w:val="0017636C"/>
  </w:style>
  <w:style w:type="character" w:customStyle="1" w:styleId="WW8Num5z2">
    <w:name w:val="WW8Num5z2"/>
    <w:uiPriority w:val="99"/>
    <w:qFormat/>
    <w:rsid w:val="0017636C"/>
  </w:style>
  <w:style w:type="character" w:customStyle="1" w:styleId="WW8Num5z3">
    <w:name w:val="WW8Num5z3"/>
    <w:uiPriority w:val="99"/>
    <w:qFormat/>
    <w:rsid w:val="0017636C"/>
  </w:style>
  <w:style w:type="character" w:customStyle="1" w:styleId="WW8Num5z4">
    <w:name w:val="WW8Num5z4"/>
    <w:uiPriority w:val="99"/>
    <w:qFormat/>
    <w:rsid w:val="0017636C"/>
  </w:style>
  <w:style w:type="character" w:customStyle="1" w:styleId="WW8Num5z5">
    <w:name w:val="WW8Num5z5"/>
    <w:uiPriority w:val="99"/>
    <w:qFormat/>
    <w:rsid w:val="0017636C"/>
  </w:style>
  <w:style w:type="character" w:customStyle="1" w:styleId="WW8Num5z6">
    <w:name w:val="WW8Num5z6"/>
    <w:uiPriority w:val="99"/>
    <w:qFormat/>
    <w:rsid w:val="0017636C"/>
  </w:style>
  <w:style w:type="character" w:customStyle="1" w:styleId="WW8Num5z7">
    <w:name w:val="WW8Num5z7"/>
    <w:uiPriority w:val="99"/>
    <w:qFormat/>
    <w:rsid w:val="0017636C"/>
  </w:style>
  <w:style w:type="character" w:customStyle="1" w:styleId="WW8Num5z8">
    <w:name w:val="WW8Num5z8"/>
    <w:uiPriority w:val="99"/>
    <w:qFormat/>
    <w:rsid w:val="0017636C"/>
  </w:style>
  <w:style w:type="character" w:customStyle="1" w:styleId="WW8Num6z1">
    <w:name w:val="WW8Num6z1"/>
    <w:uiPriority w:val="99"/>
    <w:qFormat/>
    <w:rsid w:val="0017636C"/>
  </w:style>
  <w:style w:type="character" w:customStyle="1" w:styleId="WW8Num6z2">
    <w:name w:val="WW8Num6z2"/>
    <w:uiPriority w:val="99"/>
    <w:qFormat/>
    <w:rsid w:val="0017636C"/>
  </w:style>
  <w:style w:type="character" w:customStyle="1" w:styleId="WW8Num6z3">
    <w:name w:val="WW8Num6z3"/>
    <w:uiPriority w:val="99"/>
    <w:qFormat/>
    <w:rsid w:val="0017636C"/>
  </w:style>
  <w:style w:type="character" w:customStyle="1" w:styleId="WW8Num6z4">
    <w:name w:val="WW8Num6z4"/>
    <w:uiPriority w:val="99"/>
    <w:qFormat/>
    <w:rsid w:val="0017636C"/>
  </w:style>
  <w:style w:type="character" w:customStyle="1" w:styleId="WW8Num6z5">
    <w:name w:val="WW8Num6z5"/>
    <w:uiPriority w:val="99"/>
    <w:qFormat/>
    <w:rsid w:val="0017636C"/>
  </w:style>
  <w:style w:type="character" w:customStyle="1" w:styleId="WW8Num6z6">
    <w:name w:val="WW8Num6z6"/>
    <w:uiPriority w:val="99"/>
    <w:qFormat/>
    <w:rsid w:val="0017636C"/>
  </w:style>
  <w:style w:type="character" w:customStyle="1" w:styleId="WW8Num6z7">
    <w:name w:val="WW8Num6z7"/>
    <w:uiPriority w:val="99"/>
    <w:qFormat/>
    <w:rsid w:val="0017636C"/>
  </w:style>
  <w:style w:type="character" w:customStyle="1" w:styleId="WW8Num6z8">
    <w:name w:val="WW8Num6z8"/>
    <w:uiPriority w:val="99"/>
    <w:qFormat/>
    <w:rsid w:val="0017636C"/>
  </w:style>
  <w:style w:type="character" w:customStyle="1" w:styleId="WW8Num7z1">
    <w:name w:val="WW8Num7z1"/>
    <w:uiPriority w:val="99"/>
    <w:qFormat/>
    <w:rsid w:val="0017636C"/>
  </w:style>
  <w:style w:type="character" w:customStyle="1" w:styleId="WW8Num7z2">
    <w:name w:val="WW8Num7z2"/>
    <w:uiPriority w:val="99"/>
    <w:qFormat/>
    <w:rsid w:val="0017636C"/>
  </w:style>
  <w:style w:type="character" w:customStyle="1" w:styleId="WW8Num7z3">
    <w:name w:val="WW8Num7z3"/>
    <w:uiPriority w:val="99"/>
    <w:qFormat/>
    <w:rsid w:val="0017636C"/>
  </w:style>
  <w:style w:type="character" w:customStyle="1" w:styleId="WW8Num7z4">
    <w:name w:val="WW8Num7z4"/>
    <w:uiPriority w:val="99"/>
    <w:qFormat/>
    <w:rsid w:val="0017636C"/>
  </w:style>
  <w:style w:type="character" w:customStyle="1" w:styleId="WW8Num7z5">
    <w:name w:val="WW8Num7z5"/>
    <w:uiPriority w:val="99"/>
    <w:qFormat/>
    <w:rsid w:val="0017636C"/>
  </w:style>
  <w:style w:type="character" w:customStyle="1" w:styleId="WW8Num7z6">
    <w:name w:val="WW8Num7z6"/>
    <w:uiPriority w:val="99"/>
    <w:qFormat/>
    <w:rsid w:val="0017636C"/>
  </w:style>
  <w:style w:type="character" w:customStyle="1" w:styleId="WW8Num7z7">
    <w:name w:val="WW8Num7z7"/>
    <w:uiPriority w:val="99"/>
    <w:qFormat/>
    <w:rsid w:val="0017636C"/>
  </w:style>
  <w:style w:type="character" w:customStyle="1" w:styleId="WW8Num7z8">
    <w:name w:val="WW8Num7z8"/>
    <w:uiPriority w:val="99"/>
    <w:qFormat/>
    <w:rsid w:val="0017636C"/>
  </w:style>
  <w:style w:type="character" w:customStyle="1" w:styleId="WW8Num8z1">
    <w:name w:val="WW8Num8z1"/>
    <w:uiPriority w:val="99"/>
    <w:qFormat/>
    <w:rsid w:val="0017636C"/>
    <w:rPr>
      <w:rFonts w:ascii="Symbol" w:hAnsi="Symbol"/>
      <w:sz w:val="20"/>
    </w:rPr>
  </w:style>
  <w:style w:type="character" w:customStyle="1" w:styleId="WW8Num8z2">
    <w:name w:val="WW8Num8z2"/>
    <w:uiPriority w:val="99"/>
    <w:qFormat/>
    <w:rsid w:val="0017636C"/>
  </w:style>
  <w:style w:type="character" w:customStyle="1" w:styleId="WW8Num8z3">
    <w:name w:val="WW8Num8z3"/>
    <w:uiPriority w:val="99"/>
    <w:qFormat/>
    <w:rsid w:val="0017636C"/>
  </w:style>
  <w:style w:type="character" w:customStyle="1" w:styleId="WW8Num8z4">
    <w:name w:val="WW8Num8z4"/>
    <w:uiPriority w:val="99"/>
    <w:qFormat/>
    <w:rsid w:val="0017636C"/>
  </w:style>
  <w:style w:type="character" w:customStyle="1" w:styleId="WW8Num8z5">
    <w:name w:val="WW8Num8z5"/>
    <w:uiPriority w:val="99"/>
    <w:qFormat/>
    <w:rsid w:val="0017636C"/>
  </w:style>
  <w:style w:type="character" w:customStyle="1" w:styleId="WW8Num8z6">
    <w:name w:val="WW8Num8z6"/>
    <w:uiPriority w:val="99"/>
    <w:qFormat/>
    <w:rsid w:val="0017636C"/>
  </w:style>
  <w:style w:type="character" w:customStyle="1" w:styleId="WW8Num8z7">
    <w:name w:val="WW8Num8z7"/>
    <w:uiPriority w:val="99"/>
    <w:qFormat/>
    <w:rsid w:val="0017636C"/>
  </w:style>
  <w:style w:type="character" w:customStyle="1" w:styleId="WW8Num8z8">
    <w:name w:val="WW8Num8z8"/>
    <w:uiPriority w:val="99"/>
    <w:qFormat/>
    <w:rsid w:val="0017636C"/>
  </w:style>
  <w:style w:type="character" w:customStyle="1" w:styleId="WW8Num10z1">
    <w:name w:val="WW8Num10z1"/>
    <w:uiPriority w:val="99"/>
    <w:qFormat/>
    <w:rsid w:val="0017636C"/>
  </w:style>
  <w:style w:type="character" w:customStyle="1" w:styleId="WW8Num10z2">
    <w:name w:val="WW8Num10z2"/>
    <w:uiPriority w:val="99"/>
    <w:qFormat/>
    <w:rsid w:val="0017636C"/>
  </w:style>
  <w:style w:type="character" w:customStyle="1" w:styleId="WW8Num10z3">
    <w:name w:val="WW8Num10z3"/>
    <w:uiPriority w:val="99"/>
    <w:qFormat/>
    <w:rsid w:val="0017636C"/>
  </w:style>
  <w:style w:type="character" w:customStyle="1" w:styleId="WW8Num10z4">
    <w:name w:val="WW8Num10z4"/>
    <w:uiPriority w:val="99"/>
    <w:qFormat/>
    <w:rsid w:val="0017636C"/>
  </w:style>
  <w:style w:type="character" w:customStyle="1" w:styleId="WW8Num10z5">
    <w:name w:val="WW8Num10z5"/>
    <w:uiPriority w:val="99"/>
    <w:qFormat/>
    <w:rsid w:val="0017636C"/>
  </w:style>
  <w:style w:type="character" w:customStyle="1" w:styleId="WW8Num10z6">
    <w:name w:val="WW8Num10z6"/>
    <w:uiPriority w:val="99"/>
    <w:qFormat/>
    <w:rsid w:val="0017636C"/>
  </w:style>
  <w:style w:type="character" w:customStyle="1" w:styleId="WW8Num10z7">
    <w:name w:val="WW8Num10z7"/>
    <w:uiPriority w:val="99"/>
    <w:qFormat/>
    <w:rsid w:val="0017636C"/>
  </w:style>
  <w:style w:type="character" w:customStyle="1" w:styleId="WW8Num10z8">
    <w:name w:val="WW8Num10z8"/>
    <w:uiPriority w:val="99"/>
    <w:qFormat/>
    <w:rsid w:val="0017636C"/>
  </w:style>
  <w:style w:type="character" w:customStyle="1" w:styleId="WW8Num11z1">
    <w:name w:val="WW8Num11z1"/>
    <w:uiPriority w:val="99"/>
    <w:qFormat/>
    <w:rsid w:val="0017636C"/>
    <w:rPr>
      <w:sz w:val="20"/>
    </w:rPr>
  </w:style>
  <w:style w:type="character" w:customStyle="1" w:styleId="WW8Num11z2">
    <w:name w:val="WW8Num11z2"/>
    <w:uiPriority w:val="99"/>
    <w:qFormat/>
    <w:rsid w:val="0017636C"/>
  </w:style>
  <w:style w:type="character" w:customStyle="1" w:styleId="WW8Num11z3">
    <w:name w:val="WW8Num11z3"/>
    <w:uiPriority w:val="99"/>
    <w:qFormat/>
    <w:rsid w:val="0017636C"/>
  </w:style>
  <w:style w:type="character" w:customStyle="1" w:styleId="WW8Num11z4">
    <w:name w:val="WW8Num11z4"/>
    <w:uiPriority w:val="99"/>
    <w:qFormat/>
    <w:rsid w:val="0017636C"/>
  </w:style>
  <w:style w:type="character" w:customStyle="1" w:styleId="WW8Num11z5">
    <w:name w:val="WW8Num11z5"/>
    <w:uiPriority w:val="99"/>
    <w:qFormat/>
    <w:rsid w:val="0017636C"/>
  </w:style>
  <w:style w:type="character" w:customStyle="1" w:styleId="WW8Num11z6">
    <w:name w:val="WW8Num11z6"/>
    <w:uiPriority w:val="99"/>
    <w:qFormat/>
    <w:rsid w:val="0017636C"/>
  </w:style>
  <w:style w:type="character" w:customStyle="1" w:styleId="WW8Num11z7">
    <w:name w:val="WW8Num11z7"/>
    <w:uiPriority w:val="99"/>
    <w:qFormat/>
    <w:rsid w:val="0017636C"/>
  </w:style>
  <w:style w:type="character" w:customStyle="1" w:styleId="WW8Num11z8">
    <w:name w:val="WW8Num11z8"/>
    <w:uiPriority w:val="99"/>
    <w:qFormat/>
    <w:rsid w:val="0017636C"/>
  </w:style>
  <w:style w:type="character" w:customStyle="1" w:styleId="WW8Num12z2">
    <w:name w:val="WW8Num12z2"/>
    <w:uiPriority w:val="99"/>
    <w:qFormat/>
    <w:rsid w:val="0017636C"/>
    <w:rPr>
      <w:rFonts w:ascii="Wingdings" w:hAnsi="Wingdings"/>
    </w:rPr>
  </w:style>
  <w:style w:type="character" w:customStyle="1" w:styleId="WW8Num12z3">
    <w:name w:val="WW8Num12z3"/>
    <w:uiPriority w:val="99"/>
    <w:qFormat/>
    <w:rsid w:val="0017636C"/>
    <w:rPr>
      <w:rFonts w:ascii="Symbol" w:hAnsi="Symbol"/>
    </w:rPr>
  </w:style>
  <w:style w:type="character" w:customStyle="1" w:styleId="WW8Num12z4">
    <w:name w:val="WW8Num12z4"/>
    <w:uiPriority w:val="99"/>
    <w:qFormat/>
    <w:rsid w:val="0017636C"/>
    <w:rPr>
      <w:rFonts w:ascii="Courier New" w:hAnsi="Courier New"/>
    </w:rPr>
  </w:style>
  <w:style w:type="character" w:customStyle="1" w:styleId="WW8Num13z1">
    <w:name w:val="WW8Num13z1"/>
    <w:uiPriority w:val="99"/>
    <w:qFormat/>
    <w:rsid w:val="0017636C"/>
  </w:style>
  <w:style w:type="character" w:customStyle="1" w:styleId="WW8Num13z2">
    <w:name w:val="WW8Num13z2"/>
    <w:uiPriority w:val="99"/>
    <w:qFormat/>
    <w:rsid w:val="0017636C"/>
  </w:style>
  <w:style w:type="character" w:customStyle="1" w:styleId="WW8Num13z3">
    <w:name w:val="WW8Num13z3"/>
    <w:uiPriority w:val="99"/>
    <w:qFormat/>
    <w:rsid w:val="0017636C"/>
  </w:style>
  <w:style w:type="character" w:customStyle="1" w:styleId="WW8Num13z4">
    <w:name w:val="WW8Num13z4"/>
    <w:uiPriority w:val="99"/>
    <w:qFormat/>
    <w:rsid w:val="0017636C"/>
  </w:style>
  <w:style w:type="character" w:customStyle="1" w:styleId="WW8Num13z5">
    <w:name w:val="WW8Num13z5"/>
    <w:uiPriority w:val="99"/>
    <w:qFormat/>
    <w:rsid w:val="0017636C"/>
  </w:style>
  <w:style w:type="character" w:customStyle="1" w:styleId="WW8Num13z6">
    <w:name w:val="WW8Num13z6"/>
    <w:uiPriority w:val="99"/>
    <w:qFormat/>
    <w:rsid w:val="0017636C"/>
  </w:style>
  <w:style w:type="character" w:customStyle="1" w:styleId="WW8Num13z7">
    <w:name w:val="WW8Num13z7"/>
    <w:uiPriority w:val="99"/>
    <w:qFormat/>
    <w:rsid w:val="0017636C"/>
  </w:style>
  <w:style w:type="character" w:customStyle="1" w:styleId="WW8Num13z8">
    <w:name w:val="WW8Num13z8"/>
    <w:uiPriority w:val="99"/>
    <w:qFormat/>
    <w:rsid w:val="0017636C"/>
  </w:style>
  <w:style w:type="character" w:customStyle="1" w:styleId="WW8Num14z1">
    <w:name w:val="WW8Num14z1"/>
    <w:uiPriority w:val="99"/>
    <w:qFormat/>
    <w:rsid w:val="0017636C"/>
  </w:style>
  <w:style w:type="character" w:customStyle="1" w:styleId="WW8Num14z2">
    <w:name w:val="WW8Num14z2"/>
    <w:uiPriority w:val="99"/>
    <w:qFormat/>
    <w:rsid w:val="0017636C"/>
  </w:style>
  <w:style w:type="character" w:customStyle="1" w:styleId="WW8Num14z3">
    <w:name w:val="WW8Num14z3"/>
    <w:uiPriority w:val="99"/>
    <w:qFormat/>
    <w:rsid w:val="0017636C"/>
  </w:style>
  <w:style w:type="character" w:customStyle="1" w:styleId="WW8Num14z4">
    <w:name w:val="WW8Num14z4"/>
    <w:uiPriority w:val="99"/>
    <w:qFormat/>
    <w:rsid w:val="0017636C"/>
  </w:style>
  <w:style w:type="character" w:customStyle="1" w:styleId="WW8Num14z5">
    <w:name w:val="WW8Num14z5"/>
    <w:uiPriority w:val="99"/>
    <w:qFormat/>
    <w:rsid w:val="0017636C"/>
  </w:style>
  <w:style w:type="character" w:customStyle="1" w:styleId="WW8Num14z6">
    <w:name w:val="WW8Num14z6"/>
    <w:uiPriority w:val="99"/>
    <w:qFormat/>
    <w:rsid w:val="0017636C"/>
  </w:style>
  <w:style w:type="character" w:customStyle="1" w:styleId="WW8Num14z7">
    <w:name w:val="WW8Num14z7"/>
    <w:uiPriority w:val="99"/>
    <w:qFormat/>
    <w:rsid w:val="0017636C"/>
  </w:style>
  <w:style w:type="character" w:customStyle="1" w:styleId="WW8Num14z8">
    <w:name w:val="WW8Num14z8"/>
    <w:uiPriority w:val="99"/>
    <w:qFormat/>
    <w:rsid w:val="0017636C"/>
  </w:style>
  <w:style w:type="character" w:customStyle="1" w:styleId="WW8Num15z1">
    <w:name w:val="WW8Num15z1"/>
    <w:uiPriority w:val="99"/>
    <w:qFormat/>
    <w:rsid w:val="0017636C"/>
  </w:style>
  <w:style w:type="character" w:customStyle="1" w:styleId="WW8Num15z2">
    <w:name w:val="WW8Num15z2"/>
    <w:uiPriority w:val="99"/>
    <w:qFormat/>
    <w:rsid w:val="0017636C"/>
  </w:style>
  <w:style w:type="character" w:customStyle="1" w:styleId="WW8Num15z3">
    <w:name w:val="WW8Num15z3"/>
    <w:uiPriority w:val="99"/>
    <w:qFormat/>
    <w:rsid w:val="0017636C"/>
  </w:style>
  <w:style w:type="character" w:customStyle="1" w:styleId="WW8Num15z4">
    <w:name w:val="WW8Num15z4"/>
    <w:uiPriority w:val="99"/>
    <w:qFormat/>
    <w:rsid w:val="0017636C"/>
  </w:style>
  <w:style w:type="character" w:customStyle="1" w:styleId="WW8Num15z5">
    <w:name w:val="WW8Num15z5"/>
    <w:uiPriority w:val="99"/>
    <w:qFormat/>
    <w:rsid w:val="0017636C"/>
  </w:style>
  <w:style w:type="character" w:customStyle="1" w:styleId="WW8Num15z6">
    <w:name w:val="WW8Num15z6"/>
    <w:uiPriority w:val="99"/>
    <w:qFormat/>
    <w:rsid w:val="0017636C"/>
  </w:style>
  <w:style w:type="character" w:customStyle="1" w:styleId="WW8Num15z7">
    <w:name w:val="WW8Num15z7"/>
    <w:uiPriority w:val="99"/>
    <w:qFormat/>
    <w:rsid w:val="0017636C"/>
  </w:style>
  <w:style w:type="character" w:customStyle="1" w:styleId="WW8Num15z8">
    <w:name w:val="WW8Num15z8"/>
    <w:uiPriority w:val="99"/>
    <w:qFormat/>
    <w:rsid w:val="0017636C"/>
  </w:style>
  <w:style w:type="character" w:customStyle="1" w:styleId="WW8Num16z1">
    <w:name w:val="WW8Num16z1"/>
    <w:uiPriority w:val="99"/>
    <w:qFormat/>
    <w:rsid w:val="0017636C"/>
  </w:style>
  <w:style w:type="character" w:customStyle="1" w:styleId="WW8Num16z2">
    <w:name w:val="WW8Num16z2"/>
    <w:uiPriority w:val="99"/>
    <w:qFormat/>
    <w:rsid w:val="0017636C"/>
  </w:style>
  <w:style w:type="character" w:customStyle="1" w:styleId="WW8Num16z3">
    <w:name w:val="WW8Num16z3"/>
    <w:uiPriority w:val="99"/>
    <w:qFormat/>
    <w:rsid w:val="0017636C"/>
  </w:style>
  <w:style w:type="character" w:customStyle="1" w:styleId="WW8Num16z4">
    <w:name w:val="WW8Num16z4"/>
    <w:uiPriority w:val="99"/>
    <w:qFormat/>
    <w:rsid w:val="0017636C"/>
  </w:style>
  <w:style w:type="character" w:customStyle="1" w:styleId="WW8Num16z5">
    <w:name w:val="WW8Num16z5"/>
    <w:uiPriority w:val="99"/>
    <w:qFormat/>
    <w:rsid w:val="0017636C"/>
  </w:style>
  <w:style w:type="character" w:customStyle="1" w:styleId="WW8Num16z6">
    <w:name w:val="WW8Num16z6"/>
    <w:uiPriority w:val="99"/>
    <w:qFormat/>
    <w:rsid w:val="0017636C"/>
  </w:style>
  <w:style w:type="character" w:customStyle="1" w:styleId="WW8Num16z7">
    <w:name w:val="WW8Num16z7"/>
    <w:uiPriority w:val="99"/>
    <w:qFormat/>
    <w:rsid w:val="0017636C"/>
  </w:style>
  <w:style w:type="character" w:customStyle="1" w:styleId="WW8Num16z8">
    <w:name w:val="WW8Num16z8"/>
    <w:uiPriority w:val="99"/>
    <w:qFormat/>
    <w:rsid w:val="0017636C"/>
  </w:style>
  <w:style w:type="character" w:customStyle="1" w:styleId="affffffff1">
    <w:name w:val="Символ нумерации"/>
    <w:uiPriority w:val="99"/>
    <w:qFormat/>
    <w:rsid w:val="0017636C"/>
  </w:style>
  <w:style w:type="paragraph" w:customStyle="1" w:styleId="1ffff3">
    <w:name w:val="Название1"/>
    <w:basedOn w:val="a2"/>
    <w:uiPriority w:val="99"/>
    <w:qFormat/>
    <w:rsid w:val="0017636C"/>
    <w:pPr>
      <w:widowControl/>
      <w:suppressLineNumbers/>
      <w:suppressAutoHyphens/>
      <w:snapToGrid/>
      <w:spacing w:before="120" w:after="120"/>
    </w:pPr>
    <w:rPr>
      <w:rFonts w:eastAsia="Times New Roman" w:cs="Mangal"/>
      <w:i/>
      <w:iCs/>
      <w:szCs w:val="24"/>
      <w:lang w:eastAsia="ar-SA"/>
    </w:rPr>
  </w:style>
  <w:style w:type="paragraph" w:customStyle="1" w:styleId="1ffff4">
    <w:name w:val="Текст примечания1"/>
    <w:basedOn w:val="a2"/>
    <w:uiPriority w:val="99"/>
    <w:qFormat/>
    <w:rsid w:val="0017636C"/>
    <w:pPr>
      <w:widowControl/>
      <w:suppressAutoHyphens/>
      <w:snapToGrid/>
      <w:spacing w:before="0" w:after="0"/>
    </w:pPr>
    <w:rPr>
      <w:rFonts w:eastAsia="Times New Roman"/>
      <w:sz w:val="20"/>
      <w:lang w:eastAsia="ar-SA"/>
    </w:rPr>
  </w:style>
  <w:style w:type="paragraph" w:customStyle="1" w:styleId="1ffff5">
    <w:name w:val="Нумерованный список1"/>
    <w:basedOn w:val="a2"/>
    <w:uiPriority w:val="99"/>
    <w:qFormat/>
    <w:rsid w:val="0017636C"/>
    <w:pPr>
      <w:widowControl/>
      <w:tabs>
        <w:tab w:val="left" w:pos="720"/>
      </w:tabs>
      <w:suppressAutoHyphens/>
      <w:snapToGrid/>
      <w:spacing w:before="0" w:after="0"/>
      <w:ind w:left="720" w:hanging="360"/>
    </w:pPr>
    <w:rPr>
      <w:rFonts w:eastAsia="Times New Roman"/>
      <w:szCs w:val="24"/>
      <w:lang w:eastAsia="ar-SA"/>
    </w:rPr>
  </w:style>
  <w:style w:type="paragraph" w:customStyle="1" w:styleId="21d">
    <w:name w:val="Маркированный список 21"/>
    <w:basedOn w:val="a2"/>
    <w:uiPriority w:val="99"/>
    <w:qFormat/>
    <w:rsid w:val="0017636C"/>
    <w:pPr>
      <w:widowControl/>
      <w:tabs>
        <w:tab w:val="left" w:pos="360"/>
      </w:tabs>
      <w:suppressAutoHyphens/>
      <w:snapToGrid/>
      <w:spacing w:before="0" w:after="0"/>
      <w:ind w:left="360" w:hanging="360"/>
    </w:pPr>
    <w:rPr>
      <w:rFonts w:eastAsia="Times New Roman"/>
      <w:szCs w:val="24"/>
      <w:lang w:eastAsia="ar-SA"/>
    </w:rPr>
  </w:style>
  <w:style w:type="paragraph" w:customStyle="1" w:styleId="1ffff6">
    <w:name w:val="Название объекта1"/>
    <w:basedOn w:val="a2"/>
    <w:next w:val="a2"/>
    <w:uiPriority w:val="99"/>
    <w:qFormat/>
    <w:rsid w:val="0017636C"/>
    <w:pPr>
      <w:widowControl/>
      <w:suppressAutoHyphens/>
      <w:snapToGrid/>
      <w:spacing w:before="0" w:after="0"/>
    </w:pPr>
    <w:rPr>
      <w:rFonts w:eastAsia="Times New Roman"/>
      <w:b/>
      <w:bCs/>
      <w:color w:val="4F81BD"/>
      <w:sz w:val="18"/>
      <w:szCs w:val="18"/>
      <w:lang w:eastAsia="ar-SA"/>
    </w:rPr>
  </w:style>
  <w:style w:type="paragraph" w:customStyle="1" w:styleId="21e">
    <w:name w:val="Список 21"/>
    <w:basedOn w:val="a2"/>
    <w:uiPriority w:val="99"/>
    <w:qFormat/>
    <w:rsid w:val="0017636C"/>
    <w:pPr>
      <w:widowControl/>
      <w:suppressAutoHyphens/>
      <w:snapToGrid/>
      <w:spacing w:before="0" w:after="0"/>
      <w:ind w:left="566" w:hanging="283"/>
    </w:pPr>
    <w:rPr>
      <w:rFonts w:eastAsia="Times New Roman"/>
      <w:szCs w:val="24"/>
      <w:lang w:eastAsia="ar-SA"/>
    </w:rPr>
  </w:style>
  <w:style w:type="paragraph" w:customStyle="1" w:styleId="413">
    <w:name w:val="Список 41"/>
    <w:basedOn w:val="a2"/>
    <w:uiPriority w:val="99"/>
    <w:qFormat/>
    <w:rsid w:val="0017636C"/>
    <w:pPr>
      <w:widowControl/>
      <w:suppressAutoHyphens/>
      <w:snapToGrid/>
      <w:spacing w:before="0" w:after="0"/>
      <w:ind w:left="1132" w:hanging="283"/>
    </w:pPr>
    <w:rPr>
      <w:rFonts w:eastAsia="Times New Roman"/>
      <w:szCs w:val="24"/>
      <w:lang w:eastAsia="ar-SA"/>
    </w:rPr>
  </w:style>
  <w:style w:type="character" w:customStyle="1" w:styleId="z-11">
    <w:name w:val="z-Начало формы Знак1"/>
    <w:uiPriority w:val="99"/>
    <w:qFormat/>
    <w:rsid w:val="0017636C"/>
    <w:rPr>
      <w:rFonts w:ascii="Arial" w:hAnsi="Arial"/>
      <w:vanish/>
      <w:sz w:val="16"/>
    </w:rPr>
  </w:style>
  <w:style w:type="paragraph" w:customStyle="1" w:styleId="0">
    <w:name w:val="Стиль По левому краю Первая строка:  0 см"/>
    <w:basedOn w:val="a2"/>
    <w:uiPriority w:val="99"/>
    <w:qFormat/>
    <w:rsid w:val="0017636C"/>
    <w:pPr>
      <w:widowControl/>
      <w:snapToGrid/>
      <w:spacing w:before="0" w:after="0"/>
      <w:contextualSpacing/>
    </w:pPr>
    <w:rPr>
      <w:rFonts w:eastAsia="Times New Roman"/>
      <w:sz w:val="28"/>
      <w:lang w:eastAsia="en-US"/>
    </w:rPr>
  </w:style>
  <w:style w:type="character" w:customStyle="1" w:styleId="431">
    <w:name w:val="Знак Знак431"/>
    <w:uiPriority w:val="99"/>
    <w:qFormat/>
    <w:locked/>
    <w:rsid w:val="0017636C"/>
    <w:rPr>
      <w:sz w:val="24"/>
    </w:rPr>
  </w:style>
  <w:style w:type="character" w:customStyle="1" w:styleId="501">
    <w:name w:val="Знак Знак501"/>
    <w:uiPriority w:val="99"/>
    <w:qFormat/>
    <w:locked/>
    <w:rsid w:val="0017636C"/>
    <w:rPr>
      <w:b/>
      <w:sz w:val="28"/>
      <w:lang w:val="ru-RU" w:eastAsia="ru-RU"/>
    </w:rPr>
  </w:style>
  <w:style w:type="character" w:customStyle="1" w:styleId="5111">
    <w:name w:val="Знак Знак511"/>
    <w:uiPriority w:val="99"/>
    <w:qFormat/>
    <w:locked/>
    <w:rsid w:val="0017636C"/>
    <w:rPr>
      <w:b/>
      <w:sz w:val="27"/>
      <w:lang w:val="ru-RU" w:eastAsia="ru-RU"/>
    </w:rPr>
  </w:style>
  <w:style w:type="character" w:customStyle="1" w:styleId="421">
    <w:name w:val="Знак Знак421"/>
    <w:uiPriority w:val="99"/>
    <w:qFormat/>
    <w:locked/>
    <w:rsid w:val="0017636C"/>
    <w:rPr>
      <w:color w:val="000000"/>
      <w:sz w:val="24"/>
      <w:lang w:val="ru-RU" w:eastAsia="ru-RU"/>
    </w:rPr>
  </w:style>
  <w:style w:type="character" w:customStyle="1" w:styleId="441">
    <w:name w:val="Знак Знак441"/>
    <w:uiPriority w:val="99"/>
    <w:qFormat/>
    <w:rsid w:val="0017636C"/>
    <w:rPr>
      <w:sz w:val="24"/>
      <w:lang w:val="ru-RU" w:eastAsia="ru-RU"/>
    </w:rPr>
  </w:style>
  <w:style w:type="character" w:customStyle="1" w:styleId="521">
    <w:name w:val="Знак Знак521"/>
    <w:uiPriority w:val="99"/>
    <w:qFormat/>
    <w:rsid w:val="0017636C"/>
    <w:rPr>
      <w:rFonts w:ascii="Arial" w:hAnsi="Arial"/>
      <w:b/>
      <w:i/>
      <w:sz w:val="28"/>
    </w:rPr>
  </w:style>
  <w:style w:type="paragraph" w:customStyle="1" w:styleId="p32">
    <w:name w:val="p32"/>
    <w:basedOn w:val="a2"/>
    <w:uiPriority w:val="99"/>
    <w:qFormat/>
    <w:rsid w:val="0017636C"/>
    <w:pPr>
      <w:widowControl/>
      <w:snapToGrid/>
      <w:spacing w:beforeAutospacing="1" w:afterAutospacing="1"/>
    </w:pPr>
    <w:rPr>
      <w:rFonts w:eastAsia="Times New Roman"/>
      <w:szCs w:val="24"/>
    </w:rPr>
  </w:style>
  <w:style w:type="paragraph" w:customStyle="1" w:styleId="p17">
    <w:name w:val="p17"/>
    <w:basedOn w:val="a2"/>
    <w:uiPriority w:val="99"/>
    <w:qFormat/>
    <w:rsid w:val="0017636C"/>
    <w:pPr>
      <w:widowControl/>
      <w:snapToGrid/>
      <w:spacing w:beforeAutospacing="1" w:afterAutospacing="1"/>
    </w:pPr>
    <w:rPr>
      <w:rFonts w:eastAsia="Times New Roman"/>
      <w:szCs w:val="24"/>
    </w:rPr>
  </w:style>
  <w:style w:type="paragraph" w:customStyle="1" w:styleId="p26">
    <w:name w:val="p26"/>
    <w:basedOn w:val="a2"/>
    <w:uiPriority w:val="99"/>
    <w:qFormat/>
    <w:rsid w:val="0017636C"/>
    <w:pPr>
      <w:widowControl/>
      <w:snapToGrid/>
      <w:spacing w:beforeAutospacing="1" w:afterAutospacing="1"/>
    </w:pPr>
    <w:rPr>
      <w:rFonts w:eastAsia="Times New Roman"/>
      <w:szCs w:val="24"/>
    </w:rPr>
  </w:style>
  <w:style w:type="character" w:customStyle="1" w:styleId="s100">
    <w:name w:val="s10"/>
    <w:basedOn w:val="a3"/>
    <w:uiPriority w:val="99"/>
    <w:qFormat/>
    <w:rsid w:val="0017636C"/>
    <w:rPr>
      <w:rFonts w:cs="Times New Roman"/>
    </w:rPr>
  </w:style>
  <w:style w:type="character" w:customStyle="1" w:styleId="Heading12">
    <w:name w:val="Heading 12 Знак Знак"/>
    <w:uiPriority w:val="99"/>
    <w:qFormat/>
    <w:rsid w:val="0017636C"/>
    <w:rPr>
      <w:rFonts w:ascii="Courier New" w:hAnsi="Courier New"/>
    </w:rPr>
  </w:style>
  <w:style w:type="character" w:customStyle="1" w:styleId="afffff1">
    <w:name w:val="Обычный текст Знак"/>
    <w:link w:val="afffff0"/>
    <w:uiPriority w:val="99"/>
    <w:qFormat/>
    <w:locked/>
    <w:rsid w:val="0017636C"/>
    <w:rPr>
      <w:rFonts w:ascii="Times New Roman" w:eastAsia="Calibri" w:hAnsi="Times New Roman" w:cs="Times New Roman"/>
      <w:sz w:val="20"/>
      <w:szCs w:val="20"/>
      <w:lang w:eastAsia="ru-RU"/>
    </w:rPr>
  </w:style>
  <w:style w:type="character" w:customStyle="1" w:styleId="67">
    <w:name w:val="Знак Знак67"/>
    <w:uiPriority w:val="99"/>
    <w:qFormat/>
    <w:rsid w:val="0017636C"/>
    <w:rPr>
      <w:rFonts w:ascii="Arial" w:hAnsi="Arial"/>
      <w:b/>
      <w:sz w:val="26"/>
    </w:rPr>
  </w:style>
  <w:style w:type="character" w:customStyle="1" w:styleId="66">
    <w:name w:val="Знак Знак66"/>
    <w:uiPriority w:val="99"/>
    <w:qFormat/>
    <w:rsid w:val="0017636C"/>
    <w:rPr>
      <w:b/>
      <w:sz w:val="28"/>
    </w:rPr>
  </w:style>
  <w:style w:type="character" w:customStyle="1" w:styleId="11f4">
    <w:name w:val="Текст сноски Знак Знак Знак11"/>
    <w:uiPriority w:val="99"/>
    <w:qFormat/>
    <w:rsid w:val="0017636C"/>
    <w:rPr>
      <w:lang w:eastAsia="en-US"/>
    </w:rPr>
  </w:style>
  <w:style w:type="character" w:customStyle="1" w:styleId="225">
    <w:name w:val="Заголовок 2 Знак2"/>
    <w:uiPriority w:val="99"/>
    <w:qFormat/>
    <w:rsid w:val="0017636C"/>
    <w:rPr>
      <w:rFonts w:ascii="Arial" w:hAnsi="Arial"/>
      <w:b/>
      <w:i/>
      <w:sz w:val="28"/>
    </w:rPr>
  </w:style>
  <w:style w:type="paragraph" w:customStyle="1" w:styleId="1ffff7">
    <w:name w:val="Знак Знак Знак Знак Знак Знак1"/>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ffff2">
    <w:name w:val="Основной текст Знак Знак Знак Знак"/>
    <w:uiPriority w:val="99"/>
    <w:locked/>
    <w:rsid w:val="0017636C"/>
    <w:rPr>
      <w:sz w:val="24"/>
    </w:rPr>
  </w:style>
  <w:style w:type="paragraph" w:customStyle="1" w:styleId="paragraf2">
    <w:name w:val="paragraf2"/>
    <w:basedOn w:val="a2"/>
    <w:uiPriority w:val="99"/>
    <w:qFormat/>
    <w:rsid w:val="0017636C"/>
    <w:pPr>
      <w:snapToGrid/>
      <w:spacing w:before="72" w:after="0"/>
      <w:ind w:left="510"/>
      <w:jc w:val="both"/>
    </w:pPr>
    <w:rPr>
      <w:rFonts w:ascii="Antiqua" w:eastAsia="Times New Roman" w:hAnsi="Antiqua"/>
      <w:sz w:val="28"/>
      <w:lang w:val="en-GB"/>
    </w:rPr>
  </w:style>
  <w:style w:type="paragraph" w:customStyle="1" w:styleId="2ff5">
    <w:name w:val="Загол. 2 ур."/>
    <w:basedOn w:val="a2"/>
    <w:uiPriority w:val="99"/>
    <w:qFormat/>
    <w:rsid w:val="0017636C"/>
    <w:pPr>
      <w:keepNext/>
      <w:autoSpaceDE w:val="0"/>
      <w:autoSpaceDN w:val="0"/>
      <w:adjustRightInd w:val="0"/>
      <w:snapToGrid/>
      <w:spacing w:before="221" w:after="221" w:line="220" w:lineRule="atLeast"/>
      <w:jc w:val="center"/>
    </w:pPr>
    <w:rPr>
      <w:rFonts w:ascii="PragmaticaCTT" w:eastAsia="Times New Roman" w:hAnsi="PragmaticaCTT"/>
      <w:b/>
      <w:bCs/>
      <w:sz w:val="22"/>
      <w:szCs w:val="22"/>
    </w:rPr>
  </w:style>
  <w:style w:type="paragraph" w:customStyle="1" w:styleId="Mycell">
    <w:name w:val="My cell"/>
    <w:basedOn w:val="a2"/>
    <w:uiPriority w:val="99"/>
    <w:qFormat/>
    <w:rsid w:val="0017636C"/>
    <w:pPr>
      <w:snapToGrid/>
      <w:spacing w:before="0" w:after="0"/>
      <w:jc w:val="both"/>
    </w:pPr>
    <w:rPr>
      <w:rFonts w:ascii="Antiqua" w:eastAsia="Times New Roman" w:hAnsi="Antiqua"/>
      <w:lang w:val="en-GB"/>
    </w:rPr>
  </w:style>
  <w:style w:type="paragraph" w:customStyle="1" w:styleId="Style49">
    <w:name w:val="Style49"/>
    <w:basedOn w:val="a2"/>
    <w:uiPriority w:val="99"/>
    <w:qFormat/>
    <w:rsid w:val="0017636C"/>
    <w:pPr>
      <w:autoSpaceDE w:val="0"/>
      <w:autoSpaceDN w:val="0"/>
      <w:adjustRightInd w:val="0"/>
      <w:snapToGrid/>
      <w:spacing w:before="0" w:after="0" w:line="480" w:lineRule="exact"/>
      <w:ind w:firstLine="240"/>
      <w:jc w:val="both"/>
    </w:pPr>
    <w:rPr>
      <w:rFonts w:eastAsia="Times New Roman"/>
      <w:szCs w:val="24"/>
    </w:rPr>
  </w:style>
  <w:style w:type="character" w:customStyle="1" w:styleId="EndnoteTextChar">
    <w:name w:val="Endnote Text Char"/>
    <w:basedOn w:val="a3"/>
    <w:uiPriority w:val="99"/>
    <w:qFormat/>
    <w:locked/>
    <w:rsid w:val="0017636C"/>
    <w:rPr>
      <w:rFonts w:cs="Times New Roman"/>
      <w:color w:val="000000"/>
      <w:sz w:val="24"/>
    </w:rPr>
  </w:style>
  <w:style w:type="paragraph" w:customStyle="1" w:styleId="TablLeft">
    <w:name w:val="Tabl Left"/>
    <w:basedOn w:val="a2"/>
    <w:uiPriority w:val="99"/>
    <w:qFormat/>
    <w:rsid w:val="0017636C"/>
    <w:pPr>
      <w:widowControl/>
      <w:overflowPunct w:val="0"/>
      <w:autoSpaceDE w:val="0"/>
      <w:autoSpaceDN w:val="0"/>
      <w:adjustRightInd w:val="0"/>
      <w:snapToGrid/>
      <w:spacing w:before="0" w:after="0"/>
      <w:textAlignment w:val="baseline"/>
    </w:pPr>
    <w:rPr>
      <w:rFonts w:eastAsia="Times New Roman"/>
      <w:sz w:val="28"/>
    </w:rPr>
  </w:style>
  <w:style w:type="paragraph" w:customStyle="1" w:styleId="1ffff8">
    <w:name w:val="Заголовок 1+"/>
    <w:basedOn w:val="10"/>
    <w:uiPriority w:val="99"/>
    <w:qFormat/>
    <w:rsid w:val="0017636C"/>
    <w:pPr>
      <w:keepNext/>
      <w:pageBreakBefore/>
      <w:tabs>
        <w:tab w:val="clear" w:pos="567"/>
        <w:tab w:val="clear" w:pos="680"/>
        <w:tab w:val="clear" w:pos="1106"/>
        <w:tab w:val="clear" w:pos="1729"/>
        <w:tab w:val="clear" w:pos="7002"/>
      </w:tabs>
      <w:spacing w:line="312" w:lineRule="auto"/>
      <w:ind w:firstLine="454"/>
      <w:jc w:val="right"/>
    </w:pPr>
    <w:rPr>
      <w:rFonts w:ascii="Times New Roman" w:eastAsia="SimSun" w:hAnsi="Times New Roman"/>
      <w:bCs/>
      <w:sz w:val="24"/>
      <w:szCs w:val="24"/>
    </w:rPr>
  </w:style>
  <w:style w:type="paragraph" w:customStyle="1" w:styleId="2120">
    <w:name w:val="Стиль Заголовок 2 + 12 пт По левому краю"/>
    <w:basedOn w:val="20"/>
    <w:uiPriority w:val="99"/>
    <w:qFormat/>
    <w:rsid w:val="0017636C"/>
    <w:pPr>
      <w:keepNext/>
      <w:tabs>
        <w:tab w:val="clear" w:pos="567"/>
        <w:tab w:val="clear" w:pos="680"/>
        <w:tab w:val="clear" w:pos="1106"/>
        <w:tab w:val="clear" w:pos="1729"/>
        <w:tab w:val="clear" w:pos="7002"/>
      </w:tabs>
      <w:spacing w:line="312" w:lineRule="auto"/>
      <w:ind w:firstLine="454"/>
      <w:jc w:val="left"/>
    </w:pPr>
    <w:rPr>
      <w:rFonts w:ascii="Times New Roman" w:hAnsi="Times New Roman"/>
      <w:bCs/>
      <w:i/>
      <w:color w:val="000000"/>
      <w:sz w:val="24"/>
      <w:lang w:eastAsia="en-US"/>
    </w:rPr>
  </w:style>
  <w:style w:type="paragraph" w:customStyle="1" w:styleId="1085">
    <w:name w:val="Стиль Заголовок 1 + По ширине Справа:  085 см"/>
    <w:basedOn w:val="10"/>
    <w:uiPriority w:val="99"/>
    <w:qFormat/>
    <w:rsid w:val="0017636C"/>
    <w:pPr>
      <w:keepNext/>
      <w:pageBreakBefore/>
      <w:tabs>
        <w:tab w:val="clear" w:pos="567"/>
        <w:tab w:val="clear" w:pos="680"/>
        <w:tab w:val="clear" w:pos="1106"/>
        <w:tab w:val="clear" w:pos="1729"/>
        <w:tab w:val="clear" w:pos="7002"/>
      </w:tabs>
      <w:spacing w:line="312" w:lineRule="auto"/>
      <w:ind w:right="482" w:firstLine="454"/>
    </w:pPr>
    <w:rPr>
      <w:rFonts w:ascii="Times New Roman" w:hAnsi="Times New Roman"/>
      <w:bCs/>
      <w:sz w:val="24"/>
    </w:rPr>
  </w:style>
  <w:style w:type="paragraph" w:customStyle="1" w:styleId="10851">
    <w:name w:val="Стиль Заголовок 1 + По ширине Справа:  085 см1"/>
    <w:basedOn w:val="10"/>
    <w:uiPriority w:val="99"/>
    <w:qFormat/>
    <w:rsid w:val="0017636C"/>
    <w:pPr>
      <w:keepNext/>
      <w:pageBreakBefore/>
      <w:tabs>
        <w:tab w:val="clear" w:pos="567"/>
        <w:tab w:val="clear" w:pos="680"/>
        <w:tab w:val="clear" w:pos="1106"/>
        <w:tab w:val="clear" w:pos="1729"/>
        <w:tab w:val="clear" w:pos="7002"/>
      </w:tabs>
      <w:spacing w:line="312" w:lineRule="auto"/>
      <w:ind w:firstLine="454"/>
      <w:jc w:val="left"/>
    </w:pPr>
    <w:rPr>
      <w:rFonts w:ascii="Times New Roman" w:hAnsi="Times New Roman"/>
      <w:bCs/>
      <w:sz w:val="24"/>
    </w:rPr>
  </w:style>
  <w:style w:type="paragraph" w:customStyle="1" w:styleId="Iauiue0">
    <w:name w:val="Iau.iue"/>
    <w:basedOn w:val="Default"/>
    <w:next w:val="Default"/>
    <w:uiPriority w:val="99"/>
    <w:qFormat/>
    <w:rsid w:val="0017636C"/>
    <w:rPr>
      <w:color w:val="auto"/>
    </w:rPr>
  </w:style>
  <w:style w:type="paragraph" w:customStyle="1" w:styleId="Caaieiaie2">
    <w:name w:val="Caaieiaie 2"/>
    <w:basedOn w:val="Default"/>
    <w:next w:val="Default"/>
    <w:uiPriority w:val="99"/>
    <w:qFormat/>
    <w:rsid w:val="0017636C"/>
    <w:rPr>
      <w:color w:val="auto"/>
    </w:rPr>
  </w:style>
  <w:style w:type="paragraph" w:customStyle="1" w:styleId="affffffff3">
    <w:name w:val="Обычный.Нормальный"/>
    <w:uiPriority w:val="99"/>
    <w:qFormat/>
    <w:rsid w:val="0017636C"/>
    <w:pPr>
      <w:spacing w:after="0" w:line="240" w:lineRule="auto"/>
    </w:pPr>
    <w:rPr>
      <w:rFonts w:ascii="Times New Roman" w:eastAsia="Times New Roman" w:hAnsi="Times New Roman" w:cs="Times New Roman"/>
      <w:sz w:val="20"/>
      <w:szCs w:val="20"/>
      <w:lang w:eastAsia="ru-RU"/>
    </w:rPr>
  </w:style>
  <w:style w:type="character" w:customStyle="1" w:styleId="11f5">
    <w:name w:val="1 Заголовок 1 Знак"/>
    <w:link w:val="11f6"/>
    <w:uiPriority w:val="99"/>
    <w:qFormat/>
    <w:locked/>
    <w:rsid w:val="0017636C"/>
    <w:rPr>
      <w:rFonts w:ascii="Arial" w:hAnsi="Arial"/>
      <w:b/>
      <w:sz w:val="32"/>
    </w:rPr>
  </w:style>
  <w:style w:type="paragraph" w:customStyle="1" w:styleId="11f6">
    <w:name w:val="1 Заголовок 1"/>
    <w:basedOn w:val="a2"/>
    <w:link w:val="11f5"/>
    <w:uiPriority w:val="99"/>
    <w:qFormat/>
    <w:rsid w:val="0017636C"/>
    <w:pPr>
      <w:widowControl/>
      <w:snapToGrid/>
      <w:spacing w:before="240" w:after="60"/>
    </w:pPr>
    <w:rPr>
      <w:rFonts w:ascii="Arial" w:eastAsiaTheme="minorHAnsi" w:hAnsi="Arial" w:cstheme="minorBidi"/>
      <w:b/>
      <w:sz w:val="32"/>
      <w:szCs w:val="22"/>
      <w:lang w:eastAsia="en-US"/>
    </w:rPr>
  </w:style>
  <w:style w:type="character" w:customStyle="1" w:styleId="3c">
    <w:name w:val="Стиль3 Знак"/>
    <w:link w:val="3b"/>
    <w:uiPriority w:val="99"/>
    <w:qFormat/>
    <w:locked/>
    <w:rsid w:val="0017636C"/>
    <w:rPr>
      <w:rFonts w:ascii="Arial" w:eastAsia="Calibri" w:hAnsi="Arial" w:cs="Times New Roman"/>
      <w:color w:val="622423"/>
      <w:sz w:val="32"/>
      <w:szCs w:val="20"/>
      <w:shd w:val="clear" w:color="auto" w:fill="F2DBDB"/>
      <w:lang w:eastAsia="ru-RU"/>
    </w:rPr>
  </w:style>
  <w:style w:type="character" w:customStyle="1" w:styleId="FontStyle528">
    <w:name w:val="Font Style528"/>
    <w:uiPriority w:val="99"/>
    <w:qFormat/>
    <w:rsid w:val="0017636C"/>
    <w:rPr>
      <w:rFonts w:ascii="Times New Roman" w:hAnsi="Times New Roman"/>
      <w:b/>
      <w:i/>
      <w:sz w:val="16"/>
    </w:rPr>
  </w:style>
  <w:style w:type="character" w:customStyle="1" w:styleId="FontStyle514">
    <w:name w:val="Font Style514"/>
    <w:uiPriority w:val="99"/>
    <w:qFormat/>
    <w:rsid w:val="0017636C"/>
    <w:rPr>
      <w:rFonts w:ascii="Times New Roman" w:hAnsi="Times New Roman"/>
      <w:sz w:val="20"/>
    </w:rPr>
  </w:style>
  <w:style w:type="paragraph" w:customStyle="1" w:styleId="Style46">
    <w:name w:val="Style46"/>
    <w:basedOn w:val="a2"/>
    <w:uiPriority w:val="99"/>
    <w:qFormat/>
    <w:rsid w:val="0017636C"/>
    <w:pPr>
      <w:autoSpaceDE w:val="0"/>
      <w:autoSpaceDN w:val="0"/>
      <w:adjustRightInd w:val="0"/>
      <w:snapToGrid/>
      <w:spacing w:before="0" w:after="0" w:line="240" w:lineRule="exact"/>
      <w:ind w:hanging="106"/>
    </w:pPr>
    <w:rPr>
      <w:rFonts w:eastAsia="Times New Roman"/>
      <w:szCs w:val="24"/>
    </w:rPr>
  </w:style>
  <w:style w:type="paragraph" w:customStyle="1" w:styleId="Style61">
    <w:name w:val="Style61"/>
    <w:basedOn w:val="a2"/>
    <w:uiPriority w:val="99"/>
    <w:qFormat/>
    <w:rsid w:val="0017636C"/>
    <w:pPr>
      <w:autoSpaceDE w:val="0"/>
      <w:autoSpaceDN w:val="0"/>
      <w:adjustRightInd w:val="0"/>
      <w:snapToGrid/>
      <w:spacing w:before="0" w:after="0" w:line="242" w:lineRule="exact"/>
      <w:ind w:hanging="446"/>
    </w:pPr>
    <w:rPr>
      <w:rFonts w:eastAsia="Times New Roman"/>
      <w:szCs w:val="24"/>
    </w:rPr>
  </w:style>
  <w:style w:type="character" w:customStyle="1" w:styleId="FontStyle511">
    <w:name w:val="Font Style511"/>
    <w:uiPriority w:val="99"/>
    <w:qFormat/>
    <w:rsid w:val="0017636C"/>
    <w:rPr>
      <w:rFonts w:ascii="Times New Roman" w:hAnsi="Times New Roman"/>
      <w:i/>
      <w:sz w:val="20"/>
    </w:rPr>
  </w:style>
  <w:style w:type="paragraph" w:customStyle="1" w:styleId="FR21">
    <w:name w:val="[О] FR2"/>
    <w:uiPriority w:val="99"/>
    <w:qFormat/>
    <w:rsid w:val="0017636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17636C"/>
    <w:pPr>
      <w:autoSpaceDE w:val="0"/>
      <w:autoSpaceDN w:val="0"/>
      <w:adjustRightInd w:val="0"/>
      <w:snapToGrid/>
      <w:spacing w:before="0" w:after="0" w:line="360" w:lineRule="auto"/>
      <w:ind w:firstLine="709"/>
      <w:jc w:val="both"/>
    </w:pPr>
    <w:rPr>
      <w:rFonts w:eastAsia="Times New Roman"/>
      <w:sz w:val="28"/>
      <w:szCs w:val="28"/>
    </w:rPr>
  </w:style>
  <w:style w:type="character" w:customStyle="1" w:styleId="keyword1">
    <w:name w:val="keyword1"/>
    <w:uiPriority w:val="99"/>
    <w:qFormat/>
    <w:rsid w:val="0017636C"/>
    <w:rPr>
      <w:i/>
    </w:rPr>
  </w:style>
  <w:style w:type="character" w:customStyle="1" w:styleId="font2">
    <w:name w:val="font2"/>
    <w:uiPriority w:val="99"/>
    <w:qFormat/>
    <w:rsid w:val="0017636C"/>
  </w:style>
  <w:style w:type="character" w:customStyle="1" w:styleId="keyworddef1">
    <w:name w:val="keyword_def1"/>
    <w:uiPriority w:val="99"/>
    <w:qFormat/>
    <w:rsid w:val="0017636C"/>
    <w:rPr>
      <w:b/>
      <w:i/>
    </w:rPr>
  </w:style>
  <w:style w:type="character" w:customStyle="1" w:styleId="affffffff4">
    <w:name w:val="Выделение в тексте документа"/>
    <w:uiPriority w:val="99"/>
    <w:qFormat/>
    <w:rsid w:val="0017636C"/>
    <w:rPr>
      <w:b/>
    </w:rPr>
  </w:style>
  <w:style w:type="paragraph" w:customStyle="1" w:styleId="affffffff5">
    <w:name w:val="Текст документа"/>
    <w:basedOn w:val="a2"/>
    <w:uiPriority w:val="99"/>
    <w:qFormat/>
    <w:rsid w:val="0017636C"/>
    <w:pPr>
      <w:widowControl/>
      <w:snapToGrid/>
      <w:spacing w:before="0" w:after="0"/>
      <w:ind w:firstLine="709"/>
      <w:jc w:val="both"/>
    </w:pPr>
    <w:rPr>
      <w:rFonts w:eastAsia="Times New Roman"/>
      <w:szCs w:val="24"/>
    </w:rPr>
  </w:style>
  <w:style w:type="character" w:customStyle="1" w:styleId="xmlemitalic1">
    <w:name w:val="xml_em_italic1"/>
    <w:uiPriority w:val="99"/>
    <w:qFormat/>
    <w:rsid w:val="0017636C"/>
    <w:rPr>
      <w:i/>
    </w:rPr>
  </w:style>
  <w:style w:type="paragraph" w:customStyle="1" w:styleId="Style164">
    <w:name w:val="Style164"/>
    <w:basedOn w:val="a2"/>
    <w:uiPriority w:val="99"/>
    <w:qFormat/>
    <w:rsid w:val="0017636C"/>
    <w:pPr>
      <w:autoSpaceDE w:val="0"/>
      <w:autoSpaceDN w:val="0"/>
      <w:adjustRightInd w:val="0"/>
      <w:snapToGrid/>
      <w:spacing w:before="0" w:after="0" w:line="247" w:lineRule="exact"/>
      <w:ind w:firstLine="528"/>
      <w:jc w:val="both"/>
    </w:pPr>
    <w:rPr>
      <w:rFonts w:eastAsia="Times New Roman"/>
      <w:szCs w:val="24"/>
    </w:rPr>
  </w:style>
  <w:style w:type="paragraph" w:customStyle="1" w:styleId="14pt">
    <w:name w:val="Стиль Обычный. + 14 pt"/>
    <w:basedOn w:val="a2"/>
    <w:link w:val="14pt0"/>
    <w:uiPriority w:val="99"/>
    <w:qFormat/>
    <w:rsid w:val="0017636C"/>
    <w:pPr>
      <w:widowControl/>
      <w:shd w:val="clear" w:color="auto" w:fill="FFFFFF"/>
      <w:suppressAutoHyphens/>
      <w:autoSpaceDE w:val="0"/>
      <w:autoSpaceDN w:val="0"/>
      <w:adjustRightInd w:val="0"/>
      <w:snapToGrid/>
      <w:spacing w:before="0" w:after="0" w:line="310" w:lineRule="auto"/>
      <w:ind w:firstLine="454"/>
      <w:jc w:val="both"/>
    </w:pPr>
  </w:style>
  <w:style w:type="character" w:customStyle="1" w:styleId="14pt0">
    <w:name w:val="Стиль Обычный. + 14 pt Знак"/>
    <w:link w:val="14pt"/>
    <w:uiPriority w:val="99"/>
    <w:qFormat/>
    <w:locked/>
    <w:rsid w:val="0017636C"/>
    <w:rPr>
      <w:rFonts w:ascii="Times New Roman" w:eastAsia="Calibri" w:hAnsi="Times New Roman" w:cs="Times New Roman"/>
      <w:sz w:val="24"/>
      <w:szCs w:val="20"/>
      <w:shd w:val="clear" w:color="auto" w:fill="FFFFFF"/>
      <w:lang w:eastAsia="ru-RU"/>
    </w:rPr>
  </w:style>
  <w:style w:type="character" w:customStyle="1" w:styleId="affffffff6">
    <w:name w:val="Текст.Акцентированный"/>
    <w:uiPriority w:val="99"/>
    <w:qFormat/>
    <w:rsid w:val="0017636C"/>
    <w:rPr>
      <w:i/>
    </w:rPr>
  </w:style>
  <w:style w:type="paragraph" w:customStyle="1" w:styleId="68">
    <w:name w:val="Обычный (веб)6"/>
    <w:basedOn w:val="a2"/>
    <w:uiPriority w:val="99"/>
    <w:qFormat/>
    <w:rsid w:val="0017636C"/>
    <w:pPr>
      <w:widowControl/>
      <w:snapToGrid/>
      <w:spacing w:before="0" w:after="0"/>
    </w:pPr>
    <w:rPr>
      <w:rFonts w:eastAsia="Times New Roman"/>
      <w:szCs w:val="24"/>
    </w:rPr>
  </w:style>
  <w:style w:type="character" w:customStyle="1" w:styleId="fontstyle27">
    <w:name w:val="fontstyle27"/>
    <w:uiPriority w:val="99"/>
    <w:qFormat/>
    <w:rsid w:val="0017636C"/>
  </w:style>
  <w:style w:type="character" w:customStyle="1" w:styleId="pav31">
    <w:name w:val="pav31"/>
    <w:uiPriority w:val="99"/>
    <w:qFormat/>
    <w:rsid w:val="0017636C"/>
    <w:rPr>
      <w:rFonts w:ascii="Comic Sans MS" w:hAnsi="Comic Sans MS"/>
      <w:color w:val="272652"/>
      <w:sz w:val="12"/>
    </w:rPr>
  </w:style>
  <w:style w:type="paragraph" w:customStyle="1" w:styleId="pri">
    <w:name w:val="pri"/>
    <w:basedOn w:val="a2"/>
    <w:uiPriority w:val="99"/>
    <w:qFormat/>
    <w:rsid w:val="0017636C"/>
    <w:pPr>
      <w:widowControl/>
      <w:snapToGrid/>
      <w:spacing w:before="60" w:afterAutospacing="1"/>
      <w:ind w:left="100" w:right="100"/>
    </w:pPr>
    <w:rPr>
      <w:rFonts w:ascii="Comic Sans MS" w:eastAsia="Times New Roman" w:hAnsi="Comic Sans MS"/>
      <w:i/>
      <w:iCs/>
      <w:color w:val="111565"/>
      <w:sz w:val="18"/>
      <w:szCs w:val="18"/>
    </w:rPr>
  </w:style>
  <w:style w:type="character" w:customStyle="1" w:styleId="WW8Num3z1">
    <w:name w:val="WW8Num3z1"/>
    <w:uiPriority w:val="99"/>
    <w:qFormat/>
    <w:rsid w:val="0017636C"/>
    <w:rPr>
      <w:rFonts w:ascii="Times New Roman" w:hAnsi="Times New Roman"/>
    </w:rPr>
  </w:style>
  <w:style w:type="character" w:customStyle="1" w:styleId="WW8Num17z1">
    <w:name w:val="WW8Num17z1"/>
    <w:uiPriority w:val="99"/>
    <w:qFormat/>
    <w:rsid w:val="0017636C"/>
    <w:rPr>
      <w:rFonts w:ascii="Times New Roman" w:hAnsi="Times New Roman"/>
    </w:rPr>
  </w:style>
  <w:style w:type="character" w:customStyle="1" w:styleId="MTEquationSection">
    <w:name w:val="MTEquationSection"/>
    <w:uiPriority w:val="99"/>
    <w:qFormat/>
    <w:rsid w:val="0017636C"/>
    <w:rPr>
      <w:vanish/>
      <w:color w:val="FF0000"/>
      <w:lang w:val="en-US"/>
    </w:rPr>
  </w:style>
  <w:style w:type="character" w:customStyle="1" w:styleId="texample1">
    <w:name w:val="texample1"/>
    <w:uiPriority w:val="99"/>
    <w:qFormat/>
    <w:rsid w:val="0017636C"/>
    <w:rPr>
      <w:rFonts w:ascii="Courier New" w:hAnsi="Courier New"/>
      <w:color w:val="8B0000"/>
    </w:rPr>
  </w:style>
  <w:style w:type="character" w:customStyle="1" w:styleId="FontStyle28">
    <w:name w:val="Font Style28"/>
    <w:uiPriority w:val="99"/>
    <w:qFormat/>
    <w:rsid w:val="0017636C"/>
    <w:rPr>
      <w:rFonts w:ascii="Times New Roman" w:hAnsi="Times New Roman"/>
      <w:i/>
      <w:sz w:val="18"/>
    </w:rPr>
  </w:style>
  <w:style w:type="character" w:customStyle="1" w:styleId="FontStyle20">
    <w:name w:val="Font Style20"/>
    <w:uiPriority w:val="99"/>
    <w:qFormat/>
    <w:rsid w:val="0017636C"/>
    <w:rPr>
      <w:rFonts w:ascii="Book Antiqua" w:hAnsi="Book Antiqua"/>
      <w:sz w:val="18"/>
    </w:rPr>
  </w:style>
  <w:style w:type="character" w:customStyle="1" w:styleId="FontStyle140">
    <w:name w:val="Font Style14"/>
    <w:uiPriority w:val="99"/>
    <w:qFormat/>
    <w:rsid w:val="0017636C"/>
    <w:rPr>
      <w:rFonts w:ascii="Franklin Gothic Book" w:hAnsi="Franklin Gothic Book"/>
      <w:b/>
      <w:sz w:val="30"/>
    </w:rPr>
  </w:style>
  <w:style w:type="character" w:customStyle="1" w:styleId="FontStyle13">
    <w:name w:val="Font Style13"/>
    <w:uiPriority w:val="99"/>
    <w:qFormat/>
    <w:rsid w:val="0017636C"/>
    <w:rPr>
      <w:rFonts w:ascii="Arial" w:hAnsi="Arial"/>
      <w:b/>
      <w:sz w:val="14"/>
    </w:rPr>
  </w:style>
  <w:style w:type="paragraph" w:customStyle="1" w:styleId="3f7">
    <w:name w:val="Загол. 3 ур."/>
    <w:uiPriority w:val="99"/>
    <w:qFormat/>
    <w:rsid w:val="0017636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7">
    <w:name w:val="Обычный. Знак Знак"/>
    <w:basedOn w:val="a2"/>
    <w:uiPriority w:val="99"/>
    <w:qFormat/>
    <w:rsid w:val="0017636C"/>
    <w:pPr>
      <w:shd w:val="clear" w:color="auto" w:fill="FFFFFF"/>
      <w:tabs>
        <w:tab w:val="left" w:pos="567"/>
      </w:tabs>
      <w:autoSpaceDE w:val="0"/>
      <w:autoSpaceDN w:val="0"/>
      <w:adjustRightInd w:val="0"/>
      <w:snapToGrid/>
      <w:spacing w:before="0" w:after="0" w:line="384" w:lineRule="auto"/>
      <w:ind w:left="737" w:hanging="283"/>
      <w:jc w:val="both"/>
    </w:pPr>
    <w:rPr>
      <w:rFonts w:eastAsia="Times New Roman"/>
      <w:sz w:val="20"/>
    </w:rPr>
  </w:style>
  <w:style w:type="character" w:customStyle="1" w:styleId="fontstyle15">
    <w:name w:val="fontstyle15"/>
    <w:uiPriority w:val="99"/>
    <w:qFormat/>
    <w:rsid w:val="0017636C"/>
  </w:style>
  <w:style w:type="character" w:customStyle="1" w:styleId="fontstyle160">
    <w:name w:val="fontstyle16"/>
    <w:uiPriority w:val="99"/>
    <w:qFormat/>
    <w:rsid w:val="0017636C"/>
  </w:style>
  <w:style w:type="character" w:customStyle="1" w:styleId="noprint">
    <w:name w:val="noprint"/>
    <w:uiPriority w:val="99"/>
    <w:qFormat/>
    <w:rsid w:val="0017636C"/>
  </w:style>
  <w:style w:type="paragraph" w:customStyle="1" w:styleId="center">
    <w:name w:val="center"/>
    <w:basedOn w:val="a2"/>
    <w:uiPriority w:val="99"/>
    <w:qFormat/>
    <w:rsid w:val="0017636C"/>
    <w:pPr>
      <w:widowControl/>
      <w:snapToGrid/>
      <w:spacing w:beforeAutospacing="1" w:afterAutospacing="1"/>
    </w:pPr>
    <w:rPr>
      <w:rFonts w:eastAsia="Times New Roman"/>
      <w:szCs w:val="24"/>
    </w:rPr>
  </w:style>
  <w:style w:type="paragraph" w:customStyle="1" w:styleId="p12left">
    <w:name w:val="p12_left"/>
    <w:basedOn w:val="a2"/>
    <w:uiPriority w:val="99"/>
    <w:qFormat/>
    <w:rsid w:val="0017636C"/>
    <w:pPr>
      <w:widowControl/>
      <w:snapToGrid/>
      <w:spacing w:beforeAutospacing="1" w:afterAutospacing="1"/>
    </w:pPr>
    <w:rPr>
      <w:rFonts w:eastAsia="Times New Roman"/>
      <w:szCs w:val="24"/>
    </w:rPr>
  </w:style>
  <w:style w:type="character" w:customStyle="1" w:styleId="a00">
    <w:name w:val="a0"/>
    <w:uiPriority w:val="99"/>
    <w:qFormat/>
    <w:rsid w:val="0017636C"/>
  </w:style>
  <w:style w:type="character" w:customStyle="1" w:styleId="Typewriter">
    <w:name w:val="Typewriter"/>
    <w:uiPriority w:val="99"/>
    <w:qFormat/>
    <w:rsid w:val="0017636C"/>
    <w:rPr>
      <w:rFonts w:ascii="Courier New" w:hAnsi="Courier New"/>
      <w:sz w:val="20"/>
    </w:rPr>
  </w:style>
  <w:style w:type="character" w:customStyle="1" w:styleId="keyword">
    <w:name w:val="keyword"/>
    <w:uiPriority w:val="99"/>
    <w:qFormat/>
    <w:rsid w:val="0017636C"/>
  </w:style>
  <w:style w:type="character" w:customStyle="1" w:styleId="texample">
    <w:name w:val="texample"/>
    <w:uiPriority w:val="99"/>
    <w:qFormat/>
    <w:rsid w:val="0017636C"/>
  </w:style>
  <w:style w:type="character" w:customStyle="1" w:styleId="sentence">
    <w:name w:val="sentence"/>
    <w:uiPriority w:val="99"/>
    <w:qFormat/>
    <w:rsid w:val="0017636C"/>
  </w:style>
  <w:style w:type="character" w:customStyle="1" w:styleId="input">
    <w:name w:val="input"/>
    <w:uiPriority w:val="99"/>
    <w:qFormat/>
    <w:rsid w:val="0017636C"/>
  </w:style>
  <w:style w:type="character" w:customStyle="1" w:styleId="xmlemitalic">
    <w:name w:val="xml_em_italic"/>
    <w:uiPriority w:val="99"/>
    <w:qFormat/>
    <w:rsid w:val="0017636C"/>
  </w:style>
  <w:style w:type="character" w:customStyle="1" w:styleId="serp-urlitem">
    <w:name w:val="serp-url__item"/>
    <w:uiPriority w:val="99"/>
    <w:qFormat/>
    <w:rsid w:val="0017636C"/>
  </w:style>
  <w:style w:type="character" w:customStyle="1" w:styleId="1ffff9">
    <w:name w:val="Гиперссылка1"/>
    <w:uiPriority w:val="99"/>
    <w:qFormat/>
    <w:rsid w:val="0017636C"/>
    <w:rPr>
      <w:color w:val="006890"/>
      <w:u w:val="none"/>
    </w:rPr>
  </w:style>
  <w:style w:type="character" w:customStyle="1" w:styleId="1fffe">
    <w:name w:val="ЗАГОЛОВОК 1 Знак"/>
    <w:link w:val="1fffd"/>
    <w:uiPriority w:val="99"/>
    <w:qFormat/>
    <w:locked/>
    <w:rsid w:val="0017636C"/>
    <w:rPr>
      <w:rFonts w:ascii="Times New Roman" w:eastAsia="Calibri" w:hAnsi="Times New Roman" w:cs="Times New Roman"/>
      <w:b/>
      <w:caps/>
      <w:lang w:eastAsia="ru-RU"/>
    </w:rPr>
  </w:style>
  <w:style w:type="paragraph" w:customStyle="1" w:styleId="TableParagraph">
    <w:name w:val="Table Paragraph"/>
    <w:basedOn w:val="a2"/>
    <w:uiPriority w:val="99"/>
    <w:qFormat/>
    <w:rsid w:val="0017636C"/>
    <w:pPr>
      <w:snapToGrid/>
      <w:spacing w:before="0" w:after="0"/>
    </w:pPr>
    <w:rPr>
      <w:rFonts w:ascii="Calibri" w:eastAsia="Times New Roman" w:hAnsi="Calibri"/>
      <w:sz w:val="22"/>
      <w:szCs w:val="22"/>
      <w:lang w:val="en-US" w:eastAsia="en-US"/>
    </w:rPr>
  </w:style>
  <w:style w:type="paragraph" w:customStyle="1" w:styleId="414">
    <w:name w:val="Заголовок 41"/>
    <w:basedOn w:val="1f0"/>
    <w:next w:val="1f0"/>
    <w:uiPriority w:val="99"/>
    <w:qFormat/>
    <w:rsid w:val="0017636C"/>
    <w:pPr>
      <w:keepNext/>
      <w:widowControl/>
      <w:spacing w:line="240" w:lineRule="auto"/>
      <w:ind w:firstLine="0"/>
      <w:jc w:val="left"/>
    </w:pPr>
    <w:rPr>
      <w:sz w:val="24"/>
    </w:rPr>
  </w:style>
  <w:style w:type="paragraph" w:customStyle="1" w:styleId="affffffff8">
    <w:name w:val="Мой стиль"/>
    <w:basedOn w:val="a2"/>
    <w:uiPriority w:val="99"/>
    <w:qFormat/>
    <w:rsid w:val="0017636C"/>
    <w:pPr>
      <w:widowControl/>
      <w:snapToGrid/>
      <w:spacing w:before="0" w:after="0"/>
      <w:ind w:left="284" w:right="567"/>
      <w:jc w:val="center"/>
    </w:pPr>
    <w:rPr>
      <w:rFonts w:ascii="Calibri" w:eastAsia="Times New Roman" w:hAnsi="Calibri" w:cs="Calibri"/>
      <w:b/>
      <w:bCs/>
      <w:sz w:val="28"/>
      <w:szCs w:val="28"/>
    </w:rPr>
  </w:style>
  <w:style w:type="paragraph" w:customStyle="1" w:styleId="base">
    <w:name w:val="base"/>
    <w:basedOn w:val="a2"/>
    <w:uiPriority w:val="99"/>
    <w:qFormat/>
    <w:rsid w:val="0017636C"/>
    <w:pPr>
      <w:widowControl/>
      <w:snapToGrid/>
      <w:spacing w:beforeAutospacing="1" w:afterAutospacing="1"/>
    </w:pPr>
    <w:rPr>
      <w:rFonts w:eastAsia="Times New Roman"/>
      <w:szCs w:val="24"/>
    </w:rPr>
  </w:style>
  <w:style w:type="character" w:customStyle="1" w:styleId="maintxt">
    <w:name w:val="maintxt"/>
    <w:uiPriority w:val="99"/>
    <w:qFormat/>
    <w:rsid w:val="0017636C"/>
  </w:style>
  <w:style w:type="character" w:customStyle="1" w:styleId="zagl">
    <w:name w:val="zagl"/>
    <w:uiPriority w:val="99"/>
    <w:qFormat/>
    <w:rsid w:val="0017636C"/>
  </w:style>
  <w:style w:type="character" w:customStyle="1" w:styleId="FontStyle135">
    <w:name w:val="Font Style135"/>
    <w:uiPriority w:val="99"/>
    <w:qFormat/>
    <w:rsid w:val="0017636C"/>
    <w:rPr>
      <w:rFonts w:ascii="Times New Roman" w:hAnsi="Times New Roman"/>
      <w:sz w:val="20"/>
    </w:rPr>
  </w:style>
  <w:style w:type="character" w:customStyle="1" w:styleId="wrc131">
    <w:name w:val="wrc131"/>
    <w:uiPriority w:val="99"/>
    <w:qFormat/>
    <w:rsid w:val="0017636C"/>
    <w:rPr>
      <w:vanish/>
    </w:rPr>
  </w:style>
  <w:style w:type="character" w:customStyle="1" w:styleId="butback">
    <w:name w:val="butback"/>
    <w:uiPriority w:val="99"/>
    <w:qFormat/>
    <w:rsid w:val="0017636C"/>
  </w:style>
  <w:style w:type="character" w:customStyle="1" w:styleId="3f8">
    <w:name w:val="Основной текст Знак Знак3"/>
    <w:uiPriority w:val="99"/>
    <w:locked/>
    <w:rsid w:val="0017636C"/>
    <w:rPr>
      <w:sz w:val="24"/>
      <w:lang w:val="ru-RU" w:eastAsia="ru-RU"/>
    </w:rPr>
  </w:style>
  <w:style w:type="character" w:customStyle="1" w:styleId="a30">
    <w:name w:val="a3"/>
    <w:uiPriority w:val="99"/>
    <w:qFormat/>
    <w:rsid w:val="0017636C"/>
  </w:style>
  <w:style w:type="character" w:customStyle="1" w:styleId="formula">
    <w:name w:val="formula"/>
    <w:uiPriority w:val="99"/>
    <w:qFormat/>
    <w:rsid w:val="0017636C"/>
  </w:style>
  <w:style w:type="character" w:customStyle="1" w:styleId="style170">
    <w:name w:val="style17"/>
    <w:uiPriority w:val="99"/>
    <w:qFormat/>
    <w:rsid w:val="0017636C"/>
  </w:style>
  <w:style w:type="character" w:customStyle="1" w:styleId="texhtml">
    <w:name w:val="texhtml"/>
    <w:uiPriority w:val="99"/>
    <w:qFormat/>
    <w:rsid w:val="0017636C"/>
  </w:style>
  <w:style w:type="character" w:customStyle="1" w:styleId="style230">
    <w:name w:val="style23"/>
    <w:uiPriority w:val="99"/>
    <w:qFormat/>
    <w:rsid w:val="0017636C"/>
  </w:style>
  <w:style w:type="character" w:customStyle="1" w:styleId="BodyTextChar1">
    <w:name w:val="Body Text Char1"/>
    <w:uiPriority w:val="99"/>
    <w:qFormat/>
    <w:locked/>
    <w:rsid w:val="0017636C"/>
    <w:rPr>
      <w:sz w:val="24"/>
      <w:lang w:eastAsia="ru-RU"/>
    </w:rPr>
  </w:style>
  <w:style w:type="character" w:customStyle="1" w:styleId="FontStyle29">
    <w:name w:val="Font Style29"/>
    <w:uiPriority w:val="99"/>
    <w:qFormat/>
    <w:rsid w:val="0017636C"/>
    <w:rPr>
      <w:rFonts w:ascii="Times New Roman" w:hAnsi="Times New Roman"/>
      <w:sz w:val="26"/>
    </w:rPr>
  </w:style>
  <w:style w:type="character" w:customStyle="1" w:styleId="small1">
    <w:name w:val="small1"/>
    <w:uiPriority w:val="99"/>
    <w:qFormat/>
    <w:rsid w:val="0017636C"/>
  </w:style>
  <w:style w:type="character" w:customStyle="1" w:styleId="answer-source">
    <w:name w:val="answer-source"/>
    <w:uiPriority w:val="99"/>
    <w:qFormat/>
    <w:rsid w:val="0017636C"/>
  </w:style>
  <w:style w:type="character" w:customStyle="1" w:styleId="reftag">
    <w:name w:val="reftag"/>
    <w:uiPriority w:val="99"/>
    <w:qFormat/>
    <w:rsid w:val="0017636C"/>
  </w:style>
  <w:style w:type="character" w:customStyle="1" w:styleId="tgc">
    <w:name w:val="_tgc"/>
    <w:uiPriority w:val="99"/>
    <w:qFormat/>
    <w:rsid w:val="0017636C"/>
  </w:style>
  <w:style w:type="paragraph" w:customStyle="1" w:styleId="Style134">
    <w:name w:val="Style134"/>
    <w:basedOn w:val="a2"/>
    <w:uiPriority w:val="99"/>
    <w:qFormat/>
    <w:rsid w:val="0017636C"/>
    <w:pPr>
      <w:autoSpaceDE w:val="0"/>
      <w:autoSpaceDN w:val="0"/>
      <w:adjustRightInd w:val="0"/>
      <w:snapToGrid/>
      <w:spacing w:before="0" w:after="0" w:line="228" w:lineRule="exact"/>
      <w:ind w:firstLine="288"/>
    </w:pPr>
    <w:rPr>
      <w:rFonts w:ascii="Franklin Gothic Demi Cond" w:eastAsia="Times New Roman" w:hAnsi="Franklin Gothic Demi Cond"/>
      <w:szCs w:val="24"/>
    </w:rPr>
  </w:style>
  <w:style w:type="character" w:customStyle="1" w:styleId="FontStyle39">
    <w:name w:val="Font Style39"/>
    <w:uiPriority w:val="99"/>
    <w:qFormat/>
    <w:rsid w:val="0017636C"/>
    <w:rPr>
      <w:rFonts w:ascii="Times New Roman" w:hAnsi="Times New Roman"/>
      <w:b/>
      <w:sz w:val="24"/>
    </w:rPr>
  </w:style>
  <w:style w:type="character" w:customStyle="1" w:styleId="FontStyle816">
    <w:name w:val="Font Style816"/>
    <w:uiPriority w:val="99"/>
    <w:qFormat/>
    <w:rsid w:val="0017636C"/>
    <w:rPr>
      <w:rFonts w:ascii="Times New Roman" w:hAnsi="Times New Roman"/>
      <w:sz w:val="20"/>
    </w:rPr>
  </w:style>
  <w:style w:type="paragraph" w:customStyle="1" w:styleId="1ffffa">
    <w:name w:val="Без интервала1"/>
    <w:uiPriority w:val="99"/>
    <w:qFormat/>
    <w:rsid w:val="0017636C"/>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2"/>
    <w:uiPriority w:val="99"/>
    <w:qFormat/>
    <w:rsid w:val="0017636C"/>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Heading91">
    <w:name w:val="Heading 9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17636C"/>
    <w:rPr>
      <w:rFonts w:ascii="Times New Roman" w:hAnsi="Times New Roman"/>
    </w:rPr>
  </w:style>
  <w:style w:type="character" w:customStyle="1" w:styleId="11f7">
    <w:name w:val="Выделенная цитата Знак11"/>
    <w:uiPriority w:val="99"/>
    <w:qFormat/>
    <w:rsid w:val="0017636C"/>
    <w:rPr>
      <w:b/>
      <w:i/>
      <w:color w:val="4F81BD"/>
      <w:sz w:val="24"/>
    </w:rPr>
  </w:style>
  <w:style w:type="paragraph" w:customStyle="1" w:styleId="p11">
    <w:name w:val="p11"/>
    <w:basedOn w:val="a2"/>
    <w:uiPriority w:val="99"/>
    <w:qFormat/>
    <w:rsid w:val="0017636C"/>
    <w:pPr>
      <w:widowControl/>
      <w:snapToGrid/>
      <w:spacing w:beforeAutospacing="1" w:afterAutospacing="1"/>
    </w:pPr>
    <w:rPr>
      <w:rFonts w:eastAsia="Times New Roman"/>
      <w:szCs w:val="24"/>
    </w:rPr>
  </w:style>
  <w:style w:type="paragraph" w:customStyle="1" w:styleId="p15">
    <w:name w:val="p15"/>
    <w:basedOn w:val="a2"/>
    <w:uiPriority w:val="99"/>
    <w:qFormat/>
    <w:rsid w:val="0017636C"/>
    <w:pPr>
      <w:widowControl/>
      <w:snapToGrid/>
      <w:spacing w:beforeAutospacing="1" w:afterAutospacing="1"/>
    </w:pPr>
    <w:rPr>
      <w:rFonts w:eastAsia="Times New Roman"/>
      <w:szCs w:val="24"/>
    </w:rPr>
  </w:style>
  <w:style w:type="character" w:customStyle="1" w:styleId="s7">
    <w:name w:val="s7"/>
    <w:uiPriority w:val="99"/>
    <w:qFormat/>
    <w:rsid w:val="0017636C"/>
  </w:style>
  <w:style w:type="character" w:customStyle="1" w:styleId="s13">
    <w:name w:val="s13"/>
    <w:uiPriority w:val="99"/>
    <w:qFormat/>
    <w:rsid w:val="0017636C"/>
  </w:style>
  <w:style w:type="paragraph" w:customStyle="1" w:styleId="p29">
    <w:name w:val="p29"/>
    <w:basedOn w:val="a2"/>
    <w:uiPriority w:val="99"/>
    <w:qFormat/>
    <w:rsid w:val="0017636C"/>
    <w:pPr>
      <w:widowControl/>
      <w:snapToGrid/>
      <w:spacing w:beforeAutospacing="1" w:afterAutospacing="1"/>
    </w:pPr>
    <w:rPr>
      <w:rFonts w:eastAsia="Times New Roman"/>
      <w:szCs w:val="24"/>
    </w:rPr>
  </w:style>
  <w:style w:type="paragraph" w:customStyle="1" w:styleId="p30">
    <w:name w:val="p30"/>
    <w:basedOn w:val="a2"/>
    <w:uiPriority w:val="99"/>
    <w:qFormat/>
    <w:rsid w:val="0017636C"/>
    <w:pPr>
      <w:widowControl/>
      <w:snapToGrid/>
      <w:spacing w:beforeAutospacing="1" w:afterAutospacing="1"/>
    </w:pPr>
    <w:rPr>
      <w:rFonts w:eastAsia="Times New Roman"/>
      <w:szCs w:val="24"/>
    </w:rPr>
  </w:style>
  <w:style w:type="paragraph" w:customStyle="1" w:styleId="p31">
    <w:name w:val="p31"/>
    <w:basedOn w:val="a2"/>
    <w:uiPriority w:val="99"/>
    <w:qFormat/>
    <w:rsid w:val="0017636C"/>
    <w:pPr>
      <w:widowControl/>
      <w:snapToGrid/>
      <w:spacing w:beforeAutospacing="1" w:afterAutospacing="1"/>
    </w:pPr>
    <w:rPr>
      <w:rFonts w:eastAsia="Times New Roman"/>
      <w:szCs w:val="24"/>
    </w:rPr>
  </w:style>
  <w:style w:type="character" w:customStyle="1" w:styleId="s14">
    <w:name w:val="s14"/>
    <w:uiPriority w:val="99"/>
    <w:qFormat/>
    <w:rsid w:val="0017636C"/>
  </w:style>
  <w:style w:type="character" w:customStyle="1" w:styleId="s15">
    <w:name w:val="s15"/>
    <w:uiPriority w:val="99"/>
    <w:qFormat/>
    <w:rsid w:val="0017636C"/>
  </w:style>
  <w:style w:type="paragraph" w:customStyle="1" w:styleId="p33">
    <w:name w:val="p33"/>
    <w:basedOn w:val="a2"/>
    <w:uiPriority w:val="99"/>
    <w:qFormat/>
    <w:rsid w:val="0017636C"/>
    <w:pPr>
      <w:widowControl/>
      <w:snapToGrid/>
      <w:spacing w:beforeAutospacing="1" w:afterAutospacing="1"/>
    </w:pPr>
    <w:rPr>
      <w:rFonts w:eastAsia="Times New Roman"/>
      <w:szCs w:val="24"/>
    </w:rPr>
  </w:style>
  <w:style w:type="paragraph" w:customStyle="1" w:styleId="p13">
    <w:name w:val="p13"/>
    <w:basedOn w:val="a2"/>
    <w:uiPriority w:val="99"/>
    <w:qFormat/>
    <w:rsid w:val="0017636C"/>
    <w:pPr>
      <w:widowControl/>
      <w:snapToGrid/>
      <w:spacing w:beforeAutospacing="1" w:afterAutospacing="1"/>
    </w:pPr>
    <w:rPr>
      <w:rFonts w:eastAsia="Times New Roman"/>
      <w:szCs w:val="24"/>
    </w:rPr>
  </w:style>
  <w:style w:type="character" w:customStyle="1" w:styleId="s9">
    <w:name w:val="s9"/>
    <w:uiPriority w:val="99"/>
    <w:qFormat/>
    <w:rsid w:val="0017636C"/>
  </w:style>
  <w:style w:type="paragraph" w:customStyle="1" w:styleId="p25">
    <w:name w:val="p25"/>
    <w:basedOn w:val="a2"/>
    <w:uiPriority w:val="99"/>
    <w:qFormat/>
    <w:rsid w:val="0017636C"/>
    <w:pPr>
      <w:widowControl/>
      <w:snapToGrid/>
      <w:spacing w:beforeAutospacing="1" w:afterAutospacing="1"/>
    </w:pPr>
    <w:rPr>
      <w:rFonts w:eastAsia="Times New Roman"/>
      <w:szCs w:val="24"/>
    </w:rPr>
  </w:style>
  <w:style w:type="character" w:customStyle="1" w:styleId="afff2">
    <w:name w:val="Обычный (веб) Знак"/>
    <w:aliases w:val=" Знак Знак23 Знак,Обычный (Web) Знак1"/>
    <w:link w:val="afff1"/>
    <w:uiPriority w:val="99"/>
    <w:qFormat/>
    <w:locked/>
    <w:rsid w:val="0017636C"/>
    <w:rPr>
      <w:rFonts w:ascii="Times New Roman" w:eastAsia="Calibri" w:hAnsi="Times New Roman" w:cs="Times New Roman"/>
      <w:sz w:val="24"/>
      <w:szCs w:val="20"/>
      <w:lang w:eastAsia="ru-RU"/>
    </w:rPr>
  </w:style>
  <w:style w:type="character" w:customStyle="1" w:styleId="129">
    <w:name w:val="Знак1 Знак2"/>
    <w:uiPriority w:val="99"/>
    <w:qFormat/>
    <w:rsid w:val="0017636C"/>
    <w:rPr>
      <w:sz w:val="24"/>
    </w:rPr>
  </w:style>
  <w:style w:type="character" w:customStyle="1" w:styleId="1ffffb">
    <w:name w:val="Красная строка Знак1"/>
    <w:uiPriority w:val="99"/>
    <w:qFormat/>
    <w:rsid w:val="0017636C"/>
    <w:rPr>
      <w:sz w:val="24"/>
    </w:rPr>
  </w:style>
  <w:style w:type="character" w:customStyle="1" w:styleId="2610">
    <w:name w:val="Знак Знак261"/>
    <w:uiPriority w:val="99"/>
    <w:qFormat/>
    <w:rsid w:val="0017636C"/>
    <w:rPr>
      <w:rFonts w:ascii="Cambria" w:hAnsi="Cambria"/>
      <w:b/>
      <w:sz w:val="26"/>
    </w:rPr>
  </w:style>
  <w:style w:type="character" w:customStyle="1" w:styleId="2410">
    <w:name w:val="Знак Знак241"/>
    <w:uiPriority w:val="99"/>
    <w:qFormat/>
    <w:rsid w:val="0017636C"/>
    <w:rPr>
      <w:rFonts w:ascii="Times New Roman" w:hAnsi="Times New Roman"/>
      <w:b/>
      <w:i/>
      <w:sz w:val="26"/>
    </w:rPr>
  </w:style>
  <w:style w:type="character" w:customStyle="1" w:styleId="1ffffc">
    <w:name w:val="Текст концевой сноски Знак1"/>
    <w:basedOn w:val="a3"/>
    <w:uiPriority w:val="99"/>
    <w:qFormat/>
    <w:rsid w:val="0017636C"/>
    <w:rPr>
      <w:rFonts w:cs="Times New Roman"/>
    </w:rPr>
  </w:style>
  <w:style w:type="character" w:customStyle="1" w:styleId="2112">
    <w:name w:val="Цитата 2 Знак11"/>
    <w:uiPriority w:val="99"/>
    <w:qFormat/>
    <w:rsid w:val="0017636C"/>
    <w:rPr>
      <w:i/>
      <w:color w:val="404040"/>
      <w:sz w:val="24"/>
    </w:rPr>
  </w:style>
  <w:style w:type="character" w:customStyle="1" w:styleId="1112">
    <w:name w:val="Знак1 Знак Знак11"/>
    <w:uiPriority w:val="99"/>
    <w:qFormat/>
    <w:locked/>
    <w:rsid w:val="0017636C"/>
    <w:rPr>
      <w:rFonts w:ascii="Times New Roman" w:hAnsi="Times New Roman"/>
      <w:sz w:val="24"/>
      <w:lang w:eastAsia="ru-RU"/>
    </w:rPr>
  </w:style>
  <w:style w:type="character" w:customStyle="1" w:styleId="481">
    <w:name w:val="Знак Знак481"/>
    <w:uiPriority w:val="99"/>
    <w:qFormat/>
    <w:locked/>
    <w:rsid w:val="0017636C"/>
    <w:rPr>
      <w:b/>
      <w:sz w:val="27"/>
      <w:lang w:val="ru-RU" w:eastAsia="ru-RU"/>
    </w:rPr>
  </w:style>
  <w:style w:type="character" w:customStyle="1" w:styleId="491">
    <w:name w:val="Знак Знак491"/>
    <w:uiPriority w:val="99"/>
    <w:qFormat/>
    <w:rsid w:val="0017636C"/>
    <w:rPr>
      <w:rFonts w:ascii="Times New Roman" w:hAnsi="Times New Roman"/>
      <w:b/>
      <w:caps/>
      <w:sz w:val="24"/>
      <w:lang w:eastAsia="ru-RU"/>
    </w:rPr>
  </w:style>
  <w:style w:type="character" w:customStyle="1" w:styleId="471">
    <w:name w:val="Знак Знак471"/>
    <w:uiPriority w:val="99"/>
    <w:qFormat/>
    <w:rsid w:val="0017636C"/>
    <w:rPr>
      <w:rFonts w:ascii="Times New Roman" w:hAnsi="Times New Roman"/>
      <w:b/>
      <w:sz w:val="27"/>
      <w:lang w:eastAsia="ru-RU"/>
    </w:rPr>
  </w:style>
  <w:style w:type="character" w:customStyle="1" w:styleId="451">
    <w:name w:val="Знак Знак451"/>
    <w:uiPriority w:val="99"/>
    <w:qFormat/>
    <w:rsid w:val="0017636C"/>
    <w:rPr>
      <w:rFonts w:ascii="Times New Roman" w:hAnsi="Times New Roman"/>
      <w:b/>
      <w:i/>
      <w:sz w:val="26"/>
      <w:lang w:eastAsia="ru-RU"/>
    </w:rPr>
  </w:style>
  <w:style w:type="character" w:customStyle="1" w:styleId="1ffffd">
    <w:name w:val="Текст макроса Знак1"/>
    <w:uiPriority w:val="99"/>
    <w:qFormat/>
    <w:rsid w:val="0017636C"/>
    <w:rPr>
      <w:rFonts w:ascii="Consolas" w:hAnsi="Consolas"/>
    </w:rPr>
  </w:style>
  <w:style w:type="character" w:customStyle="1" w:styleId="1210">
    <w:name w:val="Знак1 Знак Знак21"/>
    <w:uiPriority w:val="99"/>
    <w:qFormat/>
    <w:locked/>
    <w:rsid w:val="0017636C"/>
    <w:rPr>
      <w:sz w:val="24"/>
    </w:rPr>
  </w:style>
  <w:style w:type="character" w:customStyle="1" w:styleId="613">
    <w:name w:val="Знак6 Знак Знак1"/>
    <w:uiPriority w:val="99"/>
    <w:qFormat/>
    <w:rsid w:val="0017636C"/>
    <w:rPr>
      <w:sz w:val="24"/>
      <w:lang w:val="ru-RU" w:eastAsia="ru-RU"/>
    </w:rPr>
  </w:style>
  <w:style w:type="paragraph" w:customStyle="1" w:styleId="Caaieiaie5">
    <w:name w:val="Caaieiaie 5"/>
    <w:basedOn w:val="a2"/>
    <w:next w:val="a2"/>
    <w:uiPriority w:val="99"/>
    <w:qFormat/>
    <w:rsid w:val="0017636C"/>
    <w:pPr>
      <w:widowControl/>
      <w:autoSpaceDE w:val="0"/>
      <w:autoSpaceDN w:val="0"/>
      <w:adjustRightInd w:val="0"/>
      <w:snapToGrid/>
      <w:spacing w:before="0" w:after="0"/>
    </w:pPr>
    <w:rPr>
      <w:rFonts w:eastAsia="Times New Roman"/>
      <w:szCs w:val="24"/>
      <w:lang w:eastAsia="en-US"/>
    </w:rPr>
  </w:style>
  <w:style w:type="character" w:customStyle="1" w:styleId="712">
    <w:name w:val="Знак Знак71"/>
    <w:uiPriority w:val="99"/>
    <w:qFormat/>
    <w:rsid w:val="0017636C"/>
    <w:rPr>
      <w:sz w:val="16"/>
      <w:lang w:val="ru-RU" w:eastAsia="ru-RU"/>
    </w:rPr>
  </w:style>
  <w:style w:type="character" w:customStyle="1" w:styleId="1610">
    <w:name w:val="Знак Знак161"/>
    <w:uiPriority w:val="99"/>
    <w:qFormat/>
    <w:rsid w:val="0017636C"/>
    <w:rPr>
      <w:rFonts w:ascii="Cambria" w:hAnsi="Cambria"/>
      <w:b/>
      <w:kern w:val="32"/>
      <w:sz w:val="32"/>
    </w:rPr>
  </w:style>
  <w:style w:type="paragraph" w:customStyle="1" w:styleId="226">
    <w:name w:val="Основной текст 22"/>
    <w:basedOn w:val="a2"/>
    <w:uiPriority w:val="99"/>
    <w:qFormat/>
    <w:rsid w:val="0017636C"/>
    <w:pPr>
      <w:widowControl/>
      <w:overflowPunct w:val="0"/>
      <w:autoSpaceDE w:val="0"/>
      <w:autoSpaceDN w:val="0"/>
      <w:adjustRightInd w:val="0"/>
      <w:snapToGrid/>
      <w:spacing w:before="0" w:after="0"/>
      <w:ind w:firstLine="851"/>
      <w:jc w:val="both"/>
      <w:textAlignment w:val="baseline"/>
    </w:pPr>
    <w:rPr>
      <w:rFonts w:eastAsia="Times New Roman"/>
      <w:sz w:val="28"/>
    </w:rPr>
  </w:style>
  <w:style w:type="paragraph" w:customStyle="1" w:styleId="322">
    <w:name w:val="Основной текст 32"/>
    <w:basedOn w:val="2ff1"/>
    <w:uiPriority w:val="99"/>
    <w:qFormat/>
    <w:rsid w:val="0017636C"/>
    <w:pPr>
      <w:widowControl/>
      <w:spacing w:line="240" w:lineRule="auto"/>
      <w:ind w:firstLine="0"/>
    </w:pPr>
    <w:rPr>
      <w:i/>
      <w:sz w:val="26"/>
    </w:rPr>
  </w:style>
  <w:style w:type="paragraph" w:customStyle="1" w:styleId="3f9">
    <w:name w:val="Обычный3"/>
    <w:basedOn w:val="a2"/>
    <w:uiPriority w:val="99"/>
    <w:qFormat/>
    <w:rsid w:val="0017636C"/>
    <w:pPr>
      <w:widowControl/>
      <w:spacing w:before="0" w:after="0"/>
    </w:pPr>
    <w:rPr>
      <w:rFonts w:eastAsia="Times New Roman"/>
      <w:sz w:val="20"/>
    </w:rPr>
  </w:style>
  <w:style w:type="paragraph" w:customStyle="1" w:styleId="11f8">
    <w:name w:val="Основной текст11"/>
    <w:basedOn w:val="a2"/>
    <w:uiPriority w:val="99"/>
    <w:qFormat/>
    <w:rsid w:val="0017636C"/>
    <w:pPr>
      <w:widowControl/>
      <w:shd w:val="clear" w:color="auto" w:fill="FFFFFF"/>
      <w:snapToGrid/>
      <w:spacing w:before="180" w:after="0" w:line="235" w:lineRule="exact"/>
      <w:jc w:val="both"/>
    </w:pPr>
    <w:rPr>
      <w:rFonts w:ascii="Arial" w:eastAsia="Times New Roman" w:hAnsi="Arial"/>
      <w:sz w:val="19"/>
      <w:shd w:val="clear" w:color="auto" w:fill="FFFFFF"/>
    </w:rPr>
  </w:style>
  <w:style w:type="paragraph" w:customStyle="1" w:styleId="2ff7">
    <w:name w:val="Цитата2"/>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ff8">
    <w:name w:val="Знак Знак Знак Знак Знак Знак Знак Знак Знак Знак Знак Знак Знак2"/>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character" w:customStyle="1" w:styleId="s4">
    <w:name w:val="s4"/>
    <w:basedOn w:val="a3"/>
    <w:uiPriority w:val="99"/>
    <w:qFormat/>
    <w:rsid w:val="0017636C"/>
    <w:rPr>
      <w:rFonts w:cs="Times New Roman"/>
    </w:rPr>
  </w:style>
  <w:style w:type="paragraph" w:customStyle="1" w:styleId="p21">
    <w:name w:val="p21"/>
    <w:basedOn w:val="a2"/>
    <w:uiPriority w:val="99"/>
    <w:qFormat/>
    <w:rsid w:val="0017636C"/>
    <w:pPr>
      <w:widowControl/>
      <w:snapToGrid/>
      <w:spacing w:beforeAutospacing="1" w:afterAutospacing="1"/>
    </w:pPr>
    <w:rPr>
      <w:rFonts w:eastAsia="Times New Roman"/>
      <w:szCs w:val="24"/>
    </w:rPr>
  </w:style>
  <w:style w:type="paragraph" w:customStyle="1" w:styleId="p24">
    <w:name w:val="p24"/>
    <w:basedOn w:val="a2"/>
    <w:uiPriority w:val="99"/>
    <w:qFormat/>
    <w:rsid w:val="0017636C"/>
    <w:pPr>
      <w:widowControl/>
      <w:snapToGrid/>
      <w:spacing w:beforeAutospacing="1" w:afterAutospacing="1"/>
    </w:pPr>
    <w:rPr>
      <w:rFonts w:eastAsia="Times New Roman"/>
      <w:szCs w:val="24"/>
    </w:rPr>
  </w:style>
  <w:style w:type="character" w:customStyle="1" w:styleId="3fa">
    <w:name w:val="Гиперссылка3"/>
    <w:uiPriority w:val="99"/>
    <w:qFormat/>
    <w:rsid w:val="0017636C"/>
    <w:rPr>
      <w:color w:val="2C437A"/>
      <w:u w:val="none"/>
    </w:rPr>
  </w:style>
  <w:style w:type="character" w:customStyle="1" w:styleId="700">
    <w:name w:val="Знак Знак70"/>
    <w:uiPriority w:val="99"/>
    <w:qFormat/>
    <w:rsid w:val="0017636C"/>
    <w:rPr>
      <w:rFonts w:ascii="Arial" w:hAnsi="Arial"/>
      <w:b/>
      <w:sz w:val="26"/>
    </w:rPr>
  </w:style>
  <w:style w:type="character" w:customStyle="1" w:styleId="69">
    <w:name w:val="Знак Знак69"/>
    <w:uiPriority w:val="99"/>
    <w:qFormat/>
    <w:rsid w:val="0017636C"/>
    <w:rPr>
      <w:b/>
      <w:sz w:val="28"/>
    </w:rPr>
  </w:style>
  <w:style w:type="character" w:customStyle="1" w:styleId="680">
    <w:name w:val="Знак Знак68"/>
    <w:uiPriority w:val="99"/>
    <w:qFormat/>
    <w:rsid w:val="0017636C"/>
    <w:rPr>
      <w:b/>
      <w:i/>
      <w:sz w:val="26"/>
    </w:rPr>
  </w:style>
  <w:style w:type="character" w:customStyle="1" w:styleId="Heading121">
    <w:name w:val="Heading 12 Знак Знак1"/>
    <w:uiPriority w:val="99"/>
    <w:qFormat/>
    <w:rsid w:val="0017636C"/>
    <w:rPr>
      <w:rFonts w:ascii="Courier New" w:hAnsi="Courier New"/>
    </w:rPr>
  </w:style>
  <w:style w:type="character" w:customStyle="1" w:styleId="hps">
    <w:name w:val="hps"/>
    <w:basedOn w:val="a3"/>
    <w:uiPriority w:val="99"/>
    <w:qFormat/>
    <w:rsid w:val="0017636C"/>
    <w:rPr>
      <w:rFonts w:cs="Times New Roman"/>
    </w:rPr>
  </w:style>
  <w:style w:type="paragraph" w:customStyle="1" w:styleId="3fb">
    <w:name w:val="Основной текст3"/>
    <w:basedOn w:val="a2"/>
    <w:uiPriority w:val="99"/>
    <w:qFormat/>
    <w:rsid w:val="0017636C"/>
    <w:pPr>
      <w:shd w:val="clear" w:color="auto" w:fill="FFFFFF"/>
      <w:snapToGrid/>
      <w:spacing w:before="0" w:after="540" w:line="240" w:lineRule="atLeast"/>
    </w:pPr>
    <w:rPr>
      <w:rFonts w:ascii="Arial Unicode MS" w:eastAsia="Times New Roman"/>
      <w:sz w:val="19"/>
      <w:szCs w:val="19"/>
    </w:rPr>
  </w:style>
  <w:style w:type="character" w:customStyle="1" w:styleId="HTML20">
    <w:name w:val="Стандартный HTML Знак2"/>
    <w:uiPriority w:val="99"/>
    <w:qFormat/>
    <w:locked/>
    <w:rsid w:val="0017636C"/>
    <w:rPr>
      <w:rFonts w:ascii="Courier New" w:hAnsi="Courier New"/>
      <w:lang w:val="ru-RU" w:eastAsia="ru-RU"/>
    </w:rPr>
  </w:style>
  <w:style w:type="paragraph" w:customStyle="1" w:styleId="3113">
    <w:name w:val="Основной текст с отступом 311"/>
    <w:basedOn w:val="a2"/>
    <w:uiPriority w:val="99"/>
    <w:qFormat/>
    <w:rsid w:val="0017636C"/>
    <w:pPr>
      <w:widowControl/>
      <w:overflowPunct w:val="0"/>
      <w:autoSpaceDE w:val="0"/>
      <w:autoSpaceDN w:val="0"/>
      <w:adjustRightInd w:val="0"/>
      <w:snapToGrid/>
      <w:spacing w:before="0" w:after="120" w:line="312" w:lineRule="auto"/>
      <w:ind w:left="283" w:firstLine="709"/>
      <w:jc w:val="both"/>
    </w:pPr>
    <w:rPr>
      <w:rFonts w:eastAsia="Times New Roman"/>
      <w:sz w:val="16"/>
    </w:rPr>
  </w:style>
  <w:style w:type="paragraph" w:customStyle="1" w:styleId="2113">
    <w:name w:val="Заголовок 211"/>
    <w:basedOn w:val="a2"/>
    <w:next w:val="a2"/>
    <w:uiPriority w:val="99"/>
    <w:qFormat/>
    <w:rsid w:val="0017636C"/>
    <w:pPr>
      <w:keepNext/>
      <w:snapToGrid/>
      <w:spacing w:before="0" w:after="0"/>
      <w:jc w:val="center"/>
    </w:pPr>
    <w:rPr>
      <w:rFonts w:eastAsia="Times New Roman"/>
      <w:b/>
      <w:sz w:val="26"/>
    </w:rPr>
  </w:style>
  <w:style w:type="paragraph" w:customStyle="1" w:styleId="21f">
    <w:name w:val="Текст21"/>
    <w:basedOn w:val="11b"/>
    <w:uiPriority w:val="99"/>
    <w:qFormat/>
    <w:rsid w:val="0017636C"/>
    <w:pPr>
      <w:widowControl/>
      <w:spacing w:line="240" w:lineRule="auto"/>
      <w:ind w:firstLine="0"/>
      <w:jc w:val="left"/>
    </w:pPr>
    <w:rPr>
      <w:rFonts w:ascii="Courier New" w:hAnsi="Courier New"/>
      <w:sz w:val="20"/>
    </w:rPr>
  </w:style>
  <w:style w:type="paragraph" w:customStyle="1" w:styleId="4111">
    <w:name w:val="Заголовок 411"/>
    <w:basedOn w:val="11b"/>
    <w:next w:val="11b"/>
    <w:uiPriority w:val="99"/>
    <w:qFormat/>
    <w:rsid w:val="0017636C"/>
    <w:pPr>
      <w:keepNext/>
      <w:widowControl/>
      <w:spacing w:line="240" w:lineRule="auto"/>
      <w:ind w:firstLine="0"/>
      <w:jc w:val="left"/>
    </w:pPr>
    <w:rPr>
      <w:sz w:val="24"/>
    </w:rPr>
  </w:style>
  <w:style w:type="character" w:customStyle="1" w:styleId="11f9">
    <w:name w:val="Знак11"/>
    <w:uiPriority w:val="99"/>
    <w:qFormat/>
    <w:rsid w:val="0017636C"/>
    <w:rPr>
      <w:rFonts w:ascii="Arial" w:hAnsi="Arial"/>
      <w:b/>
      <w:kern w:val="32"/>
      <w:sz w:val="32"/>
      <w:lang w:val="ru-RU" w:eastAsia="ru-RU"/>
    </w:rPr>
  </w:style>
  <w:style w:type="paragraph" w:customStyle="1" w:styleId="ledge1">
    <w:name w:val="ledge1"/>
    <w:basedOn w:val="a2"/>
    <w:uiPriority w:val="99"/>
    <w:qFormat/>
    <w:rsid w:val="0017636C"/>
    <w:pPr>
      <w:widowControl/>
      <w:snapToGrid/>
      <w:spacing w:beforeAutospacing="1" w:afterAutospacing="1" w:line="360" w:lineRule="atLeast"/>
      <w:jc w:val="both"/>
    </w:pPr>
    <w:rPr>
      <w:rFonts w:eastAsia="Times New Roman"/>
      <w:szCs w:val="24"/>
    </w:rPr>
  </w:style>
  <w:style w:type="character" w:customStyle="1" w:styleId="rubric2">
    <w:name w:val="rubric2"/>
    <w:uiPriority w:val="99"/>
    <w:qFormat/>
    <w:rsid w:val="0017636C"/>
    <w:rPr>
      <w:shd w:val="clear" w:color="auto" w:fill="FFFFFF"/>
    </w:rPr>
  </w:style>
  <w:style w:type="paragraph" w:customStyle="1" w:styleId="WW-Normal">
    <w:name w:val="WW-Normal"/>
    <w:uiPriority w:val="99"/>
    <w:qFormat/>
    <w:rsid w:val="0017636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17636C"/>
    <w:rPr>
      <w:color w:val="000000"/>
      <w:sz w:val="20"/>
    </w:rPr>
  </w:style>
  <w:style w:type="character" w:customStyle="1" w:styleId="A31">
    <w:name w:val="A3"/>
    <w:uiPriority w:val="99"/>
    <w:qFormat/>
    <w:rsid w:val="0017636C"/>
    <w:rPr>
      <w:b/>
      <w:color w:val="000000"/>
      <w:sz w:val="30"/>
    </w:rPr>
  </w:style>
  <w:style w:type="character" w:customStyle="1" w:styleId="para6">
    <w:name w:val="para6"/>
    <w:uiPriority w:val="99"/>
    <w:qFormat/>
    <w:rsid w:val="0017636C"/>
  </w:style>
  <w:style w:type="character" w:customStyle="1" w:styleId="affffffff9">
    <w:name w:val="Абзац списка Знак"/>
    <w:link w:val="5a"/>
    <w:uiPriority w:val="34"/>
    <w:qFormat/>
    <w:locked/>
    <w:rsid w:val="0017636C"/>
    <w:rPr>
      <w:rFonts w:eastAsia="Times New Roman"/>
      <w:sz w:val="24"/>
      <w:lang w:eastAsia="ru-RU"/>
    </w:rPr>
  </w:style>
  <w:style w:type="paragraph" w:customStyle="1" w:styleId="5a">
    <w:name w:val="Абзац списка5"/>
    <w:basedOn w:val="a2"/>
    <w:link w:val="affffffff9"/>
    <w:uiPriority w:val="34"/>
    <w:qFormat/>
    <w:rsid w:val="0017636C"/>
    <w:pPr>
      <w:widowControl/>
      <w:snapToGrid/>
      <w:spacing w:before="0" w:after="0"/>
      <w:ind w:left="708"/>
    </w:pPr>
    <w:rPr>
      <w:rFonts w:asciiTheme="minorHAnsi" w:eastAsia="Times New Roman" w:hAnsiTheme="minorHAnsi" w:cstheme="minorBidi"/>
      <w:szCs w:val="22"/>
    </w:rPr>
  </w:style>
  <w:style w:type="character" w:customStyle="1" w:styleId="FontStyle31">
    <w:name w:val="Font Style31"/>
    <w:uiPriority w:val="99"/>
    <w:qFormat/>
    <w:rsid w:val="0017636C"/>
    <w:rPr>
      <w:rFonts w:ascii="Times New Roman" w:hAnsi="Times New Roman"/>
      <w:b/>
      <w:sz w:val="28"/>
    </w:rPr>
  </w:style>
  <w:style w:type="character" w:customStyle="1" w:styleId="342">
    <w:name w:val="Знак3 Знак Знак4"/>
    <w:uiPriority w:val="99"/>
    <w:qFormat/>
    <w:locked/>
    <w:rsid w:val="0017636C"/>
    <w:rPr>
      <w:rFonts w:ascii="Courier New" w:hAnsi="Courier New"/>
      <w:lang w:val="ru-RU" w:eastAsia="ru-RU"/>
    </w:rPr>
  </w:style>
  <w:style w:type="paragraph" w:customStyle="1" w:styleId="Style15">
    <w:name w:val="Style15"/>
    <w:basedOn w:val="a2"/>
    <w:uiPriority w:val="99"/>
    <w:qFormat/>
    <w:rsid w:val="0017636C"/>
    <w:pPr>
      <w:autoSpaceDE w:val="0"/>
      <w:autoSpaceDN w:val="0"/>
      <w:adjustRightInd w:val="0"/>
      <w:snapToGrid/>
      <w:spacing w:before="0" w:after="0" w:line="269" w:lineRule="exact"/>
    </w:pPr>
    <w:rPr>
      <w:rFonts w:eastAsia="Times New Roman"/>
      <w:szCs w:val="24"/>
    </w:rPr>
  </w:style>
  <w:style w:type="character" w:customStyle="1" w:styleId="FontStyle30">
    <w:name w:val="Font Style30"/>
    <w:uiPriority w:val="99"/>
    <w:qFormat/>
    <w:rsid w:val="0017636C"/>
    <w:rPr>
      <w:rFonts w:ascii="Times New Roman" w:hAnsi="Times New Roman"/>
      <w:sz w:val="22"/>
    </w:rPr>
  </w:style>
  <w:style w:type="paragraph" w:customStyle="1" w:styleId="Style32">
    <w:name w:val="Style32"/>
    <w:basedOn w:val="a2"/>
    <w:uiPriority w:val="99"/>
    <w:qFormat/>
    <w:rsid w:val="0017636C"/>
    <w:pPr>
      <w:autoSpaceDE w:val="0"/>
      <w:autoSpaceDN w:val="0"/>
      <w:adjustRightInd w:val="0"/>
      <w:snapToGrid/>
      <w:spacing w:before="0" w:after="0"/>
    </w:pPr>
    <w:rPr>
      <w:rFonts w:eastAsia="Times New Roman"/>
      <w:szCs w:val="24"/>
    </w:rPr>
  </w:style>
  <w:style w:type="paragraph" w:customStyle="1" w:styleId="Style40">
    <w:name w:val="Style40"/>
    <w:basedOn w:val="a2"/>
    <w:uiPriority w:val="99"/>
    <w:qFormat/>
    <w:rsid w:val="0017636C"/>
    <w:pPr>
      <w:autoSpaceDE w:val="0"/>
      <w:autoSpaceDN w:val="0"/>
      <w:adjustRightInd w:val="0"/>
      <w:snapToGrid/>
      <w:spacing w:before="0" w:after="0" w:line="480" w:lineRule="exact"/>
      <w:ind w:firstLine="773"/>
    </w:pPr>
    <w:rPr>
      <w:rFonts w:eastAsia="Times New Roman"/>
      <w:szCs w:val="24"/>
    </w:rPr>
  </w:style>
  <w:style w:type="paragraph" w:customStyle="1" w:styleId="Style45">
    <w:name w:val="Style45"/>
    <w:basedOn w:val="a2"/>
    <w:uiPriority w:val="99"/>
    <w:qFormat/>
    <w:rsid w:val="0017636C"/>
    <w:pPr>
      <w:autoSpaceDE w:val="0"/>
      <w:autoSpaceDN w:val="0"/>
      <w:adjustRightInd w:val="0"/>
      <w:snapToGrid/>
      <w:spacing w:before="0" w:after="0" w:line="480" w:lineRule="exact"/>
      <w:ind w:firstLine="691"/>
      <w:jc w:val="both"/>
    </w:pPr>
    <w:rPr>
      <w:rFonts w:eastAsia="Times New Roman"/>
      <w:szCs w:val="24"/>
    </w:rPr>
  </w:style>
  <w:style w:type="paragraph" w:customStyle="1" w:styleId="1ffffe">
    <w:name w:val="Заголовок 1ъ"/>
    <w:basedOn w:val="1f3"/>
    <w:uiPriority w:val="99"/>
    <w:qFormat/>
    <w:rsid w:val="0017636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17636C"/>
    <w:rPr>
      <w:rFonts w:ascii="Times New Roman" w:hAnsi="Times New Roman"/>
      <w:i/>
      <w:sz w:val="26"/>
    </w:rPr>
  </w:style>
  <w:style w:type="paragraph" w:customStyle="1" w:styleId="CharChar0">
    <w:name w:val="первый Char Char"/>
    <w:basedOn w:val="a2"/>
    <w:uiPriority w:val="99"/>
    <w:qFormat/>
    <w:rsid w:val="0017636C"/>
    <w:pPr>
      <w:widowControl/>
      <w:snapToGrid/>
      <w:spacing w:before="120" w:after="0" w:line="240" w:lineRule="exact"/>
      <w:ind w:firstLine="284"/>
      <w:jc w:val="both"/>
    </w:pPr>
    <w:rPr>
      <w:rFonts w:eastAsia="Times New Roman"/>
      <w:sz w:val="22"/>
      <w:szCs w:val="24"/>
    </w:rPr>
  </w:style>
  <w:style w:type="paragraph" w:customStyle="1" w:styleId="Char">
    <w:name w:val="первый Char"/>
    <w:basedOn w:val="a2"/>
    <w:uiPriority w:val="99"/>
    <w:qFormat/>
    <w:rsid w:val="0017636C"/>
    <w:pPr>
      <w:widowControl/>
      <w:snapToGrid/>
      <w:spacing w:before="120" w:after="0" w:line="240" w:lineRule="exact"/>
      <w:ind w:firstLine="284"/>
      <w:jc w:val="both"/>
    </w:pPr>
    <w:rPr>
      <w:rFonts w:eastAsia="Times New Roman"/>
      <w:sz w:val="22"/>
      <w:szCs w:val="24"/>
    </w:rPr>
  </w:style>
  <w:style w:type="character" w:customStyle="1" w:styleId="gray1">
    <w:name w:val="gray1"/>
    <w:uiPriority w:val="99"/>
    <w:qFormat/>
    <w:rsid w:val="0017636C"/>
    <w:rPr>
      <w:color w:val="808080"/>
    </w:rPr>
  </w:style>
  <w:style w:type="paragraph" w:customStyle="1" w:styleId="small">
    <w:name w:val="small"/>
    <w:basedOn w:val="a2"/>
    <w:uiPriority w:val="99"/>
    <w:qFormat/>
    <w:rsid w:val="0017636C"/>
    <w:pPr>
      <w:widowControl/>
      <w:snapToGrid/>
      <w:spacing w:beforeAutospacing="1" w:afterAutospacing="1"/>
    </w:pPr>
    <w:rPr>
      <w:rFonts w:ascii="Verdana" w:eastAsia="Times New Roman" w:hAnsi="Verdana"/>
      <w:sz w:val="15"/>
      <w:szCs w:val="15"/>
    </w:rPr>
  </w:style>
  <w:style w:type="character" w:customStyle="1" w:styleId="style161">
    <w:name w:val="style161"/>
    <w:uiPriority w:val="99"/>
    <w:qFormat/>
    <w:rsid w:val="0017636C"/>
    <w:rPr>
      <w:rFonts w:ascii="Verdana" w:hAnsi="Verdana"/>
      <w:sz w:val="24"/>
    </w:rPr>
  </w:style>
  <w:style w:type="paragraph" w:customStyle="1" w:styleId="affffffffa">
    <w:name w:val="Содержание"/>
    <w:basedOn w:val="a2"/>
    <w:uiPriority w:val="99"/>
    <w:qFormat/>
    <w:rsid w:val="0017636C"/>
    <w:pPr>
      <w:widowControl/>
      <w:snapToGrid/>
      <w:spacing w:before="0" w:after="0"/>
      <w:ind w:firstLine="454"/>
      <w:jc w:val="both"/>
    </w:pPr>
    <w:rPr>
      <w:rFonts w:eastAsia="Times New Roman"/>
      <w:szCs w:val="24"/>
    </w:rPr>
  </w:style>
  <w:style w:type="paragraph" w:customStyle="1" w:styleId="affffffffb">
    <w:name w:val="Модули"/>
    <w:basedOn w:val="a2"/>
    <w:uiPriority w:val="99"/>
    <w:qFormat/>
    <w:rsid w:val="0017636C"/>
    <w:pPr>
      <w:keepNext/>
      <w:widowControl/>
      <w:snapToGrid/>
      <w:spacing w:before="0" w:after="0"/>
    </w:pPr>
    <w:rPr>
      <w:rFonts w:eastAsia="Times New Roman"/>
      <w:b/>
      <w:bCs/>
      <w:szCs w:val="24"/>
    </w:rPr>
  </w:style>
  <w:style w:type="character" w:customStyle="1" w:styleId="description2">
    <w:name w:val="description2"/>
    <w:uiPriority w:val="99"/>
    <w:qFormat/>
    <w:rsid w:val="0017636C"/>
    <w:rPr>
      <w:color w:val="000000"/>
      <w:sz w:val="20"/>
    </w:rPr>
  </w:style>
  <w:style w:type="paragraph" w:customStyle="1" w:styleId="227">
    <w:name w:val="Îñíî´2íîé òåêñò 2"/>
    <w:basedOn w:val="a2"/>
    <w:uiPriority w:val="99"/>
    <w:qFormat/>
    <w:rsid w:val="0017636C"/>
    <w:pPr>
      <w:snapToGrid/>
      <w:spacing w:before="0" w:after="0"/>
      <w:ind w:firstLine="709"/>
      <w:jc w:val="both"/>
    </w:pPr>
    <w:rPr>
      <w:rFonts w:eastAsia="Times New Roman"/>
    </w:rPr>
  </w:style>
  <w:style w:type="paragraph" w:customStyle="1" w:styleId="Noeeu3">
    <w:name w:val="Noeeu3"/>
    <w:basedOn w:val="a2"/>
    <w:uiPriority w:val="99"/>
    <w:qFormat/>
    <w:rsid w:val="0017636C"/>
    <w:pPr>
      <w:snapToGrid/>
      <w:spacing w:before="0" w:after="0"/>
      <w:ind w:firstLine="284"/>
      <w:jc w:val="both"/>
    </w:pPr>
    <w:rPr>
      <w:rFonts w:eastAsia="Times New Roman"/>
      <w:sz w:val="20"/>
    </w:rPr>
  </w:style>
  <w:style w:type="character" w:customStyle="1" w:styleId="c17">
    <w:name w:val="c17"/>
    <w:basedOn w:val="a3"/>
    <w:uiPriority w:val="99"/>
    <w:qFormat/>
    <w:rsid w:val="0017636C"/>
    <w:rPr>
      <w:rFonts w:cs="Times New Roman"/>
    </w:rPr>
  </w:style>
  <w:style w:type="character" w:customStyle="1" w:styleId="searchhit">
    <w:name w:val="search_hit"/>
    <w:basedOn w:val="a3"/>
    <w:uiPriority w:val="99"/>
    <w:qFormat/>
    <w:rsid w:val="0017636C"/>
    <w:rPr>
      <w:rFonts w:cs="Times New Roman"/>
    </w:rPr>
  </w:style>
  <w:style w:type="paragraph" w:customStyle="1" w:styleId="a0">
    <w:name w:val="заголовок"/>
    <w:basedOn w:val="a2"/>
    <w:uiPriority w:val="99"/>
    <w:qFormat/>
    <w:rsid w:val="0017636C"/>
    <w:pPr>
      <w:widowControl/>
      <w:numPr>
        <w:numId w:val="6"/>
      </w:numPr>
      <w:snapToGrid/>
      <w:spacing w:before="0" w:after="0"/>
      <w:jc w:val="both"/>
    </w:pPr>
    <w:rPr>
      <w:rFonts w:eastAsia="Times New Roman"/>
      <w:b/>
      <w:szCs w:val="24"/>
    </w:rPr>
  </w:style>
  <w:style w:type="character" w:customStyle="1" w:styleId="FontStyle111">
    <w:name w:val="Font Style111"/>
    <w:uiPriority w:val="99"/>
    <w:qFormat/>
    <w:rsid w:val="0017636C"/>
    <w:rPr>
      <w:rFonts w:ascii="Century Schoolbook" w:hAnsi="Century Schoolbook"/>
      <w:sz w:val="18"/>
    </w:rPr>
  </w:style>
  <w:style w:type="character" w:customStyle="1" w:styleId="FontStyle136">
    <w:name w:val="Font Style136"/>
    <w:uiPriority w:val="99"/>
    <w:qFormat/>
    <w:rsid w:val="0017636C"/>
    <w:rPr>
      <w:rFonts w:ascii="Century Schoolbook" w:hAnsi="Century Schoolbook"/>
      <w:b/>
      <w:sz w:val="18"/>
    </w:rPr>
  </w:style>
  <w:style w:type="paragraph" w:customStyle="1" w:styleId="Style67">
    <w:name w:val="Style67"/>
    <w:basedOn w:val="a2"/>
    <w:uiPriority w:val="99"/>
    <w:qFormat/>
    <w:rsid w:val="0017636C"/>
    <w:pPr>
      <w:autoSpaceDE w:val="0"/>
      <w:autoSpaceDN w:val="0"/>
      <w:adjustRightInd w:val="0"/>
      <w:snapToGrid/>
      <w:spacing w:before="0" w:after="0"/>
    </w:pPr>
    <w:rPr>
      <w:rFonts w:ascii="Arial Black" w:eastAsia="Times New Roman" w:hAnsi="Arial Black"/>
      <w:szCs w:val="24"/>
    </w:rPr>
  </w:style>
  <w:style w:type="character" w:customStyle="1" w:styleId="rl">
    <w:name w:val="rl"/>
    <w:uiPriority w:val="99"/>
    <w:qFormat/>
    <w:rsid w:val="0017636C"/>
  </w:style>
  <w:style w:type="paragraph" w:customStyle="1" w:styleId="affffffffc">
    <w:name w:val="_Обычный"/>
    <w:basedOn w:val="a2"/>
    <w:uiPriority w:val="99"/>
    <w:qFormat/>
    <w:rsid w:val="0017636C"/>
    <w:pPr>
      <w:widowControl/>
      <w:snapToGrid/>
      <w:spacing w:before="0" w:after="0" w:line="360" w:lineRule="auto"/>
      <w:ind w:firstLine="709"/>
      <w:jc w:val="both"/>
    </w:pPr>
    <w:rPr>
      <w:rFonts w:eastAsia="Times New Roman"/>
      <w:szCs w:val="24"/>
    </w:rPr>
  </w:style>
  <w:style w:type="character" w:customStyle="1" w:styleId="NoBreak">
    <w:name w:val="_NoBreak"/>
    <w:uiPriority w:val="99"/>
    <w:qFormat/>
    <w:rsid w:val="0017636C"/>
  </w:style>
  <w:style w:type="paragraph" w:customStyle="1" w:styleId="1270">
    <w:name w:val="Стиль по ширине Первая строка:  127 см"/>
    <w:basedOn w:val="a2"/>
    <w:uiPriority w:val="99"/>
    <w:qFormat/>
    <w:rsid w:val="0017636C"/>
    <w:pPr>
      <w:widowControl/>
      <w:snapToGrid/>
      <w:spacing w:before="0" w:after="0" w:line="360" w:lineRule="auto"/>
      <w:ind w:firstLine="720"/>
      <w:jc w:val="both"/>
    </w:pPr>
    <w:rPr>
      <w:rFonts w:eastAsia="Times New Roman"/>
    </w:rPr>
  </w:style>
  <w:style w:type="character" w:customStyle="1" w:styleId="mymarkfind">
    <w:name w:val="my_mark_find"/>
    <w:basedOn w:val="a3"/>
    <w:uiPriority w:val="99"/>
    <w:qFormat/>
    <w:rsid w:val="0017636C"/>
    <w:rPr>
      <w:rFonts w:cs="Times New Roman"/>
    </w:rPr>
  </w:style>
  <w:style w:type="character" w:customStyle="1" w:styleId="hl">
    <w:name w:val="hl"/>
    <w:uiPriority w:val="99"/>
    <w:qFormat/>
    <w:rsid w:val="0017636C"/>
  </w:style>
  <w:style w:type="paragraph" w:customStyle="1" w:styleId="book">
    <w:name w:val="book"/>
    <w:basedOn w:val="a2"/>
    <w:uiPriority w:val="99"/>
    <w:qFormat/>
    <w:rsid w:val="0017636C"/>
    <w:pPr>
      <w:widowControl/>
      <w:snapToGrid/>
      <w:spacing w:before="0" w:after="0"/>
      <w:ind w:firstLine="450"/>
      <w:jc w:val="both"/>
    </w:pPr>
    <w:rPr>
      <w:rFonts w:eastAsia="Times New Roman"/>
      <w:szCs w:val="24"/>
    </w:rPr>
  </w:style>
  <w:style w:type="character" w:customStyle="1" w:styleId="Arial16">
    <w:name w:val="Стиль Arial 16 пт полужирный"/>
    <w:uiPriority w:val="99"/>
    <w:qFormat/>
    <w:rsid w:val="0017636C"/>
    <w:rPr>
      <w:rFonts w:ascii="Arial" w:hAnsi="Arial"/>
      <w:b/>
      <w:sz w:val="32"/>
    </w:rPr>
  </w:style>
  <w:style w:type="character" w:customStyle="1" w:styleId="b">
    <w:name w:val="b"/>
    <w:uiPriority w:val="99"/>
    <w:qFormat/>
    <w:rsid w:val="0017636C"/>
  </w:style>
  <w:style w:type="paragraph" w:customStyle="1" w:styleId="12a">
    <w:name w:val="стиль12"/>
    <w:basedOn w:val="a2"/>
    <w:uiPriority w:val="99"/>
    <w:qFormat/>
    <w:rsid w:val="0017636C"/>
    <w:pPr>
      <w:widowControl/>
      <w:snapToGrid/>
      <w:spacing w:beforeAutospacing="1" w:afterAutospacing="1"/>
    </w:pPr>
    <w:rPr>
      <w:rFonts w:ascii="Arial" w:eastAsia="Times New Roman" w:hAnsi="Arial" w:cs="Arial"/>
      <w:color w:val="676767"/>
      <w:sz w:val="20"/>
    </w:rPr>
  </w:style>
  <w:style w:type="character" w:customStyle="1" w:styleId="FontStyle61">
    <w:name w:val="Font Style61"/>
    <w:uiPriority w:val="99"/>
    <w:qFormat/>
    <w:rsid w:val="0017636C"/>
    <w:rPr>
      <w:rFonts w:ascii="MS Reference Sans Serif" w:hAnsi="MS Reference Sans Serif"/>
      <w:sz w:val="12"/>
    </w:rPr>
  </w:style>
  <w:style w:type="character" w:customStyle="1" w:styleId="FontStyle60">
    <w:name w:val="Font Style60"/>
    <w:uiPriority w:val="99"/>
    <w:qFormat/>
    <w:rsid w:val="0017636C"/>
    <w:rPr>
      <w:rFonts w:ascii="MS Reference Sans Serif" w:hAnsi="MS Reference Sans Serif"/>
      <w:sz w:val="16"/>
    </w:rPr>
  </w:style>
  <w:style w:type="paragraph" w:customStyle="1" w:styleId="Style101">
    <w:name w:val="Стиль Style10 + Черный"/>
    <w:basedOn w:val="a2"/>
    <w:next w:val="a2"/>
    <w:uiPriority w:val="99"/>
    <w:qFormat/>
    <w:rsid w:val="0017636C"/>
    <w:pPr>
      <w:widowControl/>
      <w:snapToGrid/>
      <w:spacing w:before="0" w:after="0"/>
    </w:pPr>
    <w:rPr>
      <w:rFonts w:eastAsia="Times New Roman"/>
      <w:color w:val="000000"/>
      <w:szCs w:val="24"/>
    </w:rPr>
  </w:style>
  <w:style w:type="paragraph" w:customStyle="1" w:styleId="Style1010">
    <w:name w:val="Стиль Style10 + Черный1"/>
    <w:basedOn w:val="a2"/>
    <w:next w:val="a2"/>
    <w:uiPriority w:val="99"/>
    <w:qFormat/>
    <w:rsid w:val="0017636C"/>
    <w:pPr>
      <w:widowControl/>
      <w:snapToGrid/>
      <w:spacing w:before="0" w:after="0"/>
    </w:pPr>
    <w:rPr>
      <w:rFonts w:eastAsia="Times New Roman"/>
      <w:color w:val="000000"/>
      <w:szCs w:val="24"/>
    </w:rPr>
  </w:style>
  <w:style w:type="character" w:customStyle="1" w:styleId="FontStyle79">
    <w:name w:val="Font Style79"/>
    <w:uiPriority w:val="99"/>
    <w:qFormat/>
    <w:rsid w:val="0017636C"/>
    <w:rPr>
      <w:rFonts w:ascii="MS Reference Sans Serif" w:hAnsi="MS Reference Sans Serif"/>
      <w:sz w:val="22"/>
    </w:rPr>
  </w:style>
  <w:style w:type="paragraph" w:customStyle="1" w:styleId="Style48">
    <w:name w:val="Style48"/>
    <w:basedOn w:val="a2"/>
    <w:uiPriority w:val="99"/>
    <w:qFormat/>
    <w:rsid w:val="0017636C"/>
    <w:pPr>
      <w:autoSpaceDE w:val="0"/>
      <w:autoSpaceDN w:val="0"/>
      <w:adjustRightInd w:val="0"/>
      <w:snapToGrid/>
      <w:spacing w:before="0" w:after="0"/>
    </w:pPr>
    <w:rPr>
      <w:rFonts w:eastAsia="Times New Roman"/>
      <w:szCs w:val="24"/>
    </w:rPr>
  </w:style>
  <w:style w:type="character" w:customStyle="1" w:styleId="WW8Num2z1">
    <w:name w:val="WW8Num2z1"/>
    <w:uiPriority w:val="99"/>
    <w:qFormat/>
    <w:rsid w:val="0017636C"/>
    <w:rPr>
      <w:rFonts w:ascii="Times New Roman" w:hAnsi="Times New Roman"/>
    </w:rPr>
  </w:style>
  <w:style w:type="paragraph" w:customStyle="1" w:styleId="Textbody0">
    <w:name w:val="Text body"/>
    <w:basedOn w:val="Standard"/>
    <w:uiPriority w:val="99"/>
    <w:qFormat/>
    <w:rsid w:val="0017636C"/>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17636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17636C"/>
    <w:pPr>
      <w:autoSpaceDE w:val="0"/>
      <w:autoSpaceDN w:val="0"/>
      <w:adjustRightInd w:val="0"/>
      <w:spacing w:line="240" w:lineRule="auto"/>
      <w:ind w:firstLine="340"/>
      <w:jc w:val="both"/>
    </w:pPr>
    <w:rPr>
      <w:rFonts w:ascii="TimesET" w:eastAsia="Calibri"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17636C"/>
    <w:rPr>
      <w:rFonts w:ascii="TimesET" w:eastAsia="Calibri" w:hAnsi="TimesET" w:cs="Times New Roman"/>
      <w:color w:val="000000"/>
      <w:sz w:val="19"/>
      <w:szCs w:val="20"/>
      <w:lang w:eastAsia="ru-RU"/>
    </w:rPr>
  </w:style>
  <w:style w:type="character" w:customStyle="1" w:styleId="331">
    <w:name w:val="Знак3 Знак Знак3"/>
    <w:uiPriority w:val="99"/>
    <w:qFormat/>
    <w:locked/>
    <w:rsid w:val="0017636C"/>
    <w:rPr>
      <w:rFonts w:ascii="Courier New" w:hAnsi="Courier New"/>
      <w:lang w:val="ru-RU" w:eastAsia="ru-RU"/>
    </w:rPr>
  </w:style>
  <w:style w:type="character" w:customStyle="1" w:styleId="WW8Num2z2">
    <w:name w:val="WW8Num2z2"/>
    <w:uiPriority w:val="99"/>
    <w:qFormat/>
    <w:rsid w:val="0017636C"/>
    <w:rPr>
      <w:rFonts w:ascii="Wingdings" w:hAnsi="Wingdings"/>
    </w:rPr>
  </w:style>
  <w:style w:type="character" w:customStyle="1" w:styleId="WW8Num3z2">
    <w:name w:val="WW8Num3z2"/>
    <w:uiPriority w:val="99"/>
    <w:qFormat/>
    <w:rsid w:val="0017636C"/>
    <w:rPr>
      <w:rFonts w:ascii="Wingdings" w:hAnsi="Wingdings"/>
    </w:rPr>
  </w:style>
  <w:style w:type="character" w:customStyle="1" w:styleId="WW8Num3z3">
    <w:name w:val="WW8Num3z3"/>
    <w:uiPriority w:val="99"/>
    <w:qFormat/>
    <w:rsid w:val="0017636C"/>
    <w:rPr>
      <w:rFonts w:ascii="Symbol" w:hAnsi="Symbol"/>
    </w:rPr>
  </w:style>
  <w:style w:type="character" w:customStyle="1" w:styleId="WW8Num12z1">
    <w:name w:val="WW8Num12z1"/>
    <w:uiPriority w:val="99"/>
    <w:qFormat/>
    <w:rsid w:val="0017636C"/>
    <w:rPr>
      <w:b/>
    </w:rPr>
  </w:style>
  <w:style w:type="character" w:customStyle="1" w:styleId="WW8Num12z5">
    <w:name w:val="WW8Num12z5"/>
    <w:uiPriority w:val="99"/>
    <w:qFormat/>
    <w:rsid w:val="0017636C"/>
  </w:style>
  <w:style w:type="character" w:customStyle="1" w:styleId="WW8Num12z6">
    <w:name w:val="WW8Num12z6"/>
    <w:uiPriority w:val="99"/>
    <w:qFormat/>
    <w:rsid w:val="0017636C"/>
  </w:style>
  <w:style w:type="character" w:customStyle="1" w:styleId="WW8Num12z7">
    <w:name w:val="WW8Num12z7"/>
    <w:uiPriority w:val="99"/>
    <w:qFormat/>
    <w:rsid w:val="0017636C"/>
  </w:style>
  <w:style w:type="character" w:customStyle="1" w:styleId="WW8Num12z8">
    <w:name w:val="WW8Num12z8"/>
    <w:uiPriority w:val="99"/>
    <w:qFormat/>
    <w:rsid w:val="0017636C"/>
  </w:style>
  <w:style w:type="character" w:customStyle="1" w:styleId="WW8Num17z2">
    <w:name w:val="WW8Num17z2"/>
    <w:uiPriority w:val="99"/>
    <w:qFormat/>
    <w:rsid w:val="0017636C"/>
  </w:style>
  <w:style w:type="character" w:customStyle="1" w:styleId="WW8Num17z3">
    <w:name w:val="WW8Num17z3"/>
    <w:uiPriority w:val="99"/>
    <w:qFormat/>
    <w:rsid w:val="0017636C"/>
  </w:style>
  <w:style w:type="character" w:customStyle="1" w:styleId="WW8Num17z4">
    <w:name w:val="WW8Num17z4"/>
    <w:uiPriority w:val="99"/>
    <w:qFormat/>
    <w:rsid w:val="0017636C"/>
  </w:style>
  <w:style w:type="character" w:customStyle="1" w:styleId="WW8Num17z5">
    <w:name w:val="WW8Num17z5"/>
    <w:uiPriority w:val="99"/>
    <w:qFormat/>
    <w:rsid w:val="0017636C"/>
  </w:style>
  <w:style w:type="character" w:customStyle="1" w:styleId="WW8Num17z6">
    <w:name w:val="WW8Num17z6"/>
    <w:uiPriority w:val="99"/>
    <w:qFormat/>
    <w:rsid w:val="0017636C"/>
  </w:style>
  <w:style w:type="character" w:customStyle="1" w:styleId="WW8Num17z7">
    <w:name w:val="WW8Num17z7"/>
    <w:uiPriority w:val="99"/>
    <w:qFormat/>
    <w:rsid w:val="0017636C"/>
  </w:style>
  <w:style w:type="character" w:customStyle="1" w:styleId="WW8Num17z8">
    <w:name w:val="WW8Num17z8"/>
    <w:uiPriority w:val="99"/>
    <w:qFormat/>
    <w:rsid w:val="0017636C"/>
  </w:style>
  <w:style w:type="character" w:customStyle="1" w:styleId="WW8Num20z0">
    <w:name w:val="WW8Num20z0"/>
    <w:uiPriority w:val="99"/>
    <w:qFormat/>
    <w:rsid w:val="0017636C"/>
  </w:style>
  <w:style w:type="character" w:customStyle="1" w:styleId="WW8Num21z0">
    <w:name w:val="WW8Num21z0"/>
    <w:uiPriority w:val="99"/>
    <w:qFormat/>
    <w:rsid w:val="0017636C"/>
  </w:style>
  <w:style w:type="character" w:customStyle="1" w:styleId="WW8Num21z1">
    <w:name w:val="WW8Num21z1"/>
    <w:uiPriority w:val="99"/>
    <w:qFormat/>
    <w:rsid w:val="0017636C"/>
  </w:style>
  <w:style w:type="character" w:customStyle="1" w:styleId="WW8Num21z2">
    <w:name w:val="WW8Num21z2"/>
    <w:uiPriority w:val="99"/>
    <w:qFormat/>
    <w:rsid w:val="0017636C"/>
  </w:style>
  <w:style w:type="character" w:customStyle="1" w:styleId="WW8Num21z3">
    <w:name w:val="WW8Num21z3"/>
    <w:uiPriority w:val="99"/>
    <w:qFormat/>
    <w:rsid w:val="0017636C"/>
  </w:style>
  <w:style w:type="character" w:customStyle="1" w:styleId="WW8Num21z4">
    <w:name w:val="WW8Num21z4"/>
    <w:uiPriority w:val="99"/>
    <w:qFormat/>
    <w:rsid w:val="0017636C"/>
  </w:style>
  <w:style w:type="character" w:customStyle="1" w:styleId="WW8Num21z5">
    <w:name w:val="WW8Num21z5"/>
    <w:uiPriority w:val="99"/>
    <w:qFormat/>
    <w:rsid w:val="0017636C"/>
  </w:style>
  <w:style w:type="character" w:customStyle="1" w:styleId="WW8Num21z6">
    <w:name w:val="WW8Num21z6"/>
    <w:uiPriority w:val="99"/>
    <w:qFormat/>
    <w:rsid w:val="0017636C"/>
  </w:style>
  <w:style w:type="character" w:customStyle="1" w:styleId="WW8Num21z7">
    <w:name w:val="WW8Num21z7"/>
    <w:uiPriority w:val="99"/>
    <w:qFormat/>
    <w:rsid w:val="0017636C"/>
  </w:style>
  <w:style w:type="character" w:customStyle="1" w:styleId="WW8Num21z8">
    <w:name w:val="WW8Num21z8"/>
    <w:uiPriority w:val="99"/>
    <w:qFormat/>
    <w:rsid w:val="0017636C"/>
  </w:style>
  <w:style w:type="character" w:customStyle="1" w:styleId="WW8Num22z0">
    <w:name w:val="WW8Num22z0"/>
    <w:uiPriority w:val="99"/>
    <w:qFormat/>
    <w:rsid w:val="0017636C"/>
    <w:rPr>
      <w:rFonts w:ascii="Symbol" w:hAnsi="Symbol"/>
    </w:rPr>
  </w:style>
  <w:style w:type="character" w:customStyle="1" w:styleId="WW8Num22z1">
    <w:name w:val="WW8Num22z1"/>
    <w:uiPriority w:val="99"/>
    <w:qFormat/>
    <w:rsid w:val="0017636C"/>
    <w:rPr>
      <w:rFonts w:ascii="Courier New" w:hAnsi="Courier New"/>
    </w:rPr>
  </w:style>
  <w:style w:type="character" w:customStyle="1" w:styleId="WW8Num22z2">
    <w:name w:val="WW8Num22z2"/>
    <w:uiPriority w:val="99"/>
    <w:qFormat/>
    <w:rsid w:val="0017636C"/>
    <w:rPr>
      <w:rFonts w:ascii="Wingdings" w:hAnsi="Wingdings"/>
    </w:rPr>
  </w:style>
  <w:style w:type="character" w:customStyle="1" w:styleId="WW8Num23z0">
    <w:name w:val="WW8Num23z0"/>
    <w:uiPriority w:val="99"/>
    <w:qFormat/>
    <w:rsid w:val="0017636C"/>
  </w:style>
  <w:style w:type="character" w:customStyle="1" w:styleId="WW8Num23z1">
    <w:name w:val="WW8Num23z1"/>
    <w:uiPriority w:val="99"/>
    <w:qFormat/>
    <w:rsid w:val="0017636C"/>
  </w:style>
  <w:style w:type="character" w:customStyle="1" w:styleId="WW8Num23z2">
    <w:name w:val="WW8Num23z2"/>
    <w:uiPriority w:val="99"/>
    <w:qFormat/>
    <w:rsid w:val="0017636C"/>
  </w:style>
  <w:style w:type="character" w:customStyle="1" w:styleId="WW8Num23z3">
    <w:name w:val="WW8Num23z3"/>
    <w:uiPriority w:val="99"/>
    <w:qFormat/>
    <w:rsid w:val="0017636C"/>
  </w:style>
  <w:style w:type="character" w:customStyle="1" w:styleId="WW8Num23z4">
    <w:name w:val="WW8Num23z4"/>
    <w:uiPriority w:val="99"/>
    <w:qFormat/>
    <w:rsid w:val="0017636C"/>
  </w:style>
  <w:style w:type="character" w:customStyle="1" w:styleId="WW8Num23z5">
    <w:name w:val="WW8Num23z5"/>
    <w:uiPriority w:val="99"/>
    <w:qFormat/>
    <w:rsid w:val="0017636C"/>
  </w:style>
  <w:style w:type="character" w:customStyle="1" w:styleId="WW8Num23z6">
    <w:name w:val="WW8Num23z6"/>
    <w:uiPriority w:val="99"/>
    <w:qFormat/>
    <w:rsid w:val="0017636C"/>
  </w:style>
  <w:style w:type="character" w:customStyle="1" w:styleId="WW8Num23z7">
    <w:name w:val="WW8Num23z7"/>
    <w:uiPriority w:val="99"/>
    <w:qFormat/>
    <w:rsid w:val="0017636C"/>
  </w:style>
  <w:style w:type="character" w:customStyle="1" w:styleId="WW8Num23z8">
    <w:name w:val="WW8Num23z8"/>
    <w:uiPriority w:val="99"/>
    <w:qFormat/>
    <w:rsid w:val="0017636C"/>
  </w:style>
  <w:style w:type="character" w:customStyle="1" w:styleId="WW8Num24z0">
    <w:name w:val="WW8Num24z0"/>
    <w:uiPriority w:val="99"/>
    <w:qFormat/>
    <w:rsid w:val="0017636C"/>
    <w:rPr>
      <w:rFonts w:ascii="Symbol" w:hAnsi="Symbol"/>
      <w:sz w:val="24"/>
    </w:rPr>
  </w:style>
  <w:style w:type="character" w:customStyle="1" w:styleId="WW8Num24z1">
    <w:name w:val="WW8Num24z1"/>
    <w:uiPriority w:val="99"/>
    <w:qFormat/>
    <w:rsid w:val="0017636C"/>
    <w:rPr>
      <w:rFonts w:ascii="Courier New" w:hAnsi="Courier New"/>
    </w:rPr>
  </w:style>
  <w:style w:type="character" w:customStyle="1" w:styleId="WW8Num24z2">
    <w:name w:val="WW8Num24z2"/>
    <w:uiPriority w:val="99"/>
    <w:qFormat/>
    <w:rsid w:val="0017636C"/>
    <w:rPr>
      <w:rFonts w:ascii="Wingdings" w:hAnsi="Wingdings"/>
    </w:rPr>
  </w:style>
  <w:style w:type="character" w:customStyle="1" w:styleId="WW8Num24z3">
    <w:name w:val="WW8Num24z3"/>
    <w:uiPriority w:val="99"/>
    <w:qFormat/>
    <w:rsid w:val="0017636C"/>
    <w:rPr>
      <w:rFonts w:ascii="Symbol" w:hAnsi="Symbol"/>
    </w:rPr>
  </w:style>
  <w:style w:type="character" w:customStyle="1" w:styleId="WW8Num25z0">
    <w:name w:val="WW8Num25z0"/>
    <w:uiPriority w:val="99"/>
    <w:qFormat/>
    <w:rsid w:val="0017636C"/>
    <w:rPr>
      <w:rFonts w:ascii="Symbol" w:hAnsi="Symbol"/>
      <w:color w:val="auto"/>
    </w:rPr>
  </w:style>
  <w:style w:type="character" w:customStyle="1" w:styleId="WW8Num25z1">
    <w:name w:val="WW8Num25z1"/>
    <w:uiPriority w:val="99"/>
    <w:qFormat/>
    <w:rsid w:val="0017636C"/>
    <w:rPr>
      <w:rFonts w:ascii="Courier New" w:hAnsi="Courier New"/>
    </w:rPr>
  </w:style>
  <w:style w:type="character" w:customStyle="1" w:styleId="WW8Num25z2">
    <w:name w:val="WW8Num25z2"/>
    <w:uiPriority w:val="99"/>
    <w:qFormat/>
    <w:rsid w:val="0017636C"/>
    <w:rPr>
      <w:rFonts w:ascii="Wingdings" w:hAnsi="Wingdings"/>
    </w:rPr>
  </w:style>
  <w:style w:type="character" w:customStyle="1" w:styleId="WW8Num25z3">
    <w:name w:val="WW8Num25z3"/>
    <w:uiPriority w:val="99"/>
    <w:qFormat/>
    <w:rsid w:val="0017636C"/>
    <w:rPr>
      <w:rFonts w:ascii="Symbol" w:hAnsi="Symbol"/>
    </w:rPr>
  </w:style>
  <w:style w:type="character" w:customStyle="1" w:styleId="WW8Num26z0">
    <w:name w:val="WW8Num26z0"/>
    <w:uiPriority w:val="99"/>
    <w:qFormat/>
    <w:rsid w:val="0017636C"/>
    <w:rPr>
      <w:rFonts w:ascii="Symbol" w:hAnsi="Symbol"/>
    </w:rPr>
  </w:style>
  <w:style w:type="character" w:customStyle="1" w:styleId="WW8Num26z1">
    <w:name w:val="WW8Num26z1"/>
    <w:uiPriority w:val="99"/>
    <w:qFormat/>
    <w:rsid w:val="0017636C"/>
    <w:rPr>
      <w:rFonts w:ascii="Courier New" w:hAnsi="Courier New"/>
    </w:rPr>
  </w:style>
  <w:style w:type="character" w:customStyle="1" w:styleId="WW8Num26z2">
    <w:name w:val="WW8Num26z2"/>
    <w:uiPriority w:val="99"/>
    <w:qFormat/>
    <w:rsid w:val="0017636C"/>
    <w:rPr>
      <w:rFonts w:ascii="Wingdings" w:hAnsi="Wingdings"/>
    </w:rPr>
  </w:style>
  <w:style w:type="character" w:customStyle="1" w:styleId="WW8Num27z0">
    <w:name w:val="WW8Num27z0"/>
    <w:uiPriority w:val="99"/>
    <w:qFormat/>
    <w:rsid w:val="0017636C"/>
  </w:style>
  <w:style w:type="character" w:customStyle="1" w:styleId="WW8Num27z1">
    <w:name w:val="WW8Num27z1"/>
    <w:uiPriority w:val="99"/>
    <w:qFormat/>
    <w:rsid w:val="0017636C"/>
  </w:style>
  <w:style w:type="character" w:customStyle="1" w:styleId="WW8Num27z2">
    <w:name w:val="WW8Num27z2"/>
    <w:uiPriority w:val="99"/>
    <w:qFormat/>
    <w:rsid w:val="0017636C"/>
  </w:style>
  <w:style w:type="character" w:customStyle="1" w:styleId="WW8Num27z3">
    <w:name w:val="WW8Num27z3"/>
    <w:uiPriority w:val="99"/>
    <w:qFormat/>
    <w:rsid w:val="0017636C"/>
  </w:style>
  <w:style w:type="character" w:customStyle="1" w:styleId="WW8Num27z4">
    <w:name w:val="WW8Num27z4"/>
    <w:uiPriority w:val="99"/>
    <w:qFormat/>
    <w:rsid w:val="0017636C"/>
  </w:style>
  <w:style w:type="character" w:customStyle="1" w:styleId="WW8Num27z5">
    <w:name w:val="WW8Num27z5"/>
    <w:uiPriority w:val="99"/>
    <w:qFormat/>
    <w:rsid w:val="0017636C"/>
  </w:style>
  <w:style w:type="character" w:customStyle="1" w:styleId="WW8Num27z6">
    <w:name w:val="WW8Num27z6"/>
    <w:uiPriority w:val="99"/>
    <w:qFormat/>
    <w:rsid w:val="0017636C"/>
  </w:style>
  <w:style w:type="character" w:customStyle="1" w:styleId="WW8Num27z7">
    <w:name w:val="WW8Num27z7"/>
    <w:uiPriority w:val="99"/>
    <w:qFormat/>
    <w:rsid w:val="0017636C"/>
  </w:style>
  <w:style w:type="character" w:customStyle="1" w:styleId="WW8Num27z8">
    <w:name w:val="WW8Num27z8"/>
    <w:uiPriority w:val="99"/>
    <w:qFormat/>
    <w:rsid w:val="0017636C"/>
  </w:style>
  <w:style w:type="character" w:customStyle="1" w:styleId="WW8Num28z0">
    <w:name w:val="WW8Num28z0"/>
    <w:uiPriority w:val="99"/>
    <w:qFormat/>
    <w:rsid w:val="0017636C"/>
  </w:style>
  <w:style w:type="character" w:customStyle="1" w:styleId="WW8Num28z1">
    <w:name w:val="WW8Num28z1"/>
    <w:uiPriority w:val="99"/>
    <w:qFormat/>
    <w:rsid w:val="0017636C"/>
    <w:rPr>
      <w:rFonts w:ascii="Symbol" w:hAnsi="Symbol"/>
      <w:sz w:val="24"/>
    </w:rPr>
  </w:style>
  <w:style w:type="character" w:customStyle="1" w:styleId="WW8Num28z2">
    <w:name w:val="WW8Num28z2"/>
    <w:uiPriority w:val="99"/>
    <w:qFormat/>
    <w:rsid w:val="0017636C"/>
  </w:style>
  <w:style w:type="character" w:customStyle="1" w:styleId="WW8Num28z3">
    <w:name w:val="WW8Num28z3"/>
    <w:uiPriority w:val="99"/>
    <w:qFormat/>
    <w:rsid w:val="0017636C"/>
  </w:style>
  <w:style w:type="character" w:customStyle="1" w:styleId="WW8Num28z4">
    <w:name w:val="WW8Num28z4"/>
    <w:uiPriority w:val="99"/>
    <w:qFormat/>
    <w:rsid w:val="0017636C"/>
  </w:style>
  <w:style w:type="character" w:customStyle="1" w:styleId="WW8Num28z5">
    <w:name w:val="WW8Num28z5"/>
    <w:uiPriority w:val="99"/>
    <w:qFormat/>
    <w:rsid w:val="0017636C"/>
  </w:style>
  <w:style w:type="character" w:customStyle="1" w:styleId="WW8Num28z6">
    <w:name w:val="WW8Num28z6"/>
    <w:uiPriority w:val="99"/>
    <w:qFormat/>
    <w:rsid w:val="0017636C"/>
  </w:style>
  <w:style w:type="character" w:customStyle="1" w:styleId="WW8Num28z7">
    <w:name w:val="WW8Num28z7"/>
    <w:uiPriority w:val="99"/>
    <w:qFormat/>
    <w:rsid w:val="0017636C"/>
  </w:style>
  <w:style w:type="character" w:customStyle="1" w:styleId="WW8Num28z8">
    <w:name w:val="WW8Num28z8"/>
    <w:uiPriority w:val="99"/>
    <w:qFormat/>
    <w:rsid w:val="0017636C"/>
  </w:style>
  <w:style w:type="character" w:customStyle="1" w:styleId="WW8Num29z0">
    <w:name w:val="WW8Num29z0"/>
    <w:uiPriority w:val="99"/>
    <w:qFormat/>
    <w:rsid w:val="0017636C"/>
  </w:style>
  <w:style w:type="character" w:customStyle="1" w:styleId="WW8Num29z1">
    <w:name w:val="WW8Num29z1"/>
    <w:uiPriority w:val="99"/>
    <w:qFormat/>
    <w:rsid w:val="0017636C"/>
  </w:style>
  <w:style w:type="character" w:customStyle="1" w:styleId="WW8Num29z2">
    <w:name w:val="WW8Num29z2"/>
    <w:uiPriority w:val="99"/>
    <w:qFormat/>
    <w:rsid w:val="0017636C"/>
  </w:style>
  <w:style w:type="character" w:customStyle="1" w:styleId="WW8Num29z3">
    <w:name w:val="WW8Num29z3"/>
    <w:uiPriority w:val="99"/>
    <w:qFormat/>
    <w:rsid w:val="0017636C"/>
  </w:style>
  <w:style w:type="character" w:customStyle="1" w:styleId="WW8Num29z4">
    <w:name w:val="WW8Num29z4"/>
    <w:uiPriority w:val="99"/>
    <w:qFormat/>
    <w:rsid w:val="0017636C"/>
  </w:style>
  <w:style w:type="character" w:customStyle="1" w:styleId="WW8Num29z5">
    <w:name w:val="WW8Num29z5"/>
    <w:uiPriority w:val="99"/>
    <w:qFormat/>
    <w:rsid w:val="0017636C"/>
  </w:style>
  <w:style w:type="character" w:customStyle="1" w:styleId="WW8Num29z6">
    <w:name w:val="WW8Num29z6"/>
    <w:uiPriority w:val="99"/>
    <w:qFormat/>
    <w:rsid w:val="0017636C"/>
  </w:style>
  <w:style w:type="character" w:customStyle="1" w:styleId="WW8Num29z7">
    <w:name w:val="WW8Num29z7"/>
    <w:uiPriority w:val="99"/>
    <w:qFormat/>
    <w:rsid w:val="0017636C"/>
  </w:style>
  <w:style w:type="character" w:customStyle="1" w:styleId="WW8Num29z8">
    <w:name w:val="WW8Num29z8"/>
    <w:uiPriority w:val="99"/>
    <w:qFormat/>
    <w:rsid w:val="0017636C"/>
  </w:style>
  <w:style w:type="character" w:customStyle="1" w:styleId="WW8Num30z0">
    <w:name w:val="WW8Num30z0"/>
    <w:uiPriority w:val="99"/>
    <w:qFormat/>
    <w:rsid w:val="0017636C"/>
    <w:rPr>
      <w:rFonts w:ascii="Wingdings" w:hAnsi="Wingdings"/>
    </w:rPr>
  </w:style>
  <w:style w:type="character" w:customStyle="1" w:styleId="WW8Num30z1">
    <w:name w:val="WW8Num30z1"/>
    <w:uiPriority w:val="99"/>
    <w:qFormat/>
    <w:rsid w:val="0017636C"/>
    <w:rPr>
      <w:rFonts w:ascii="Courier New" w:hAnsi="Courier New"/>
    </w:rPr>
  </w:style>
  <w:style w:type="character" w:customStyle="1" w:styleId="WW8Num30z3">
    <w:name w:val="WW8Num30z3"/>
    <w:uiPriority w:val="99"/>
    <w:qFormat/>
    <w:rsid w:val="0017636C"/>
    <w:rPr>
      <w:rFonts w:ascii="Symbol" w:hAnsi="Symbol"/>
    </w:rPr>
  </w:style>
  <w:style w:type="character" w:customStyle="1" w:styleId="WW8Num31z0">
    <w:name w:val="WW8Num31z0"/>
    <w:uiPriority w:val="99"/>
    <w:qFormat/>
    <w:rsid w:val="0017636C"/>
    <w:rPr>
      <w:rFonts w:ascii="Wingdings" w:hAnsi="Wingdings"/>
    </w:rPr>
  </w:style>
  <w:style w:type="character" w:customStyle="1" w:styleId="WW8Num31z1">
    <w:name w:val="WW8Num31z1"/>
    <w:uiPriority w:val="99"/>
    <w:qFormat/>
    <w:rsid w:val="0017636C"/>
    <w:rPr>
      <w:rFonts w:ascii="Courier New" w:hAnsi="Courier New"/>
    </w:rPr>
  </w:style>
  <w:style w:type="character" w:customStyle="1" w:styleId="WW8Num31z3">
    <w:name w:val="WW8Num31z3"/>
    <w:uiPriority w:val="99"/>
    <w:qFormat/>
    <w:rsid w:val="0017636C"/>
    <w:rPr>
      <w:rFonts w:ascii="Symbol" w:hAnsi="Symbol"/>
    </w:rPr>
  </w:style>
  <w:style w:type="character" w:customStyle="1" w:styleId="WW8Num32z0">
    <w:name w:val="WW8Num32z0"/>
    <w:uiPriority w:val="99"/>
    <w:qFormat/>
    <w:rsid w:val="0017636C"/>
  </w:style>
  <w:style w:type="character" w:customStyle="1" w:styleId="WW8Num32z1">
    <w:name w:val="WW8Num32z1"/>
    <w:uiPriority w:val="99"/>
    <w:qFormat/>
    <w:rsid w:val="0017636C"/>
    <w:rPr>
      <w:rFonts w:ascii="Courier New" w:hAnsi="Courier New"/>
    </w:rPr>
  </w:style>
  <w:style w:type="character" w:customStyle="1" w:styleId="WW8Num32z2">
    <w:name w:val="WW8Num32z2"/>
    <w:uiPriority w:val="99"/>
    <w:qFormat/>
    <w:rsid w:val="0017636C"/>
    <w:rPr>
      <w:rFonts w:ascii="Wingdings" w:hAnsi="Wingdings"/>
    </w:rPr>
  </w:style>
  <w:style w:type="character" w:customStyle="1" w:styleId="WW8Num32z3">
    <w:name w:val="WW8Num32z3"/>
    <w:uiPriority w:val="99"/>
    <w:qFormat/>
    <w:rsid w:val="0017636C"/>
    <w:rPr>
      <w:rFonts w:ascii="Symbol" w:hAnsi="Symbol"/>
    </w:rPr>
  </w:style>
  <w:style w:type="paragraph" w:customStyle="1" w:styleId="affffffffd">
    <w:name w:val="Содержимое врезки"/>
    <w:basedOn w:val="a2"/>
    <w:uiPriority w:val="99"/>
    <w:qFormat/>
    <w:rsid w:val="0017636C"/>
    <w:pPr>
      <w:widowControl/>
      <w:suppressAutoHyphens/>
      <w:snapToGrid/>
      <w:spacing w:before="0" w:after="0"/>
    </w:pPr>
    <w:rPr>
      <w:rFonts w:eastAsia="Times New Roman"/>
      <w:szCs w:val="24"/>
      <w:lang w:eastAsia="zh-CN"/>
    </w:rPr>
  </w:style>
  <w:style w:type="paragraph" w:customStyle="1" w:styleId="text1">
    <w:name w:val="text1"/>
    <w:basedOn w:val="a2"/>
    <w:uiPriority w:val="99"/>
    <w:qFormat/>
    <w:rsid w:val="0017636C"/>
    <w:pPr>
      <w:widowControl/>
      <w:snapToGrid/>
      <w:spacing w:before="0" w:after="300"/>
    </w:pPr>
    <w:rPr>
      <w:rFonts w:eastAsia="Times New Roman"/>
      <w:szCs w:val="24"/>
    </w:rPr>
  </w:style>
  <w:style w:type="character" w:customStyle="1" w:styleId="FontStyle310">
    <w:name w:val="Font Style310"/>
    <w:uiPriority w:val="99"/>
    <w:qFormat/>
    <w:rsid w:val="0017636C"/>
    <w:rPr>
      <w:rFonts w:ascii="Times New Roman" w:hAnsi="Times New Roman"/>
      <w:sz w:val="18"/>
    </w:rPr>
  </w:style>
  <w:style w:type="paragraph" w:customStyle="1" w:styleId="2121">
    <w:name w:val="Стиль Заголовок 2 + 12 пт"/>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bCs/>
      <w:kern w:val="32"/>
      <w:sz w:val="24"/>
      <w:szCs w:val="32"/>
    </w:rPr>
  </w:style>
  <w:style w:type="paragraph" w:customStyle="1" w:styleId="affffffffe">
    <w:name w:val="Базовый"/>
    <w:uiPriority w:val="99"/>
    <w:qFormat/>
    <w:rsid w:val="0017636C"/>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17636C"/>
    <w:rPr>
      <w:color w:val="0000FF"/>
      <w:u w:val="single"/>
    </w:rPr>
  </w:style>
  <w:style w:type="character" w:customStyle="1" w:styleId="textmaincenter">
    <w:name w:val="textmain_center"/>
    <w:basedOn w:val="a3"/>
    <w:uiPriority w:val="99"/>
    <w:qFormat/>
    <w:rsid w:val="0017636C"/>
    <w:rPr>
      <w:rFonts w:cs="Times New Roman"/>
    </w:rPr>
  </w:style>
  <w:style w:type="character" w:customStyle="1" w:styleId="WW8Num2z3">
    <w:name w:val="WW8Num2z3"/>
    <w:uiPriority w:val="99"/>
    <w:qFormat/>
    <w:rsid w:val="0017636C"/>
  </w:style>
  <w:style w:type="character" w:customStyle="1" w:styleId="WW8Num2z4">
    <w:name w:val="WW8Num2z4"/>
    <w:uiPriority w:val="99"/>
    <w:qFormat/>
    <w:rsid w:val="0017636C"/>
  </w:style>
  <w:style w:type="character" w:customStyle="1" w:styleId="WW8Num2z5">
    <w:name w:val="WW8Num2z5"/>
    <w:uiPriority w:val="99"/>
    <w:qFormat/>
    <w:rsid w:val="0017636C"/>
  </w:style>
  <w:style w:type="character" w:customStyle="1" w:styleId="WW8Num2z6">
    <w:name w:val="WW8Num2z6"/>
    <w:uiPriority w:val="99"/>
    <w:qFormat/>
    <w:rsid w:val="0017636C"/>
  </w:style>
  <w:style w:type="character" w:customStyle="1" w:styleId="WW8Num2z7">
    <w:name w:val="WW8Num2z7"/>
    <w:uiPriority w:val="99"/>
    <w:qFormat/>
    <w:rsid w:val="0017636C"/>
  </w:style>
  <w:style w:type="character" w:customStyle="1" w:styleId="WW8Num2z8">
    <w:name w:val="WW8Num2z8"/>
    <w:uiPriority w:val="99"/>
    <w:qFormat/>
    <w:rsid w:val="0017636C"/>
  </w:style>
  <w:style w:type="character" w:customStyle="1" w:styleId="WW8Num3z4">
    <w:name w:val="WW8Num3z4"/>
    <w:uiPriority w:val="99"/>
    <w:qFormat/>
    <w:rsid w:val="0017636C"/>
  </w:style>
  <w:style w:type="character" w:customStyle="1" w:styleId="WW8Num3z5">
    <w:name w:val="WW8Num3z5"/>
    <w:uiPriority w:val="99"/>
    <w:qFormat/>
    <w:rsid w:val="0017636C"/>
  </w:style>
  <w:style w:type="character" w:customStyle="1" w:styleId="WW8Num3z6">
    <w:name w:val="WW8Num3z6"/>
    <w:uiPriority w:val="99"/>
    <w:qFormat/>
    <w:rsid w:val="0017636C"/>
  </w:style>
  <w:style w:type="character" w:customStyle="1" w:styleId="WW8Num3z7">
    <w:name w:val="WW8Num3z7"/>
    <w:uiPriority w:val="99"/>
    <w:qFormat/>
    <w:rsid w:val="0017636C"/>
  </w:style>
  <w:style w:type="character" w:customStyle="1" w:styleId="WW8Num3z8">
    <w:name w:val="WW8Num3z8"/>
    <w:uiPriority w:val="99"/>
    <w:qFormat/>
    <w:rsid w:val="0017636C"/>
  </w:style>
  <w:style w:type="paragraph" w:customStyle="1" w:styleId="LO-Normal">
    <w:name w:val="LO-Normal"/>
    <w:uiPriority w:val="99"/>
    <w:qFormat/>
    <w:rsid w:val="0017636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uiPriority w:val="99"/>
    <w:qFormat/>
    <w:rsid w:val="0017636C"/>
    <w:rPr>
      <w:rFonts w:ascii="Times New Roman" w:hAnsi="Times New Roman"/>
      <w:sz w:val="24"/>
    </w:rPr>
  </w:style>
  <w:style w:type="paragraph" w:customStyle="1" w:styleId="afffffffff0">
    <w:name w:val="Стиль Основной текст"/>
    <w:basedOn w:val="a2"/>
    <w:uiPriority w:val="99"/>
    <w:qFormat/>
    <w:rsid w:val="0017636C"/>
    <w:pPr>
      <w:widowControl/>
      <w:snapToGrid/>
      <w:spacing w:before="0" w:after="0"/>
    </w:pPr>
    <w:rPr>
      <w:rFonts w:eastAsia="Times New Roman"/>
    </w:rPr>
  </w:style>
  <w:style w:type="paragraph" w:customStyle="1" w:styleId="afffffffff1">
    <w:name w:val="Основа"/>
    <w:basedOn w:val="a2"/>
    <w:uiPriority w:val="99"/>
    <w:qFormat/>
    <w:rsid w:val="0017636C"/>
    <w:pPr>
      <w:widowControl/>
      <w:snapToGrid/>
      <w:spacing w:before="0" w:after="0"/>
      <w:ind w:firstLine="709"/>
      <w:jc w:val="both"/>
    </w:pPr>
    <w:rPr>
      <w:rFonts w:ascii="Verdana" w:eastAsia="Times New Roman" w:hAnsi="Verdana"/>
      <w:bCs/>
      <w:sz w:val="20"/>
    </w:rPr>
  </w:style>
  <w:style w:type="paragraph" w:customStyle="1" w:styleId="1271">
    <w:name w:val="Стиль По ширине Первая строка:  127 см Междустр.интервал:  полут..."/>
    <w:basedOn w:val="a2"/>
    <w:uiPriority w:val="99"/>
    <w:qFormat/>
    <w:rsid w:val="0017636C"/>
    <w:pPr>
      <w:widowControl/>
      <w:snapToGrid/>
      <w:spacing w:before="0" w:after="0" w:line="360" w:lineRule="auto"/>
    </w:pPr>
    <w:rPr>
      <w:rFonts w:eastAsia="Times New Roman"/>
    </w:rPr>
  </w:style>
  <w:style w:type="paragraph" w:customStyle="1" w:styleId="21f0">
    <w:name w:val="Красная строка 21"/>
    <w:basedOn w:val="aff8"/>
    <w:uiPriority w:val="99"/>
    <w:qFormat/>
    <w:rsid w:val="0017636C"/>
    <w:pPr>
      <w:suppressAutoHyphens/>
      <w:snapToGrid/>
      <w:spacing w:before="0"/>
      <w:ind w:firstLine="210"/>
    </w:pPr>
    <w:rPr>
      <w:rFonts w:ascii="Arial" w:eastAsia="MS PMincho" w:hAnsi="Arial" w:cs="Mangal"/>
      <w:b/>
      <w:bCs/>
      <w:kern w:val="1"/>
      <w:sz w:val="32"/>
      <w:szCs w:val="32"/>
      <w:lang w:val="en-US" w:eastAsia="hi-IN" w:bidi="hi-IN"/>
    </w:rPr>
  </w:style>
  <w:style w:type="paragraph" w:customStyle="1" w:styleId="09">
    <w:name w:val="Стиль Междустр.интервал:  множитель 09 ин"/>
    <w:basedOn w:val="a2"/>
    <w:uiPriority w:val="99"/>
    <w:qFormat/>
    <w:rsid w:val="0017636C"/>
    <w:pPr>
      <w:widowControl/>
      <w:snapToGrid/>
      <w:spacing w:before="0" w:after="0"/>
    </w:pPr>
    <w:rPr>
      <w:rFonts w:eastAsia="Times New Roman"/>
    </w:rPr>
  </w:style>
  <w:style w:type="character" w:customStyle="1" w:styleId="butback1">
    <w:name w:val="butback1"/>
    <w:uiPriority w:val="99"/>
    <w:qFormat/>
    <w:rsid w:val="0017636C"/>
    <w:rPr>
      <w:color w:val="666666"/>
    </w:rPr>
  </w:style>
  <w:style w:type="character" w:customStyle="1" w:styleId="FontStyle95">
    <w:name w:val="Font Style95"/>
    <w:uiPriority w:val="99"/>
    <w:qFormat/>
    <w:rsid w:val="0017636C"/>
    <w:rPr>
      <w:rFonts w:ascii="Times New Roman" w:hAnsi="Times New Roman"/>
      <w:sz w:val="22"/>
    </w:rPr>
  </w:style>
  <w:style w:type="character" w:customStyle="1" w:styleId="FontStyle94">
    <w:name w:val="Font Style94"/>
    <w:uiPriority w:val="99"/>
    <w:qFormat/>
    <w:rsid w:val="0017636C"/>
    <w:rPr>
      <w:rFonts w:ascii="Times New Roman" w:hAnsi="Times New Roman"/>
      <w:b/>
      <w:sz w:val="22"/>
    </w:rPr>
  </w:style>
  <w:style w:type="character" w:customStyle="1" w:styleId="FontStyle231">
    <w:name w:val="Font Style231"/>
    <w:uiPriority w:val="99"/>
    <w:qFormat/>
    <w:rsid w:val="0017636C"/>
    <w:rPr>
      <w:rFonts w:ascii="Times New Roman" w:hAnsi="Times New Roman"/>
      <w:sz w:val="26"/>
    </w:rPr>
  </w:style>
  <w:style w:type="character" w:customStyle="1" w:styleId="FontStyle145">
    <w:name w:val="Font Style145"/>
    <w:uiPriority w:val="99"/>
    <w:qFormat/>
    <w:rsid w:val="0017636C"/>
    <w:rPr>
      <w:rFonts w:ascii="Times New Roman" w:hAnsi="Times New Roman"/>
      <w:color w:val="000000"/>
      <w:sz w:val="18"/>
    </w:rPr>
  </w:style>
  <w:style w:type="character" w:customStyle="1" w:styleId="FontStyle215">
    <w:name w:val="Font Style215"/>
    <w:uiPriority w:val="99"/>
    <w:qFormat/>
    <w:rsid w:val="0017636C"/>
    <w:rPr>
      <w:rFonts w:ascii="Times New Roman" w:hAnsi="Times New Roman"/>
      <w:b/>
      <w:color w:val="000000"/>
      <w:sz w:val="18"/>
    </w:rPr>
  </w:style>
  <w:style w:type="character" w:customStyle="1" w:styleId="FontStyle153">
    <w:name w:val="Font Style153"/>
    <w:uiPriority w:val="99"/>
    <w:qFormat/>
    <w:rsid w:val="0017636C"/>
    <w:rPr>
      <w:rFonts w:ascii="Times New Roman" w:hAnsi="Times New Roman"/>
      <w:i/>
      <w:color w:val="000000"/>
      <w:sz w:val="18"/>
    </w:rPr>
  </w:style>
  <w:style w:type="paragraph" w:customStyle="1" w:styleId="Style1011">
    <w:name w:val="Style101"/>
    <w:basedOn w:val="a2"/>
    <w:uiPriority w:val="99"/>
    <w:qFormat/>
    <w:rsid w:val="0017636C"/>
    <w:pPr>
      <w:suppressAutoHyphens/>
      <w:autoSpaceDE w:val="0"/>
      <w:snapToGrid/>
      <w:spacing w:before="0" w:after="0" w:line="240" w:lineRule="atLeast"/>
    </w:pPr>
    <w:rPr>
      <w:rFonts w:eastAsia="Times New Roman"/>
      <w:sz w:val="20"/>
      <w:lang w:eastAsia="ar-SA"/>
    </w:rPr>
  </w:style>
  <w:style w:type="character" w:customStyle="1" w:styleId="FontStyle173">
    <w:name w:val="Font Style173"/>
    <w:uiPriority w:val="99"/>
    <w:qFormat/>
    <w:rsid w:val="0017636C"/>
    <w:rPr>
      <w:rFonts w:ascii="Times New Roman" w:hAnsi="Times New Roman"/>
      <w:i/>
      <w:color w:val="000000"/>
      <w:spacing w:val="20"/>
      <w:sz w:val="18"/>
    </w:rPr>
  </w:style>
  <w:style w:type="paragraph" w:customStyle="1" w:styleId="Style92">
    <w:name w:val="Style92"/>
    <w:basedOn w:val="a2"/>
    <w:uiPriority w:val="99"/>
    <w:qFormat/>
    <w:rsid w:val="0017636C"/>
    <w:pPr>
      <w:suppressAutoHyphens/>
      <w:autoSpaceDE w:val="0"/>
      <w:snapToGrid/>
      <w:spacing w:before="0" w:after="0" w:line="240" w:lineRule="atLeast"/>
    </w:pPr>
    <w:rPr>
      <w:rFonts w:eastAsia="Times New Roman"/>
      <w:sz w:val="20"/>
      <w:lang w:eastAsia="ar-SA"/>
    </w:rPr>
  </w:style>
  <w:style w:type="paragraph" w:customStyle="1" w:styleId="Style87">
    <w:name w:val="Style87"/>
    <w:basedOn w:val="a2"/>
    <w:uiPriority w:val="99"/>
    <w:qFormat/>
    <w:rsid w:val="0017636C"/>
    <w:pPr>
      <w:suppressAutoHyphens/>
      <w:autoSpaceDE w:val="0"/>
      <w:snapToGrid/>
      <w:spacing w:before="0" w:after="0" w:line="240" w:lineRule="atLeast"/>
    </w:pPr>
    <w:rPr>
      <w:rFonts w:eastAsia="Times New Roman"/>
      <w:sz w:val="20"/>
      <w:lang w:eastAsia="ar-SA"/>
    </w:rPr>
  </w:style>
  <w:style w:type="paragraph" w:customStyle="1" w:styleId="text0">
    <w:name w:val="text0"/>
    <w:basedOn w:val="a2"/>
    <w:uiPriority w:val="99"/>
    <w:qFormat/>
    <w:rsid w:val="0017636C"/>
    <w:pPr>
      <w:widowControl/>
      <w:snapToGrid/>
      <w:spacing w:before="48" w:after="48"/>
      <w:jc w:val="both"/>
    </w:pPr>
    <w:rPr>
      <w:rFonts w:eastAsia="Times New Roman"/>
      <w:szCs w:val="24"/>
    </w:rPr>
  </w:style>
  <w:style w:type="character" w:customStyle="1" w:styleId="b-serp-url">
    <w:name w:val="b-serp-url"/>
    <w:basedOn w:val="a3"/>
    <w:uiPriority w:val="99"/>
    <w:qFormat/>
    <w:rsid w:val="0017636C"/>
    <w:rPr>
      <w:rFonts w:cs="Times New Roman"/>
    </w:rPr>
  </w:style>
  <w:style w:type="paragraph" w:customStyle="1" w:styleId="biblio">
    <w:name w:val="biblio"/>
    <w:basedOn w:val="a2"/>
    <w:uiPriority w:val="99"/>
    <w:qFormat/>
    <w:rsid w:val="0017636C"/>
    <w:pPr>
      <w:widowControl/>
      <w:snapToGrid/>
      <w:spacing w:before="48" w:after="48"/>
      <w:ind w:firstLine="360"/>
      <w:jc w:val="both"/>
    </w:pPr>
    <w:rPr>
      <w:rFonts w:eastAsia="Times New Roman"/>
      <w:sz w:val="19"/>
      <w:szCs w:val="19"/>
    </w:rPr>
  </w:style>
  <w:style w:type="paragraph" w:customStyle="1" w:styleId="biblio0">
    <w:name w:val="biblio0"/>
    <w:basedOn w:val="a2"/>
    <w:uiPriority w:val="99"/>
    <w:qFormat/>
    <w:rsid w:val="0017636C"/>
    <w:pPr>
      <w:widowControl/>
      <w:snapToGrid/>
      <w:spacing w:before="48" w:after="48"/>
      <w:jc w:val="both"/>
    </w:pPr>
    <w:rPr>
      <w:rFonts w:eastAsia="Times New Roman"/>
      <w:sz w:val="19"/>
      <w:szCs w:val="19"/>
    </w:rPr>
  </w:style>
  <w:style w:type="paragraph" w:customStyle="1" w:styleId="podpis">
    <w:name w:val="podpis"/>
    <w:basedOn w:val="a2"/>
    <w:uiPriority w:val="99"/>
    <w:qFormat/>
    <w:rsid w:val="0017636C"/>
    <w:pPr>
      <w:widowControl/>
      <w:snapToGrid/>
      <w:spacing w:before="48" w:after="48"/>
      <w:jc w:val="right"/>
    </w:pPr>
    <w:rPr>
      <w:rFonts w:eastAsia="Times New Roman"/>
      <w:i/>
      <w:iCs/>
      <w:sz w:val="19"/>
      <w:szCs w:val="19"/>
    </w:rPr>
  </w:style>
  <w:style w:type="paragraph" w:customStyle="1" w:styleId="ris">
    <w:name w:val="ris"/>
    <w:basedOn w:val="a2"/>
    <w:uiPriority w:val="99"/>
    <w:qFormat/>
    <w:rsid w:val="0017636C"/>
    <w:pPr>
      <w:widowControl/>
      <w:snapToGrid/>
      <w:spacing w:before="48" w:after="48"/>
      <w:jc w:val="center"/>
    </w:pPr>
    <w:rPr>
      <w:rFonts w:eastAsia="Times New Roman"/>
      <w:i/>
      <w:iCs/>
      <w:sz w:val="19"/>
      <w:szCs w:val="19"/>
    </w:rPr>
  </w:style>
  <w:style w:type="paragraph" w:customStyle="1" w:styleId="small0">
    <w:name w:val="small0"/>
    <w:basedOn w:val="a2"/>
    <w:uiPriority w:val="99"/>
    <w:qFormat/>
    <w:rsid w:val="0017636C"/>
    <w:pPr>
      <w:widowControl/>
      <w:snapToGrid/>
      <w:spacing w:before="48" w:after="48"/>
      <w:jc w:val="both"/>
    </w:pPr>
    <w:rPr>
      <w:rFonts w:eastAsia="Times New Roman"/>
      <w:sz w:val="19"/>
      <w:szCs w:val="19"/>
    </w:rPr>
  </w:style>
  <w:style w:type="paragraph" w:customStyle="1" w:styleId="stih4">
    <w:name w:val="stih4"/>
    <w:basedOn w:val="a2"/>
    <w:uiPriority w:val="99"/>
    <w:qFormat/>
    <w:rsid w:val="0017636C"/>
    <w:pPr>
      <w:widowControl/>
      <w:snapToGrid/>
      <w:spacing w:before="120" w:after="120"/>
      <w:ind w:left="3240"/>
    </w:pPr>
    <w:rPr>
      <w:rFonts w:eastAsia="Times New Roman"/>
      <w:sz w:val="19"/>
      <w:szCs w:val="19"/>
    </w:rPr>
  </w:style>
  <w:style w:type="paragraph" w:customStyle="1" w:styleId="zag8">
    <w:name w:val="zag8"/>
    <w:basedOn w:val="a2"/>
    <w:uiPriority w:val="99"/>
    <w:qFormat/>
    <w:rsid w:val="0017636C"/>
    <w:pPr>
      <w:widowControl/>
      <w:snapToGrid/>
      <w:spacing w:before="240" w:after="48"/>
      <w:jc w:val="center"/>
    </w:pPr>
    <w:rPr>
      <w:rFonts w:eastAsia="Times New Roman"/>
      <w:sz w:val="19"/>
      <w:szCs w:val="19"/>
    </w:rPr>
  </w:style>
  <w:style w:type="character" w:customStyle="1" w:styleId="page">
    <w:name w:val="page"/>
    <w:uiPriority w:val="99"/>
    <w:rsid w:val="0017636C"/>
    <w:rPr>
      <w:i/>
      <w:vanish/>
      <w:color w:val="00008B"/>
      <w:sz w:val="19"/>
      <w:bdr w:val="single" w:sz="4" w:space="0" w:color="C1C1C1"/>
    </w:rPr>
  </w:style>
  <w:style w:type="paragraph" w:customStyle="1" w:styleId="hook">
    <w:name w:val="hook"/>
    <w:basedOn w:val="a2"/>
    <w:uiPriority w:val="99"/>
    <w:qFormat/>
    <w:rsid w:val="0017636C"/>
    <w:pPr>
      <w:widowControl/>
      <w:snapToGrid/>
      <w:spacing w:beforeAutospacing="1" w:afterAutospacing="1"/>
    </w:pPr>
    <w:rPr>
      <w:rFonts w:ascii="Comic Sans MS" w:eastAsia="Times New Roman" w:hAnsi="Comic Sans MS"/>
      <w:b/>
      <w:bCs/>
      <w:szCs w:val="24"/>
    </w:rPr>
  </w:style>
  <w:style w:type="character" w:customStyle="1" w:styleId="current">
    <w:name w:val="current"/>
    <w:basedOn w:val="a3"/>
    <w:uiPriority w:val="99"/>
    <w:qFormat/>
    <w:rsid w:val="0017636C"/>
    <w:rPr>
      <w:rFonts w:cs="Times New Roman"/>
    </w:rPr>
  </w:style>
  <w:style w:type="paragraph" w:customStyle="1" w:styleId="afffffffff2">
    <w:name w:val="Цитаты"/>
    <w:basedOn w:val="a2"/>
    <w:uiPriority w:val="99"/>
    <w:qFormat/>
    <w:rsid w:val="0017636C"/>
    <w:pPr>
      <w:widowControl/>
      <w:ind w:left="360" w:right="360"/>
    </w:pPr>
    <w:rPr>
      <w:rFonts w:eastAsia="Times New Roman"/>
    </w:rPr>
  </w:style>
  <w:style w:type="character" w:customStyle="1" w:styleId="FontStyle235">
    <w:name w:val="Font Style235"/>
    <w:uiPriority w:val="99"/>
    <w:qFormat/>
    <w:rsid w:val="0017636C"/>
    <w:rPr>
      <w:rFonts w:ascii="Arial" w:hAnsi="Arial"/>
      <w:b/>
      <w:sz w:val="18"/>
    </w:rPr>
  </w:style>
  <w:style w:type="character" w:customStyle="1" w:styleId="FontStyle255">
    <w:name w:val="Font Style255"/>
    <w:uiPriority w:val="99"/>
    <w:qFormat/>
    <w:rsid w:val="0017636C"/>
    <w:rPr>
      <w:rFonts w:ascii="Times New Roman" w:hAnsi="Times New Roman"/>
      <w:b/>
      <w:i/>
      <w:sz w:val="20"/>
    </w:rPr>
  </w:style>
  <w:style w:type="character" w:customStyle="1" w:styleId="FontStyle256">
    <w:name w:val="Font Style256"/>
    <w:uiPriority w:val="99"/>
    <w:qFormat/>
    <w:rsid w:val="0017636C"/>
    <w:rPr>
      <w:rFonts w:ascii="Times New Roman" w:hAnsi="Times New Roman"/>
      <w:b/>
      <w:sz w:val="20"/>
    </w:rPr>
  </w:style>
  <w:style w:type="character" w:customStyle="1" w:styleId="FontStyle240">
    <w:name w:val="Font Style240"/>
    <w:uiPriority w:val="99"/>
    <w:qFormat/>
    <w:rsid w:val="0017636C"/>
    <w:rPr>
      <w:rFonts w:ascii="Times New Roman" w:hAnsi="Times New Roman"/>
      <w:sz w:val="18"/>
    </w:rPr>
  </w:style>
  <w:style w:type="character" w:customStyle="1" w:styleId="FontStyle253">
    <w:name w:val="Font Style253"/>
    <w:uiPriority w:val="99"/>
    <w:qFormat/>
    <w:rsid w:val="0017636C"/>
    <w:rPr>
      <w:rFonts w:ascii="Times New Roman" w:hAnsi="Times New Roman"/>
      <w:i/>
      <w:sz w:val="18"/>
    </w:rPr>
  </w:style>
  <w:style w:type="character" w:customStyle="1" w:styleId="FontStyle234">
    <w:name w:val="Font Style234"/>
    <w:uiPriority w:val="99"/>
    <w:qFormat/>
    <w:rsid w:val="0017636C"/>
    <w:rPr>
      <w:rFonts w:ascii="Arial" w:hAnsi="Arial"/>
      <w:b/>
      <w:sz w:val="16"/>
    </w:rPr>
  </w:style>
  <w:style w:type="paragraph" w:customStyle="1" w:styleId="Style55">
    <w:name w:val="Style55"/>
    <w:basedOn w:val="a2"/>
    <w:uiPriority w:val="99"/>
    <w:qFormat/>
    <w:rsid w:val="0017636C"/>
    <w:pPr>
      <w:autoSpaceDE w:val="0"/>
      <w:autoSpaceDN w:val="0"/>
      <w:adjustRightInd w:val="0"/>
      <w:snapToGrid/>
      <w:spacing w:before="0" w:after="0"/>
    </w:pPr>
    <w:rPr>
      <w:rFonts w:ascii="Segoe UI" w:eastAsia="Times New Roman" w:hAnsi="Segoe UI" w:cs="Segoe UI"/>
      <w:szCs w:val="24"/>
    </w:rPr>
  </w:style>
  <w:style w:type="paragraph" w:customStyle="1" w:styleId="Style69">
    <w:name w:val="Style69"/>
    <w:basedOn w:val="a2"/>
    <w:uiPriority w:val="99"/>
    <w:qFormat/>
    <w:rsid w:val="0017636C"/>
    <w:pPr>
      <w:autoSpaceDE w:val="0"/>
      <w:autoSpaceDN w:val="0"/>
      <w:adjustRightInd w:val="0"/>
      <w:snapToGrid/>
      <w:spacing w:before="0" w:after="0" w:line="235" w:lineRule="exact"/>
      <w:ind w:hanging="206"/>
      <w:jc w:val="both"/>
    </w:pPr>
    <w:rPr>
      <w:rFonts w:ascii="Segoe UI" w:eastAsia="Times New Roman" w:hAnsi="Segoe UI" w:cs="Segoe UI"/>
      <w:szCs w:val="24"/>
    </w:rPr>
  </w:style>
  <w:style w:type="paragraph" w:customStyle="1" w:styleId="Style72">
    <w:name w:val="Style72"/>
    <w:basedOn w:val="a2"/>
    <w:uiPriority w:val="99"/>
    <w:qFormat/>
    <w:rsid w:val="0017636C"/>
    <w:pPr>
      <w:autoSpaceDE w:val="0"/>
      <w:autoSpaceDN w:val="0"/>
      <w:adjustRightInd w:val="0"/>
      <w:snapToGrid/>
      <w:spacing w:before="0" w:after="0"/>
    </w:pPr>
    <w:rPr>
      <w:rFonts w:ascii="Segoe UI" w:eastAsia="Times New Roman" w:hAnsi="Segoe UI" w:cs="Segoe UI"/>
      <w:szCs w:val="24"/>
    </w:rPr>
  </w:style>
  <w:style w:type="character" w:customStyle="1" w:styleId="citation">
    <w:name w:val="citation"/>
    <w:basedOn w:val="a3"/>
    <w:uiPriority w:val="99"/>
    <w:qFormat/>
    <w:rsid w:val="0017636C"/>
    <w:rPr>
      <w:rFonts w:cs="Times New Roman"/>
    </w:rPr>
  </w:style>
  <w:style w:type="character" w:customStyle="1" w:styleId="xmlemitalic10">
    <w:name w:val="xmlemitalic1"/>
    <w:basedOn w:val="a3"/>
    <w:uiPriority w:val="99"/>
    <w:qFormat/>
    <w:rsid w:val="0017636C"/>
    <w:rPr>
      <w:rFonts w:cs="Times New Roman"/>
    </w:rPr>
  </w:style>
  <w:style w:type="paragraph" w:customStyle="1" w:styleId="nospacing">
    <w:name w:val="nospacing"/>
    <w:basedOn w:val="a2"/>
    <w:uiPriority w:val="99"/>
    <w:qFormat/>
    <w:rsid w:val="0017636C"/>
    <w:pPr>
      <w:widowControl/>
      <w:snapToGrid/>
      <w:spacing w:beforeAutospacing="1" w:afterAutospacing="1"/>
    </w:pPr>
    <w:rPr>
      <w:rFonts w:eastAsia="Times New Roman"/>
      <w:szCs w:val="24"/>
    </w:rPr>
  </w:style>
  <w:style w:type="paragraph" w:customStyle="1" w:styleId="PrilogRazd">
    <w:name w:val="Prilog Razd"/>
    <w:uiPriority w:val="99"/>
    <w:qFormat/>
    <w:rsid w:val="0017636C"/>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17636C"/>
    <w:pPr>
      <w:snapToGrid/>
      <w:spacing w:before="0" w:after="0"/>
      <w:ind w:firstLine="567"/>
      <w:jc w:val="both"/>
    </w:pPr>
    <w:rPr>
      <w:rFonts w:eastAsia="Times New Roman"/>
      <w:sz w:val="20"/>
    </w:rPr>
  </w:style>
  <w:style w:type="paragraph" w:customStyle="1" w:styleId="Style43">
    <w:name w:val="Style43"/>
    <w:basedOn w:val="a2"/>
    <w:uiPriority w:val="99"/>
    <w:qFormat/>
    <w:rsid w:val="0017636C"/>
    <w:pPr>
      <w:autoSpaceDE w:val="0"/>
      <w:autoSpaceDN w:val="0"/>
      <w:adjustRightInd w:val="0"/>
      <w:snapToGrid/>
      <w:spacing w:before="0" w:after="0" w:line="475" w:lineRule="exact"/>
      <w:ind w:firstLine="706"/>
      <w:jc w:val="both"/>
    </w:pPr>
    <w:rPr>
      <w:rFonts w:eastAsia="Times New Roman"/>
      <w:szCs w:val="24"/>
    </w:rPr>
  </w:style>
  <w:style w:type="character" w:customStyle="1" w:styleId="font23">
    <w:name w:val="font23"/>
    <w:uiPriority w:val="99"/>
    <w:qFormat/>
    <w:rsid w:val="0017636C"/>
  </w:style>
  <w:style w:type="character" w:customStyle="1" w:styleId="texttext1">
    <w:name w:val="texttext1"/>
    <w:uiPriority w:val="99"/>
    <w:qFormat/>
    <w:rsid w:val="0017636C"/>
    <w:rPr>
      <w:rFonts w:ascii="Verdana" w:hAnsi="Verdana"/>
      <w:color w:val="000000"/>
      <w:sz w:val="19"/>
      <w:u w:val="none"/>
    </w:rPr>
  </w:style>
  <w:style w:type="character" w:customStyle="1" w:styleId="FontStyle64">
    <w:name w:val="Font Style64"/>
    <w:uiPriority w:val="99"/>
    <w:qFormat/>
    <w:rsid w:val="0017636C"/>
    <w:rPr>
      <w:rFonts w:ascii="Times New Roman" w:hAnsi="Times New Roman"/>
      <w:b/>
      <w:sz w:val="24"/>
    </w:rPr>
  </w:style>
  <w:style w:type="character" w:customStyle="1" w:styleId="authorabout">
    <w:name w:val="authorabout"/>
    <w:uiPriority w:val="99"/>
    <w:qFormat/>
    <w:rsid w:val="0017636C"/>
    <w:rPr>
      <w:rFonts w:ascii="Times New Roman" w:hAnsi="Times New Roman"/>
    </w:rPr>
  </w:style>
  <w:style w:type="character" w:customStyle="1" w:styleId="textbf">
    <w:name w:val="textbf"/>
    <w:uiPriority w:val="99"/>
    <w:qFormat/>
    <w:rsid w:val="0017636C"/>
  </w:style>
  <w:style w:type="character" w:customStyle="1" w:styleId="textit">
    <w:name w:val="textit"/>
    <w:uiPriority w:val="99"/>
    <w:qFormat/>
    <w:rsid w:val="0017636C"/>
  </w:style>
  <w:style w:type="character" w:customStyle="1" w:styleId="textdoc1">
    <w:name w:val="textdoc1"/>
    <w:uiPriority w:val="99"/>
    <w:qFormat/>
    <w:rsid w:val="0017636C"/>
  </w:style>
  <w:style w:type="paragraph" w:customStyle="1" w:styleId="textdoc">
    <w:name w:val="textdoc"/>
    <w:basedOn w:val="a2"/>
    <w:uiPriority w:val="99"/>
    <w:qFormat/>
    <w:rsid w:val="0017636C"/>
    <w:pPr>
      <w:widowControl/>
      <w:snapToGrid/>
      <w:spacing w:beforeAutospacing="1" w:afterAutospacing="1"/>
    </w:pPr>
    <w:rPr>
      <w:rFonts w:eastAsia="Times New Roman"/>
      <w:szCs w:val="24"/>
    </w:rPr>
  </w:style>
  <w:style w:type="paragraph" w:customStyle="1" w:styleId="msonormalcxsplast">
    <w:name w:val="msonormalcxsplast"/>
    <w:basedOn w:val="a2"/>
    <w:uiPriority w:val="99"/>
    <w:qFormat/>
    <w:rsid w:val="0017636C"/>
    <w:pPr>
      <w:widowControl/>
      <w:snapToGrid/>
      <w:spacing w:beforeAutospacing="1" w:afterAutospacing="1"/>
    </w:pPr>
    <w:rPr>
      <w:rFonts w:ascii="Arial" w:eastAsia="Times New Roman" w:hAnsi="Arial" w:cs="Arial"/>
      <w:color w:val="000000"/>
      <w:sz w:val="20"/>
    </w:rPr>
  </w:style>
  <w:style w:type="paragraph" w:customStyle="1" w:styleId="msonormalcxspmiddlecxspmiddle">
    <w:name w:val="msonormalcxspmiddlecxspmiddle"/>
    <w:basedOn w:val="a2"/>
    <w:uiPriority w:val="99"/>
    <w:qFormat/>
    <w:rsid w:val="0017636C"/>
    <w:pPr>
      <w:widowControl/>
      <w:snapToGrid/>
      <w:spacing w:beforeAutospacing="1" w:afterAutospacing="1"/>
    </w:pPr>
    <w:rPr>
      <w:rFonts w:ascii="Arial" w:eastAsia="Times New Roman" w:hAnsi="Arial" w:cs="Arial"/>
      <w:color w:val="000000"/>
      <w:sz w:val="20"/>
    </w:rPr>
  </w:style>
  <w:style w:type="character" w:customStyle="1" w:styleId="FontStyle52">
    <w:name w:val="Font Style52"/>
    <w:uiPriority w:val="99"/>
    <w:qFormat/>
    <w:rsid w:val="0017636C"/>
    <w:rPr>
      <w:rFonts w:ascii="Times New Roman" w:hAnsi="Times New Roman"/>
      <w:sz w:val="20"/>
    </w:rPr>
  </w:style>
  <w:style w:type="character" w:customStyle="1" w:styleId="snsep">
    <w:name w:val="snsep"/>
    <w:uiPriority w:val="99"/>
    <w:qFormat/>
    <w:rsid w:val="0017636C"/>
  </w:style>
  <w:style w:type="paragraph" w:customStyle="1" w:styleId="normalrus">
    <w:name w:val="normalrus"/>
    <w:basedOn w:val="a2"/>
    <w:uiPriority w:val="99"/>
    <w:qFormat/>
    <w:rsid w:val="0017636C"/>
    <w:pPr>
      <w:widowControl/>
      <w:snapToGrid/>
      <w:spacing w:beforeAutospacing="1" w:afterAutospacing="1"/>
    </w:pPr>
    <w:rPr>
      <w:rFonts w:eastAsia="Times New Roman"/>
      <w:szCs w:val="24"/>
    </w:rPr>
  </w:style>
  <w:style w:type="paragraph" w:customStyle="1" w:styleId="a0cxspmiddle">
    <w:name w:val="a0cxspmiddle"/>
    <w:basedOn w:val="a2"/>
    <w:uiPriority w:val="99"/>
    <w:qFormat/>
    <w:rsid w:val="0017636C"/>
    <w:pPr>
      <w:widowControl/>
      <w:snapToGrid/>
      <w:spacing w:beforeAutospacing="1" w:afterAutospacing="1"/>
    </w:pPr>
    <w:rPr>
      <w:rFonts w:eastAsia="Times New Roman"/>
      <w:szCs w:val="24"/>
    </w:rPr>
  </w:style>
  <w:style w:type="character" w:customStyle="1" w:styleId="mw-editsection">
    <w:name w:val="mw-editsection"/>
    <w:uiPriority w:val="99"/>
    <w:qFormat/>
    <w:rsid w:val="0017636C"/>
  </w:style>
  <w:style w:type="character" w:customStyle="1" w:styleId="num0">
    <w:name w:val="num0"/>
    <w:uiPriority w:val="99"/>
    <w:qFormat/>
    <w:rsid w:val="0017636C"/>
  </w:style>
  <w:style w:type="paragraph" w:customStyle="1" w:styleId="Style27">
    <w:name w:val="Style27"/>
    <w:basedOn w:val="a2"/>
    <w:uiPriority w:val="99"/>
    <w:qFormat/>
    <w:rsid w:val="0017636C"/>
    <w:pPr>
      <w:autoSpaceDE w:val="0"/>
      <w:autoSpaceDN w:val="0"/>
      <w:adjustRightInd w:val="0"/>
      <w:snapToGrid/>
      <w:spacing w:before="0" w:after="0" w:line="446" w:lineRule="exact"/>
      <w:ind w:firstLine="533"/>
      <w:jc w:val="both"/>
    </w:pPr>
    <w:rPr>
      <w:rFonts w:eastAsia="Times New Roman"/>
      <w:szCs w:val="24"/>
    </w:rPr>
  </w:style>
  <w:style w:type="character" w:customStyle="1" w:styleId="copy3">
    <w:name w:val="copy3"/>
    <w:uiPriority w:val="99"/>
    <w:qFormat/>
    <w:rsid w:val="0017636C"/>
  </w:style>
  <w:style w:type="character" w:customStyle="1" w:styleId="style80">
    <w:name w:val="style8"/>
    <w:uiPriority w:val="99"/>
    <w:qFormat/>
    <w:rsid w:val="0017636C"/>
  </w:style>
  <w:style w:type="paragraph" w:customStyle="1" w:styleId="ptx2">
    <w:name w:val="ptx2"/>
    <w:basedOn w:val="a2"/>
    <w:uiPriority w:val="99"/>
    <w:qFormat/>
    <w:rsid w:val="0017636C"/>
    <w:pPr>
      <w:widowControl/>
      <w:snapToGrid/>
      <w:spacing w:beforeAutospacing="1" w:afterAutospacing="1"/>
    </w:pPr>
    <w:rPr>
      <w:rFonts w:eastAsia="Times New Roman"/>
      <w:szCs w:val="24"/>
    </w:rPr>
  </w:style>
  <w:style w:type="character" w:customStyle="1" w:styleId="512">
    <w:name w:val="Заголовок 5 Знак1"/>
    <w:uiPriority w:val="99"/>
    <w:qFormat/>
    <w:locked/>
    <w:rsid w:val="0017636C"/>
    <w:rPr>
      <w:b/>
      <w:i/>
      <w:sz w:val="26"/>
    </w:rPr>
  </w:style>
  <w:style w:type="character" w:customStyle="1" w:styleId="afffffffff3">
    <w:name w:val="Выделение жирным"/>
    <w:uiPriority w:val="99"/>
    <w:qFormat/>
    <w:rsid w:val="0017636C"/>
    <w:rPr>
      <w:b/>
    </w:rPr>
  </w:style>
  <w:style w:type="character" w:customStyle="1" w:styleId="ListLabel1">
    <w:name w:val="ListLabel 1"/>
    <w:uiPriority w:val="99"/>
    <w:qFormat/>
    <w:rsid w:val="0017636C"/>
    <w:rPr>
      <w:color w:val="000000"/>
      <w:spacing w:val="0"/>
      <w:position w:val="0"/>
      <w:sz w:val="20"/>
      <w:u w:val="none"/>
      <w:vertAlign w:val="baseline"/>
    </w:rPr>
  </w:style>
  <w:style w:type="character" w:customStyle="1" w:styleId="ListLabel2">
    <w:name w:val="ListLabel 2"/>
    <w:uiPriority w:val="99"/>
    <w:qFormat/>
    <w:rsid w:val="0017636C"/>
  </w:style>
  <w:style w:type="character" w:customStyle="1" w:styleId="ListLabel3">
    <w:name w:val="ListLabel 3"/>
    <w:uiPriority w:val="99"/>
    <w:qFormat/>
    <w:rsid w:val="0017636C"/>
    <w:rPr>
      <w:b/>
    </w:rPr>
  </w:style>
  <w:style w:type="character" w:customStyle="1" w:styleId="ListLabel4">
    <w:name w:val="ListLabel 4"/>
    <w:uiPriority w:val="99"/>
    <w:qFormat/>
    <w:rsid w:val="0017636C"/>
  </w:style>
  <w:style w:type="character" w:customStyle="1" w:styleId="ListLabel5">
    <w:name w:val="ListLabel 5"/>
    <w:uiPriority w:val="99"/>
    <w:qFormat/>
    <w:rsid w:val="0017636C"/>
    <w:rPr>
      <w:color w:val="00000A"/>
    </w:rPr>
  </w:style>
  <w:style w:type="character" w:customStyle="1" w:styleId="ListLabel6">
    <w:name w:val="ListLabel 6"/>
    <w:uiPriority w:val="99"/>
    <w:qFormat/>
    <w:rsid w:val="0017636C"/>
    <w:rPr>
      <w:sz w:val="20"/>
    </w:rPr>
  </w:style>
  <w:style w:type="character" w:customStyle="1" w:styleId="2ff9">
    <w:name w:val="Название Знак2"/>
    <w:uiPriority w:val="99"/>
    <w:qFormat/>
    <w:locked/>
    <w:rsid w:val="0017636C"/>
    <w:rPr>
      <w:i/>
      <w:color w:val="00000A"/>
      <w:sz w:val="24"/>
    </w:rPr>
  </w:style>
  <w:style w:type="character" w:customStyle="1" w:styleId="2ffa">
    <w:name w:val="Схема документа Знак2"/>
    <w:uiPriority w:val="99"/>
    <w:qFormat/>
    <w:locked/>
    <w:rsid w:val="0017636C"/>
    <w:rPr>
      <w:rFonts w:ascii="Tahoma" w:hAnsi="Tahoma"/>
      <w:color w:val="00000A"/>
      <w:shd w:val="clear" w:color="auto" w:fill="000080"/>
    </w:rPr>
  </w:style>
  <w:style w:type="character" w:customStyle="1" w:styleId="323">
    <w:name w:val="Основной текст с отступом 3 Знак2"/>
    <w:uiPriority w:val="99"/>
    <w:qFormat/>
    <w:locked/>
    <w:rsid w:val="0017636C"/>
    <w:rPr>
      <w:color w:val="00000A"/>
      <w:sz w:val="16"/>
      <w:lang w:val="ru-RU" w:eastAsia="ru-RU"/>
    </w:rPr>
  </w:style>
  <w:style w:type="character" w:customStyle="1" w:styleId="2ffb">
    <w:name w:val="Нижний колонтитул Знак2"/>
    <w:uiPriority w:val="99"/>
    <w:qFormat/>
    <w:locked/>
    <w:rsid w:val="0017636C"/>
    <w:rPr>
      <w:sz w:val="24"/>
    </w:rPr>
  </w:style>
  <w:style w:type="character" w:customStyle="1" w:styleId="2ffc">
    <w:name w:val="Текст выноски Знак2"/>
    <w:uiPriority w:val="99"/>
    <w:qFormat/>
    <w:locked/>
    <w:rsid w:val="0017636C"/>
    <w:rPr>
      <w:rFonts w:ascii="Tahoma" w:hAnsi="Tahoma"/>
      <w:color w:val="00000A"/>
      <w:sz w:val="16"/>
    </w:rPr>
  </w:style>
  <w:style w:type="character" w:customStyle="1" w:styleId="228">
    <w:name w:val="Основной текст 2 Знак2"/>
    <w:uiPriority w:val="99"/>
    <w:qFormat/>
    <w:locked/>
    <w:rsid w:val="0017636C"/>
    <w:rPr>
      <w:sz w:val="24"/>
    </w:rPr>
  </w:style>
  <w:style w:type="paragraph" w:customStyle="1" w:styleId="afffffffff4">
    <w:name w:val="Заглавие"/>
    <w:basedOn w:val="affffffffe"/>
    <w:uiPriority w:val="99"/>
    <w:qFormat/>
    <w:rsid w:val="0017636C"/>
    <w:pPr>
      <w:jc w:val="center"/>
    </w:pPr>
    <w:rPr>
      <w:sz w:val="20"/>
      <w:szCs w:val="20"/>
    </w:rPr>
  </w:style>
  <w:style w:type="table" w:customStyle="1" w:styleId="11fa">
    <w:name w:val="Сетка таблицы11"/>
    <w:uiPriority w:val="99"/>
    <w:rsid w:val="00176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17636C"/>
  </w:style>
  <w:style w:type="character" w:customStyle="1" w:styleId="ft1846">
    <w:name w:val="ft1846"/>
    <w:uiPriority w:val="99"/>
    <w:qFormat/>
    <w:rsid w:val="0017636C"/>
  </w:style>
  <w:style w:type="character" w:customStyle="1" w:styleId="ft1850">
    <w:name w:val="ft1850"/>
    <w:uiPriority w:val="99"/>
    <w:qFormat/>
    <w:rsid w:val="0017636C"/>
  </w:style>
  <w:style w:type="character" w:customStyle="1" w:styleId="ft1994">
    <w:name w:val="ft1994"/>
    <w:uiPriority w:val="99"/>
    <w:qFormat/>
    <w:rsid w:val="0017636C"/>
  </w:style>
  <w:style w:type="character" w:customStyle="1" w:styleId="ft2006">
    <w:name w:val="ft2006"/>
    <w:uiPriority w:val="99"/>
    <w:qFormat/>
    <w:rsid w:val="0017636C"/>
  </w:style>
  <w:style w:type="character" w:customStyle="1" w:styleId="ft2181">
    <w:name w:val="ft2181"/>
    <w:uiPriority w:val="99"/>
    <w:qFormat/>
    <w:rsid w:val="0017636C"/>
  </w:style>
  <w:style w:type="character" w:customStyle="1" w:styleId="ft2193">
    <w:name w:val="ft2193"/>
    <w:uiPriority w:val="99"/>
    <w:qFormat/>
    <w:rsid w:val="0017636C"/>
  </w:style>
  <w:style w:type="character" w:customStyle="1" w:styleId="ft2205">
    <w:name w:val="ft2205"/>
    <w:uiPriority w:val="99"/>
    <w:qFormat/>
    <w:rsid w:val="0017636C"/>
  </w:style>
  <w:style w:type="character" w:customStyle="1" w:styleId="ft2213">
    <w:name w:val="ft2213"/>
    <w:uiPriority w:val="99"/>
    <w:qFormat/>
    <w:rsid w:val="0017636C"/>
  </w:style>
  <w:style w:type="character" w:customStyle="1" w:styleId="editsection">
    <w:name w:val="editsection"/>
    <w:uiPriority w:val="99"/>
    <w:qFormat/>
    <w:rsid w:val="0017636C"/>
  </w:style>
  <w:style w:type="paragraph" w:customStyle="1" w:styleId="-10-11">
    <w:name w:val="А-10-11"/>
    <w:basedOn w:val="a2"/>
    <w:uiPriority w:val="99"/>
    <w:qFormat/>
    <w:rsid w:val="0017636C"/>
    <w:pPr>
      <w:widowControl/>
      <w:snapToGrid/>
      <w:spacing w:before="0" w:after="0" w:line="233" w:lineRule="exact"/>
      <w:ind w:firstLine="397"/>
      <w:jc w:val="both"/>
    </w:pPr>
    <w:rPr>
      <w:rFonts w:eastAsia="Times New Roman"/>
      <w:sz w:val="20"/>
    </w:rPr>
  </w:style>
  <w:style w:type="paragraph" w:customStyle="1" w:styleId="iauiueiiiaaiio">
    <w:name w:val="iau?iue ii i?aaiio"/>
    <w:basedOn w:val="a2"/>
    <w:uiPriority w:val="99"/>
    <w:qFormat/>
    <w:rsid w:val="0017636C"/>
    <w:pPr>
      <w:widowControl/>
      <w:overflowPunct w:val="0"/>
      <w:autoSpaceDE w:val="0"/>
      <w:autoSpaceDN w:val="0"/>
      <w:adjustRightInd w:val="0"/>
      <w:snapToGrid/>
      <w:spacing w:before="0" w:after="0"/>
      <w:jc w:val="right"/>
      <w:textAlignment w:val="baseline"/>
    </w:pPr>
    <w:rPr>
      <w:rFonts w:eastAsia="Times New Roman"/>
      <w:sz w:val="20"/>
    </w:rPr>
  </w:style>
  <w:style w:type="character" w:customStyle="1" w:styleId="f1">
    <w:name w:val="f1"/>
    <w:uiPriority w:val="99"/>
    <w:qFormat/>
    <w:rsid w:val="0017636C"/>
  </w:style>
  <w:style w:type="paragraph" w:customStyle="1" w:styleId="131">
    <w:name w:val="Стиль Стиль по ширине Междустр.интервал:  множитель 13 ин + полужир...1"/>
    <w:basedOn w:val="a2"/>
    <w:uiPriority w:val="99"/>
    <w:qFormat/>
    <w:rsid w:val="0017636C"/>
    <w:pPr>
      <w:widowControl/>
      <w:numPr>
        <w:numId w:val="7"/>
      </w:numPr>
      <w:tabs>
        <w:tab w:val="left" w:pos="680"/>
        <w:tab w:val="left" w:pos="851"/>
      </w:tabs>
      <w:snapToGrid/>
      <w:spacing w:before="0" w:after="0" w:line="312" w:lineRule="auto"/>
      <w:ind w:left="680" w:hanging="226"/>
    </w:pPr>
    <w:rPr>
      <w:rFonts w:eastAsia="Times New Roman"/>
      <w:bCs/>
      <w:i/>
    </w:rPr>
  </w:style>
  <w:style w:type="table" w:customStyle="1" w:styleId="12b">
    <w:name w:val="Сетка таблицы12"/>
    <w:uiPriority w:val="99"/>
    <w:rsid w:val="0017636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0"/>
    <w:uiPriority w:val="99"/>
    <w:qFormat/>
    <w:rsid w:val="0017636C"/>
    <w:pPr>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1TimesNewRoman12">
    <w:name w:val="Стиль Загол. 1 ур. + Times New Roman 12 пт"/>
    <w:basedOn w:val="a2"/>
    <w:uiPriority w:val="99"/>
    <w:qFormat/>
    <w:rsid w:val="0017636C"/>
    <w:pPr>
      <w:keepNext/>
      <w:widowControl/>
      <w:autoSpaceDE w:val="0"/>
      <w:autoSpaceDN w:val="0"/>
      <w:adjustRightInd w:val="0"/>
      <w:snapToGrid/>
      <w:spacing w:before="0" w:after="0" w:line="360" w:lineRule="auto"/>
      <w:jc w:val="center"/>
    </w:pPr>
    <w:rPr>
      <w:rFonts w:eastAsia="Times New Roman" w:cs="PragmaticaCTT"/>
      <w:b/>
      <w:bCs/>
      <w:caps/>
      <w:sz w:val="26"/>
    </w:rPr>
  </w:style>
  <w:style w:type="paragraph" w:customStyle="1" w:styleId="afffffffff5">
    <w:name w:val="НаКурсач"/>
    <w:basedOn w:val="a2"/>
    <w:uiPriority w:val="99"/>
    <w:qFormat/>
    <w:rsid w:val="0017636C"/>
    <w:pPr>
      <w:widowControl/>
      <w:snapToGrid/>
      <w:spacing w:before="0" w:after="0" w:line="312" w:lineRule="auto"/>
      <w:jc w:val="both"/>
    </w:pPr>
    <w:rPr>
      <w:rFonts w:eastAsia="Times New Roman"/>
      <w:sz w:val="28"/>
      <w:szCs w:val="24"/>
    </w:rPr>
  </w:style>
  <w:style w:type="character" w:customStyle="1" w:styleId="a11">
    <w:name w:val="a1"/>
    <w:uiPriority w:val="99"/>
    <w:qFormat/>
    <w:rsid w:val="0017636C"/>
  </w:style>
  <w:style w:type="character" w:customStyle="1" w:styleId="1113">
    <w:name w:val="Сильное выделение111"/>
    <w:uiPriority w:val="99"/>
    <w:qFormat/>
    <w:rsid w:val="0017636C"/>
    <w:rPr>
      <w:b/>
    </w:rPr>
  </w:style>
  <w:style w:type="paragraph" w:customStyle="1" w:styleId="HTML1a">
    <w:name w:val="Стандартный HTML1"/>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eastAsia="Times New Roman" w:hAnsi="Courier New" w:cs="Courier New"/>
      <w:kern w:val="1"/>
      <w:sz w:val="20"/>
      <w:lang w:eastAsia="hi-IN" w:bidi="hi-IN"/>
    </w:rPr>
  </w:style>
  <w:style w:type="character" w:customStyle="1" w:styleId="field-content">
    <w:name w:val="field-content"/>
    <w:uiPriority w:val="99"/>
    <w:qFormat/>
    <w:rsid w:val="0017636C"/>
  </w:style>
  <w:style w:type="character" w:customStyle="1" w:styleId="reference-text">
    <w:name w:val="reference-text"/>
    <w:uiPriority w:val="99"/>
    <w:qFormat/>
    <w:rsid w:val="0017636C"/>
  </w:style>
  <w:style w:type="paragraph" w:customStyle="1" w:styleId="snip1">
    <w:name w:val="snip1"/>
    <w:basedOn w:val="a2"/>
    <w:uiPriority w:val="99"/>
    <w:qFormat/>
    <w:rsid w:val="0017636C"/>
    <w:pPr>
      <w:widowControl/>
      <w:snapToGrid/>
      <w:spacing w:before="49" w:after="0" w:line="300" w:lineRule="atLeast"/>
    </w:pPr>
    <w:rPr>
      <w:rFonts w:eastAsia="Times New Roman"/>
      <w:color w:val="000000"/>
      <w:szCs w:val="24"/>
    </w:rPr>
  </w:style>
  <w:style w:type="paragraph" w:customStyle="1" w:styleId="Style74">
    <w:name w:val="Style74"/>
    <w:basedOn w:val="a2"/>
    <w:uiPriority w:val="99"/>
    <w:qFormat/>
    <w:rsid w:val="0017636C"/>
    <w:pPr>
      <w:autoSpaceDE w:val="0"/>
      <w:autoSpaceDN w:val="0"/>
      <w:adjustRightInd w:val="0"/>
      <w:snapToGrid/>
      <w:spacing w:before="0" w:after="0" w:line="274" w:lineRule="exact"/>
      <w:ind w:firstLine="293"/>
      <w:jc w:val="both"/>
    </w:pPr>
    <w:rPr>
      <w:rFonts w:eastAsia="Times New Roman"/>
      <w:szCs w:val="24"/>
    </w:rPr>
  </w:style>
  <w:style w:type="paragraph" w:customStyle="1" w:styleId="-1">
    <w:name w:val="Обычный-1"/>
    <w:basedOn w:val="a2"/>
    <w:uiPriority w:val="99"/>
    <w:qFormat/>
    <w:rsid w:val="0017636C"/>
    <w:pPr>
      <w:snapToGrid/>
      <w:spacing w:before="0" w:after="0" w:line="360" w:lineRule="auto"/>
      <w:ind w:firstLine="720"/>
      <w:jc w:val="both"/>
    </w:pPr>
    <w:rPr>
      <w:rFonts w:eastAsia="Times New Roman"/>
    </w:rPr>
  </w:style>
  <w:style w:type="paragraph" w:customStyle="1" w:styleId="normal5">
    <w:name w:val="normal5"/>
    <w:basedOn w:val="a2"/>
    <w:uiPriority w:val="99"/>
    <w:qFormat/>
    <w:rsid w:val="0017636C"/>
    <w:pPr>
      <w:widowControl/>
      <w:snapToGrid/>
      <w:spacing w:beforeAutospacing="1" w:afterAutospacing="1"/>
    </w:pPr>
    <w:rPr>
      <w:rFonts w:eastAsia="Times New Roman"/>
      <w:szCs w:val="24"/>
    </w:rPr>
  </w:style>
  <w:style w:type="character" w:customStyle="1" w:styleId="1c">
    <w:name w:val="Абзац списка Знак1"/>
    <w:link w:val="afffc"/>
    <w:uiPriority w:val="34"/>
    <w:qFormat/>
    <w:locked/>
    <w:rsid w:val="0017636C"/>
    <w:rPr>
      <w:rFonts w:ascii="Calibri" w:eastAsia="Calibri" w:hAnsi="Calibri" w:cs="Times New Roman"/>
      <w:sz w:val="20"/>
      <w:szCs w:val="20"/>
      <w:lang w:eastAsia="ru-RU"/>
    </w:rPr>
  </w:style>
  <w:style w:type="paragraph" w:customStyle="1" w:styleId="12c">
    <w:name w:val="Обычный12"/>
    <w:uiPriority w:val="99"/>
    <w:qFormat/>
    <w:rsid w:val="0017636C"/>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02">
    <w:name w:val="Знак Знак202"/>
    <w:uiPriority w:val="99"/>
    <w:qFormat/>
    <w:rsid w:val="0017636C"/>
    <w:rPr>
      <w:rFonts w:ascii="Arial" w:hAnsi="Arial"/>
      <w:sz w:val="22"/>
    </w:rPr>
  </w:style>
  <w:style w:type="paragraph" w:customStyle="1" w:styleId="3fc">
    <w:name w:val="Знак Знак Знак Знак Знак Знак3"/>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42">
    <w:name w:val="Знак Знак74"/>
    <w:uiPriority w:val="99"/>
    <w:qFormat/>
    <w:rsid w:val="0017636C"/>
    <w:rPr>
      <w:sz w:val="16"/>
      <w:lang w:val="ru-RU" w:eastAsia="ru-RU"/>
    </w:rPr>
  </w:style>
  <w:style w:type="character" w:customStyle="1" w:styleId="1420">
    <w:name w:val="Знак Знак142"/>
    <w:uiPriority w:val="99"/>
    <w:qFormat/>
    <w:locked/>
    <w:rsid w:val="0017636C"/>
    <w:rPr>
      <w:b/>
      <w:sz w:val="27"/>
      <w:lang w:val="ru-RU" w:eastAsia="ru-RU"/>
    </w:rPr>
  </w:style>
  <w:style w:type="character" w:customStyle="1" w:styleId="102">
    <w:name w:val="Знак Знак102"/>
    <w:uiPriority w:val="99"/>
    <w:qFormat/>
    <w:locked/>
    <w:rsid w:val="0017636C"/>
    <w:rPr>
      <w:sz w:val="16"/>
      <w:lang w:val="ru-RU" w:eastAsia="ru-RU"/>
    </w:rPr>
  </w:style>
  <w:style w:type="character" w:customStyle="1" w:styleId="6120">
    <w:name w:val="Знак Знак612"/>
    <w:uiPriority w:val="99"/>
    <w:qFormat/>
    <w:rsid w:val="0017636C"/>
    <w:rPr>
      <w:rFonts w:ascii="Arial" w:hAnsi="Arial"/>
      <w:b/>
      <w:i/>
      <w:sz w:val="28"/>
      <w:lang w:val="ru-RU" w:eastAsia="en-US"/>
    </w:rPr>
  </w:style>
  <w:style w:type="character" w:customStyle="1" w:styleId="1630">
    <w:name w:val="Знак Знак163"/>
    <w:uiPriority w:val="99"/>
    <w:qFormat/>
    <w:locked/>
    <w:rsid w:val="0017636C"/>
    <w:rPr>
      <w:b/>
      <w:caps/>
      <w:sz w:val="24"/>
      <w:lang w:val="ru-RU" w:eastAsia="ru-RU"/>
    </w:rPr>
  </w:style>
  <w:style w:type="character" w:customStyle="1" w:styleId="4b">
    <w:name w:val="Знак Знак Знак4"/>
    <w:uiPriority w:val="99"/>
    <w:qFormat/>
    <w:rsid w:val="0017636C"/>
    <w:rPr>
      <w:rFonts w:ascii="Times New Roman" w:hAnsi="Times New Roman"/>
      <w:b/>
      <w:caps/>
      <w:sz w:val="28"/>
    </w:rPr>
  </w:style>
  <w:style w:type="character" w:customStyle="1" w:styleId="252">
    <w:name w:val="Знак Знак252"/>
    <w:uiPriority w:val="99"/>
    <w:qFormat/>
    <w:rsid w:val="0017636C"/>
    <w:rPr>
      <w:rFonts w:ascii="Times New Roman" w:hAnsi="Times New Roman"/>
      <w:b/>
      <w:sz w:val="28"/>
    </w:rPr>
  </w:style>
  <w:style w:type="character" w:customStyle="1" w:styleId="2220">
    <w:name w:val="Знак Знак222"/>
    <w:uiPriority w:val="99"/>
    <w:qFormat/>
    <w:rsid w:val="0017636C"/>
    <w:rPr>
      <w:rFonts w:ascii="Times New Roman" w:hAnsi="Times New Roman"/>
      <w:sz w:val="24"/>
    </w:rPr>
  </w:style>
  <w:style w:type="character" w:customStyle="1" w:styleId="1920">
    <w:name w:val="Знак Знак192"/>
    <w:uiPriority w:val="99"/>
    <w:qFormat/>
    <w:rsid w:val="0017636C"/>
    <w:rPr>
      <w:rFonts w:ascii="Times New Roman" w:hAnsi="Times New Roman"/>
      <w:sz w:val="16"/>
      <w:lang w:eastAsia="ru-RU"/>
    </w:rPr>
  </w:style>
  <w:style w:type="character" w:customStyle="1" w:styleId="1820">
    <w:name w:val="Знак Знак182"/>
    <w:uiPriority w:val="99"/>
    <w:qFormat/>
    <w:rsid w:val="0017636C"/>
    <w:rPr>
      <w:rFonts w:ascii="Courier New" w:hAnsi="Courier New"/>
    </w:rPr>
  </w:style>
  <w:style w:type="character" w:customStyle="1" w:styleId="1720">
    <w:name w:val="Знак Знак172"/>
    <w:uiPriority w:val="99"/>
    <w:qFormat/>
    <w:rsid w:val="0017636C"/>
    <w:rPr>
      <w:rFonts w:ascii="Times New Roman" w:hAnsi="Times New Roman"/>
      <w:sz w:val="24"/>
    </w:rPr>
  </w:style>
  <w:style w:type="character" w:customStyle="1" w:styleId="1520">
    <w:name w:val="Знак Знак152"/>
    <w:uiPriority w:val="99"/>
    <w:qFormat/>
    <w:rsid w:val="0017636C"/>
    <w:rPr>
      <w:b/>
      <w:sz w:val="28"/>
    </w:rPr>
  </w:style>
  <w:style w:type="character" w:customStyle="1" w:styleId="4120">
    <w:name w:val="Знак Знак412"/>
    <w:uiPriority w:val="99"/>
    <w:qFormat/>
    <w:locked/>
    <w:rsid w:val="0017636C"/>
    <w:rPr>
      <w:rFonts w:ascii="Arial" w:hAnsi="Arial"/>
      <w:b/>
      <w:i/>
      <w:sz w:val="28"/>
      <w:lang w:val="ru-RU" w:eastAsia="en-US"/>
    </w:rPr>
  </w:style>
  <w:style w:type="character" w:customStyle="1" w:styleId="233">
    <w:name w:val="Знак Знак23 Знак3"/>
    <w:uiPriority w:val="99"/>
    <w:locked/>
    <w:rsid w:val="0017636C"/>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24">
    <w:name w:val="Знак32"/>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20">
    <w:name w:val="Знак Знак532"/>
    <w:uiPriority w:val="99"/>
    <w:qFormat/>
    <w:locked/>
    <w:rsid w:val="0017636C"/>
    <w:rPr>
      <w:b/>
      <w:caps/>
      <w:sz w:val="24"/>
      <w:lang w:val="ru-RU" w:eastAsia="ru-RU"/>
    </w:rPr>
  </w:style>
  <w:style w:type="character" w:customStyle="1" w:styleId="2ffd">
    <w:name w:val="Без интервала Знак2"/>
    <w:uiPriority w:val="99"/>
    <w:qFormat/>
    <w:locked/>
    <w:rsid w:val="0017636C"/>
    <w:rPr>
      <w:sz w:val="24"/>
      <w:lang w:eastAsia="en-US"/>
    </w:rPr>
  </w:style>
  <w:style w:type="character" w:customStyle="1" w:styleId="1121">
    <w:name w:val="Знак1 Знак Знак12"/>
    <w:uiPriority w:val="99"/>
    <w:qFormat/>
    <w:locked/>
    <w:rsid w:val="0017636C"/>
    <w:rPr>
      <w:rFonts w:ascii="Times New Roman" w:hAnsi="Times New Roman"/>
      <w:sz w:val="24"/>
      <w:lang w:eastAsia="ru-RU"/>
    </w:rPr>
  </w:style>
  <w:style w:type="character" w:customStyle="1" w:styleId="462">
    <w:name w:val="Знак Знак462"/>
    <w:uiPriority w:val="99"/>
    <w:qFormat/>
    <w:locked/>
    <w:rsid w:val="0017636C"/>
    <w:rPr>
      <w:b/>
      <w:sz w:val="27"/>
      <w:lang w:val="ru-RU" w:eastAsia="ru-RU"/>
    </w:rPr>
  </w:style>
  <w:style w:type="character" w:customStyle="1" w:styleId="482">
    <w:name w:val="Знак Знак482"/>
    <w:uiPriority w:val="99"/>
    <w:qFormat/>
    <w:locked/>
    <w:rsid w:val="0017636C"/>
    <w:rPr>
      <w:b/>
      <w:sz w:val="27"/>
      <w:lang w:val="ru-RU" w:eastAsia="ru-RU"/>
    </w:rPr>
  </w:style>
  <w:style w:type="character" w:customStyle="1" w:styleId="442">
    <w:name w:val="Знак Знак442"/>
    <w:uiPriority w:val="99"/>
    <w:qFormat/>
    <w:locked/>
    <w:rsid w:val="0017636C"/>
    <w:rPr>
      <w:sz w:val="24"/>
    </w:rPr>
  </w:style>
  <w:style w:type="character" w:customStyle="1" w:styleId="5120">
    <w:name w:val="Знак Знак512"/>
    <w:uiPriority w:val="99"/>
    <w:qFormat/>
    <w:locked/>
    <w:rsid w:val="0017636C"/>
    <w:rPr>
      <w:b/>
      <w:sz w:val="27"/>
      <w:lang w:val="ru-RU" w:eastAsia="ru-RU"/>
    </w:rPr>
  </w:style>
  <w:style w:type="character" w:customStyle="1" w:styleId="432">
    <w:name w:val="Знак Знак432"/>
    <w:uiPriority w:val="99"/>
    <w:qFormat/>
    <w:locked/>
    <w:rsid w:val="0017636C"/>
    <w:rPr>
      <w:color w:val="000000"/>
      <w:sz w:val="24"/>
      <w:lang w:eastAsia="ru-RU"/>
    </w:rPr>
  </w:style>
  <w:style w:type="character" w:customStyle="1" w:styleId="422">
    <w:name w:val="Знак Знак422"/>
    <w:uiPriority w:val="99"/>
    <w:qFormat/>
    <w:rsid w:val="0017636C"/>
    <w:rPr>
      <w:rFonts w:ascii="Times New Roman" w:hAnsi="Times New Roman"/>
      <w:sz w:val="16"/>
    </w:rPr>
  </w:style>
  <w:style w:type="character" w:customStyle="1" w:styleId="492">
    <w:name w:val="Знак Знак492"/>
    <w:uiPriority w:val="99"/>
    <w:qFormat/>
    <w:rsid w:val="0017636C"/>
    <w:rPr>
      <w:rFonts w:ascii="Times New Roman" w:hAnsi="Times New Roman"/>
      <w:b/>
      <w:caps/>
      <w:sz w:val="24"/>
      <w:lang w:eastAsia="ru-RU"/>
    </w:rPr>
  </w:style>
  <w:style w:type="character" w:customStyle="1" w:styleId="472">
    <w:name w:val="Знак Знак472"/>
    <w:uiPriority w:val="99"/>
    <w:qFormat/>
    <w:rsid w:val="0017636C"/>
    <w:rPr>
      <w:rFonts w:ascii="Times New Roman" w:hAnsi="Times New Roman"/>
      <w:b/>
      <w:sz w:val="27"/>
      <w:lang w:eastAsia="ru-RU"/>
    </w:rPr>
  </w:style>
  <w:style w:type="character" w:customStyle="1" w:styleId="452">
    <w:name w:val="Знак Знак452"/>
    <w:uiPriority w:val="99"/>
    <w:qFormat/>
    <w:rsid w:val="0017636C"/>
    <w:rPr>
      <w:rFonts w:ascii="Times New Roman" w:hAnsi="Times New Roman"/>
      <w:b/>
      <w:i/>
      <w:sz w:val="26"/>
      <w:lang w:eastAsia="ru-RU"/>
    </w:rPr>
  </w:style>
  <w:style w:type="character" w:customStyle="1" w:styleId="534">
    <w:name w:val="Знак5 Знак Знак3"/>
    <w:uiPriority w:val="99"/>
    <w:qFormat/>
    <w:locked/>
    <w:rsid w:val="0017636C"/>
    <w:rPr>
      <w:sz w:val="16"/>
    </w:rPr>
  </w:style>
  <w:style w:type="character" w:customStyle="1" w:styleId="502">
    <w:name w:val="Знак Знак502"/>
    <w:uiPriority w:val="99"/>
    <w:qFormat/>
    <w:locked/>
    <w:rsid w:val="0017636C"/>
    <w:rPr>
      <w:b/>
      <w:sz w:val="28"/>
      <w:lang w:val="ru-RU" w:eastAsia="ru-RU"/>
    </w:rPr>
  </w:style>
  <w:style w:type="character" w:customStyle="1" w:styleId="522">
    <w:name w:val="Знак Знак522"/>
    <w:uiPriority w:val="99"/>
    <w:qFormat/>
    <w:rsid w:val="0017636C"/>
    <w:rPr>
      <w:rFonts w:ascii="Arial" w:hAnsi="Arial"/>
      <w:b/>
      <w:i/>
      <w:sz w:val="28"/>
    </w:rPr>
  </w:style>
  <w:style w:type="character" w:customStyle="1" w:styleId="5121">
    <w:name w:val="Знак5 Знак Знак12"/>
    <w:uiPriority w:val="99"/>
    <w:qFormat/>
    <w:locked/>
    <w:rsid w:val="0017636C"/>
    <w:rPr>
      <w:sz w:val="16"/>
      <w:lang w:val="ru-RU" w:eastAsia="ru-RU"/>
    </w:rPr>
  </w:style>
  <w:style w:type="character" w:customStyle="1" w:styleId="621">
    <w:name w:val="Знак6 Знак Знак2"/>
    <w:uiPriority w:val="99"/>
    <w:qFormat/>
    <w:rsid w:val="0017636C"/>
    <w:rPr>
      <w:sz w:val="24"/>
      <w:lang w:val="ru-RU" w:eastAsia="ru-RU"/>
    </w:rPr>
  </w:style>
  <w:style w:type="character" w:customStyle="1" w:styleId="5210">
    <w:name w:val="Знак5 Знак21"/>
    <w:uiPriority w:val="99"/>
    <w:rsid w:val="0017636C"/>
    <w:rPr>
      <w:sz w:val="16"/>
    </w:rPr>
  </w:style>
  <w:style w:type="character" w:customStyle="1" w:styleId="UnresolvedMention">
    <w:name w:val="Unresolved Mention"/>
    <w:basedOn w:val="a3"/>
    <w:uiPriority w:val="99"/>
    <w:semiHidden/>
    <w:qFormat/>
    <w:rsid w:val="0017636C"/>
    <w:rPr>
      <w:rFonts w:cs="Times New Roman"/>
      <w:color w:val="605E5C"/>
      <w:shd w:val="clear" w:color="auto" w:fill="E1DFDD"/>
    </w:rPr>
  </w:style>
  <w:style w:type="character" w:customStyle="1" w:styleId="203">
    <w:name w:val="Знак Знак203"/>
    <w:uiPriority w:val="99"/>
    <w:qFormat/>
    <w:rsid w:val="0017636C"/>
    <w:rPr>
      <w:rFonts w:ascii="Arial" w:hAnsi="Arial"/>
      <w:sz w:val="22"/>
    </w:rPr>
  </w:style>
  <w:style w:type="paragraph" w:customStyle="1" w:styleId="4d">
    <w:name w:val="Знак Знак Знак Знак Знак Знак4"/>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50">
    <w:name w:val="Знак Знак75"/>
    <w:uiPriority w:val="99"/>
    <w:rsid w:val="0017636C"/>
    <w:rPr>
      <w:sz w:val="16"/>
      <w:lang w:val="ru-RU" w:eastAsia="ru-RU"/>
    </w:rPr>
  </w:style>
  <w:style w:type="character" w:customStyle="1" w:styleId="1430">
    <w:name w:val="Знак Знак143"/>
    <w:uiPriority w:val="99"/>
    <w:qFormat/>
    <w:locked/>
    <w:rsid w:val="0017636C"/>
    <w:rPr>
      <w:b/>
      <w:sz w:val="27"/>
      <w:lang w:val="ru-RU" w:eastAsia="ru-RU"/>
    </w:rPr>
  </w:style>
  <w:style w:type="character" w:customStyle="1" w:styleId="103">
    <w:name w:val="Знак Знак103"/>
    <w:uiPriority w:val="99"/>
    <w:qFormat/>
    <w:locked/>
    <w:rsid w:val="0017636C"/>
    <w:rPr>
      <w:sz w:val="16"/>
      <w:lang w:val="ru-RU" w:eastAsia="ru-RU"/>
    </w:rPr>
  </w:style>
  <w:style w:type="character" w:customStyle="1" w:styleId="6130">
    <w:name w:val="Знак Знак613"/>
    <w:uiPriority w:val="99"/>
    <w:qFormat/>
    <w:rsid w:val="0017636C"/>
    <w:rPr>
      <w:rFonts w:ascii="Arial" w:hAnsi="Arial"/>
      <w:b/>
      <w:i/>
      <w:sz w:val="28"/>
      <w:lang w:val="ru-RU" w:eastAsia="en-US"/>
    </w:rPr>
  </w:style>
  <w:style w:type="character" w:customStyle="1" w:styleId="164">
    <w:name w:val="Знак Знак164"/>
    <w:uiPriority w:val="99"/>
    <w:qFormat/>
    <w:locked/>
    <w:rsid w:val="0017636C"/>
    <w:rPr>
      <w:b/>
      <w:caps/>
      <w:sz w:val="24"/>
      <w:lang w:val="ru-RU" w:eastAsia="ru-RU"/>
    </w:rPr>
  </w:style>
  <w:style w:type="character" w:customStyle="1" w:styleId="5b">
    <w:name w:val="Знак Знак Знак5"/>
    <w:uiPriority w:val="99"/>
    <w:qFormat/>
    <w:rsid w:val="0017636C"/>
    <w:rPr>
      <w:rFonts w:ascii="Times New Roman" w:hAnsi="Times New Roman"/>
      <w:b/>
      <w:caps/>
      <w:sz w:val="28"/>
    </w:rPr>
  </w:style>
  <w:style w:type="character" w:customStyle="1" w:styleId="253">
    <w:name w:val="Знак Знак253"/>
    <w:uiPriority w:val="99"/>
    <w:qFormat/>
    <w:rsid w:val="0017636C"/>
    <w:rPr>
      <w:rFonts w:ascii="Times New Roman" w:hAnsi="Times New Roman"/>
      <w:b/>
      <w:sz w:val="28"/>
    </w:rPr>
  </w:style>
  <w:style w:type="character" w:customStyle="1" w:styleId="2230">
    <w:name w:val="Знак Знак223"/>
    <w:uiPriority w:val="99"/>
    <w:qFormat/>
    <w:rsid w:val="0017636C"/>
    <w:rPr>
      <w:rFonts w:ascii="Times New Roman" w:hAnsi="Times New Roman"/>
      <w:sz w:val="24"/>
    </w:rPr>
  </w:style>
  <w:style w:type="character" w:customStyle="1" w:styleId="193">
    <w:name w:val="Знак Знак193"/>
    <w:uiPriority w:val="99"/>
    <w:qFormat/>
    <w:rsid w:val="0017636C"/>
    <w:rPr>
      <w:rFonts w:ascii="Times New Roman" w:hAnsi="Times New Roman"/>
      <w:sz w:val="16"/>
      <w:lang w:eastAsia="ru-RU"/>
    </w:rPr>
  </w:style>
  <w:style w:type="character" w:customStyle="1" w:styleId="183">
    <w:name w:val="Знак Знак183"/>
    <w:uiPriority w:val="99"/>
    <w:qFormat/>
    <w:rsid w:val="0017636C"/>
    <w:rPr>
      <w:rFonts w:ascii="Courier New" w:hAnsi="Courier New"/>
    </w:rPr>
  </w:style>
  <w:style w:type="character" w:customStyle="1" w:styleId="173">
    <w:name w:val="Знак Знак173"/>
    <w:uiPriority w:val="99"/>
    <w:qFormat/>
    <w:rsid w:val="0017636C"/>
    <w:rPr>
      <w:rFonts w:ascii="Times New Roman" w:hAnsi="Times New Roman"/>
      <w:sz w:val="24"/>
    </w:rPr>
  </w:style>
  <w:style w:type="character" w:customStyle="1" w:styleId="153">
    <w:name w:val="Знак Знак153"/>
    <w:uiPriority w:val="99"/>
    <w:qFormat/>
    <w:rsid w:val="0017636C"/>
    <w:rPr>
      <w:b/>
      <w:sz w:val="28"/>
    </w:rPr>
  </w:style>
  <w:style w:type="character" w:customStyle="1" w:styleId="4130">
    <w:name w:val="Знак Знак413"/>
    <w:uiPriority w:val="99"/>
    <w:qFormat/>
    <w:locked/>
    <w:rsid w:val="0017636C"/>
    <w:rPr>
      <w:rFonts w:ascii="Arial" w:hAnsi="Arial"/>
      <w:b/>
      <w:i/>
      <w:sz w:val="28"/>
      <w:lang w:val="ru-RU" w:eastAsia="en-US"/>
    </w:rPr>
  </w:style>
  <w:style w:type="character" w:customStyle="1" w:styleId="234">
    <w:name w:val="Знак Знак23 Знак4"/>
    <w:uiPriority w:val="99"/>
    <w:qFormat/>
    <w:locked/>
    <w:rsid w:val="0017636C"/>
    <w:rPr>
      <w:rFonts w:ascii="Tahoma" w:hAnsi="Tahoma"/>
      <w:sz w:val="16"/>
    </w:rPr>
  </w:style>
  <w:style w:type="paragraph" w:customStyle="1" w:styleId="5c">
    <w:name w:val="Знак Знак Знак Знак Знак Знак Знак Знак Знак Знак Знак Знак Знак5"/>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32">
    <w:name w:val="Знак33"/>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30">
    <w:name w:val="Знак Знак533"/>
    <w:uiPriority w:val="99"/>
    <w:qFormat/>
    <w:locked/>
    <w:rsid w:val="0017636C"/>
    <w:rPr>
      <w:b/>
      <w:caps/>
      <w:sz w:val="24"/>
      <w:lang w:val="ru-RU" w:eastAsia="ru-RU"/>
    </w:rPr>
  </w:style>
  <w:style w:type="character" w:customStyle="1" w:styleId="3fd">
    <w:name w:val="Без интервала Знак3"/>
    <w:uiPriority w:val="99"/>
    <w:qFormat/>
    <w:locked/>
    <w:rsid w:val="0017636C"/>
    <w:rPr>
      <w:sz w:val="24"/>
      <w:lang w:eastAsia="en-US"/>
    </w:rPr>
  </w:style>
  <w:style w:type="character" w:customStyle="1" w:styleId="1131">
    <w:name w:val="Знак1 Знак Знак13"/>
    <w:uiPriority w:val="99"/>
    <w:qFormat/>
    <w:locked/>
    <w:rsid w:val="0017636C"/>
    <w:rPr>
      <w:rFonts w:ascii="Times New Roman" w:hAnsi="Times New Roman"/>
      <w:sz w:val="24"/>
      <w:lang w:eastAsia="ru-RU"/>
    </w:rPr>
  </w:style>
  <w:style w:type="character" w:customStyle="1" w:styleId="463">
    <w:name w:val="Знак Знак463"/>
    <w:uiPriority w:val="99"/>
    <w:qFormat/>
    <w:locked/>
    <w:rsid w:val="0017636C"/>
    <w:rPr>
      <w:b/>
      <w:sz w:val="27"/>
      <w:lang w:val="ru-RU" w:eastAsia="ru-RU"/>
    </w:rPr>
  </w:style>
  <w:style w:type="character" w:customStyle="1" w:styleId="483">
    <w:name w:val="Знак Знак483"/>
    <w:uiPriority w:val="99"/>
    <w:qFormat/>
    <w:locked/>
    <w:rsid w:val="0017636C"/>
    <w:rPr>
      <w:b/>
      <w:sz w:val="27"/>
      <w:lang w:val="ru-RU" w:eastAsia="ru-RU"/>
    </w:rPr>
  </w:style>
  <w:style w:type="character" w:customStyle="1" w:styleId="443">
    <w:name w:val="Знак Знак443"/>
    <w:uiPriority w:val="99"/>
    <w:qFormat/>
    <w:locked/>
    <w:rsid w:val="0017636C"/>
    <w:rPr>
      <w:sz w:val="24"/>
    </w:rPr>
  </w:style>
  <w:style w:type="character" w:customStyle="1" w:styleId="513">
    <w:name w:val="Знак Знак513"/>
    <w:uiPriority w:val="99"/>
    <w:qFormat/>
    <w:locked/>
    <w:rsid w:val="0017636C"/>
    <w:rPr>
      <w:b/>
      <w:sz w:val="27"/>
      <w:lang w:val="ru-RU" w:eastAsia="ru-RU"/>
    </w:rPr>
  </w:style>
  <w:style w:type="character" w:customStyle="1" w:styleId="433">
    <w:name w:val="Знак Знак433"/>
    <w:uiPriority w:val="99"/>
    <w:qFormat/>
    <w:locked/>
    <w:rsid w:val="0017636C"/>
    <w:rPr>
      <w:color w:val="000000"/>
      <w:sz w:val="24"/>
      <w:lang w:eastAsia="ru-RU"/>
    </w:rPr>
  </w:style>
  <w:style w:type="character" w:customStyle="1" w:styleId="423">
    <w:name w:val="Знак Знак423"/>
    <w:uiPriority w:val="99"/>
    <w:qFormat/>
    <w:rsid w:val="0017636C"/>
    <w:rPr>
      <w:rFonts w:ascii="Times New Roman" w:hAnsi="Times New Roman"/>
      <w:sz w:val="16"/>
    </w:rPr>
  </w:style>
  <w:style w:type="character" w:customStyle="1" w:styleId="493">
    <w:name w:val="Знак Знак493"/>
    <w:uiPriority w:val="99"/>
    <w:qFormat/>
    <w:rsid w:val="0017636C"/>
    <w:rPr>
      <w:rFonts w:ascii="Times New Roman" w:hAnsi="Times New Roman"/>
      <w:b/>
      <w:caps/>
      <w:sz w:val="24"/>
      <w:lang w:eastAsia="ru-RU"/>
    </w:rPr>
  </w:style>
  <w:style w:type="character" w:customStyle="1" w:styleId="473">
    <w:name w:val="Знак Знак473"/>
    <w:uiPriority w:val="99"/>
    <w:qFormat/>
    <w:rsid w:val="0017636C"/>
    <w:rPr>
      <w:rFonts w:ascii="Times New Roman" w:hAnsi="Times New Roman"/>
      <w:b/>
      <w:sz w:val="27"/>
      <w:lang w:eastAsia="ru-RU"/>
    </w:rPr>
  </w:style>
  <w:style w:type="character" w:customStyle="1" w:styleId="453">
    <w:name w:val="Знак Знак453"/>
    <w:uiPriority w:val="99"/>
    <w:qFormat/>
    <w:rsid w:val="0017636C"/>
    <w:rPr>
      <w:rFonts w:ascii="Times New Roman" w:hAnsi="Times New Roman"/>
      <w:b/>
      <w:i/>
      <w:sz w:val="26"/>
      <w:lang w:eastAsia="ru-RU"/>
    </w:rPr>
  </w:style>
  <w:style w:type="character" w:customStyle="1" w:styleId="541">
    <w:name w:val="Знак5 Знак Знак4"/>
    <w:uiPriority w:val="99"/>
    <w:qFormat/>
    <w:locked/>
    <w:rsid w:val="0017636C"/>
    <w:rPr>
      <w:sz w:val="16"/>
    </w:rPr>
  </w:style>
  <w:style w:type="character" w:customStyle="1" w:styleId="503">
    <w:name w:val="Знак Знак503"/>
    <w:uiPriority w:val="99"/>
    <w:qFormat/>
    <w:locked/>
    <w:rsid w:val="0017636C"/>
    <w:rPr>
      <w:b/>
      <w:sz w:val="28"/>
      <w:lang w:val="ru-RU" w:eastAsia="ru-RU"/>
    </w:rPr>
  </w:style>
  <w:style w:type="character" w:customStyle="1" w:styleId="523">
    <w:name w:val="Знак Знак523"/>
    <w:uiPriority w:val="99"/>
    <w:qFormat/>
    <w:rsid w:val="0017636C"/>
    <w:rPr>
      <w:rFonts w:ascii="Arial" w:hAnsi="Arial"/>
      <w:b/>
      <w:i/>
      <w:sz w:val="28"/>
    </w:rPr>
  </w:style>
  <w:style w:type="character" w:customStyle="1" w:styleId="5130">
    <w:name w:val="Знак5 Знак Знак13"/>
    <w:uiPriority w:val="99"/>
    <w:qFormat/>
    <w:locked/>
    <w:rsid w:val="0017636C"/>
    <w:rPr>
      <w:sz w:val="16"/>
      <w:lang w:val="ru-RU" w:eastAsia="ru-RU"/>
    </w:rPr>
  </w:style>
  <w:style w:type="character" w:customStyle="1" w:styleId="631">
    <w:name w:val="Знак6 Знак Знак3"/>
    <w:uiPriority w:val="99"/>
    <w:qFormat/>
    <w:rsid w:val="0017636C"/>
    <w:rPr>
      <w:sz w:val="24"/>
      <w:lang w:val="ru-RU" w:eastAsia="ru-RU"/>
    </w:rPr>
  </w:style>
  <w:style w:type="paragraph" w:customStyle="1" w:styleId="5d">
    <w:name w:val="Знак Знак Знак Знак Знак Знак5"/>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6">
    <w:name w:val="Знак Знак76"/>
    <w:uiPriority w:val="99"/>
    <w:qFormat/>
    <w:rsid w:val="0017636C"/>
    <w:rPr>
      <w:sz w:val="16"/>
      <w:lang w:val="ru-RU" w:eastAsia="ru-RU"/>
    </w:rPr>
  </w:style>
  <w:style w:type="character" w:customStyle="1" w:styleId="1440">
    <w:name w:val="Знак Знак144"/>
    <w:uiPriority w:val="99"/>
    <w:qFormat/>
    <w:locked/>
    <w:rsid w:val="0017636C"/>
    <w:rPr>
      <w:b/>
      <w:sz w:val="27"/>
      <w:lang w:val="ru-RU" w:eastAsia="ru-RU"/>
    </w:rPr>
  </w:style>
  <w:style w:type="character" w:customStyle="1" w:styleId="104">
    <w:name w:val="Знак Знак104"/>
    <w:uiPriority w:val="99"/>
    <w:qFormat/>
    <w:locked/>
    <w:rsid w:val="0017636C"/>
    <w:rPr>
      <w:sz w:val="16"/>
      <w:lang w:val="ru-RU" w:eastAsia="ru-RU"/>
    </w:rPr>
  </w:style>
  <w:style w:type="character" w:customStyle="1" w:styleId="614">
    <w:name w:val="Знак Знак614"/>
    <w:uiPriority w:val="99"/>
    <w:qFormat/>
    <w:rsid w:val="0017636C"/>
    <w:rPr>
      <w:rFonts w:ascii="Arial" w:hAnsi="Arial"/>
      <w:b/>
      <w:i/>
      <w:sz w:val="28"/>
      <w:lang w:val="ru-RU" w:eastAsia="en-US"/>
    </w:rPr>
  </w:style>
  <w:style w:type="character" w:customStyle="1" w:styleId="165">
    <w:name w:val="Знак Знак165"/>
    <w:uiPriority w:val="99"/>
    <w:qFormat/>
    <w:locked/>
    <w:rsid w:val="0017636C"/>
    <w:rPr>
      <w:b/>
      <w:caps/>
      <w:sz w:val="24"/>
      <w:lang w:val="ru-RU" w:eastAsia="ru-RU"/>
    </w:rPr>
  </w:style>
  <w:style w:type="character" w:customStyle="1" w:styleId="6a">
    <w:name w:val="Знак Знак Знак6"/>
    <w:uiPriority w:val="99"/>
    <w:qFormat/>
    <w:rsid w:val="0017636C"/>
    <w:rPr>
      <w:rFonts w:ascii="Times New Roman" w:hAnsi="Times New Roman"/>
      <w:b/>
      <w:caps/>
      <w:sz w:val="28"/>
    </w:rPr>
  </w:style>
  <w:style w:type="character" w:customStyle="1" w:styleId="254">
    <w:name w:val="Знак Знак254"/>
    <w:uiPriority w:val="99"/>
    <w:qFormat/>
    <w:rsid w:val="0017636C"/>
    <w:rPr>
      <w:rFonts w:ascii="Times New Roman" w:hAnsi="Times New Roman"/>
      <w:b/>
      <w:sz w:val="28"/>
    </w:rPr>
  </w:style>
  <w:style w:type="character" w:customStyle="1" w:styleId="2240">
    <w:name w:val="Знак Знак224"/>
    <w:uiPriority w:val="99"/>
    <w:qFormat/>
    <w:rsid w:val="0017636C"/>
    <w:rPr>
      <w:rFonts w:ascii="Times New Roman" w:hAnsi="Times New Roman"/>
      <w:sz w:val="24"/>
    </w:rPr>
  </w:style>
  <w:style w:type="character" w:customStyle="1" w:styleId="204">
    <w:name w:val="Знак Знак204"/>
    <w:uiPriority w:val="99"/>
    <w:qFormat/>
    <w:rsid w:val="0017636C"/>
    <w:rPr>
      <w:rFonts w:ascii="Arial" w:hAnsi="Arial"/>
      <w:sz w:val="22"/>
    </w:rPr>
  </w:style>
  <w:style w:type="character" w:customStyle="1" w:styleId="194">
    <w:name w:val="Знак Знак194"/>
    <w:uiPriority w:val="99"/>
    <w:qFormat/>
    <w:rsid w:val="0017636C"/>
    <w:rPr>
      <w:rFonts w:ascii="Times New Roman" w:hAnsi="Times New Roman"/>
      <w:sz w:val="16"/>
      <w:lang w:eastAsia="ru-RU"/>
    </w:rPr>
  </w:style>
  <w:style w:type="character" w:customStyle="1" w:styleId="184">
    <w:name w:val="Знак Знак184"/>
    <w:uiPriority w:val="99"/>
    <w:qFormat/>
    <w:rsid w:val="0017636C"/>
    <w:rPr>
      <w:rFonts w:ascii="Courier New" w:hAnsi="Courier New"/>
    </w:rPr>
  </w:style>
  <w:style w:type="character" w:customStyle="1" w:styleId="174">
    <w:name w:val="Знак Знак174"/>
    <w:uiPriority w:val="99"/>
    <w:qFormat/>
    <w:rsid w:val="0017636C"/>
    <w:rPr>
      <w:rFonts w:ascii="Times New Roman" w:hAnsi="Times New Roman"/>
      <w:sz w:val="24"/>
    </w:rPr>
  </w:style>
  <w:style w:type="character" w:customStyle="1" w:styleId="154">
    <w:name w:val="Знак Знак154"/>
    <w:uiPriority w:val="99"/>
    <w:qFormat/>
    <w:rsid w:val="0017636C"/>
    <w:rPr>
      <w:b/>
      <w:sz w:val="28"/>
    </w:rPr>
  </w:style>
  <w:style w:type="character" w:customStyle="1" w:styleId="4140">
    <w:name w:val="Знак Знак414"/>
    <w:uiPriority w:val="99"/>
    <w:qFormat/>
    <w:locked/>
    <w:rsid w:val="0017636C"/>
    <w:rPr>
      <w:rFonts w:ascii="Arial" w:hAnsi="Arial"/>
      <w:b/>
      <w:i/>
      <w:sz w:val="28"/>
      <w:lang w:val="ru-RU" w:eastAsia="en-US"/>
    </w:rPr>
  </w:style>
  <w:style w:type="character" w:customStyle="1" w:styleId="235">
    <w:name w:val="Знак Знак23 Знак5"/>
    <w:uiPriority w:val="99"/>
    <w:qFormat/>
    <w:locked/>
    <w:rsid w:val="0017636C"/>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43">
    <w:name w:val="Знак34"/>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40">
    <w:name w:val="Знак Знак534"/>
    <w:uiPriority w:val="99"/>
    <w:qFormat/>
    <w:locked/>
    <w:rsid w:val="0017636C"/>
    <w:rPr>
      <w:b/>
      <w:caps/>
      <w:sz w:val="24"/>
      <w:lang w:val="ru-RU" w:eastAsia="ru-RU"/>
    </w:rPr>
  </w:style>
  <w:style w:type="character" w:customStyle="1" w:styleId="4e">
    <w:name w:val="Без интервала Знак4"/>
    <w:uiPriority w:val="99"/>
    <w:qFormat/>
    <w:locked/>
    <w:rsid w:val="0017636C"/>
    <w:rPr>
      <w:sz w:val="24"/>
      <w:lang w:eastAsia="en-US"/>
    </w:rPr>
  </w:style>
  <w:style w:type="character" w:customStyle="1" w:styleId="1141">
    <w:name w:val="Знак1 Знак Знак14"/>
    <w:uiPriority w:val="99"/>
    <w:qFormat/>
    <w:locked/>
    <w:rsid w:val="0017636C"/>
    <w:rPr>
      <w:rFonts w:ascii="Times New Roman" w:hAnsi="Times New Roman"/>
      <w:sz w:val="24"/>
      <w:lang w:eastAsia="ru-RU"/>
    </w:rPr>
  </w:style>
  <w:style w:type="character" w:customStyle="1" w:styleId="464">
    <w:name w:val="Знак Знак464"/>
    <w:uiPriority w:val="99"/>
    <w:qFormat/>
    <w:locked/>
    <w:rsid w:val="0017636C"/>
    <w:rPr>
      <w:b/>
      <w:sz w:val="27"/>
      <w:lang w:val="ru-RU" w:eastAsia="ru-RU"/>
    </w:rPr>
  </w:style>
  <w:style w:type="character" w:customStyle="1" w:styleId="484">
    <w:name w:val="Знак Знак484"/>
    <w:uiPriority w:val="99"/>
    <w:qFormat/>
    <w:locked/>
    <w:rsid w:val="0017636C"/>
    <w:rPr>
      <w:b/>
      <w:sz w:val="27"/>
      <w:lang w:val="ru-RU" w:eastAsia="ru-RU"/>
    </w:rPr>
  </w:style>
  <w:style w:type="character" w:customStyle="1" w:styleId="444">
    <w:name w:val="Знак Знак444"/>
    <w:uiPriority w:val="99"/>
    <w:qFormat/>
    <w:locked/>
    <w:rsid w:val="0017636C"/>
    <w:rPr>
      <w:sz w:val="24"/>
    </w:rPr>
  </w:style>
  <w:style w:type="character" w:customStyle="1" w:styleId="514">
    <w:name w:val="Знак Знак514"/>
    <w:uiPriority w:val="99"/>
    <w:qFormat/>
    <w:locked/>
    <w:rsid w:val="0017636C"/>
    <w:rPr>
      <w:b/>
      <w:sz w:val="27"/>
      <w:lang w:val="ru-RU" w:eastAsia="ru-RU"/>
    </w:rPr>
  </w:style>
  <w:style w:type="character" w:customStyle="1" w:styleId="434">
    <w:name w:val="Знак Знак434"/>
    <w:uiPriority w:val="99"/>
    <w:qFormat/>
    <w:locked/>
    <w:rsid w:val="0017636C"/>
    <w:rPr>
      <w:color w:val="000000"/>
      <w:sz w:val="24"/>
      <w:lang w:eastAsia="ru-RU"/>
    </w:rPr>
  </w:style>
  <w:style w:type="character" w:customStyle="1" w:styleId="424">
    <w:name w:val="Знак Знак424"/>
    <w:uiPriority w:val="99"/>
    <w:qFormat/>
    <w:rsid w:val="0017636C"/>
    <w:rPr>
      <w:rFonts w:ascii="Times New Roman" w:hAnsi="Times New Roman"/>
      <w:sz w:val="16"/>
    </w:rPr>
  </w:style>
  <w:style w:type="character" w:customStyle="1" w:styleId="494">
    <w:name w:val="Знак Знак494"/>
    <w:uiPriority w:val="99"/>
    <w:qFormat/>
    <w:rsid w:val="0017636C"/>
    <w:rPr>
      <w:rFonts w:ascii="Times New Roman" w:hAnsi="Times New Roman"/>
      <w:b/>
      <w:caps/>
      <w:sz w:val="24"/>
      <w:lang w:eastAsia="ru-RU"/>
    </w:rPr>
  </w:style>
  <w:style w:type="character" w:customStyle="1" w:styleId="474">
    <w:name w:val="Знак Знак474"/>
    <w:uiPriority w:val="99"/>
    <w:qFormat/>
    <w:rsid w:val="0017636C"/>
    <w:rPr>
      <w:rFonts w:ascii="Times New Roman" w:hAnsi="Times New Roman"/>
      <w:b/>
      <w:sz w:val="27"/>
      <w:lang w:eastAsia="ru-RU"/>
    </w:rPr>
  </w:style>
  <w:style w:type="character" w:customStyle="1" w:styleId="454">
    <w:name w:val="Знак Знак454"/>
    <w:uiPriority w:val="99"/>
    <w:qFormat/>
    <w:rsid w:val="0017636C"/>
    <w:rPr>
      <w:rFonts w:ascii="Times New Roman" w:hAnsi="Times New Roman"/>
      <w:b/>
      <w:i/>
      <w:sz w:val="26"/>
      <w:lang w:eastAsia="ru-RU"/>
    </w:rPr>
  </w:style>
  <w:style w:type="character" w:customStyle="1" w:styleId="551">
    <w:name w:val="Знак5 Знак Знак5"/>
    <w:uiPriority w:val="99"/>
    <w:qFormat/>
    <w:locked/>
    <w:rsid w:val="0017636C"/>
    <w:rPr>
      <w:sz w:val="16"/>
    </w:rPr>
  </w:style>
  <w:style w:type="character" w:customStyle="1" w:styleId="504">
    <w:name w:val="Знак Знак504"/>
    <w:uiPriority w:val="99"/>
    <w:qFormat/>
    <w:locked/>
    <w:rsid w:val="0017636C"/>
    <w:rPr>
      <w:b/>
      <w:sz w:val="28"/>
      <w:lang w:val="ru-RU" w:eastAsia="ru-RU"/>
    </w:rPr>
  </w:style>
  <w:style w:type="character" w:customStyle="1" w:styleId="524">
    <w:name w:val="Знак Знак524"/>
    <w:uiPriority w:val="99"/>
    <w:qFormat/>
    <w:rsid w:val="0017636C"/>
    <w:rPr>
      <w:rFonts w:ascii="Arial" w:hAnsi="Arial"/>
      <w:b/>
      <w:i/>
      <w:sz w:val="28"/>
    </w:rPr>
  </w:style>
  <w:style w:type="character" w:customStyle="1" w:styleId="5140">
    <w:name w:val="Знак5 Знак Знак14"/>
    <w:uiPriority w:val="99"/>
    <w:qFormat/>
    <w:locked/>
    <w:rsid w:val="0017636C"/>
    <w:rPr>
      <w:sz w:val="16"/>
      <w:lang w:val="ru-RU" w:eastAsia="ru-RU"/>
    </w:rPr>
  </w:style>
  <w:style w:type="character" w:customStyle="1" w:styleId="641">
    <w:name w:val="Знак6 Знак Знак4"/>
    <w:uiPriority w:val="99"/>
    <w:qFormat/>
    <w:rsid w:val="0017636C"/>
    <w:rPr>
      <w:sz w:val="24"/>
      <w:lang w:val="ru-RU" w:eastAsia="ru-RU"/>
    </w:rPr>
  </w:style>
  <w:style w:type="character" w:customStyle="1" w:styleId="205">
    <w:name w:val="Знак Знак205"/>
    <w:uiPriority w:val="99"/>
    <w:qFormat/>
    <w:rsid w:val="0017636C"/>
    <w:rPr>
      <w:rFonts w:ascii="Arial" w:hAnsi="Arial"/>
      <w:sz w:val="22"/>
    </w:rPr>
  </w:style>
  <w:style w:type="character" w:customStyle="1" w:styleId="206">
    <w:name w:val="Знак Знак206"/>
    <w:uiPriority w:val="99"/>
    <w:qFormat/>
    <w:rsid w:val="0017636C"/>
    <w:rPr>
      <w:rFonts w:ascii="Arial" w:hAnsi="Arial"/>
      <w:sz w:val="22"/>
    </w:rPr>
  </w:style>
  <w:style w:type="paragraph" w:customStyle="1" w:styleId="6c">
    <w:name w:val="Знак Знак Знак Знак Знак Знак6"/>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4f">
    <w:name w:val="Основной текст Знак4"/>
    <w:uiPriority w:val="99"/>
    <w:qFormat/>
    <w:rsid w:val="0017636C"/>
    <w:rPr>
      <w:sz w:val="24"/>
    </w:rPr>
  </w:style>
  <w:style w:type="character" w:customStyle="1" w:styleId="77">
    <w:name w:val="Знак Знак77"/>
    <w:uiPriority w:val="99"/>
    <w:qFormat/>
    <w:rsid w:val="0017636C"/>
    <w:rPr>
      <w:sz w:val="16"/>
      <w:lang w:val="ru-RU" w:eastAsia="ru-RU"/>
    </w:rPr>
  </w:style>
  <w:style w:type="character" w:customStyle="1" w:styleId="1450">
    <w:name w:val="Знак Знак145"/>
    <w:uiPriority w:val="99"/>
    <w:qFormat/>
    <w:locked/>
    <w:rsid w:val="0017636C"/>
    <w:rPr>
      <w:b/>
      <w:sz w:val="27"/>
      <w:lang w:val="ru-RU" w:eastAsia="ru-RU"/>
    </w:rPr>
  </w:style>
  <w:style w:type="character" w:customStyle="1" w:styleId="105">
    <w:name w:val="Знак Знак105"/>
    <w:uiPriority w:val="99"/>
    <w:qFormat/>
    <w:locked/>
    <w:rsid w:val="0017636C"/>
    <w:rPr>
      <w:sz w:val="16"/>
      <w:lang w:val="ru-RU" w:eastAsia="ru-RU"/>
    </w:rPr>
  </w:style>
  <w:style w:type="character" w:customStyle="1" w:styleId="615">
    <w:name w:val="Знак Знак615"/>
    <w:uiPriority w:val="99"/>
    <w:qFormat/>
    <w:rsid w:val="0017636C"/>
    <w:rPr>
      <w:rFonts w:ascii="Arial" w:hAnsi="Arial"/>
      <w:b/>
      <w:i/>
      <w:sz w:val="28"/>
      <w:lang w:val="ru-RU" w:eastAsia="en-US"/>
    </w:rPr>
  </w:style>
  <w:style w:type="character" w:customStyle="1" w:styleId="166">
    <w:name w:val="Знак Знак166"/>
    <w:uiPriority w:val="99"/>
    <w:qFormat/>
    <w:locked/>
    <w:rsid w:val="0017636C"/>
    <w:rPr>
      <w:b/>
      <w:caps/>
      <w:sz w:val="24"/>
      <w:lang w:val="ru-RU" w:eastAsia="ru-RU"/>
    </w:rPr>
  </w:style>
  <w:style w:type="character" w:customStyle="1" w:styleId="78">
    <w:name w:val="Знак Знак Знак7"/>
    <w:uiPriority w:val="99"/>
    <w:qFormat/>
    <w:rsid w:val="0017636C"/>
    <w:rPr>
      <w:rFonts w:ascii="Times New Roman" w:hAnsi="Times New Roman"/>
      <w:b/>
      <w:caps/>
      <w:sz w:val="28"/>
    </w:rPr>
  </w:style>
  <w:style w:type="character" w:customStyle="1" w:styleId="255">
    <w:name w:val="Знак Знак255"/>
    <w:uiPriority w:val="99"/>
    <w:qFormat/>
    <w:rsid w:val="0017636C"/>
    <w:rPr>
      <w:rFonts w:ascii="Times New Roman" w:hAnsi="Times New Roman"/>
      <w:b/>
      <w:sz w:val="28"/>
    </w:rPr>
  </w:style>
  <w:style w:type="character" w:customStyle="1" w:styleId="2250">
    <w:name w:val="Знак Знак225"/>
    <w:uiPriority w:val="99"/>
    <w:qFormat/>
    <w:rsid w:val="0017636C"/>
    <w:rPr>
      <w:rFonts w:ascii="Times New Roman" w:hAnsi="Times New Roman"/>
      <w:sz w:val="24"/>
    </w:rPr>
  </w:style>
  <w:style w:type="character" w:customStyle="1" w:styleId="195">
    <w:name w:val="Знак Знак195"/>
    <w:uiPriority w:val="99"/>
    <w:qFormat/>
    <w:rsid w:val="0017636C"/>
    <w:rPr>
      <w:rFonts w:ascii="Times New Roman" w:hAnsi="Times New Roman"/>
      <w:sz w:val="16"/>
      <w:lang w:eastAsia="ru-RU"/>
    </w:rPr>
  </w:style>
  <w:style w:type="character" w:customStyle="1" w:styleId="185">
    <w:name w:val="Знак Знак185"/>
    <w:uiPriority w:val="99"/>
    <w:qFormat/>
    <w:rsid w:val="0017636C"/>
    <w:rPr>
      <w:rFonts w:ascii="Courier New" w:hAnsi="Courier New"/>
    </w:rPr>
  </w:style>
  <w:style w:type="character" w:customStyle="1" w:styleId="175">
    <w:name w:val="Знак Знак175"/>
    <w:uiPriority w:val="99"/>
    <w:qFormat/>
    <w:rsid w:val="0017636C"/>
    <w:rPr>
      <w:rFonts w:ascii="Times New Roman" w:hAnsi="Times New Roman"/>
      <w:sz w:val="24"/>
    </w:rPr>
  </w:style>
  <w:style w:type="character" w:customStyle="1" w:styleId="155">
    <w:name w:val="Знак Знак155"/>
    <w:uiPriority w:val="99"/>
    <w:qFormat/>
    <w:rsid w:val="0017636C"/>
    <w:rPr>
      <w:b/>
      <w:sz w:val="28"/>
    </w:rPr>
  </w:style>
  <w:style w:type="character" w:customStyle="1" w:styleId="415">
    <w:name w:val="Знак Знак415"/>
    <w:uiPriority w:val="99"/>
    <w:qFormat/>
    <w:locked/>
    <w:rsid w:val="0017636C"/>
    <w:rPr>
      <w:rFonts w:ascii="Arial" w:hAnsi="Arial"/>
      <w:b/>
      <w:i/>
      <w:sz w:val="28"/>
      <w:lang w:val="ru-RU" w:eastAsia="en-US"/>
    </w:rPr>
  </w:style>
  <w:style w:type="character" w:customStyle="1" w:styleId="236">
    <w:name w:val="Знак Знак23 Знак6"/>
    <w:uiPriority w:val="99"/>
    <w:qFormat/>
    <w:locked/>
    <w:rsid w:val="0017636C"/>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52">
    <w:name w:val="Знак35"/>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5">
    <w:name w:val="Знак Знак535"/>
    <w:uiPriority w:val="99"/>
    <w:qFormat/>
    <w:locked/>
    <w:rsid w:val="0017636C"/>
    <w:rPr>
      <w:b/>
      <w:caps/>
      <w:sz w:val="24"/>
      <w:lang w:val="ru-RU" w:eastAsia="ru-RU"/>
    </w:rPr>
  </w:style>
  <w:style w:type="character" w:customStyle="1" w:styleId="5e">
    <w:name w:val="Без интервала Знак5"/>
    <w:uiPriority w:val="99"/>
    <w:qFormat/>
    <w:locked/>
    <w:rsid w:val="0017636C"/>
    <w:rPr>
      <w:sz w:val="24"/>
      <w:lang w:eastAsia="en-US"/>
    </w:rPr>
  </w:style>
  <w:style w:type="character" w:customStyle="1" w:styleId="1151">
    <w:name w:val="Знак1 Знак Знак15"/>
    <w:uiPriority w:val="99"/>
    <w:qFormat/>
    <w:locked/>
    <w:rsid w:val="0017636C"/>
    <w:rPr>
      <w:rFonts w:ascii="Times New Roman" w:hAnsi="Times New Roman"/>
      <w:sz w:val="24"/>
      <w:lang w:eastAsia="ru-RU"/>
    </w:rPr>
  </w:style>
  <w:style w:type="character" w:customStyle="1" w:styleId="465">
    <w:name w:val="Знак Знак465"/>
    <w:uiPriority w:val="99"/>
    <w:qFormat/>
    <w:locked/>
    <w:rsid w:val="0017636C"/>
    <w:rPr>
      <w:b/>
      <w:sz w:val="27"/>
      <w:lang w:val="ru-RU" w:eastAsia="ru-RU"/>
    </w:rPr>
  </w:style>
  <w:style w:type="character" w:customStyle="1" w:styleId="485">
    <w:name w:val="Знак Знак485"/>
    <w:uiPriority w:val="99"/>
    <w:qFormat/>
    <w:locked/>
    <w:rsid w:val="0017636C"/>
    <w:rPr>
      <w:b/>
      <w:sz w:val="27"/>
      <w:lang w:val="ru-RU" w:eastAsia="ru-RU"/>
    </w:rPr>
  </w:style>
  <w:style w:type="character" w:customStyle="1" w:styleId="445">
    <w:name w:val="Знак Знак445"/>
    <w:uiPriority w:val="99"/>
    <w:qFormat/>
    <w:locked/>
    <w:rsid w:val="0017636C"/>
    <w:rPr>
      <w:sz w:val="24"/>
    </w:rPr>
  </w:style>
  <w:style w:type="character" w:customStyle="1" w:styleId="515">
    <w:name w:val="Знак Знак515"/>
    <w:uiPriority w:val="99"/>
    <w:qFormat/>
    <w:locked/>
    <w:rsid w:val="0017636C"/>
    <w:rPr>
      <w:b/>
      <w:sz w:val="27"/>
      <w:lang w:val="ru-RU" w:eastAsia="ru-RU"/>
    </w:rPr>
  </w:style>
  <w:style w:type="character" w:customStyle="1" w:styleId="435">
    <w:name w:val="Знак Знак435"/>
    <w:uiPriority w:val="99"/>
    <w:qFormat/>
    <w:locked/>
    <w:rsid w:val="0017636C"/>
    <w:rPr>
      <w:color w:val="000000"/>
      <w:sz w:val="24"/>
      <w:lang w:eastAsia="ru-RU"/>
    </w:rPr>
  </w:style>
  <w:style w:type="character" w:customStyle="1" w:styleId="425">
    <w:name w:val="Знак Знак425"/>
    <w:uiPriority w:val="99"/>
    <w:qFormat/>
    <w:rsid w:val="0017636C"/>
    <w:rPr>
      <w:rFonts w:ascii="Times New Roman" w:hAnsi="Times New Roman"/>
      <w:sz w:val="16"/>
    </w:rPr>
  </w:style>
  <w:style w:type="character" w:customStyle="1" w:styleId="495">
    <w:name w:val="Знак Знак495"/>
    <w:uiPriority w:val="99"/>
    <w:qFormat/>
    <w:rsid w:val="0017636C"/>
    <w:rPr>
      <w:rFonts w:ascii="Times New Roman" w:hAnsi="Times New Roman"/>
      <w:b/>
      <w:caps/>
      <w:sz w:val="24"/>
      <w:lang w:eastAsia="ru-RU"/>
    </w:rPr>
  </w:style>
  <w:style w:type="character" w:customStyle="1" w:styleId="475">
    <w:name w:val="Знак Знак475"/>
    <w:uiPriority w:val="99"/>
    <w:qFormat/>
    <w:rsid w:val="0017636C"/>
    <w:rPr>
      <w:rFonts w:ascii="Times New Roman" w:hAnsi="Times New Roman"/>
      <w:b/>
      <w:sz w:val="27"/>
      <w:lang w:eastAsia="ru-RU"/>
    </w:rPr>
  </w:style>
  <w:style w:type="character" w:customStyle="1" w:styleId="455">
    <w:name w:val="Знак Знак455"/>
    <w:uiPriority w:val="99"/>
    <w:qFormat/>
    <w:rsid w:val="0017636C"/>
    <w:rPr>
      <w:rFonts w:ascii="Times New Roman" w:hAnsi="Times New Roman"/>
      <w:b/>
      <w:i/>
      <w:sz w:val="26"/>
      <w:lang w:eastAsia="ru-RU"/>
    </w:rPr>
  </w:style>
  <w:style w:type="character" w:customStyle="1" w:styleId="561">
    <w:name w:val="Знак5 Знак Знак6"/>
    <w:uiPriority w:val="99"/>
    <w:qFormat/>
    <w:locked/>
    <w:rsid w:val="0017636C"/>
    <w:rPr>
      <w:sz w:val="16"/>
    </w:rPr>
  </w:style>
  <w:style w:type="character" w:customStyle="1" w:styleId="505">
    <w:name w:val="Знак Знак505"/>
    <w:uiPriority w:val="99"/>
    <w:qFormat/>
    <w:locked/>
    <w:rsid w:val="0017636C"/>
    <w:rPr>
      <w:b/>
      <w:sz w:val="28"/>
      <w:lang w:val="ru-RU" w:eastAsia="ru-RU"/>
    </w:rPr>
  </w:style>
  <w:style w:type="character" w:customStyle="1" w:styleId="525">
    <w:name w:val="Знак Знак525"/>
    <w:uiPriority w:val="99"/>
    <w:qFormat/>
    <w:rsid w:val="0017636C"/>
    <w:rPr>
      <w:rFonts w:ascii="Arial" w:hAnsi="Arial"/>
      <w:b/>
      <w:i/>
      <w:sz w:val="28"/>
    </w:rPr>
  </w:style>
  <w:style w:type="character" w:customStyle="1" w:styleId="5150">
    <w:name w:val="Знак5 Знак Знак15"/>
    <w:uiPriority w:val="99"/>
    <w:qFormat/>
    <w:locked/>
    <w:rsid w:val="0017636C"/>
    <w:rPr>
      <w:sz w:val="16"/>
      <w:lang w:val="ru-RU" w:eastAsia="ru-RU"/>
    </w:rPr>
  </w:style>
  <w:style w:type="character" w:customStyle="1" w:styleId="651">
    <w:name w:val="Знак6 Знак Знак5"/>
    <w:uiPriority w:val="99"/>
    <w:qFormat/>
    <w:rsid w:val="0017636C"/>
    <w:rPr>
      <w:sz w:val="24"/>
      <w:lang w:val="ru-RU" w:eastAsia="ru-RU"/>
    </w:rPr>
  </w:style>
  <w:style w:type="character" w:customStyle="1" w:styleId="207">
    <w:name w:val="Знак Знак207"/>
    <w:uiPriority w:val="99"/>
    <w:qFormat/>
    <w:rsid w:val="0017636C"/>
    <w:rPr>
      <w:rFonts w:ascii="Arial" w:hAnsi="Arial"/>
      <w:sz w:val="22"/>
    </w:rPr>
  </w:style>
  <w:style w:type="character" w:customStyle="1" w:styleId="208">
    <w:name w:val="Знак Знак208"/>
    <w:uiPriority w:val="99"/>
    <w:qFormat/>
    <w:rsid w:val="0017636C"/>
    <w:rPr>
      <w:rFonts w:ascii="Arial" w:hAnsi="Arial"/>
      <w:sz w:val="22"/>
    </w:rPr>
  </w:style>
  <w:style w:type="character" w:customStyle="1" w:styleId="209">
    <w:name w:val="Знак Знак209"/>
    <w:uiPriority w:val="99"/>
    <w:qFormat/>
    <w:rsid w:val="0017636C"/>
    <w:rPr>
      <w:rFonts w:ascii="Arial" w:hAnsi="Arial"/>
      <w:sz w:val="22"/>
    </w:rPr>
  </w:style>
  <w:style w:type="character" w:customStyle="1" w:styleId="616">
    <w:name w:val="Знак Знак616"/>
    <w:uiPriority w:val="99"/>
    <w:qFormat/>
    <w:rsid w:val="0017636C"/>
    <w:rPr>
      <w:rFonts w:ascii="Calibri" w:hAnsi="Calibri"/>
      <w:i/>
      <w:sz w:val="24"/>
    </w:rPr>
  </w:style>
  <w:style w:type="paragraph" w:customStyle="1" w:styleId="7a">
    <w:name w:val="Знак Знак Знак Знак Знак Знак7"/>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37">
    <w:name w:val="Основной текст 2 Знак3"/>
    <w:uiPriority w:val="99"/>
    <w:qFormat/>
    <w:rsid w:val="0017636C"/>
    <w:rPr>
      <w:sz w:val="24"/>
    </w:rPr>
  </w:style>
  <w:style w:type="character" w:customStyle="1" w:styleId="780">
    <w:name w:val="Знак Знак78"/>
    <w:uiPriority w:val="99"/>
    <w:qFormat/>
    <w:rsid w:val="0017636C"/>
    <w:rPr>
      <w:sz w:val="16"/>
      <w:lang w:val="ru-RU" w:eastAsia="ru-RU"/>
    </w:rPr>
  </w:style>
  <w:style w:type="character" w:customStyle="1" w:styleId="1460">
    <w:name w:val="Знак Знак146"/>
    <w:uiPriority w:val="99"/>
    <w:qFormat/>
    <w:locked/>
    <w:rsid w:val="0017636C"/>
    <w:rPr>
      <w:b/>
      <w:sz w:val="27"/>
      <w:lang w:val="ru-RU" w:eastAsia="ru-RU"/>
    </w:rPr>
  </w:style>
  <w:style w:type="character" w:customStyle="1" w:styleId="106">
    <w:name w:val="Знак Знак106"/>
    <w:uiPriority w:val="99"/>
    <w:qFormat/>
    <w:locked/>
    <w:rsid w:val="0017636C"/>
    <w:rPr>
      <w:sz w:val="16"/>
      <w:lang w:val="ru-RU" w:eastAsia="ru-RU"/>
    </w:rPr>
  </w:style>
  <w:style w:type="character" w:customStyle="1" w:styleId="167">
    <w:name w:val="Знак Знак167"/>
    <w:uiPriority w:val="99"/>
    <w:qFormat/>
    <w:locked/>
    <w:rsid w:val="0017636C"/>
    <w:rPr>
      <w:b/>
      <w:caps/>
      <w:sz w:val="24"/>
      <w:lang w:val="ru-RU" w:eastAsia="ru-RU"/>
    </w:rPr>
  </w:style>
  <w:style w:type="character" w:customStyle="1" w:styleId="83">
    <w:name w:val="Знак Знак Знак8"/>
    <w:uiPriority w:val="99"/>
    <w:qFormat/>
    <w:rsid w:val="0017636C"/>
    <w:rPr>
      <w:rFonts w:ascii="Times New Roman" w:hAnsi="Times New Roman"/>
      <w:b/>
      <w:caps/>
      <w:sz w:val="28"/>
    </w:rPr>
  </w:style>
  <w:style w:type="character" w:customStyle="1" w:styleId="256">
    <w:name w:val="Знак Знак256"/>
    <w:uiPriority w:val="99"/>
    <w:qFormat/>
    <w:rsid w:val="0017636C"/>
    <w:rPr>
      <w:rFonts w:ascii="Times New Roman" w:hAnsi="Times New Roman"/>
      <w:b/>
      <w:sz w:val="28"/>
    </w:rPr>
  </w:style>
  <w:style w:type="character" w:customStyle="1" w:styleId="2260">
    <w:name w:val="Знак Знак226"/>
    <w:uiPriority w:val="99"/>
    <w:qFormat/>
    <w:rsid w:val="0017636C"/>
    <w:rPr>
      <w:rFonts w:ascii="Times New Roman" w:hAnsi="Times New Roman"/>
      <w:sz w:val="24"/>
    </w:rPr>
  </w:style>
  <w:style w:type="character" w:customStyle="1" w:styleId="196">
    <w:name w:val="Знак Знак196"/>
    <w:uiPriority w:val="99"/>
    <w:qFormat/>
    <w:rsid w:val="0017636C"/>
    <w:rPr>
      <w:rFonts w:ascii="Times New Roman" w:hAnsi="Times New Roman"/>
      <w:sz w:val="16"/>
      <w:lang w:eastAsia="ru-RU"/>
    </w:rPr>
  </w:style>
  <w:style w:type="character" w:customStyle="1" w:styleId="186">
    <w:name w:val="Знак Знак186"/>
    <w:uiPriority w:val="99"/>
    <w:qFormat/>
    <w:rsid w:val="0017636C"/>
    <w:rPr>
      <w:rFonts w:ascii="Courier New" w:hAnsi="Courier New"/>
    </w:rPr>
  </w:style>
  <w:style w:type="character" w:customStyle="1" w:styleId="176">
    <w:name w:val="Знак Знак176"/>
    <w:uiPriority w:val="99"/>
    <w:qFormat/>
    <w:rsid w:val="0017636C"/>
    <w:rPr>
      <w:rFonts w:ascii="Times New Roman" w:hAnsi="Times New Roman"/>
      <w:sz w:val="24"/>
    </w:rPr>
  </w:style>
  <w:style w:type="character" w:customStyle="1" w:styleId="156">
    <w:name w:val="Знак Знак156"/>
    <w:uiPriority w:val="99"/>
    <w:qFormat/>
    <w:rsid w:val="0017636C"/>
    <w:rPr>
      <w:b/>
      <w:sz w:val="28"/>
    </w:rPr>
  </w:style>
  <w:style w:type="character" w:customStyle="1" w:styleId="416">
    <w:name w:val="Знак Знак416"/>
    <w:uiPriority w:val="99"/>
    <w:qFormat/>
    <w:locked/>
    <w:rsid w:val="0017636C"/>
    <w:rPr>
      <w:rFonts w:ascii="Arial" w:hAnsi="Arial"/>
      <w:b/>
      <w:i/>
      <w:sz w:val="28"/>
      <w:lang w:val="ru-RU" w:eastAsia="en-US"/>
    </w:rPr>
  </w:style>
  <w:style w:type="character" w:customStyle="1" w:styleId="2370">
    <w:name w:val="Знак Знак23 Знак7"/>
    <w:uiPriority w:val="99"/>
    <w:qFormat/>
    <w:locked/>
    <w:rsid w:val="0017636C"/>
    <w:rPr>
      <w:rFonts w:ascii="Tahoma" w:hAnsi="Tahoma"/>
      <w:sz w:val="16"/>
    </w:rPr>
  </w:style>
  <w:style w:type="paragraph" w:customStyle="1" w:styleId="84">
    <w:name w:val="Знак Знак Знак Знак Знак Знак Знак Знак Знак Знак Знак Знак Знак8"/>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61">
    <w:name w:val="Знак36"/>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6">
    <w:name w:val="Знак Знак536"/>
    <w:uiPriority w:val="99"/>
    <w:qFormat/>
    <w:locked/>
    <w:rsid w:val="0017636C"/>
    <w:rPr>
      <w:b/>
      <w:caps/>
      <w:sz w:val="24"/>
      <w:lang w:val="ru-RU" w:eastAsia="ru-RU"/>
    </w:rPr>
  </w:style>
  <w:style w:type="character" w:customStyle="1" w:styleId="64">
    <w:name w:val="Без интервала Знак6"/>
    <w:link w:val="affffff2"/>
    <w:uiPriority w:val="99"/>
    <w:qFormat/>
    <w:locked/>
    <w:rsid w:val="0017636C"/>
    <w:rPr>
      <w:rFonts w:ascii="Times New Roman" w:eastAsia="Calibri" w:hAnsi="Times New Roman" w:cs="Times New Roman"/>
      <w:lang w:eastAsia="ru-RU"/>
    </w:rPr>
  </w:style>
  <w:style w:type="character" w:customStyle="1" w:styleId="466">
    <w:name w:val="Знак Знак466"/>
    <w:uiPriority w:val="99"/>
    <w:qFormat/>
    <w:locked/>
    <w:rsid w:val="0017636C"/>
    <w:rPr>
      <w:b/>
      <w:sz w:val="27"/>
      <w:lang w:val="ru-RU" w:eastAsia="ru-RU"/>
    </w:rPr>
  </w:style>
  <w:style w:type="character" w:customStyle="1" w:styleId="486">
    <w:name w:val="Знак Знак486"/>
    <w:uiPriority w:val="99"/>
    <w:qFormat/>
    <w:locked/>
    <w:rsid w:val="0017636C"/>
    <w:rPr>
      <w:b/>
      <w:sz w:val="27"/>
      <w:lang w:val="ru-RU" w:eastAsia="ru-RU"/>
    </w:rPr>
  </w:style>
  <w:style w:type="character" w:customStyle="1" w:styleId="446">
    <w:name w:val="Знак Знак446"/>
    <w:uiPriority w:val="99"/>
    <w:qFormat/>
    <w:locked/>
    <w:rsid w:val="0017636C"/>
    <w:rPr>
      <w:sz w:val="24"/>
    </w:rPr>
  </w:style>
  <w:style w:type="character" w:customStyle="1" w:styleId="516">
    <w:name w:val="Знак Знак516"/>
    <w:uiPriority w:val="99"/>
    <w:qFormat/>
    <w:locked/>
    <w:rsid w:val="0017636C"/>
    <w:rPr>
      <w:b/>
      <w:sz w:val="27"/>
      <w:lang w:val="ru-RU" w:eastAsia="ru-RU"/>
    </w:rPr>
  </w:style>
  <w:style w:type="character" w:customStyle="1" w:styleId="436">
    <w:name w:val="Знак Знак436"/>
    <w:uiPriority w:val="99"/>
    <w:qFormat/>
    <w:locked/>
    <w:rsid w:val="0017636C"/>
    <w:rPr>
      <w:color w:val="000000"/>
      <w:sz w:val="24"/>
      <w:lang w:eastAsia="ru-RU"/>
    </w:rPr>
  </w:style>
  <w:style w:type="character" w:customStyle="1" w:styleId="426">
    <w:name w:val="Знак Знак426"/>
    <w:uiPriority w:val="99"/>
    <w:qFormat/>
    <w:rsid w:val="0017636C"/>
    <w:rPr>
      <w:rFonts w:ascii="Times New Roman" w:hAnsi="Times New Roman"/>
      <w:sz w:val="16"/>
    </w:rPr>
  </w:style>
  <w:style w:type="character" w:customStyle="1" w:styleId="496">
    <w:name w:val="Знак Знак496"/>
    <w:uiPriority w:val="99"/>
    <w:qFormat/>
    <w:rsid w:val="0017636C"/>
    <w:rPr>
      <w:rFonts w:ascii="Times New Roman" w:hAnsi="Times New Roman"/>
      <w:b/>
      <w:caps/>
      <w:sz w:val="24"/>
      <w:lang w:eastAsia="ru-RU"/>
    </w:rPr>
  </w:style>
  <w:style w:type="character" w:customStyle="1" w:styleId="476">
    <w:name w:val="Знак Знак476"/>
    <w:uiPriority w:val="99"/>
    <w:qFormat/>
    <w:rsid w:val="0017636C"/>
    <w:rPr>
      <w:rFonts w:ascii="Times New Roman" w:hAnsi="Times New Roman"/>
      <w:b/>
      <w:sz w:val="27"/>
      <w:lang w:eastAsia="ru-RU"/>
    </w:rPr>
  </w:style>
  <w:style w:type="character" w:customStyle="1" w:styleId="456">
    <w:name w:val="Знак Знак456"/>
    <w:uiPriority w:val="99"/>
    <w:qFormat/>
    <w:rsid w:val="0017636C"/>
    <w:rPr>
      <w:rFonts w:ascii="Times New Roman" w:hAnsi="Times New Roman"/>
      <w:b/>
      <w:i/>
      <w:sz w:val="26"/>
      <w:lang w:eastAsia="ru-RU"/>
    </w:rPr>
  </w:style>
  <w:style w:type="character" w:customStyle="1" w:styleId="570">
    <w:name w:val="Знак5 Знак Знак7"/>
    <w:uiPriority w:val="99"/>
    <w:qFormat/>
    <w:locked/>
    <w:rsid w:val="0017636C"/>
    <w:rPr>
      <w:sz w:val="16"/>
    </w:rPr>
  </w:style>
  <w:style w:type="character" w:customStyle="1" w:styleId="506">
    <w:name w:val="Знак Знак506"/>
    <w:uiPriority w:val="99"/>
    <w:qFormat/>
    <w:locked/>
    <w:rsid w:val="0017636C"/>
    <w:rPr>
      <w:b/>
      <w:sz w:val="28"/>
      <w:lang w:val="ru-RU" w:eastAsia="ru-RU"/>
    </w:rPr>
  </w:style>
  <w:style w:type="character" w:customStyle="1" w:styleId="526">
    <w:name w:val="Знак Знак526"/>
    <w:uiPriority w:val="99"/>
    <w:qFormat/>
    <w:rsid w:val="0017636C"/>
    <w:rPr>
      <w:rFonts w:ascii="Arial" w:hAnsi="Arial"/>
      <w:b/>
      <w:i/>
      <w:sz w:val="28"/>
    </w:rPr>
  </w:style>
  <w:style w:type="character" w:customStyle="1" w:styleId="660">
    <w:name w:val="Знак6 Знак Знак6"/>
    <w:uiPriority w:val="99"/>
    <w:qFormat/>
    <w:rsid w:val="0017636C"/>
    <w:rPr>
      <w:sz w:val="24"/>
      <w:lang w:val="ru-RU" w:eastAsia="ru-RU"/>
    </w:rPr>
  </w:style>
  <w:style w:type="character" w:customStyle="1" w:styleId="402">
    <w:name w:val="Знак Знак40 Знак"/>
    <w:uiPriority w:val="99"/>
    <w:qFormat/>
    <w:locked/>
    <w:rsid w:val="0017636C"/>
    <w:rPr>
      <w:sz w:val="24"/>
      <w:lang w:val="ru-RU" w:eastAsia="ru-RU"/>
    </w:rPr>
  </w:style>
  <w:style w:type="character" w:customStyle="1" w:styleId="afffffffff6">
    <w:name w:val="Тело ИАК Знак"/>
    <w:link w:val="afffffffff7"/>
    <w:uiPriority w:val="99"/>
    <w:qFormat/>
    <w:locked/>
    <w:rsid w:val="0017636C"/>
    <w:rPr>
      <w:sz w:val="28"/>
    </w:rPr>
  </w:style>
  <w:style w:type="paragraph" w:customStyle="1" w:styleId="afffffffff7">
    <w:name w:val="Тело ИАК"/>
    <w:basedOn w:val="a2"/>
    <w:link w:val="afffffffff6"/>
    <w:uiPriority w:val="99"/>
    <w:qFormat/>
    <w:rsid w:val="0017636C"/>
    <w:pPr>
      <w:widowControl/>
      <w:snapToGrid/>
      <w:spacing w:before="0" w:after="0" w:line="288" w:lineRule="auto"/>
      <w:ind w:firstLine="720"/>
      <w:jc w:val="both"/>
    </w:pPr>
    <w:rPr>
      <w:rFonts w:asciiTheme="minorHAnsi" w:eastAsiaTheme="minorHAnsi" w:hAnsiTheme="minorHAnsi" w:cstheme="minorBidi"/>
      <w:sz w:val="28"/>
      <w:szCs w:val="22"/>
      <w:lang w:eastAsia="en-US"/>
    </w:rPr>
  </w:style>
  <w:style w:type="character" w:customStyle="1" w:styleId="afffffffff8">
    <w:name w:val="кадр"/>
    <w:basedOn w:val="a3"/>
    <w:uiPriority w:val="99"/>
    <w:qFormat/>
    <w:rsid w:val="0017636C"/>
    <w:rPr>
      <w:rFonts w:cs="Times New Roman"/>
    </w:rPr>
  </w:style>
  <w:style w:type="character" w:customStyle="1" w:styleId="16">
    <w:name w:val="Оглавление 1 Знак"/>
    <w:basedOn w:val="a3"/>
    <w:link w:val="15"/>
    <w:uiPriority w:val="99"/>
    <w:qFormat/>
    <w:locked/>
    <w:rsid w:val="0017636C"/>
    <w:rPr>
      <w:rFonts w:ascii="Times New Roman" w:eastAsia="Times New Roman" w:hAnsi="Times New Roman" w:cs="Times New Roman"/>
      <w:b/>
      <w:sz w:val="20"/>
      <w:szCs w:val="20"/>
      <w:lang w:eastAsia="ru-RU"/>
    </w:rPr>
  </w:style>
  <w:style w:type="paragraph" w:customStyle="1" w:styleId="96">
    <w:name w:val="Знак9"/>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useradditionalinfo1">
    <w:name w:val="useradditionalinfo1"/>
    <w:basedOn w:val="a2"/>
    <w:uiPriority w:val="99"/>
    <w:qFormat/>
    <w:rsid w:val="0017636C"/>
    <w:pPr>
      <w:widowControl/>
      <w:pBdr>
        <w:top w:val="dotted" w:sz="4" w:space="3" w:color="CCCCCC"/>
      </w:pBdr>
      <w:snapToGrid/>
      <w:spacing w:after="0"/>
    </w:pPr>
    <w:rPr>
      <w:rFonts w:eastAsia="Times New Roman"/>
      <w:szCs w:val="24"/>
    </w:rPr>
  </w:style>
  <w:style w:type="paragraph" w:customStyle="1" w:styleId="0752">
    <w:name w:val="Стиль Нумерованный список + сверху: (одинарная Авто  075 пт лини...2"/>
    <w:basedOn w:val="afff"/>
    <w:uiPriority w:val="99"/>
    <w:qFormat/>
    <w:rsid w:val="0017636C"/>
    <w:pPr>
      <w:numPr>
        <w:numId w:val="8"/>
      </w:numPr>
      <w:tabs>
        <w:tab w:val="left" w:pos="851"/>
      </w:tabs>
      <w:ind w:hanging="511"/>
    </w:pPr>
    <w:rPr>
      <w:szCs w:val="20"/>
    </w:rPr>
  </w:style>
  <w:style w:type="paragraph" w:customStyle="1" w:styleId="0753">
    <w:name w:val="Стиль Нумерованный список + сверху: (одинарная Авто  075 пт лини...3"/>
    <w:basedOn w:val="afff"/>
    <w:uiPriority w:val="99"/>
    <w:qFormat/>
    <w:rsid w:val="0017636C"/>
    <w:pPr>
      <w:tabs>
        <w:tab w:val="clear" w:pos="1440"/>
        <w:tab w:val="left" w:pos="360"/>
        <w:tab w:val="left" w:pos="851"/>
      </w:tabs>
      <w:ind w:left="360" w:hanging="511"/>
    </w:pPr>
    <w:rPr>
      <w:szCs w:val="20"/>
    </w:rPr>
  </w:style>
  <w:style w:type="paragraph" w:customStyle="1" w:styleId="0754">
    <w:name w:val="Стиль Нумерованный список + сверху: (одинарная Авто  075 пт лини...4"/>
    <w:basedOn w:val="afff"/>
    <w:uiPriority w:val="99"/>
    <w:qFormat/>
    <w:rsid w:val="0017636C"/>
    <w:pPr>
      <w:tabs>
        <w:tab w:val="clear" w:pos="1440"/>
        <w:tab w:val="left" w:pos="360"/>
        <w:tab w:val="left" w:pos="851"/>
      </w:tabs>
      <w:ind w:left="360" w:hanging="511"/>
    </w:pPr>
    <w:rPr>
      <w:szCs w:val="20"/>
    </w:rPr>
  </w:style>
  <w:style w:type="paragraph" w:customStyle="1" w:styleId="0755">
    <w:name w:val="Стиль Нумерованный список + сверху: (одинарная Авто  075 пт лини...5"/>
    <w:basedOn w:val="afff"/>
    <w:uiPriority w:val="99"/>
    <w:qFormat/>
    <w:rsid w:val="0017636C"/>
    <w:pPr>
      <w:tabs>
        <w:tab w:val="clear" w:pos="1440"/>
        <w:tab w:val="left" w:pos="360"/>
        <w:tab w:val="left" w:pos="851"/>
      </w:tabs>
      <w:ind w:left="360" w:hanging="511"/>
    </w:pPr>
    <w:rPr>
      <w:szCs w:val="20"/>
    </w:rPr>
  </w:style>
  <w:style w:type="paragraph" w:customStyle="1" w:styleId="0758">
    <w:name w:val="Стиль Нумерованный список + сверху: (одинарная Авто  075 пт лини...8"/>
    <w:basedOn w:val="afff"/>
    <w:uiPriority w:val="99"/>
    <w:qFormat/>
    <w:rsid w:val="0017636C"/>
    <w:pPr>
      <w:tabs>
        <w:tab w:val="clear" w:pos="1440"/>
        <w:tab w:val="left" w:pos="360"/>
        <w:tab w:val="left" w:pos="851"/>
      </w:tabs>
      <w:ind w:left="360" w:hanging="511"/>
    </w:pPr>
    <w:rPr>
      <w:szCs w:val="20"/>
    </w:rPr>
  </w:style>
  <w:style w:type="paragraph" w:customStyle="1" w:styleId="0759">
    <w:name w:val="Стиль Нумерованный список + сверху: (одинарная Авто  075 пт лини...9"/>
    <w:basedOn w:val="afff"/>
    <w:uiPriority w:val="99"/>
    <w:qFormat/>
    <w:rsid w:val="0017636C"/>
    <w:pPr>
      <w:tabs>
        <w:tab w:val="clear" w:pos="1440"/>
        <w:tab w:val="left" w:pos="360"/>
        <w:tab w:val="left" w:pos="851"/>
      </w:tabs>
      <w:ind w:left="360" w:hanging="511"/>
    </w:pPr>
    <w:rPr>
      <w:szCs w:val="20"/>
    </w:rPr>
  </w:style>
  <w:style w:type="paragraph" w:customStyle="1" w:styleId="07510">
    <w:name w:val="Стиль Нумерованный список + сверху: (одинарная Авто  075 пт лини...10"/>
    <w:basedOn w:val="afff"/>
    <w:uiPriority w:val="99"/>
    <w:qFormat/>
    <w:rsid w:val="0017636C"/>
    <w:pPr>
      <w:tabs>
        <w:tab w:val="clear" w:pos="1440"/>
        <w:tab w:val="left" w:pos="360"/>
        <w:tab w:val="left" w:pos="851"/>
      </w:tabs>
      <w:ind w:left="360" w:hanging="511"/>
    </w:pPr>
    <w:rPr>
      <w:szCs w:val="20"/>
    </w:rPr>
  </w:style>
  <w:style w:type="paragraph" w:customStyle="1" w:styleId="07511">
    <w:name w:val="Стиль Нумерованный список + сверху: (одинарная Авто  075 пт лини...11"/>
    <w:basedOn w:val="afff"/>
    <w:uiPriority w:val="99"/>
    <w:qFormat/>
    <w:rsid w:val="0017636C"/>
    <w:pPr>
      <w:tabs>
        <w:tab w:val="clear" w:pos="1440"/>
        <w:tab w:val="left" w:pos="360"/>
        <w:tab w:val="left" w:pos="851"/>
      </w:tabs>
      <w:ind w:left="360" w:hanging="511"/>
    </w:pPr>
    <w:rPr>
      <w:szCs w:val="20"/>
    </w:rPr>
  </w:style>
  <w:style w:type="character" w:customStyle="1" w:styleId="7b">
    <w:name w:val="Основной текст (7)_"/>
    <w:basedOn w:val="a3"/>
    <w:uiPriority w:val="99"/>
    <w:qFormat/>
    <w:locked/>
    <w:rsid w:val="0017636C"/>
    <w:rPr>
      <w:rFonts w:cs="Times New Roman"/>
      <w:b/>
      <w:bCs/>
      <w:i/>
      <w:iCs/>
      <w:lang w:bidi="ar-SA"/>
    </w:rPr>
  </w:style>
  <w:style w:type="paragraph" w:customStyle="1" w:styleId="bloc">
    <w:name w:val="bloc"/>
    <w:basedOn w:val="a2"/>
    <w:uiPriority w:val="99"/>
    <w:qFormat/>
    <w:rsid w:val="0017636C"/>
    <w:pPr>
      <w:widowControl/>
      <w:snapToGrid/>
      <w:spacing w:beforeAutospacing="1" w:afterAutospacing="1"/>
    </w:pPr>
    <w:rPr>
      <w:rFonts w:eastAsia="Times New Roman"/>
      <w:szCs w:val="24"/>
    </w:rPr>
  </w:style>
  <w:style w:type="paragraph" w:customStyle="1" w:styleId="bordered">
    <w:name w:val="bordered"/>
    <w:basedOn w:val="a2"/>
    <w:uiPriority w:val="99"/>
    <w:qFormat/>
    <w:rsid w:val="0017636C"/>
    <w:pPr>
      <w:widowControl/>
      <w:snapToGrid/>
      <w:spacing w:beforeAutospacing="1" w:afterAutospacing="1"/>
    </w:pPr>
    <w:rPr>
      <w:rFonts w:eastAsia="Times New Roman"/>
      <w:szCs w:val="24"/>
    </w:rPr>
  </w:style>
  <w:style w:type="paragraph" w:customStyle="1" w:styleId="fr-collapsible-toggle">
    <w:name w:val="fr-collapsible-toggle"/>
    <w:basedOn w:val="a2"/>
    <w:uiPriority w:val="99"/>
    <w:qFormat/>
    <w:rsid w:val="0017636C"/>
    <w:pPr>
      <w:widowControl/>
      <w:snapToGrid/>
      <w:spacing w:beforeAutospacing="1" w:afterAutospacing="1"/>
    </w:pPr>
    <w:rPr>
      <w:rFonts w:eastAsia="Times New Roman"/>
      <w:szCs w:val="24"/>
    </w:rPr>
  </w:style>
  <w:style w:type="paragraph" w:customStyle="1" w:styleId="fr-collapsible-toggle-collapsed">
    <w:name w:val="fr-collapsible-toggle-collapsed"/>
    <w:basedOn w:val="a2"/>
    <w:uiPriority w:val="99"/>
    <w:qFormat/>
    <w:rsid w:val="0017636C"/>
    <w:pPr>
      <w:widowControl/>
      <w:snapToGrid/>
      <w:spacing w:beforeAutospacing="1" w:afterAutospacing="1"/>
    </w:pPr>
    <w:rPr>
      <w:rFonts w:eastAsia="Times New Roman"/>
      <w:szCs w:val="24"/>
    </w:rPr>
  </w:style>
  <w:style w:type="paragraph" w:customStyle="1" w:styleId="fr-collapsible-group-toogle-all">
    <w:name w:val="fr-collapsible-group-toogle-all"/>
    <w:basedOn w:val="a2"/>
    <w:uiPriority w:val="99"/>
    <w:qFormat/>
    <w:rsid w:val="0017636C"/>
    <w:pPr>
      <w:widowControl/>
      <w:snapToGrid/>
      <w:spacing w:beforeAutospacing="1" w:afterAutospacing="1"/>
    </w:pPr>
    <w:rPr>
      <w:rFonts w:eastAsia="Times New Roman"/>
      <w:sz w:val="18"/>
      <w:szCs w:val="18"/>
    </w:rPr>
  </w:style>
  <w:style w:type="paragraph" w:customStyle="1" w:styleId="toogleboxnew">
    <w:name w:val="toogleboxnew"/>
    <w:basedOn w:val="a2"/>
    <w:uiPriority w:val="99"/>
    <w:qFormat/>
    <w:rsid w:val="0017636C"/>
    <w:pPr>
      <w:widowControl/>
      <w:pBdr>
        <w:top w:val="single" w:sz="6" w:space="2" w:color="AAAAAA"/>
        <w:left w:val="single" w:sz="6" w:space="2" w:color="AAAAAA"/>
        <w:bottom w:val="single" w:sz="6" w:space="0" w:color="AAAAAA"/>
        <w:right w:val="single" w:sz="6" w:space="2" w:color="AAAAAA"/>
      </w:pBdr>
      <w:snapToGrid/>
      <w:spacing w:beforeAutospacing="1" w:afterAutospacing="1"/>
    </w:pPr>
    <w:rPr>
      <w:rFonts w:eastAsia="Times New Roman"/>
      <w:szCs w:val="24"/>
    </w:rPr>
  </w:style>
  <w:style w:type="paragraph" w:customStyle="1" w:styleId="toogleboxnewtitle">
    <w:name w:val="toogleboxnew_title"/>
    <w:basedOn w:val="a2"/>
    <w:uiPriority w:val="99"/>
    <w:qFormat/>
    <w:rsid w:val="0017636C"/>
    <w:pPr>
      <w:widowControl/>
      <w:shd w:val="clear" w:color="auto" w:fill="EFEFEF"/>
      <w:snapToGrid/>
      <w:spacing w:before="0" w:after="30"/>
      <w:jc w:val="center"/>
    </w:pPr>
    <w:rPr>
      <w:rFonts w:eastAsia="Times New Roman"/>
      <w:b/>
      <w:bCs/>
      <w:szCs w:val="24"/>
    </w:rPr>
  </w:style>
  <w:style w:type="paragraph" w:customStyle="1" w:styleId="navboxnew">
    <w:name w:val="navboxnew"/>
    <w:basedOn w:val="a2"/>
    <w:uiPriority w:val="99"/>
    <w:qFormat/>
    <w:rsid w:val="0017636C"/>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navboxnewtnavbar">
    <w:name w:val="navboxnew_tnavbar"/>
    <w:basedOn w:val="a2"/>
    <w:uiPriority w:val="99"/>
    <w:qFormat/>
    <w:rsid w:val="0017636C"/>
    <w:pPr>
      <w:widowControl/>
      <w:snapToGrid/>
      <w:spacing w:beforeAutospacing="1" w:afterAutospacing="1"/>
      <w:ind w:left="-1200"/>
    </w:pPr>
    <w:rPr>
      <w:rFonts w:eastAsia="Times New Roman"/>
      <w:sz w:val="19"/>
      <w:szCs w:val="19"/>
    </w:rPr>
  </w:style>
  <w:style w:type="paragraph" w:customStyle="1" w:styleId="navboxnewoldie">
    <w:name w:val="navboxnew_oldie"/>
    <w:basedOn w:val="a2"/>
    <w:uiPriority w:val="99"/>
    <w:qFormat/>
    <w:rsid w:val="0017636C"/>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mw-hiero-table">
    <w:name w:val="mw-hiero-table"/>
    <w:basedOn w:val="a2"/>
    <w:uiPriority w:val="99"/>
    <w:qFormat/>
    <w:rsid w:val="0017636C"/>
    <w:pPr>
      <w:widowControl/>
      <w:snapToGrid/>
      <w:spacing w:beforeAutospacing="1" w:afterAutospacing="1"/>
    </w:pPr>
    <w:rPr>
      <w:rFonts w:eastAsia="Times New Roman"/>
      <w:szCs w:val="24"/>
    </w:rPr>
  </w:style>
  <w:style w:type="paragraph" w:customStyle="1" w:styleId="mw-hiero-outer">
    <w:name w:val="mw-hiero-outer"/>
    <w:basedOn w:val="a2"/>
    <w:uiPriority w:val="99"/>
    <w:qFormat/>
    <w:rsid w:val="0017636C"/>
    <w:pPr>
      <w:widowControl/>
      <w:snapToGrid/>
      <w:spacing w:beforeAutospacing="1" w:afterAutospacing="1"/>
    </w:pPr>
    <w:rPr>
      <w:rFonts w:eastAsia="Times New Roman"/>
      <w:szCs w:val="24"/>
    </w:rPr>
  </w:style>
  <w:style w:type="paragraph" w:customStyle="1" w:styleId="mw-hiero-box">
    <w:name w:val="mw-hiero-box"/>
    <w:basedOn w:val="a2"/>
    <w:uiPriority w:val="99"/>
    <w:qFormat/>
    <w:rsid w:val="0017636C"/>
    <w:pPr>
      <w:widowControl/>
      <w:shd w:val="clear" w:color="auto" w:fill="000000"/>
      <w:snapToGrid/>
      <w:spacing w:beforeAutospacing="1" w:afterAutospacing="1"/>
    </w:pPr>
    <w:rPr>
      <w:rFonts w:eastAsia="Times New Roman"/>
      <w:szCs w:val="24"/>
    </w:rPr>
  </w:style>
  <w:style w:type="paragraph" w:customStyle="1" w:styleId="ui-helper-hidden">
    <w:name w:val="ui-helper-hidden"/>
    <w:basedOn w:val="a2"/>
    <w:uiPriority w:val="99"/>
    <w:qFormat/>
    <w:rsid w:val="0017636C"/>
    <w:pPr>
      <w:widowControl/>
      <w:snapToGrid/>
      <w:spacing w:beforeAutospacing="1" w:afterAutospacing="1"/>
    </w:pPr>
    <w:rPr>
      <w:rFonts w:eastAsia="Times New Roman"/>
      <w:vanish/>
      <w:szCs w:val="24"/>
    </w:rPr>
  </w:style>
  <w:style w:type="paragraph" w:customStyle="1" w:styleId="ui-helper-reset">
    <w:name w:val="ui-helper-reset"/>
    <w:basedOn w:val="a2"/>
    <w:uiPriority w:val="99"/>
    <w:qFormat/>
    <w:rsid w:val="0017636C"/>
    <w:pPr>
      <w:widowControl/>
      <w:snapToGrid/>
      <w:spacing w:before="0" w:after="0"/>
    </w:pPr>
    <w:rPr>
      <w:rFonts w:eastAsia="Times New Roman"/>
      <w:szCs w:val="24"/>
    </w:rPr>
  </w:style>
  <w:style w:type="paragraph" w:customStyle="1" w:styleId="ui-helper-clearfix">
    <w:name w:val="ui-helper-clearfix"/>
    <w:basedOn w:val="a2"/>
    <w:uiPriority w:val="99"/>
    <w:qFormat/>
    <w:rsid w:val="0017636C"/>
    <w:pPr>
      <w:widowControl/>
      <w:snapToGrid/>
      <w:spacing w:beforeAutospacing="1" w:afterAutospacing="1"/>
    </w:pPr>
    <w:rPr>
      <w:rFonts w:eastAsia="Times New Roman"/>
      <w:szCs w:val="24"/>
    </w:rPr>
  </w:style>
  <w:style w:type="paragraph" w:customStyle="1" w:styleId="ui-helper-zfix">
    <w:name w:val="ui-helper-zfix"/>
    <w:basedOn w:val="a2"/>
    <w:uiPriority w:val="99"/>
    <w:qFormat/>
    <w:rsid w:val="0017636C"/>
    <w:pPr>
      <w:widowControl/>
      <w:snapToGrid/>
      <w:spacing w:beforeAutospacing="1" w:afterAutospacing="1"/>
    </w:pPr>
    <w:rPr>
      <w:rFonts w:eastAsia="Times New Roman"/>
      <w:szCs w:val="24"/>
    </w:rPr>
  </w:style>
  <w:style w:type="paragraph" w:customStyle="1" w:styleId="ui-icon">
    <w:name w:val="ui-icon"/>
    <w:basedOn w:val="a2"/>
    <w:uiPriority w:val="99"/>
    <w:qFormat/>
    <w:rsid w:val="0017636C"/>
    <w:pPr>
      <w:widowControl/>
      <w:snapToGrid/>
      <w:spacing w:beforeAutospacing="1" w:afterAutospacing="1"/>
      <w:ind w:firstLine="7343"/>
    </w:pPr>
    <w:rPr>
      <w:rFonts w:eastAsia="Times New Roman"/>
      <w:szCs w:val="24"/>
    </w:rPr>
  </w:style>
  <w:style w:type="paragraph" w:customStyle="1" w:styleId="ui-widget-overlay">
    <w:name w:val="ui-widget-overlay"/>
    <w:basedOn w:val="a2"/>
    <w:uiPriority w:val="99"/>
    <w:qFormat/>
    <w:rsid w:val="0017636C"/>
    <w:pPr>
      <w:widowControl/>
      <w:shd w:val="clear" w:color="auto" w:fill="000000"/>
      <w:snapToGrid/>
      <w:spacing w:beforeAutospacing="1" w:afterAutospacing="1"/>
    </w:pPr>
    <w:rPr>
      <w:rFonts w:eastAsia="Times New Roman"/>
      <w:szCs w:val="24"/>
    </w:rPr>
  </w:style>
  <w:style w:type="paragraph" w:customStyle="1" w:styleId="ui-widget">
    <w:name w:val="ui-widget"/>
    <w:basedOn w:val="a2"/>
    <w:uiPriority w:val="99"/>
    <w:qFormat/>
    <w:rsid w:val="0017636C"/>
    <w:pPr>
      <w:widowControl/>
      <w:snapToGrid/>
      <w:spacing w:beforeAutospacing="1" w:afterAutospacing="1"/>
    </w:pPr>
    <w:rPr>
      <w:rFonts w:ascii="Arial" w:eastAsia="Times New Roman" w:hAnsi="Arial" w:cs="Arial"/>
      <w:sz w:val="19"/>
      <w:szCs w:val="19"/>
    </w:rPr>
  </w:style>
  <w:style w:type="paragraph" w:customStyle="1" w:styleId="ui-widget-content">
    <w:name w:val="ui-widget-content"/>
    <w:basedOn w:val="a2"/>
    <w:uiPriority w:val="99"/>
    <w:qFormat/>
    <w:rsid w:val="0017636C"/>
    <w:pPr>
      <w:widowControl/>
      <w:pBdr>
        <w:top w:val="single" w:sz="6" w:space="0" w:color="CCCCCC"/>
        <w:left w:val="single" w:sz="6" w:space="0" w:color="CCCCCC"/>
        <w:bottom w:val="single" w:sz="6" w:space="0" w:color="CCCCCC"/>
        <w:right w:val="single" w:sz="6" w:space="0" w:color="CCCCCC"/>
      </w:pBdr>
      <w:snapToGrid/>
      <w:spacing w:beforeAutospacing="1" w:afterAutospacing="1"/>
    </w:pPr>
    <w:rPr>
      <w:rFonts w:eastAsia="Times New Roman"/>
      <w:color w:val="362B36"/>
      <w:szCs w:val="24"/>
    </w:rPr>
  </w:style>
  <w:style w:type="paragraph" w:customStyle="1" w:styleId="ui-widget-header">
    <w:name w:val="ui-widget-header"/>
    <w:basedOn w:val="a2"/>
    <w:uiPriority w:val="99"/>
    <w:qFormat/>
    <w:rsid w:val="0017636C"/>
    <w:pPr>
      <w:widowControl/>
      <w:pBdr>
        <w:bottom w:val="single" w:sz="6" w:space="0" w:color="BBBBBB"/>
      </w:pBdr>
      <w:shd w:val="clear" w:color="auto" w:fill="FFFFFF"/>
      <w:snapToGrid/>
      <w:spacing w:beforeAutospacing="1" w:afterAutospacing="1" w:line="240" w:lineRule="atLeast"/>
    </w:pPr>
    <w:rPr>
      <w:rFonts w:eastAsia="Times New Roman"/>
      <w:b/>
      <w:bCs/>
      <w:color w:val="222222"/>
      <w:szCs w:val="24"/>
    </w:rPr>
  </w:style>
  <w:style w:type="paragraph" w:customStyle="1" w:styleId="ui-state-default">
    <w:name w:val="ui-state-default"/>
    <w:basedOn w:val="a2"/>
    <w:uiPriority w:val="99"/>
    <w:qFormat/>
    <w:rsid w:val="0017636C"/>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
    <w:name w:val="ui-state-hover"/>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
    <w:name w:val="ui-state-focus"/>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
    <w:name w:val="ui-state-active"/>
    <w:basedOn w:val="a2"/>
    <w:uiPriority w:val="99"/>
    <w:qFormat/>
    <w:rsid w:val="0017636C"/>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
    <w:name w:val="ui-state-highlight"/>
    <w:basedOn w:val="a2"/>
    <w:uiPriority w:val="99"/>
    <w:qFormat/>
    <w:rsid w:val="0017636C"/>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
    <w:name w:val="ui-state-error"/>
    <w:basedOn w:val="a2"/>
    <w:uiPriority w:val="99"/>
    <w:qFormat/>
    <w:rsid w:val="0017636C"/>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
    <w:name w:val="ui-state-error-text"/>
    <w:basedOn w:val="a2"/>
    <w:uiPriority w:val="99"/>
    <w:qFormat/>
    <w:rsid w:val="0017636C"/>
    <w:pPr>
      <w:widowControl/>
      <w:snapToGrid/>
      <w:spacing w:beforeAutospacing="1" w:afterAutospacing="1"/>
    </w:pPr>
    <w:rPr>
      <w:rFonts w:eastAsia="Times New Roman"/>
      <w:color w:val="FFFFFF"/>
      <w:szCs w:val="24"/>
    </w:rPr>
  </w:style>
  <w:style w:type="paragraph" w:customStyle="1" w:styleId="ui-priority-primary">
    <w:name w:val="ui-priority-primary"/>
    <w:basedOn w:val="a2"/>
    <w:uiPriority w:val="99"/>
    <w:qFormat/>
    <w:rsid w:val="0017636C"/>
    <w:pPr>
      <w:widowControl/>
      <w:snapToGrid/>
      <w:spacing w:beforeAutospacing="1" w:afterAutospacing="1"/>
    </w:pPr>
    <w:rPr>
      <w:rFonts w:eastAsia="Times New Roman"/>
      <w:b/>
      <w:bCs/>
      <w:szCs w:val="24"/>
    </w:rPr>
  </w:style>
  <w:style w:type="paragraph" w:customStyle="1" w:styleId="ui-priority-secondary">
    <w:name w:val="ui-priority-secondary"/>
    <w:basedOn w:val="a2"/>
    <w:uiPriority w:val="99"/>
    <w:qFormat/>
    <w:rsid w:val="0017636C"/>
    <w:pPr>
      <w:widowControl/>
      <w:snapToGrid/>
      <w:spacing w:beforeAutospacing="1" w:afterAutospacing="1"/>
    </w:pPr>
    <w:rPr>
      <w:rFonts w:eastAsia="Times New Roman"/>
      <w:szCs w:val="24"/>
    </w:rPr>
  </w:style>
  <w:style w:type="paragraph" w:customStyle="1" w:styleId="ui-state-disabled">
    <w:name w:val="ui-state-disabled"/>
    <w:basedOn w:val="a2"/>
    <w:uiPriority w:val="99"/>
    <w:qFormat/>
    <w:rsid w:val="0017636C"/>
    <w:pPr>
      <w:widowControl/>
      <w:snapToGrid/>
      <w:spacing w:beforeAutospacing="1" w:afterAutospacing="1"/>
    </w:pPr>
    <w:rPr>
      <w:rFonts w:eastAsia="Times New Roman"/>
      <w:szCs w:val="24"/>
    </w:rPr>
  </w:style>
  <w:style w:type="paragraph" w:customStyle="1" w:styleId="ui-widget-shadow">
    <w:name w:val="ui-widget-shadow"/>
    <w:basedOn w:val="a2"/>
    <w:uiPriority w:val="99"/>
    <w:qFormat/>
    <w:rsid w:val="0017636C"/>
    <w:pPr>
      <w:widowControl/>
      <w:shd w:val="clear" w:color="auto" w:fill="000000"/>
      <w:snapToGrid/>
      <w:spacing w:before="0" w:after="0"/>
      <w:ind w:left="-105"/>
    </w:pPr>
    <w:rPr>
      <w:rFonts w:eastAsia="Times New Roman"/>
      <w:szCs w:val="24"/>
    </w:rPr>
  </w:style>
  <w:style w:type="paragraph" w:customStyle="1" w:styleId="ui-resizable-handle">
    <w:name w:val="ui-resizable-handle"/>
    <w:basedOn w:val="a2"/>
    <w:uiPriority w:val="99"/>
    <w:qFormat/>
    <w:rsid w:val="0017636C"/>
    <w:pPr>
      <w:widowControl/>
      <w:snapToGrid/>
      <w:spacing w:beforeAutospacing="1" w:afterAutospacing="1"/>
    </w:pPr>
    <w:rPr>
      <w:rFonts w:eastAsia="Times New Roman"/>
      <w:sz w:val="2"/>
      <w:szCs w:val="2"/>
    </w:rPr>
  </w:style>
  <w:style w:type="paragraph" w:customStyle="1" w:styleId="ui-resizable-n">
    <w:name w:val="ui-resizable-n"/>
    <w:basedOn w:val="a2"/>
    <w:uiPriority w:val="99"/>
    <w:qFormat/>
    <w:rsid w:val="0017636C"/>
    <w:pPr>
      <w:widowControl/>
      <w:snapToGrid/>
      <w:spacing w:beforeAutospacing="1" w:afterAutospacing="1"/>
    </w:pPr>
    <w:rPr>
      <w:rFonts w:eastAsia="Times New Roman"/>
      <w:szCs w:val="24"/>
    </w:rPr>
  </w:style>
  <w:style w:type="paragraph" w:customStyle="1" w:styleId="ui-resizable-s">
    <w:name w:val="ui-resizable-s"/>
    <w:basedOn w:val="a2"/>
    <w:uiPriority w:val="99"/>
    <w:qFormat/>
    <w:rsid w:val="0017636C"/>
    <w:pPr>
      <w:widowControl/>
      <w:snapToGrid/>
      <w:spacing w:beforeAutospacing="1" w:afterAutospacing="1"/>
    </w:pPr>
    <w:rPr>
      <w:rFonts w:eastAsia="Times New Roman"/>
      <w:szCs w:val="24"/>
    </w:rPr>
  </w:style>
  <w:style w:type="paragraph" w:customStyle="1" w:styleId="ui-resizable-e">
    <w:name w:val="ui-resizable-e"/>
    <w:basedOn w:val="a2"/>
    <w:uiPriority w:val="99"/>
    <w:qFormat/>
    <w:rsid w:val="0017636C"/>
    <w:pPr>
      <w:widowControl/>
      <w:snapToGrid/>
      <w:spacing w:beforeAutospacing="1" w:afterAutospacing="1"/>
    </w:pPr>
    <w:rPr>
      <w:rFonts w:eastAsia="Times New Roman"/>
      <w:szCs w:val="24"/>
    </w:rPr>
  </w:style>
  <w:style w:type="paragraph" w:customStyle="1" w:styleId="ui-resizable-w">
    <w:name w:val="ui-resizable-w"/>
    <w:basedOn w:val="a2"/>
    <w:uiPriority w:val="99"/>
    <w:qFormat/>
    <w:rsid w:val="0017636C"/>
    <w:pPr>
      <w:widowControl/>
      <w:snapToGrid/>
      <w:spacing w:beforeAutospacing="1" w:afterAutospacing="1"/>
    </w:pPr>
    <w:rPr>
      <w:rFonts w:eastAsia="Times New Roman"/>
      <w:szCs w:val="24"/>
    </w:rPr>
  </w:style>
  <w:style w:type="paragraph" w:customStyle="1" w:styleId="ui-resizable-se">
    <w:name w:val="ui-resizable-se"/>
    <w:basedOn w:val="a2"/>
    <w:uiPriority w:val="99"/>
    <w:qFormat/>
    <w:rsid w:val="0017636C"/>
    <w:pPr>
      <w:widowControl/>
      <w:snapToGrid/>
      <w:spacing w:beforeAutospacing="1" w:afterAutospacing="1"/>
    </w:pPr>
    <w:rPr>
      <w:rFonts w:eastAsia="Times New Roman"/>
      <w:szCs w:val="24"/>
    </w:rPr>
  </w:style>
  <w:style w:type="paragraph" w:customStyle="1" w:styleId="ui-resizable-sw">
    <w:name w:val="ui-resizable-sw"/>
    <w:basedOn w:val="a2"/>
    <w:uiPriority w:val="99"/>
    <w:qFormat/>
    <w:rsid w:val="0017636C"/>
    <w:pPr>
      <w:widowControl/>
      <w:snapToGrid/>
      <w:spacing w:beforeAutospacing="1" w:afterAutospacing="1"/>
    </w:pPr>
    <w:rPr>
      <w:rFonts w:eastAsia="Times New Roman"/>
      <w:szCs w:val="24"/>
    </w:rPr>
  </w:style>
  <w:style w:type="paragraph" w:customStyle="1" w:styleId="ui-resizable-nw">
    <w:name w:val="ui-resizable-nw"/>
    <w:basedOn w:val="a2"/>
    <w:uiPriority w:val="99"/>
    <w:qFormat/>
    <w:rsid w:val="0017636C"/>
    <w:pPr>
      <w:widowControl/>
      <w:snapToGrid/>
      <w:spacing w:beforeAutospacing="1" w:afterAutospacing="1"/>
    </w:pPr>
    <w:rPr>
      <w:rFonts w:eastAsia="Times New Roman"/>
      <w:szCs w:val="24"/>
    </w:rPr>
  </w:style>
  <w:style w:type="paragraph" w:customStyle="1" w:styleId="ui-resizable-ne">
    <w:name w:val="ui-resizable-ne"/>
    <w:basedOn w:val="a2"/>
    <w:uiPriority w:val="99"/>
    <w:qFormat/>
    <w:rsid w:val="0017636C"/>
    <w:pPr>
      <w:widowControl/>
      <w:snapToGrid/>
      <w:spacing w:beforeAutospacing="1" w:afterAutospacing="1"/>
    </w:pPr>
    <w:rPr>
      <w:rFonts w:eastAsia="Times New Roman"/>
      <w:szCs w:val="24"/>
    </w:rPr>
  </w:style>
  <w:style w:type="paragraph" w:customStyle="1" w:styleId="ui-button">
    <w:name w:val="ui-button"/>
    <w:basedOn w:val="a2"/>
    <w:uiPriority w:val="99"/>
    <w:qFormat/>
    <w:rsid w:val="0017636C"/>
    <w:pPr>
      <w:widowControl/>
      <w:snapToGrid/>
      <w:spacing w:beforeAutospacing="1" w:afterAutospacing="1"/>
      <w:ind w:right="24"/>
      <w:jc w:val="center"/>
    </w:pPr>
    <w:rPr>
      <w:rFonts w:eastAsia="Times New Roman"/>
      <w:szCs w:val="24"/>
    </w:rPr>
  </w:style>
  <w:style w:type="paragraph" w:customStyle="1" w:styleId="ui-button-icon-only">
    <w:name w:val="ui-button-icon-only"/>
    <w:basedOn w:val="a2"/>
    <w:uiPriority w:val="99"/>
    <w:qFormat/>
    <w:rsid w:val="0017636C"/>
    <w:pPr>
      <w:widowControl/>
      <w:snapToGrid/>
      <w:spacing w:beforeAutospacing="1" w:afterAutospacing="1"/>
    </w:pPr>
    <w:rPr>
      <w:rFonts w:eastAsia="Times New Roman"/>
      <w:szCs w:val="24"/>
    </w:rPr>
  </w:style>
  <w:style w:type="paragraph" w:customStyle="1" w:styleId="ui-button-icons-only">
    <w:name w:val="ui-button-icons-only"/>
    <w:basedOn w:val="a2"/>
    <w:uiPriority w:val="99"/>
    <w:qFormat/>
    <w:rsid w:val="0017636C"/>
    <w:pPr>
      <w:widowControl/>
      <w:snapToGrid/>
      <w:spacing w:beforeAutospacing="1" w:afterAutospacing="1"/>
    </w:pPr>
    <w:rPr>
      <w:rFonts w:eastAsia="Times New Roman"/>
      <w:szCs w:val="24"/>
    </w:rPr>
  </w:style>
  <w:style w:type="paragraph" w:customStyle="1" w:styleId="ui-buttonset">
    <w:name w:val="ui-buttonset"/>
    <w:basedOn w:val="a2"/>
    <w:uiPriority w:val="99"/>
    <w:qFormat/>
    <w:rsid w:val="0017636C"/>
    <w:pPr>
      <w:widowControl/>
      <w:snapToGrid/>
      <w:spacing w:beforeAutospacing="1" w:afterAutospacing="1"/>
      <w:ind w:right="105"/>
    </w:pPr>
    <w:rPr>
      <w:rFonts w:eastAsia="Times New Roman"/>
      <w:szCs w:val="24"/>
    </w:rPr>
  </w:style>
  <w:style w:type="paragraph" w:customStyle="1" w:styleId="ui-dialog">
    <w:name w:val="ui-dialog"/>
    <w:basedOn w:val="a2"/>
    <w:uiPriority w:val="99"/>
    <w:qFormat/>
    <w:rsid w:val="0017636C"/>
    <w:pPr>
      <w:widowControl/>
      <w:snapToGrid/>
      <w:spacing w:beforeAutospacing="1" w:afterAutospacing="1"/>
    </w:pPr>
    <w:rPr>
      <w:rFonts w:eastAsia="Times New Roman"/>
      <w:szCs w:val="24"/>
    </w:rPr>
  </w:style>
  <w:style w:type="paragraph" w:customStyle="1" w:styleId="suggestions">
    <w:name w:val="suggestions"/>
    <w:basedOn w:val="a2"/>
    <w:uiPriority w:val="99"/>
    <w:qFormat/>
    <w:rsid w:val="0017636C"/>
    <w:pPr>
      <w:widowControl/>
      <w:snapToGrid/>
      <w:spacing w:before="0" w:after="0"/>
      <w:ind w:right="-15"/>
    </w:pPr>
    <w:rPr>
      <w:rFonts w:eastAsia="Times New Roman"/>
      <w:szCs w:val="24"/>
    </w:rPr>
  </w:style>
  <w:style w:type="paragraph" w:customStyle="1" w:styleId="suggestions-special">
    <w:name w:val="suggestions-special"/>
    <w:basedOn w:val="a2"/>
    <w:uiPriority w:val="99"/>
    <w:qFormat/>
    <w:rsid w:val="0017636C"/>
    <w:pPr>
      <w:widowControl/>
      <w:pBdr>
        <w:top w:val="single" w:sz="6" w:space="3" w:color="AAAAAA"/>
        <w:left w:val="single" w:sz="6" w:space="3" w:color="AAAAAA"/>
        <w:bottom w:val="single" w:sz="6" w:space="3" w:color="AAAAAA"/>
        <w:right w:val="single" w:sz="6" w:space="3" w:color="AAAAAA"/>
      </w:pBdr>
      <w:shd w:val="clear" w:color="auto" w:fill="FFFFFF"/>
      <w:snapToGrid/>
      <w:spacing w:before="0" w:after="0" w:line="300" w:lineRule="atLeast"/>
    </w:pPr>
    <w:rPr>
      <w:rFonts w:eastAsia="Times New Roman"/>
      <w:vanish/>
      <w:szCs w:val="24"/>
    </w:rPr>
  </w:style>
  <w:style w:type="paragraph" w:customStyle="1" w:styleId="suggestions-results">
    <w:name w:val="suggestions-results"/>
    <w:basedOn w:val="a2"/>
    <w:uiPriority w:val="99"/>
    <w:qFormat/>
    <w:rsid w:val="0017636C"/>
    <w:pPr>
      <w:widowControl/>
      <w:pBdr>
        <w:top w:val="single" w:sz="6" w:space="0" w:color="AAAAAA"/>
        <w:left w:val="single" w:sz="6" w:space="0" w:color="AAAAAA"/>
        <w:bottom w:val="single" w:sz="6" w:space="0" w:color="AAAAAA"/>
        <w:right w:val="single" w:sz="6" w:space="0" w:color="AAAAAA"/>
      </w:pBdr>
      <w:shd w:val="clear" w:color="auto" w:fill="FFFFFF"/>
      <w:snapToGrid/>
      <w:spacing w:before="0" w:after="0"/>
    </w:pPr>
    <w:rPr>
      <w:rFonts w:eastAsia="Times New Roman"/>
      <w:szCs w:val="24"/>
    </w:rPr>
  </w:style>
  <w:style w:type="paragraph" w:customStyle="1" w:styleId="suggestions-result">
    <w:name w:val="suggestions-result"/>
    <w:basedOn w:val="a2"/>
    <w:uiPriority w:val="99"/>
    <w:qFormat/>
    <w:rsid w:val="0017636C"/>
    <w:pPr>
      <w:widowControl/>
      <w:snapToGrid/>
      <w:spacing w:before="0" w:after="0" w:line="360" w:lineRule="atLeast"/>
    </w:pPr>
    <w:rPr>
      <w:rFonts w:eastAsia="Times New Roman"/>
      <w:color w:val="000000"/>
      <w:szCs w:val="24"/>
    </w:rPr>
  </w:style>
  <w:style w:type="paragraph" w:customStyle="1" w:styleId="suggestions-result-current">
    <w:name w:val="suggestions-result-current"/>
    <w:basedOn w:val="a2"/>
    <w:uiPriority w:val="99"/>
    <w:qFormat/>
    <w:rsid w:val="0017636C"/>
    <w:pPr>
      <w:widowControl/>
      <w:shd w:val="clear" w:color="auto" w:fill="4C59A6"/>
      <w:snapToGrid/>
      <w:spacing w:beforeAutospacing="1" w:afterAutospacing="1"/>
    </w:pPr>
    <w:rPr>
      <w:rFonts w:eastAsia="Times New Roman"/>
      <w:color w:val="FFFFFF"/>
      <w:szCs w:val="24"/>
    </w:rPr>
  </w:style>
  <w:style w:type="paragraph" w:customStyle="1" w:styleId="autoellipsis-matched">
    <w:name w:val="autoellipsis-matched"/>
    <w:basedOn w:val="a2"/>
    <w:uiPriority w:val="99"/>
    <w:qFormat/>
    <w:rsid w:val="0017636C"/>
    <w:pPr>
      <w:widowControl/>
      <w:snapToGrid/>
      <w:spacing w:beforeAutospacing="1" w:afterAutospacing="1"/>
    </w:pPr>
    <w:rPr>
      <w:rFonts w:eastAsia="Times New Roman"/>
      <w:b/>
      <w:bCs/>
      <w:szCs w:val="24"/>
    </w:rPr>
  </w:style>
  <w:style w:type="paragraph" w:customStyle="1" w:styleId="mwembedplayer">
    <w:name w:val="mwembedplayer"/>
    <w:basedOn w:val="a2"/>
    <w:uiPriority w:val="99"/>
    <w:qFormat/>
    <w:rsid w:val="0017636C"/>
    <w:pPr>
      <w:widowControl/>
      <w:snapToGrid/>
      <w:spacing w:beforeAutospacing="1" w:afterAutospacing="1"/>
    </w:pPr>
    <w:rPr>
      <w:rFonts w:eastAsia="Times New Roman"/>
      <w:szCs w:val="24"/>
    </w:rPr>
  </w:style>
  <w:style w:type="paragraph" w:customStyle="1" w:styleId="loadingspinner">
    <w:name w:val="loadingspinner"/>
    <w:basedOn w:val="a2"/>
    <w:uiPriority w:val="99"/>
    <w:qFormat/>
    <w:rsid w:val="0017636C"/>
    <w:pPr>
      <w:widowControl/>
      <w:snapToGrid/>
      <w:spacing w:beforeAutospacing="1" w:afterAutospacing="1"/>
    </w:pPr>
    <w:rPr>
      <w:rFonts w:eastAsia="Times New Roman"/>
      <w:szCs w:val="24"/>
    </w:rPr>
  </w:style>
  <w:style w:type="paragraph" w:customStyle="1" w:styleId="mw-imported-resource">
    <w:name w:val="mw-imported-resource"/>
    <w:basedOn w:val="a2"/>
    <w:uiPriority w:val="99"/>
    <w:qFormat/>
    <w:rsid w:val="0017636C"/>
    <w:pPr>
      <w:widowControl/>
      <w:pBdr>
        <w:top w:val="single" w:sz="6" w:space="0" w:color="000000"/>
        <w:left w:val="single" w:sz="6" w:space="0" w:color="000000"/>
        <w:bottom w:val="single" w:sz="6" w:space="0" w:color="000000"/>
        <w:right w:val="single" w:sz="6" w:space="0" w:color="000000"/>
      </w:pBdr>
      <w:snapToGrid/>
      <w:spacing w:beforeAutospacing="1" w:afterAutospacing="1"/>
    </w:pPr>
    <w:rPr>
      <w:rFonts w:eastAsia="Times New Roman"/>
      <w:szCs w:val="24"/>
    </w:rPr>
  </w:style>
  <w:style w:type="paragraph" w:customStyle="1" w:styleId="kaltura-icon">
    <w:name w:val="kaltura-icon"/>
    <w:basedOn w:val="a2"/>
    <w:uiPriority w:val="99"/>
    <w:qFormat/>
    <w:rsid w:val="0017636C"/>
    <w:pPr>
      <w:widowControl/>
      <w:snapToGrid/>
      <w:spacing w:before="30" w:afterAutospacing="1"/>
      <w:ind w:left="45"/>
    </w:pPr>
    <w:rPr>
      <w:rFonts w:eastAsia="Times New Roman"/>
      <w:szCs w:val="24"/>
    </w:rPr>
  </w:style>
  <w:style w:type="paragraph" w:customStyle="1" w:styleId="mw-fullscreen-overlay">
    <w:name w:val="mw-fullscreen-overlay"/>
    <w:basedOn w:val="a2"/>
    <w:uiPriority w:val="99"/>
    <w:qFormat/>
    <w:rsid w:val="0017636C"/>
    <w:pPr>
      <w:widowControl/>
      <w:shd w:val="clear" w:color="auto" w:fill="000000"/>
      <w:snapToGrid/>
      <w:spacing w:beforeAutospacing="1" w:afterAutospacing="1"/>
    </w:pPr>
    <w:rPr>
      <w:rFonts w:eastAsia="Times New Roman"/>
      <w:szCs w:val="24"/>
    </w:rPr>
  </w:style>
  <w:style w:type="paragraph" w:customStyle="1" w:styleId="play-btn-large">
    <w:name w:val="play-btn-large"/>
    <w:basedOn w:val="a2"/>
    <w:uiPriority w:val="99"/>
    <w:qFormat/>
    <w:rsid w:val="0017636C"/>
    <w:pPr>
      <w:widowControl/>
      <w:snapToGrid/>
      <w:spacing w:beforeAutospacing="1" w:afterAutospacing="1"/>
    </w:pPr>
    <w:rPr>
      <w:rFonts w:eastAsia="Times New Roman"/>
      <w:szCs w:val="24"/>
    </w:rPr>
  </w:style>
  <w:style w:type="paragraph" w:customStyle="1" w:styleId="carouselcontainer">
    <w:name w:val="carouselcontainer"/>
    <w:basedOn w:val="a2"/>
    <w:uiPriority w:val="99"/>
    <w:qFormat/>
    <w:rsid w:val="0017636C"/>
    <w:pPr>
      <w:widowControl/>
      <w:snapToGrid/>
      <w:spacing w:beforeAutospacing="1" w:afterAutospacing="1"/>
    </w:pPr>
    <w:rPr>
      <w:rFonts w:eastAsia="Times New Roman"/>
      <w:szCs w:val="24"/>
    </w:rPr>
  </w:style>
  <w:style w:type="paragraph" w:customStyle="1" w:styleId="carouselvideotitle">
    <w:name w:val="carouselvideotitle"/>
    <w:basedOn w:val="a2"/>
    <w:uiPriority w:val="99"/>
    <w:qFormat/>
    <w:rsid w:val="0017636C"/>
    <w:pPr>
      <w:widowControl/>
      <w:snapToGrid/>
      <w:spacing w:beforeAutospacing="1" w:afterAutospacing="1"/>
    </w:pPr>
    <w:rPr>
      <w:rFonts w:eastAsia="Times New Roman"/>
      <w:b/>
      <w:bCs/>
      <w:color w:val="FFFFFF"/>
      <w:szCs w:val="24"/>
    </w:rPr>
  </w:style>
  <w:style w:type="paragraph" w:customStyle="1" w:styleId="carouselvideotitletext">
    <w:name w:val="carouselvideotitletext"/>
    <w:basedOn w:val="a2"/>
    <w:uiPriority w:val="99"/>
    <w:qFormat/>
    <w:rsid w:val="0017636C"/>
    <w:pPr>
      <w:widowControl/>
      <w:snapToGrid/>
      <w:spacing w:beforeAutospacing="1" w:afterAutospacing="1"/>
    </w:pPr>
    <w:rPr>
      <w:rFonts w:eastAsia="Times New Roman"/>
      <w:szCs w:val="24"/>
    </w:rPr>
  </w:style>
  <w:style w:type="paragraph" w:customStyle="1" w:styleId="carouseltitleduration">
    <w:name w:val="carouseltitleduration"/>
    <w:basedOn w:val="a2"/>
    <w:uiPriority w:val="99"/>
    <w:qFormat/>
    <w:rsid w:val="0017636C"/>
    <w:pPr>
      <w:widowControl/>
      <w:shd w:val="clear" w:color="auto" w:fill="5A5A5A"/>
      <w:snapToGrid/>
      <w:spacing w:beforeAutospacing="1" w:afterAutospacing="1"/>
    </w:pPr>
    <w:rPr>
      <w:rFonts w:eastAsia="Times New Roman"/>
      <w:color w:val="D9D9D9"/>
      <w:sz w:val="20"/>
    </w:rPr>
  </w:style>
  <w:style w:type="paragraph" w:customStyle="1" w:styleId="carouselimgtitle">
    <w:name w:val="carouselimgtitle"/>
    <w:basedOn w:val="a2"/>
    <w:uiPriority w:val="99"/>
    <w:qFormat/>
    <w:rsid w:val="0017636C"/>
    <w:pPr>
      <w:widowControl/>
      <w:snapToGrid/>
      <w:spacing w:beforeAutospacing="1" w:afterAutospacing="1"/>
      <w:jc w:val="center"/>
    </w:pPr>
    <w:rPr>
      <w:rFonts w:eastAsia="Times New Roman"/>
      <w:color w:val="FFFFFF"/>
      <w:szCs w:val="24"/>
    </w:rPr>
  </w:style>
  <w:style w:type="paragraph" w:customStyle="1" w:styleId="carouselimgduration">
    <w:name w:val="carouselimgduration"/>
    <w:basedOn w:val="a2"/>
    <w:uiPriority w:val="99"/>
    <w:qFormat/>
    <w:rsid w:val="0017636C"/>
    <w:pPr>
      <w:widowControl/>
      <w:snapToGrid/>
      <w:spacing w:beforeAutospacing="1" w:afterAutospacing="1"/>
    </w:pPr>
    <w:rPr>
      <w:rFonts w:eastAsia="Times New Roman"/>
      <w:color w:val="FFFFFF"/>
      <w:szCs w:val="24"/>
    </w:rPr>
  </w:style>
  <w:style w:type="paragraph" w:customStyle="1" w:styleId="carouselprevbutton">
    <w:name w:val="carouselprevbutton"/>
    <w:basedOn w:val="a2"/>
    <w:uiPriority w:val="99"/>
    <w:qFormat/>
    <w:rsid w:val="0017636C"/>
    <w:pPr>
      <w:widowControl/>
      <w:snapToGrid/>
      <w:spacing w:beforeAutospacing="1" w:afterAutospacing="1"/>
    </w:pPr>
    <w:rPr>
      <w:rFonts w:eastAsia="Times New Roman"/>
      <w:szCs w:val="24"/>
    </w:rPr>
  </w:style>
  <w:style w:type="paragraph" w:customStyle="1" w:styleId="carouselnextbutton">
    <w:name w:val="carouselnextbutton"/>
    <w:basedOn w:val="a2"/>
    <w:uiPriority w:val="99"/>
    <w:qFormat/>
    <w:rsid w:val="0017636C"/>
    <w:pPr>
      <w:widowControl/>
      <w:snapToGrid/>
      <w:spacing w:beforeAutospacing="1" w:afterAutospacing="1"/>
    </w:pPr>
    <w:rPr>
      <w:rFonts w:eastAsia="Times New Roman"/>
      <w:szCs w:val="24"/>
    </w:rPr>
  </w:style>
  <w:style w:type="paragraph" w:customStyle="1" w:styleId="alert-container">
    <w:name w:val="alert-container"/>
    <w:basedOn w:val="a2"/>
    <w:uiPriority w:val="99"/>
    <w:qFormat/>
    <w:rsid w:val="0017636C"/>
    <w:pPr>
      <w:widowControl/>
      <w:snapToGrid/>
      <w:spacing w:beforeAutospacing="1" w:afterAutospacing="1"/>
    </w:pPr>
    <w:rPr>
      <w:rFonts w:eastAsia="Times New Roman"/>
      <w:szCs w:val="24"/>
    </w:rPr>
  </w:style>
  <w:style w:type="paragraph" w:customStyle="1" w:styleId="alert-title">
    <w:name w:val="alert-title"/>
    <w:basedOn w:val="a2"/>
    <w:uiPriority w:val="99"/>
    <w:qFormat/>
    <w:rsid w:val="0017636C"/>
    <w:pPr>
      <w:widowControl/>
      <w:pBdr>
        <w:bottom w:val="single" w:sz="6" w:space="4" w:color="D1D1D1"/>
      </w:pBdr>
      <w:shd w:val="clear" w:color="auto" w:fill="E6E6E6"/>
      <w:snapToGrid/>
      <w:spacing w:beforeAutospacing="1" w:afterAutospacing="1"/>
    </w:pPr>
    <w:rPr>
      <w:rFonts w:eastAsia="Times New Roman"/>
      <w:sz w:val="21"/>
      <w:szCs w:val="21"/>
    </w:rPr>
  </w:style>
  <w:style w:type="paragraph" w:customStyle="1" w:styleId="alert-message">
    <w:name w:val="alert-message"/>
    <w:basedOn w:val="a2"/>
    <w:uiPriority w:val="99"/>
    <w:qFormat/>
    <w:rsid w:val="0017636C"/>
    <w:pPr>
      <w:widowControl/>
      <w:snapToGrid/>
      <w:spacing w:beforeAutospacing="1" w:afterAutospacing="1"/>
      <w:jc w:val="center"/>
    </w:pPr>
    <w:rPr>
      <w:rFonts w:eastAsia="Times New Roman"/>
      <w:sz w:val="21"/>
      <w:szCs w:val="21"/>
    </w:rPr>
  </w:style>
  <w:style w:type="paragraph" w:customStyle="1" w:styleId="alert-buttons-container">
    <w:name w:val="alert-buttons-container"/>
    <w:basedOn w:val="a2"/>
    <w:uiPriority w:val="99"/>
    <w:qFormat/>
    <w:rsid w:val="0017636C"/>
    <w:pPr>
      <w:widowControl/>
      <w:snapToGrid/>
      <w:spacing w:beforeAutospacing="1" w:afterAutospacing="1"/>
      <w:jc w:val="center"/>
    </w:pPr>
    <w:rPr>
      <w:rFonts w:eastAsia="Times New Roman"/>
      <w:szCs w:val="24"/>
    </w:rPr>
  </w:style>
  <w:style w:type="paragraph" w:customStyle="1" w:styleId="alert-button">
    <w:name w:val="alert-button"/>
    <w:basedOn w:val="a2"/>
    <w:uiPriority w:val="99"/>
    <w:qFormat/>
    <w:rsid w:val="0017636C"/>
    <w:pPr>
      <w:widowControl/>
      <w:shd w:val="clear" w:color="auto" w:fill="474747"/>
      <w:snapToGrid/>
      <w:spacing w:beforeAutospacing="1" w:afterAutospacing="1"/>
    </w:pPr>
    <w:rPr>
      <w:rFonts w:eastAsia="Times New Roman"/>
      <w:color w:val="FFFFFF"/>
      <w:szCs w:val="24"/>
    </w:rPr>
  </w:style>
  <w:style w:type="paragraph" w:customStyle="1" w:styleId="mw-plusminus-pos">
    <w:name w:val="mw-plusminus-pos"/>
    <w:basedOn w:val="a2"/>
    <w:uiPriority w:val="99"/>
    <w:qFormat/>
    <w:rsid w:val="0017636C"/>
    <w:pPr>
      <w:widowControl/>
      <w:snapToGrid/>
      <w:spacing w:beforeAutospacing="1" w:afterAutospacing="1"/>
    </w:pPr>
    <w:rPr>
      <w:rFonts w:eastAsia="Times New Roman"/>
      <w:color w:val="00B000"/>
      <w:szCs w:val="24"/>
    </w:rPr>
  </w:style>
  <w:style w:type="paragraph" w:customStyle="1" w:styleId="mw-plusminus-neg">
    <w:name w:val="mw-plusminus-neg"/>
    <w:basedOn w:val="a2"/>
    <w:uiPriority w:val="99"/>
    <w:qFormat/>
    <w:rsid w:val="0017636C"/>
    <w:pPr>
      <w:widowControl/>
      <w:snapToGrid/>
      <w:spacing w:beforeAutospacing="1" w:afterAutospacing="1"/>
    </w:pPr>
    <w:rPr>
      <w:rFonts w:eastAsia="Times New Roman"/>
      <w:color w:val="FF2050"/>
      <w:szCs w:val="24"/>
    </w:rPr>
  </w:style>
  <w:style w:type="paragraph" w:customStyle="1" w:styleId="mw-plusminus-null">
    <w:name w:val="mw-plusminus-null"/>
    <w:basedOn w:val="a2"/>
    <w:uiPriority w:val="99"/>
    <w:qFormat/>
    <w:rsid w:val="0017636C"/>
    <w:pPr>
      <w:widowControl/>
      <w:snapToGrid/>
      <w:spacing w:beforeAutospacing="1" w:afterAutospacing="1"/>
    </w:pPr>
    <w:rPr>
      <w:rFonts w:eastAsia="Times New Roman"/>
      <w:color w:val="999999"/>
      <w:szCs w:val="24"/>
    </w:rPr>
  </w:style>
  <w:style w:type="paragraph" w:customStyle="1" w:styleId="mw-tag-markers">
    <w:name w:val="mw-tag-markers"/>
    <w:basedOn w:val="a2"/>
    <w:uiPriority w:val="99"/>
    <w:qFormat/>
    <w:rsid w:val="0017636C"/>
    <w:pPr>
      <w:widowControl/>
      <w:snapToGrid/>
      <w:spacing w:beforeAutospacing="1" w:afterAutospacing="1"/>
    </w:pPr>
    <w:rPr>
      <w:rFonts w:ascii="Arial" w:eastAsia="Times New Roman" w:hAnsi="Arial" w:cs="Arial"/>
      <w:i/>
      <w:iCs/>
      <w:sz w:val="22"/>
      <w:szCs w:val="22"/>
    </w:rPr>
  </w:style>
  <w:style w:type="paragraph" w:customStyle="1" w:styleId="history-size">
    <w:name w:val="history-size"/>
    <w:basedOn w:val="a2"/>
    <w:uiPriority w:val="99"/>
    <w:qFormat/>
    <w:rsid w:val="0017636C"/>
    <w:pPr>
      <w:widowControl/>
      <w:snapToGrid/>
      <w:spacing w:beforeAutospacing="1" w:afterAutospacing="1"/>
    </w:pPr>
    <w:rPr>
      <w:rFonts w:eastAsia="Times New Roman"/>
      <w:sz w:val="19"/>
      <w:szCs w:val="19"/>
    </w:rPr>
  </w:style>
  <w:style w:type="paragraph" w:customStyle="1" w:styleId="mw-whatlinkshere-tools">
    <w:name w:val="mw-whatlinkshere-tools"/>
    <w:basedOn w:val="a2"/>
    <w:uiPriority w:val="99"/>
    <w:qFormat/>
    <w:rsid w:val="0017636C"/>
    <w:pPr>
      <w:widowControl/>
      <w:snapToGrid/>
      <w:spacing w:beforeAutospacing="1" w:afterAutospacing="1"/>
    </w:pPr>
    <w:rPr>
      <w:rFonts w:eastAsia="Times New Roman"/>
      <w:sz w:val="19"/>
      <w:szCs w:val="19"/>
    </w:rPr>
  </w:style>
  <w:style w:type="paragraph" w:customStyle="1" w:styleId="italique">
    <w:name w:val="italique"/>
    <w:basedOn w:val="a2"/>
    <w:uiPriority w:val="99"/>
    <w:qFormat/>
    <w:rsid w:val="0017636C"/>
    <w:pPr>
      <w:widowControl/>
      <w:snapToGrid/>
      <w:spacing w:beforeAutospacing="1" w:afterAutospacing="1"/>
    </w:pPr>
    <w:rPr>
      <w:rFonts w:eastAsia="Times New Roman"/>
      <w:i/>
      <w:iCs/>
      <w:szCs w:val="24"/>
    </w:rPr>
  </w:style>
  <w:style w:type="paragraph" w:customStyle="1" w:styleId="nowrap">
    <w:name w:val="nowrap"/>
    <w:basedOn w:val="a2"/>
    <w:uiPriority w:val="99"/>
    <w:qFormat/>
    <w:rsid w:val="0017636C"/>
    <w:pPr>
      <w:widowControl/>
      <w:snapToGrid/>
      <w:spacing w:beforeAutospacing="1" w:afterAutospacing="1"/>
    </w:pPr>
    <w:rPr>
      <w:rFonts w:eastAsia="Times New Roman"/>
      <w:szCs w:val="24"/>
    </w:rPr>
  </w:style>
  <w:style w:type="paragraph" w:customStyle="1" w:styleId="rcoptions">
    <w:name w:val="rcoptions"/>
    <w:basedOn w:val="a2"/>
    <w:uiPriority w:val="99"/>
    <w:qFormat/>
    <w:rsid w:val="0017636C"/>
    <w:pPr>
      <w:widowControl/>
      <w:pBdr>
        <w:top w:val="single" w:sz="6" w:space="0" w:color="DDDDF7"/>
        <w:left w:val="single" w:sz="48" w:space="6" w:color="DDDDF7"/>
        <w:bottom w:val="single" w:sz="6" w:space="0" w:color="DDDDF7"/>
        <w:right w:val="single" w:sz="6" w:space="6" w:color="DDDDF7"/>
      </w:pBdr>
      <w:shd w:val="clear" w:color="auto" w:fill="FFFFFF"/>
      <w:snapToGrid/>
      <w:spacing w:before="0" w:after="30"/>
    </w:pPr>
    <w:rPr>
      <w:rFonts w:eastAsia="Times New Roman"/>
      <w:szCs w:val="24"/>
    </w:rPr>
  </w:style>
  <w:style w:type="paragraph" w:customStyle="1" w:styleId="printcssonly">
    <w:name w:val="printcssonly"/>
    <w:basedOn w:val="a2"/>
    <w:uiPriority w:val="99"/>
    <w:qFormat/>
    <w:rsid w:val="0017636C"/>
    <w:pPr>
      <w:widowControl/>
      <w:snapToGrid/>
      <w:spacing w:beforeAutospacing="1" w:afterAutospacing="1"/>
    </w:pPr>
    <w:rPr>
      <w:rFonts w:eastAsia="Times New Roman"/>
      <w:vanish/>
      <w:szCs w:val="24"/>
    </w:rPr>
  </w:style>
  <w:style w:type="paragraph" w:customStyle="1" w:styleId="fieldsetlike">
    <w:name w:val="fieldsetlike"/>
    <w:basedOn w:val="a2"/>
    <w:uiPriority w:val="99"/>
    <w:qFormat/>
    <w:rsid w:val="0017636C"/>
    <w:pPr>
      <w:widowControl/>
      <w:pBdr>
        <w:top w:val="single" w:sz="6" w:space="0" w:color="AAAAAA"/>
        <w:left w:val="single" w:sz="6" w:space="0" w:color="AAAAAA"/>
        <w:bottom w:val="single" w:sz="6" w:space="5" w:color="AAAAAA"/>
        <w:right w:val="single" w:sz="6" w:space="0" w:color="AAAAAA"/>
      </w:pBdr>
      <w:snapToGrid/>
      <w:spacing w:before="240" w:after="240"/>
      <w:jc w:val="center"/>
    </w:pPr>
    <w:rPr>
      <w:rFonts w:eastAsia="Times New Roman"/>
      <w:szCs w:val="24"/>
    </w:rPr>
  </w:style>
  <w:style w:type="paragraph" w:customStyle="1" w:styleId="homonymie">
    <w:name w:val="homonymie"/>
    <w:basedOn w:val="a2"/>
    <w:uiPriority w:val="99"/>
    <w:qFormat/>
    <w:rsid w:val="0017636C"/>
    <w:pPr>
      <w:widowControl/>
      <w:pBdr>
        <w:bottom w:val="single" w:sz="6" w:space="6" w:color="AAAAAA"/>
      </w:pBdr>
      <w:shd w:val="clear" w:color="auto" w:fill="FFFFFF"/>
      <w:snapToGrid/>
      <w:spacing w:before="0" w:after="120"/>
    </w:pPr>
    <w:rPr>
      <w:rFonts w:eastAsia="Times New Roman"/>
      <w:i/>
      <w:iCs/>
      <w:szCs w:val="24"/>
    </w:rPr>
  </w:style>
  <w:style w:type="paragraph" w:customStyle="1" w:styleId="indicateur-langue">
    <w:name w:val="indicateur-langue"/>
    <w:basedOn w:val="a2"/>
    <w:uiPriority w:val="99"/>
    <w:qFormat/>
    <w:rsid w:val="0017636C"/>
    <w:pPr>
      <w:widowControl/>
      <w:snapToGrid/>
      <w:spacing w:beforeAutospacing="1" w:afterAutospacing="1"/>
    </w:pPr>
    <w:rPr>
      <w:rFonts w:ascii="Courier New" w:eastAsia="Times New Roman" w:hAnsi="Courier New" w:cs="Courier New"/>
      <w:b/>
      <w:bCs/>
      <w:szCs w:val="24"/>
    </w:rPr>
  </w:style>
  <w:style w:type="paragraph" w:customStyle="1" w:styleId="romain">
    <w:name w:val="romain"/>
    <w:basedOn w:val="a2"/>
    <w:uiPriority w:val="99"/>
    <w:qFormat/>
    <w:rsid w:val="0017636C"/>
    <w:pPr>
      <w:widowControl/>
      <w:snapToGrid/>
      <w:spacing w:beforeAutospacing="1" w:afterAutospacing="1"/>
    </w:pPr>
    <w:rPr>
      <w:rFonts w:eastAsia="Times New Roman"/>
      <w:smallCaps/>
      <w:szCs w:val="24"/>
    </w:rPr>
  </w:style>
  <w:style w:type="paragraph" w:customStyle="1" w:styleId="reference">
    <w:name w:val="reference"/>
    <w:basedOn w:val="a2"/>
    <w:uiPriority w:val="99"/>
    <w:qFormat/>
    <w:rsid w:val="0017636C"/>
    <w:pPr>
      <w:widowControl/>
      <w:snapToGrid/>
      <w:spacing w:beforeAutospacing="1" w:afterAutospacing="1"/>
    </w:pPr>
    <w:rPr>
      <w:rFonts w:eastAsia="Times New Roman"/>
      <w:sz w:val="19"/>
      <w:szCs w:val="19"/>
    </w:rPr>
  </w:style>
  <w:style w:type="paragraph" w:customStyle="1" w:styleId="exposant">
    <w:name w:val="exposant"/>
    <w:basedOn w:val="a2"/>
    <w:uiPriority w:val="99"/>
    <w:qFormat/>
    <w:rsid w:val="0017636C"/>
    <w:pPr>
      <w:widowControl/>
      <w:snapToGrid/>
      <w:spacing w:beforeAutospacing="1" w:afterAutospacing="1"/>
    </w:pPr>
    <w:rPr>
      <w:rFonts w:eastAsia="Times New Roman"/>
      <w:sz w:val="19"/>
      <w:szCs w:val="19"/>
    </w:rPr>
  </w:style>
  <w:style w:type="paragraph" w:customStyle="1" w:styleId="mw-magiclink-isbn">
    <w:name w:val="mw-magiclink-isbn"/>
    <w:basedOn w:val="a2"/>
    <w:uiPriority w:val="99"/>
    <w:qFormat/>
    <w:rsid w:val="0017636C"/>
    <w:pPr>
      <w:widowControl/>
      <w:snapToGrid/>
      <w:spacing w:beforeAutospacing="1" w:afterAutospacing="1"/>
    </w:pPr>
    <w:rPr>
      <w:rFonts w:eastAsia="Times New Roman"/>
      <w:szCs w:val="24"/>
    </w:rPr>
  </w:style>
  <w:style w:type="paragraph" w:customStyle="1" w:styleId="biblist">
    <w:name w:val="biblist"/>
    <w:basedOn w:val="a2"/>
    <w:uiPriority w:val="99"/>
    <w:qFormat/>
    <w:rsid w:val="0017636C"/>
    <w:pPr>
      <w:widowControl/>
      <w:snapToGrid/>
      <w:spacing w:beforeAutospacing="1" w:afterAutospacing="1"/>
    </w:pPr>
    <w:rPr>
      <w:rFonts w:eastAsia="Times New Roman"/>
      <w:szCs w:val="24"/>
    </w:rPr>
  </w:style>
  <w:style w:type="paragraph" w:customStyle="1" w:styleId="wikinorme">
    <w:name w:val="wikinorme"/>
    <w:basedOn w:val="a2"/>
    <w:uiPriority w:val="99"/>
    <w:qFormat/>
    <w:rsid w:val="0017636C"/>
    <w:pPr>
      <w:widowControl/>
      <w:snapToGrid/>
      <w:spacing w:beforeAutospacing="1" w:afterAutospacing="1"/>
    </w:pPr>
    <w:rPr>
      <w:rFonts w:eastAsia="Times New Roman"/>
      <w:vanish/>
      <w:szCs w:val="24"/>
    </w:rPr>
  </w:style>
  <w:style w:type="paragraph" w:customStyle="1" w:styleId="bibtex">
    <w:name w:val="bibtex"/>
    <w:basedOn w:val="a2"/>
    <w:uiPriority w:val="99"/>
    <w:qFormat/>
    <w:rsid w:val="0017636C"/>
    <w:pPr>
      <w:widowControl/>
      <w:snapToGrid/>
      <w:spacing w:beforeAutospacing="1" w:afterAutospacing="1"/>
    </w:pPr>
    <w:rPr>
      <w:rFonts w:eastAsia="Times New Roman"/>
      <w:vanish/>
      <w:szCs w:val="24"/>
    </w:rPr>
  </w:style>
  <w:style w:type="paragraph" w:customStyle="1" w:styleId="isbd">
    <w:name w:val="isbd"/>
    <w:basedOn w:val="a2"/>
    <w:uiPriority w:val="99"/>
    <w:qFormat/>
    <w:rsid w:val="0017636C"/>
    <w:pPr>
      <w:widowControl/>
      <w:snapToGrid/>
      <w:spacing w:beforeAutospacing="1" w:afterAutospacing="1"/>
    </w:pPr>
    <w:rPr>
      <w:rFonts w:eastAsia="Times New Roman"/>
      <w:vanish/>
      <w:szCs w:val="24"/>
    </w:rPr>
  </w:style>
  <w:style w:type="paragraph" w:customStyle="1" w:styleId="iso690">
    <w:name w:val="iso690"/>
    <w:basedOn w:val="a2"/>
    <w:uiPriority w:val="99"/>
    <w:qFormat/>
    <w:rsid w:val="0017636C"/>
    <w:pPr>
      <w:widowControl/>
      <w:snapToGrid/>
      <w:spacing w:beforeAutospacing="1" w:afterAutospacing="1"/>
    </w:pPr>
    <w:rPr>
      <w:rFonts w:eastAsia="Times New Roman"/>
      <w:vanish/>
      <w:szCs w:val="24"/>
    </w:rPr>
  </w:style>
  <w:style w:type="paragraph" w:customStyle="1" w:styleId="specialbib">
    <w:name w:val="specialbib"/>
    <w:basedOn w:val="a2"/>
    <w:uiPriority w:val="99"/>
    <w:qFormat/>
    <w:rsid w:val="0017636C"/>
    <w:pPr>
      <w:widowControl/>
      <w:snapToGrid/>
      <w:spacing w:beforeAutospacing="1" w:afterAutospacing="1"/>
    </w:pPr>
    <w:rPr>
      <w:rFonts w:eastAsia="Times New Roman"/>
      <w:vanish/>
      <w:szCs w:val="24"/>
    </w:rPr>
  </w:style>
  <w:style w:type="paragraph" w:customStyle="1" w:styleId="citevirgule">
    <w:name w:val="cite_virgule"/>
    <w:basedOn w:val="a2"/>
    <w:uiPriority w:val="99"/>
    <w:qFormat/>
    <w:rsid w:val="0017636C"/>
    <w:pPr>
      <w:widowControl/>
      <w:snapToGrid/>
      <w:spacing w:beforeAutospacing="1" w:afterAutospacing="1"/>
    </w:pPr>
    <w:rPr>
      <w:rFonts w:eastAsia="Times New Roman"/>
      <w:szCs w:val="24"/>
    </w:rPr>
  </w:style>
  <w:style w:type="paragraph" w:customStyle="1" w:styleId="boite-sans-fond">
    <w:name w:val="boite-sans-fond"/>
    <w:basedOn w:val="a2"/>
    <w:uiPriority w:val="99"/>
    <w:qFormat/>
    <w:rsid w:val="0017636C"/>
    <w:pPr>
      <w:widowControl/>
      <w:snapToGrid/>
      <w:spacing w:beforeAutospacing="1" w:afterAutospacing="1"/>
    </w:pPr>
    <w:rPr>
      <w:rFonts w:eastAsia="Times New Roman"/>
      <w:szCs w:val="24"/>
    </w:rPr>
  </w:style>
  <w:style w:type="paragraph" w:customStyle="1" w:styleId="boite-grise">
    <w:name w:val="boite-grise"/>
    <w:basedOn w:val="a2"/>
    <w:uiPriority w:val="99"/>
    <w:qFormat/>
    <w:rsid w:val="0017636C"/>
    <w:pPr>
      <w:widowControl/>
      <w:shd w:val="clear" w:color="auto" w:fill="F9F9F9"/>
      <w:snapToGrid/>
      <w:spacing w:beforeAutospacing="1" w:afterAutospacing="1"/>
    </w:pPr>
    <w:rPr>
      <w:rFonts w:eastAsia="Times New Roman"/>
      <w:szCs w:val="24"/>
    </w:rPr>
  </w:style>
  <w:style w:type="paragraph" w:customStyle="1" w:styleId="bandeau-niveau-grave">
    <w:name w:val="bandeau-niveau-grave"/>
    <w:basedOn w:val="a2"/>
    <w:uiPriority w:val="99"/>
    <w:qFormat/>
    <w:rsid w:val="0017636C"/>
    <w:pPr>
      <w:widowControl/>
      <w:shd w:val="clear" w:color="auto" w:fill="FFCCCC"/>
      <w:snapToGrid/>
      <w:spacing w:beforeAutospacing="1" w:afterAutospacing="1"/>
    </w:pPr>
    <w:rPr>
      <w:rFonts w:eastAsia="Times New Roman"/>
      <w:szCs w:val="24"/>
    </w:rPr>
  </w:style>
  <w:style w:type="paragraph" w:customStyle="1" w:styleId="bandeau-niveau-modere">
    <w:name w:val="bandeau-niveau-modere"/>
    <w:basedOn w:val="a2"/>
    <w:uiPriority w:val="99"/>
    <w:qFormat/>
    <w:rsid w:val="0017636C"/>
    <w:pPr>
      <w:widowControl/>
      <w:shd w:val="clear" w:color="auto" w:fill="FFEEDD"/>
      <w:snapToGrid/>
      <w:spacing w:beforeAutospacing="1" w:afterAutospacing="1"/>
    </w:pPr>
    <w:rPr>
      <w:rFonts w:eastAsia="Times New Roman"/>
      <w:szCs w:val="24"/>
    </w:rPr>
  </w:style>
  <w:style w:type="paragraph" w:customStyle="1" w:styleId="bandeau-niveau-ebauche">
    <w:name w:val="bandeau-niveau-ebauche"/>
    <w:basedOn w:val="a2"/>
    <w:uiPriority w:val="99"/>
    <w:qFormat/>
    <w:rsid w:val="0017636C"/>
    <w:pPr>
      <w:widowControl/>
      <w:shd w:val="clear" w:color="auto" w:fill="FBFBFB"/>
      <w:snapToGrid/>
      <w:spacing w:beforeAutospacing="1" w:afterAutospacing="1"/>
    </w:pPr>
    <w:rPr>
      <w:rFonts w:eastAsia="Times New Roman"/>
      <w:szCs w:val="24"/>
    </w:rPr>
  </w:style>
  <w:style w:type="paragraph" w:customStyle="1" w:styleId="bandeau-niveau-information">
    <w:name w:val="bandeau-niveau-information"/>
    <w:basedOn w:val="a2"/>
    <w:uiPriority w:val="99"/>
    <w:qFormat/>
    <w:rsid w:val="0017636C"/>
    <w:pPr>
      <w:widowControl/>
      <w:shd w:val="clear" w:color="auto" w:fill="FBFBFB"/>
      <w:snapToGrid/>
      <w:spacing w:beforeAutospacing="1" w:afterAutospacing="1"/>
    </w:pPr>
    <w:rPr>
      <w:rFonts w:eastAsia="Times New Roman"/>
      <w:szCs w:val="24"/>
    </w:rPr>
  </w:style>
  <w:style w:type="paragraph" w:customStyle="1" w:styleId="bandeau">
    <w:name w:val="bandeau"/>
    <w:basedOn w:val="a2"/>
    <w:uiPriority w:val="99"/>
    <w:qFormat/>
    <w:rsid w:val="0017636C"/>
    <w:pPr>
      <w:widowControl/>
      <w:pBdr>
        <w:top w:val="single" w:sz="6" w:space="2" w:color="auto"/>
        <w:left w:val="single" w:sz="48" w:space="8" w:color="auto"/>
        <w:bottom w:val="single" w:sz="6" w:space="2" w:color="auto"/>
        <w:right w:val="single" w:sz="6" w:space="8" w:color="auto"/>
      </w:pBdr>
      <w:snapToGrid/>
      <w:spacing w:before="120" w:after="180"/>
      <w:ind w:left="1224" w:right="1224"/>
    </w:pPr>
    <w:rPr>
      <w:rFonts w:eastAsia="Times New Roman"/>
      <w:szCs w:val="24"/>
    </w:rPr>
  </w:style>
  <w:style w:type="paragraph" w:customStyle="1" w:styleId="bandeau-icone">
    <w:name w:val="bandeau-icone"/>
    <w:basedOn w:val="a2"/>
    <w:uiPriority w:val="99"/>
    <w:qFormat/>
    <w:rsid w:val="0017636C"/>
    <w:pPr>
      <w:widowControl/>
      <w:snapToGrid/>
      <w:spacing w:beforeAutospacing="1" w:afterAutospacing="1"/>
      <w:jc w:val="center"/>
    </w:pPr>
    <w:rPr>
      <w:rFonts w:eastAsia="Times New Roman"/>
      <w:szCs w:val="24"/>
    </w:rPr>
  </w:style>
  <w:style w:type="paragraph" w:customStyle="1" w:styleId="bandeau-titre">
    <w:name w:val="bandeau-titre"/>
    <w:basedOn w:val="a2"/>
    <w:uiPriority w:val="99"/>
    <w:qFormat/>
    <w:rsid w:val="0017636C"/>
    <w:pPr>
      <w:widowControl/>
      <w:snapToGrid/>
      <w:spacing w:beforeAutospacing="1" w:after="120" w:line="336" w:lineRule="atLeast"/>
    </w:pPr>
    <w:rPr>
      <w:rFonts w:eastAsia="Times New Roman"/>
      <w:szCs w:val="24"/>
    </w:rPr>
  </w:style>
  <w:style w:type="paragraph" w:customStyle="1" w:styleId="bandeau-texte">
    <w:name w:val="bandeau-texte"/>
    <w:basedOn w:val="a2"/>
    <w:uiPriority w:val="99"/>
    <w:qFormat/>
    <w:rsid w:val="0017636C"/>
    <w:pPr>
      <w:widowControl/>
      <w:snapToGrid/>
      <w:spacing w:beforeAutospacing="1" w:afterAutospacing="1" w:line="288" w:lineRule="atLeast"/>
    </w:pPr>
    <w:rPr>
      <w:rFonts w:eastAsia="Times New Roman"/>
      <w:sz w:val="22"/>
      <w:szCs w:val="22"/>
    </w:rPr>
  </w:style>
  <w:style w:type="paragraph" w:customStyle="1" w:styleId="indentation">
    <w:name w:val="indentation"/>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loupe">
    <w:name w:val="loup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general">
    <w:name w:val="general"/>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accessibilite">
    <w:name w:val="accessibilit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etoile-or">
    <w:name w:val="etoile-or"/>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etoile-argent">
    <w:name w:val="etoile-argent"/>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categorie">
    <w:name w:val="categori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recyclage">
    <w:name w:val="recyclag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archives">
    <w:name w:val="archive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conflit-edition">
    <w:name w:val="conflit-edition"/>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sons">
    <w:name w:val="son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videos">
    <w:name w:val="video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incomplet">
    <w:name w:val="incomplet"/>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sources">
    <w:name w:val="source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important">
    <w:name w:val="important"/>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en-travaux">
    <w:name w:val="en-travaux"/>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incubator">
    <w:name w:val="incubator"/>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extension">
    <w:name w:val="extension"/>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species">
    <w:name w:val="wikispecie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metawiki">
    <w:name w:val="metawiki"/>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versity">
    <w:name w:val="wikiversity"/>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pedia">
    <w:name w:val="wikipedia"/>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books">
    <w:name w:val="wikibook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news">
    <w:name w:val="wikinew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quote">
    <w:name w:val="wikiquot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source">
    <w:name w:val="wikisourc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commons">
    <w:name w:val="commons"/>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media">
    <w:name w:val="wikimedia"/>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tionary">
    <w:name w:val="wiktionary"/>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data">
    <w:name w:val="wikidata"/>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wikivoyage">
    <w:name w:val="wikivoyage"/>
    <w:basedOn w:val="a2"/>
    <w:uiPriority w:val="99"/>
    <w:qFormat/>
    <w:rsid w:val="0017636C"/>
    <w:pPr>
      <w:widowControl/>
      <w:snapToGrid/>
      <w:spacing w:beforeAutospacing="1" w:afterAutospacing="1" w:line="360" w:lineRule="atLeast"/>
      <w:ind w:firstLine="345"/>
    </w:pPr>
    <w:rPr>
      <w:rFonts w:eastAsia="Times New Roman"/>
      <w:szCs w:val="24"/>
    </w:rPr>
  </w:style>
  <w:style w:type="paragraph" w:customStyle="1" w:styleId="grosse-icone">
    <w:name w:val="grosse-icone"/>
    <w:basedOn w:val="a2"/>
    <w:uiPriority w:val="99"/>
    <w:qFormat/>
    <w:rsid w:val="0017636C"/>
    <w:pPr>
      <w:widowControl/>
      <w:snapToGrid/>
      <w:spacing w:beforeAutospacing="1" w:afterAutospacing="1"/>
    </w:pPr>
    <w:rPr>
      <w:rFonts w:eastAsia="Times New Roman"/>
      <w:szCs w:val="24"/>
    </w:rPr>
  </w:style>
  <w:style w:type="paragraph" w:customStyle="1" w:styleId="alerte">
    <w:name w:val="alerte"/>
    <w:basedOn w:val="a2"/>
    <w:uiPriority w:val="99"/>
    <w:qFormat/>
    <w:rsid w:val="0017636C"/>
    <w:pPr>
      <w:widowControl/>
      <w:shd w:val="clear" w:color="auto" w:fill="FFFFDD"/>
      <w:snapToGrid/>
      <w:spacing w:beforeAutospacing="1" w:after="96"/>
    </w:pPr>
    <w:rPr>
      <w:rFonts w:eastAsia="Times New Roman"/>
      <w:i/>
      <w:iCs/>
      <w:szCs w:val="24"/>
    </w:rPr>
  </w:style>
  <w:style w:type="paragraph" w:customStyle="1" w:styleId="grave">
    <w:name w:val="grave"/>
    <w:basedOn w:val="a2"/>
    <w:uiPriority w:val="99"/>
    <w:qFormat/>
    <w:rsid w:val="0017636C"/>
    <w:pPr>
      <w:widowControl/>
      <w:pBdr>
        <w:top w:val="single" w:sz="6" w:space="0" w:color="FF9966"/>
        <w:left w:val="single" w:sz="6" w:space="0" w:color="FF9966"/>
        <w:bottom w:val="single" w:sz="6" w:space="0" w:color="FF9966"/>
        <w:right w:val="single" w:sz="6" w:space="0" w:color="FF9966"/>
      </w:pBdr>
      <w:snapToGrid/>
      <w:spacing w:beforeAutospacing="1" w:afterAutospacing="1"/>
    </w:pPr>
    <w:rPr>
      <w:rFonts w:eastAsia="Times New Roman"/>
      <w:szCs w:val="24"/>
    </w:rPr>
  </w:style>
  <w:style w:type="paragraph" w:customStyle="1" w:styleId="messagebox">
    <w:name w:val="messagebox"/>
    <w:basedOn w:val="a2"/>
    <w:uiPriority w:val="99"/>
    <w:qFormat/>
    <w:rsid w:val="0017636C"/>
    <w:pPr>
      <w:widowControl/>
      <w:pBdr>
        <w:top w:val="single" w:sz="6" w:space="2" w:color="AAAAAA"/>
        <w:left w:val="single" w:sz="6" w:space="2" w:color="AAAAAA"/>
        <w:bottom w:val="single" w:sz="6" w:space="2" w:color="AAAAAA"/>
        <w:right w:val="single" w:sz="6" w:space="2" w:color="AAAAAA"/>
      </w:pBdr>
      <w:shd w:val="clear" w:color="auto" w:fill="F9F9F9"/>
      <w:snapToGrid/>
      <w:spacing w:before="0" w:after="240"/>
      <w:jc w:val="both"/>
    </w:pPr>
    <w:rPr>
      <w:rFonts w:eastAsia="Times New Roman"/>
      <w:szCs w:val="24"/>
    </w:rPr>
  </w:style>
  <w:style w:type="paragraph" w:customStyle="1" w:styleId="vectorbox">
    <w:name w:val="vectorbox"/>
    <w:basedOn w:val="a2"/>
    <w:uiPriority w:val="99"/>
    <w:qFormat/>
    <w:rsid w:val="0017636C"/>
    <w:pPr>
      <w:widowControl/>
      <w:pBdr>
        <w:top w:val="single" w:sz="6" w:space="0" w:color="A7D7F9"/>
        <w:left w:val="single" w:sz="6" w:space="0" w:color="A7D7F9"/>
        <w:bottom w:val="single" w:sz="6" w:space="0" w:color="A7D7F9"/>
        <w:right w:val="single" w:sz="6" w:space="0" w:color="A7D7F9"/>
      </w:pBdr>
      <w:shd w:val="clear" w:color="auto" w:fill="F5FAFF"/>
      <w:snapToGrid/>
      <w:spacing w:before="0" w:after="240"/>
    </w:pPr>
    <w:rPr>
      <w:rFonts w:eastAsia="Times New Roman"/>
      <w:szCs w:val="24"/>
    </w:rPr>
  </w:style>
  <w:style w:type="paragraph" w:customStyle="1" w:styleId="bandeau-portail-element">
    <w:name w:val="bandeau-portail-element"/>
    <w:basedOn w:val="a2"/>
    <w:uiPriority w:val="99"/>
    <w:qFormat/>
    <w:rsid w:val="0017636C"/>
    <w:pPr>
      <w:widowControl/>
      <w:snapToGrid/>
      <w:spacing w:beforeAutospacing="1" w:afterAutospacing="1"/>
      <w:ind w:left="360" w:right="360"/>
    </w:pPr>
    <w:rPr>
      <w:rFonts w:eastAsia="Times New Roman"/>
      <w:szCs w:val="24"/>
    </w:rPr>
  </w:style>
  <w:style w:type="paragraph" w:customStyle="1" w:styleId="bandeau-portail-icone">
    <w:name w:val="bandeau-portail-icone"/>
    <w:basedOn w:val="a2"/>
    <w:uiPriority w:val="99"/>
    <w:qFormat/>
    <w:rsid w:val="0017636C"/>
    <w:pPr>
      <w:widowControl/>
      <w:snapToGrid/>
      <w:spacing w:beforeAutospacing="1" w:afterAutospacing="1"/>
      <w:ind w:right="120"/>
    </w:pPr>
    <w:rPr>
      <w:rFonts w:eastAsia="Times New Roman"/>
      <w:szCs w:val="24"/>
    </w:rPr>
  </w:style>
  <w:style w:type="paragraph" w:customStyle="1" w:styleId="bandeau-portail-texte">
    <w:name w:val="bandeau-portail-texte"/>
    <w:basedOn w:val="a2"/>
    <w:uiPriority w:val="99"/>
    <w:qFormat/>
    <w:rsid w:val="0017636C"/>
    <w:pPr>
      <w:widowControl/>
      <w:snapToGrid/>
      <w:spacing w:beforeAutospacing="1" w:afterAutospacing="1"/>
    </w:pPr>
    <w:rPr>
      <w:rFonts w:eastAsia="Times New Roman"/>
      <w:b/>
      <w:bCs/>
      <w:szCs w:val="24"/>
    </w:rPr>
  </w:style>
  <w:style w:type="paragraph" w:customStyle="1" w:styleId="exemple">
    <w:name w:val="exemple"/>
    <w:basedOn w:val="a2"/>
    <w:uiPriority w:val="99"/>
    <w:qFormat/>
    <w:rsid w:val="0017636C"/>
    <w:pPr>
      <w:widowControl/>
      <w:pBdr>
        <w:top w:val="dashed" w:sz="6" w:space="6" w:color="ADD8E6"/>
        <w:left w:val="dashed" w:sz="6" w:space="6" w:color="ADD8E6"/>
        <w:bottom w:val="dashed" w:sz="6" w:space="6" w:color="ADD8E6"/>
        <w:right w:val="dashed" w:sz="6" w:space="6" w:color="ADD8E6"/>
      </w:pBdr>
      <w:shd w:val="clear" w:color="auto" w:fill="FFFFFF"/>
      <w:snapToGrid/>
      <w:spacing w:before="120" w:after="120"/>
      <w:ind w:left="120" w:right="120"/>
    </w:pPr>
    <w:rPr>
      <w:rFonts w:eastAsia="Times New Roman"/>
      <w:szCs w:val="24"/>
    </w:rPr>
  </w:style>
  <w:style w:type="paragraph" w:customStyle="1" w:styleId="avanceboite">
    <w:name w:val="avance_boite"/>
    <w:basedOn w:val="a2"/>
    <w:uiPriority w:val="99"/>
    <w:qFormat/>
    <w:rsid w:val="0017636C"/>
    <w:pPr>
      <w:widowControl/>
      <w:pBdr>
        <w:top w:val="single" w:sz="6" w:space="0" w:color="808080"/>
        <w:left w:val="single" w:sz="6" w:space="0" w:color="808080"/>
        <w:bottom w:val="single" w:sz="6" w:space="0" w:color="808080"/>
        <w:right w:val="single" w:sz="6" w:space="0" w:color="808080"/>
      </w:pBdr>
      <w:shd w:val="clear" w:color="auto" w:fill="D3D3D3"/>
      <w:snapToGrid/>
      <w:spacing w:before="0" w:after="0"/>
    </w:pPr>
    <w:rPr>
      <w:rFonts w:eastAsia="Times New Roman"/>
      <w:szCs w:val="24"/>
    </w:rPr>
  </w:style>
  <w:style w:type="paragraph" w:customStyle="1" w:styleId="avancebarre">
    <w:name w:val="avance_barre"/>
    <w:basedOn w:val="a2"/>
    <w:uiPriority w:val="99"/>
    <w:qFormat/>
    <w:rsid w:val="0017636C"/>
    <w:pPr>
      <w:widowControl/>
      <w:shd w:val="clear" w:color="auto" w:fill="A0A0FF"/>
      <w:snapToGrid/>
      <w:spacing w:before="0" w:after="0"/>
    </w:pPr>
    <w:rPr>
      <w:rFonts w:eastAsia="Times New Roman"/>
      <w:szCs w:val="24"/>
    </w:rPr>
  </w:style>
  <w:style w:type="paragraph" w:customStyle="1" w:styleId="avancetexte">
    <w:name w:val="avance_texte"/>
    <w:basedOn w:val="a2"/>
    <w:uiPriority w:val="99"/>
    <w:qFormat/>
    <w:rsid w:val="0017636C"/>
    <w:pPr>
      <w:widowControl/>
      <w:snapToGrid/>
      <w:spacing w:before="0" w:after="0" w:line="240" w:lineRule="atLeast"/>
      <w:jc w:val="center"/>
    </w:pPr>
    <w:rPr>
      <w:rFonts w:eastAsia="Times New Roman"/>
      <w:sz w:val="21"/>
      <w:szCs w:val="21"/>
    </w:rPr>
  </w:style>
  <w:style w:type="paragraph" w:customStyle="1" w:styleId="mw-lag-warn-normal">
    <w:name w:val="mw-lag-warn-normal"/>
    <w:basedOn w:val="a2"/>
    <w:uiPriority w:val="99"/>
    <w:qFormat/>
    <w:rsid w:val="0017636C"/>
    <w:pPr>
      <w:widowControl/>
      <w:snapToGrid/>
      <w:spacing w:beforeAutospacing="1" w:afterAutospacing="1"/>
    </w:pPr>
    <w:rPr>
      <w:rFonts w:eastAsia="Times New Roman"/>
      <w:vanish/>
      <w:szCs w:val="24"/>
    </w:rPr>
  </w:style>
  <w:style w:type="paragraph" w:customStyle="1" w:styleId="mw-alerte">
    <w:name w:val="mw-alerte"/>
    <w:basedOn w:val="a2"/>
    <w:uiPriority w:val="99"/>
    <w:qFormat/>
    <w:rsid w:val="0017636C"/>
    <w:pPr>
      <w:widowControl/>
      <w:pBdr>
        <w:top w:val="single" w:sz="12" w:space="0" w:color="FF8C00"/>
        <w:left w:val="single" w:sz="12" w:space="0" w:color="FF8C00"/>
        <w:bottom w:val="single" w:sz="12" w:space="0" w:color="FF8C00"/>
        <w:right w:val="single" w:sz="12" w:space="0" w:color="FF8C00"/>
      </w:pBdr>
      <w:shd w:val="clear" w:color="auto" w:fill="FAEBD7"/>
      <w:snapToGrid/>
      <w:spacing w:beforeAutospacing="1" w:afterAutospacing="1"/>
    </w:pPr>
    <w:rPr>
      <w:rFonts w:eastAsia="Times New Roman"/>
      <w:szCs w:val="24"/>
    </w:rPr>
  </w:style>
  <w:style w:type="paragraph" w:customStyle="1" w:styleId="mw-toolbox">
    <w:name w:val="mw-toolbox"/>
    <w:basedOn w:val="a2"/>
    <w:uiPriority w:val="99"/>
    <w:qFormat/>
    <w:rsid w:val="0017636C"/>
    <w:pPr>
      <w:widowControl/>
      <w:pBdr>
        <w:top w:val="single" w:sz="6" w:space="3" w:color="B8B8B8"/>
        <w:left w:val="single" w:sz="6" w:space="12" w:color="B8B8B8"/>
        <w:bottom w:val="single" w:sz="6" w:space="3" w:color="B8B8B8"/>
        <w:right w:val="single" w:sz="6" w:space="12" w:color="B8B8B8"/>
      </w:pBdr>
      <w:shd w:val="clear" w:color="auto" w:fill="F8F8F8"/>
      <w:snapToGrid/>
      <w:spacing w:beforeAutospacing="1" w:afterAutospacing="1"/>
    </w:pPr>
    <w:rPr>
      <w:rFonts w:eastAsia="Times New Roman"/>
      <w:sz w:val="22"/>
      <w:szCs w:val="22"/>
    </w:rPr>
  </w:style>
  <w:style w:type="paragraph" w:customStyle="1" w:styleId="navboxtoggle">
    <w:name w:val="navboxtoggle"/>
    <w:basedOn w:val="a2"/>
    <w:uiPriority w:val="99"/>
    <w:qFormat/>
    <w:rsid w:val="0017636C"/>
    <w:pPr>
      <w:widowControl/>
      <w:snapToGrid/>
      <w:spacing w:beforeAutospacing="1" w:afterAutospacing="1"/>
    </w:pPr>
    <w:rPr>
      <w:rFonts w:eastAsia="Times New Roman"/>
      <w:sz w:val="22"/>
      <w:szCs w:val="22"/>
    </w:rPr>
  </w:style>
  <w:style w:type="paragraph" w:customStyle="1" w:styleId="navtoggle">
    <w:name w:val="navtoggle"/>
    <w:basedOn w:val="a2"/>
    <w:uiPriority w:val="99"/>
    <w:qFormat/>
    <w:rsid w:val="0017636C"/>
    <w:pPr>
      <w:widowControl/>
      <w:snapToGrid/>
      <w:spacing w:beforeAutospacing="1" w:afterAutospacing="1"/>
    </w:pPr>
    <w:rPr>
      <w:rFonts w:eastAsia="Times New Roman"/>
      <w:sz w:val="22"/>
      <w:szCs w:val="22"/>
    </w:rPr>
  </w:style>
  <w:style w:type="paragraph" w:customStyle="1" w:styleId="alternance">
    <w:name w:val="alternance"/>
    <w:basedOn w:val="a2"/>
    <w:uiPriority w:val="99"/>
    <w:qFormat/>
    <w:rsid w:val="0017636C"/>
    <w:pPr>
      <w:widowControl/>
      <w:snapToGrid/>
      <w:spacing w:beforeAutospacing="1" w:afterAutospacing="1"/>
    </w:pPr>
    <w:rPr>
      <w:rFonts w:eastAsia="Times New Roman"/>
      <w:szCs w:val="24"/>
    </w:rPr>
  </w:style>
  <w:style w:type="paragraph" w:customStyle="1" w:styleId="alternance2">
    <w:name w:val="alternance2"/>
    <w:basedOn w:val="a2"/>
    <w:uiPriority w:val="99"/>
    <w:qFormat/>
    <w:rsid w:val="0017636C"/>
    <w:pPr>
      <w:widowControl/>
      <w:snapToGrid/>
      <w:spacing w:beforeAutospacing="1" w:afterAutospacing="1"/>
    </w:pPr>
    <w:rPr>
      <w:rFonts w:eastAsia="Times New Roman"/>
      <w:szCs w:val="24"/>
    </w:rPr>
  </w:style>
  <w:style w:type="paragraph" w:customStyle="1" w:styleId="infobox">
    <w:name w:val="infobox"/>
    <w:basedOn w:val="a2"/>
    <w:uiPriority w:val="99"/>
    <w:qFormat/>
    <w:rsid w:val="0017636C"/>
    <w:pPr>
      <w:widowControl/>
      <w:shd w:val="clear" w:color="auto" w:fill="EEEEEE"/>
      <w:snapToGrid/>
      <w:spacing w:before="0" w:after="120"/>
      <w:ind w:left="240"/>
    </w:pPr>
    <w:rPr>
      <w:rFonts w:eastAsia="Times New Roman"/>
      <w:color w:val="000000"/>
      <w:sz w:val="23"/>
      <w:szCs w:val="23"/>
    </w:rPr>
  </w:style>
  <w:style w:type="paragraph" w:customStyle="1" w:styleId="globegris">
    <w:name w:val="globegris"/>
    <w:basedOn w:val="a2"/>
    <w:uiPriority w:val="99"/>
    <w:qFormat/>
    <w:rsid w:val="0017636C"/>
    <w:pPr>
      <w:widowControl/>
      <w:snapToGrid/>
      <w:spacing w:beforeAutospacing="1" w:afterAutospacing="1"/>
    </w:pPr>
    <w:rPr>
      <w:rFonts w:eastAsia="Times New Roman"/>
      <w:szCs w:val="24"/>
    </w:rPr>
  </w:style>
  <w:style w:type="paragraph" w:customStyle="1" w:styleId="assistant">
    <w:name w:val="assistant"/>
    <w:basedOn w:val="a2"/>
    <w:uiPriority w:val="99"/>
    <w:qFormat/>
    <w:rsid w:val="0017636C"/>
    <w:pPr>
      <w:widowControl/>
      <w:snapToGrid/>
      <w:spacing w:beforeAutospacing="1" w:afterAutospacing="1"/>
    </w:pPr>
    <w:rPr>
      <w:rFonts w:eastAsia="Times New Roman"/>
      <w:szCs w:val="24"/>
    </w:rPr>
  </w:style>
  <w:style w:type="paragraph" w:customStyle="1" w:styleId="headergris">
    <w:name w:val="headergris"/>
    <w:basedOn w:val="a2"/>
    <w:uiPriority w:val="99"/>
    <w:qFormat/>
    <w:rsid w:val="0017636C"/>
    <w:pPr>
      <w:widowControl/>
      <w:pBdr>
        <w:top w:val="single" w:sz="6" w:space="2" w:color="A3B0BF"/>
        <w:left w:val="single" w:sz="6" w:space="5" w:color="A3B0BF"/>
        <w:bottom w:val="single" w:sz="6" w:space="2" w:color="A3B0BF"/>
        <w:right w:val="single" w:sz="6" w:space="5" w:color="A3B0BF"/>
      </w:pBdr>
      <w:shd w:val="clear" w:color="auto" w:fill="F0F0F0"/>
      <w:snapToGrid/>
      <w:spacing w:before="0" w:after="0"/>
    </w:pPr>
    <w:rPr>
      <w:rFonts w:eastAsia="Times New Roman"/>
      <w:b/>
      <w:bCs/>
      <w:color w:val="000000"/>
      <w:sz w:val="29"/>
      <w:szCs w:val="29"/>
    </w:rPr>
  </w:style>
  <w:style w:type="paragraph" w:customStyle="1" w:styleId="cadregris">
    <w:name w:val="cadregris"/>
    <w:basedOn w:val="a2"/>
    <w:uiPriority w:val="99"/>
    <w:qFormat/>
    <w:rsid w:val="0017636C"/>
    <w:pPr>
      <w:widowControl/>
      <w:pBdr>
        <w:top w:val="single" w:sz="6" w:space="5" w:color="AAAAAA"/>
        <w:left w:val="single" w:sz="6" w:space="5" w:color="AAAAAA"/>
        <w:bottom w:val="single" w:sz="6" w:space="5" w:color="AAAAAA"/>
        <w:right w:val="single" w:sz="6" w:space="5" w:color="AAAAAA"/>
      </w:pBdr>
      <w:shd w:val="clear" w:color="auto" w:fill="FCFCFC"/>
      <w:snapToGrid/>
      <w:spacing w:beforeAutospacing="1" w:after="144"/>
    </w:pPr>
    <w:rPr>
      <w:rFonts w:eastAsia="Times New Roman"/>
      <w:szCs w:val="24"/>
    </w:rPr>
  </w:style>
  <w:style w:type="paragraph" w:customStyle="1" w:styleId="accueilcadrelien">
    <w:name w:val="accueil_cadre_lien"/>
    <w:basedOn w:val="a2"/>
    <w:uiPriority w:val="99"/>
    <w:qFormat/>
    <w:rsid w:val="0017636C"/>
    <w:pPr>
      <w:widowControl/>
      <w:snapToGrid/>
      <w:spacing w:beforeAutospacing="1" w:afterAutospacing="1"/>
      <w:ind w:right="120"/>
      <w:jc w:val="right"/>
    </w:pPr>
    <w:rPr>
      <w:rFonts w:eastAsia="Times New Roman"/>
      <w:sz w:val="15"/>
      <w:szCs w:val="15"/>
    </w:rPr>
  </w:style>
  <w:style w:type="paragraph" w:customStyle="1" w:styleId="geo-default">
    <w:name w:val="geo-default"/>
    <w:basedOn w:val="a2"/>
    <w:uiPriority w:val="99"/>
    <w:qFormat/>
    <w:rsid w:val="0017636C"/>
    <w:pPr>
      <w:widowControl/>
      <w:snapToGrid/>
      <w:spacing w:beforeAutospacing="1" w:afterAutospacing="1"/>
    </w:pPr>
    <w:rPr>
      <w:rFonts w:eastAsia="Times New Roman"/>
      <w:szCs w:val="24"/>
    </w:rPr>
  </w:style>
  <w:style w:type="paragraph" w:customStyle="1" w:styleId="geo-nondefault">
    <w:name w:val="geo-nondefault"/>
    <w:basedOn w:val="a2"/>
    <w:uiPriority w:val="99"/>
    <w:qFormat/>
    <w:rsid w:val="0017636C"/>
    <w:pPr>
      <w:widowControl/>
      <w:snapToGrid/>
      <w:spacing w:beforeAutospacing="1" w:afterAutospacing="1"/>
    </w:pPr>
    <w:rPr>
      <w:rFonts w:eastAsia="Times New Roman"/>
      <w:vanish/>
      <w:szCs w:val="24"/>
    </w:rPr>
  </w:style>
  <w:style w:type="paragraph" w:customStyle="1" w:styleId="geo-dms">
    <w:name w:val="geo-dms"/>
    <w:basedOn w:val="a2"/>
    <w:uiPriority w:val="99"/>
    <w:qFormat/>
    <w:rsid w:val="0017636C"/>
    <w:pPr>
      <w:widowControl/>
      <w:snapToGrid/>
      <w:spacing w:beforeAutospacing="1" w:afterAutospacing="1"/>
    </w:pPr>
    <w:rPr>
      <w:rFonts w:eastAsia="Times New Roman"/>
      <w:szCs w:val="24"/>
    </w:rPr>
  </w:style>
  <w:style w:type="paragraph" w:customStyle="1" w:styleId="geo-dec">
    <w:name w:val="geo-dec"/>
    <w:basedOn w:val="a2"/>
    <w:uiPriority w:val="99"/>
    <w:qFormat/>
    <w:rsid w:val="0017636C"/>
    <w:pPr>
      <w:widowControl/>
      <w:snapToGrid/>
      <w:spacing w:beforeAutospacing="1" w:afterAutospacing="1"/>
    </w:pPr>
    <w:rPr>
      <w:rFonts w:eastAsia="Times New Roman"/>
      <w:szCs w:val="24"/>
    </w:rPr>
  </w:style>
  <w:style w:type="paragraph" w:customStyle="1" w:styleId="geo-multi-punct">
    <w:name w:val="geo-multi-punct"/>
    <w:basedOn w:val="a2"/>
    <w:uiPriority w:val="99"/>
    <w:qFormat/>
    <w:rsid w:val="0017636C"/>
    <w:pPr>
      <w:widowControl/>
      <w:snapToGrid/>
      <w:spacing w:beforeAutospacing="1" w:afterAutospacing="1"/>
    </w:pPr>
    <w:rPr>
      <w:rFonts w:eastAsia="Times New Roman"/>
      <w:vanish/>
      <w:szCs w:val="24"/>
    </w:rPr>
  </w:style>
  <w:style w:type="paragraph" w:customStyle="1" w:styleId="infoboxv2">
    <w:name w:val="infobox_v2"/>
    <w:basedOn w:val="a2"/>
    <w:uiPriority w:val="99"/>
    <w:qFormat/>
    <w:rsid w:val="0017636C"/>
    <w:pPr>
      <w:widowControl/>
      <w:pBdr>
        <w:top w:val="single" w:sz="6" w:space="1" w:color="AAAAAA"/>
        <w:left w:val="single" w:sz="6" w:space="1" w:color="AAAAAA"/>
        <w:bottom w:val="single" w:sz="6" w:space="1" w:color="AAAAAA"/>
        <w:right w:val="single" w:sz="6" w:space="1" w:color="AAAAAA"/>
      </w:pBdr>
      <w:shd w:val="clear" w:color="auto" w:fill="F9F9F9"/>
      <w:snapToGrid/>
      <w:spacing w:before="0" w:after="120" w:line="264" w:lineRule="atLeast"/>
      <w:ind w:left="240"/>
    </w:pPr>
    <w:rPr>
      <w:rFonts w:eastAsia="Times New Roman"/>
      <w:color w:val="000000"/>
      <w:sz w:val="22"/>
      <w:szCs w:val="22"/>
    </w:rPr>
  </w:style>
  <w:style w:type="paragraph" w:customStyle="1" w:styleId="taxoboxv3">
    <w:name w:val="taxobox_v3"/>
    <w:basedOn w:val="a2"/>
    <w:uiPriority w:val="99"/>
    <w:qFormat/>
    <w:rsid w:val="0017636C"/>
    <w:pPr>
      <w:widowControl/>
      <w:snapToGrid/>
      <w:spacing w:beforeAutospacing="1" w:afterAutospacing="1"/>
    </w:pPr>
    <w:rPr>
      <w:rFonts w:eastAsia="Times New Roman"/>
      <w:szCs w:val="24"/>
    </w:rPr>
  </w:style>
  <w:style w:type="paragraph" w:customStyle="1" w:styleId="degrade">
    <w:name w:val="degrade"/>
    <w:basedOn w:val="a2"/>
    <w:uiPriority w:val="99"/>
    <w:qFormat/>
    <w:rsid w:val="0017636C"/>
    <w:pPr>
      <w:widowControl/>
      <w:snapToGrid/>
      <w:spacing w:beforeAutospacing="1" w:afterAutospacing="1"/>
    </w:pPr>
    <w:rPr>
      <w:rFonts w:eastAsia="Times New Roman"/>
      <w:szCs w:val="24"/>
    </w:rPr>
  </w:style>
  <w:style w:type="paragraph" w:customStyle="1" w:styleId="degraderev">
    <w:name w:val="degrade_rev"/>
    <w:basedOn w:val="a2"/>
    <w:uiPriority w:val="99"/>
    <w:qFormat/>
    <w:rsid w:val="0017636C"/>
    <w:pPr>
      <w:widowControl/>
      <w:snapToGrid/>
      <w:spacing w:beforeAutospacing="1" w:afterAutospacing="1"/>
    </w:pPr>
    <w:rPr>
      <w:rFonts w:eastAsia="Times New Roman"/>
      <w:szCs w:val="24"/>
    </w:rPr>
  </w:style>
  <w:style w:type="paragraph" w:customStyle="1" w:styleId="ombre">
    <w:name w:val="ombre"/>
    <w:basedOn w:val="a2"/>
    <w:uiPriority w:val="99"/>
    <w:qFormat/>
    <w:rsid w:val="0017636C"/>
    <w:pPr>
      <w:widowControl/>
      <w:snapToGrid/>
      <w:spacing w:beforeAutospacing="1" w:afterAutospacing="1"/>
    </w:pPr>
    <w:rPr>
      <w:rFonts w:eastAsia="Times New Roman"/>
      <w:szCs w:val="24"/>
    </w:rPr>
  </w:style>
  <w:style w:type="paragraph" w:customStyle="1" w:styleId="ombrepale">
    <w:name w:val="ombre_pale"/>
    <w:basedOn w:val="a2"/>
    <w:uiPriority w:val="99"/>
    <w:qFormat/>
    <w:rsid w:val="0017636C"/>
    <w:pPr>
      <w:widowControl/>
      <w:snapToGrid/>
      <w:spacing w:beforeAutospacing="1" w:afterAutospacing="1"/>
    </w:pPr>
    <w:rPr>
      <w:rFonts w:eastAsia="Times New Roman"/>
      <w:szCs w:val="24"/>
    </w:rPr>
  </w:style>
  <w:style w:type="paragraph" w:customStyle="1" w:styleId="ombrebl">
    <w:name w:val="ombre_bl"/>
    <w:basedOn w:val="a2"/>
    <w:uiPriority w:val="99"/>
    <w:qFormat/>
    <w:rsid w:val="0017636C"/>
    <w:pPr>
      <w:widowControl/>
      <w:snapToGrid/>
      <w:spacing w:beforeAutospacing="1" w:afterAutospacing="1"/>
    </w:pPr>
    <w:rPr>
      <w:rFonts w:eastAsia="Times New Roman"/>
      <w:szCs w:val="24"/>
    </w:rPr>
  </w:style>
  <w:style w:type="paragraph" w:customStyle="1" w:styleId="ombreblpale">
    <w:name w:val="ombre_blpale"/>
    <w:basedOn w:val="a2"/>
    <w:uiPriority w:val="99"/>
    <w:qFormat/>
    <w:rsid w:val="0017636C"/>
    <w:pPr>
      <w:widowControl/>
      <w:snapToGrid/>
      <w:spacing w:beforeAutospacing="1" w:afterAutospacing="1"/>
    </w:pPr>
    <w:rPr>
      <w:rFonts w:eastAsia="Times New Roman"/>
      <w:szCs w:val="24"/>
    </w:rPr>
  </w:style>
  <w:style w:type="paragraph" w:customStyle="1" w:styleId="ombrerg">
    <w:name w:val="ombre_rg"/>
    <w:basedOn w:val="a2"/>
    <w:uiPriority w:val="99"/>
    <w:qFormat/>
    <w:rsid w:val="0017636C"/>
    <w:pPr>
      <w:widowControl/>
      <w:snapToGrid/>
      <w:spacing w:beforeAutospacing="1" w:afterAutospacing="1"/>
    </w:pPr>
    <w:rPr>
      <w:rFonts w:eastAsia="Times New Roman"/>
      <w:szCs w:val="24"/>
    </w:rPr>
  </w:style>
  <w:style w:type="paragraph" w:customStyle="1" w:styleId="ombrergpale">
    <w:name w:val="ombre_rgpale"/>
    <w:basedOn w:val="a2"/>
    <w:uiPriority w:val="99"/>
    <w:qFormat/>
    <w:rsid w:val="0017636C"/>
    <w:pPr>
      <w:widowControl/>
      <w:snapToGrid/>
      <w:spacing w:beforeAutospacing="1" w:afterAutospacing="1"/>
    </w:pPr>
    <w:rPr>
      <w:rFonts w:eastAsia="Times New Roman"/>
      <w:szCs w:val="24"/>
    </w:rPr>
  </w:style>
  <w:style w:type="paragraph" w:customStyle="1" w:styleId="hidden">
    <w:name w:val="hidden"/>
    <w:basedOn w:val="a2"/>
    <w:uiPriority w:val="99"/>
    <w:qFormat/>
    <w:rsid w:val="0017636C"/>
    <w:pPr>
      <w:widowControl/>
      <w:snapToGrid/>
      <w:spacing w:beforeAutospacing="1" w:afterAutospacing="1"/>
    </w:pPr>
    <w:rPr>
      <w:rFonts w:eastAsia="Times New Roman"/>
      <w:szCs w:val="24"/>
    </w:rPr>
  </w:style>
  <w:style w:type="paragraph" w:customStyle="1" w:styleId="cinema-bandeau">
    <w:name w:val="cinema-bandeau"/>
    <w:basedOn w:val="a2"/>
    <w:uiPriority w:val="99"/>
    <w:qFormat/>
    <w:rsid w:val="0017636C"/>
    <w:pPr>
      <w:widowControl/>
      <w:snapToGrid/>
      <w:spacing w:beforeAutospacing="1" w:afterAutospacing="1"/>
    </w:pPr>
    <w:rPr>
      <w:rFonts w:eastAsia="Times New Roman"/>
      <w:szCs w:val="24"/>
    </w:rPr>
  </w:style>
  <w:style w:type="paragraph" w:customStyle="1" w:styleId="mw-textarea-protected">
    <w:name w:val="mw-textarea-protected"/>
    <w:basedOn w:val="a2"/>
    <w:uiPriority w:val="99"/>
    <w:qFormat/>
    <w:rsid w:val="0017636C"/>
    <w:pPr>
      <w:widowControl/>
      <w:pBdr>
        <w:top w:val="single" w:sz="12" w:space="0" w:color="FF0000"/>
        <w:left w:val="single" w:sz="12" w:space="0" w:color="FF0000"/>
        <w:bottom w:val="single" w:sz="12" w:space="0" w:color="FF0000"/>
        <w:right w:val="single" w:sz="12" w:space="0" w:color="FF0000"/>
      </w:pBdr>
      <w:snapToGrid/>
      <w:spacing w:beforeAutospacing="1" w:afterAutospacing="1"/>
    </w:pPr>
    <w:rPr>
      <w:rFonts w:eastAsia="Times New Roman"/>
      <w:color w:val="000080"/>
      <w:szCs w:val="24"/>
    </w:rPr>
  </w:style>
  <w:style w:type="paragraph" w:customStyle="1" w:styleId="wikimagpictofond">
    <w:name w:val="wikimag_picto_fond"/>
    <w:basedOn w:val="a2"/>
    <w:uiPriority w:val="99"/>
    <w:qFormat/>
    <w:rsid w:val="0017636C"/>
    <w:pPr>
      <w:widowControl/>
      <w:snapToGrid/>
      <w:spacing w:beforeAutospacing="1" w:afterAutospacing="1"/>
    </w:pPr>
    <w:rPr>
      <w:rFonts w:eastAsia="Times New Roman"/>
      <w:szCs w:val="24"/>
    </w:rPr>
  </w:style>
  <w:style w:type="paragraph" w:customStyle="1" w:styleId="wikimagtitre">
    <w:name w:val="wikimag_titre"/>
    <w:basedOn w:val="a2"/>
    <w:uiPriority w:val="99"/>
    <w:qFormat/>
    <w:rsid w:val="0017636C"/>
    <w:pPr>
      <w:widowControl/>
      <w:snapToGrid/>
      <w:spacing w:beforeAutospacing="1" w:afterAutospacing="1"/>
    </w:pPr>
    <w:rPr>
      <w:rFonts w:eastAsia="Times New Roman"/>
      <w:szCs w:val="24"/>
    </w:rPr>
  </w:style>
  <w:style w:type="paragraph" w:customStyle="1" w:styleId="ui-button-large">
    <w:name w:val="ui-button-large"/>
    <w:basedOn w:val="a2"/>
    <w:uiPriority w:val="99"/>
    <w:qFormat/>
    <w:rsid w:val="0017636C"/>
    <w:pPr>
      <w:widowControl/>
      <w:snapToGrid/>
      <w:spacing w:beforeAutospacing="1" w:afterAutospacing="1"/>
    </w:pPr>
    <w:rPr>
      <w:rFonts w:eastAsia="Times New Roman"/>
      <w:szCs w:val="24"/>
    </w:rPr>
  </w:style>
  <w:style w:type="paragraph" w:customStyle="1" w:styleId="fr-collapsible-content">
    <w:name w:val="fr-collapsible-content"/>
    <w:basedOn w:val="a2"/>
    <w:uiPriority w:val="99"/>
    <w:qFormat/>
    <w:rsid w:val="0017636C"/>
    <w:pPr>
      <w:widowControl/>
      <w:snapToGrid/>
      <w:spacing w:beforeAutospacing="1" w:afterAutospacing="1"/>
    </w:pPr>
    <w:rPr>
      <w:rFonts w:eastAsia="Times New Roman"/>
      <w:szCs w:val="24"/>
    </w:rPr>
  </w:style>
  <w:style w:type="paragraph" w:customStyle="1" w:styleId="navboxnewtitle">
    <w:name w:val="navboxnew_title"/>
    <w:basedOn w:val="a2"/>
    <w:uiPriority w:val="99"/>
    <w:qFormat/>
    <w:rsid w:val="0017636C"/>
    <w:pPr>
      <w:widowControl/>
      <w:snapToGrid/>
      <w:spacing w:beforeAutospacing="1" w:afterAutospacing="1"/>
    </w:pPr>
    <w:rPr>
      <w:rFonts w:eastAsia="Times New Roman"/>
      <w:szCs w:val="24"/>
    </w:rPr>
  </w:style>
  <w:style w:type="paragraph" w:customStyle="1" w:styleId="navboxnewtitlesub">
    <w:name w:val="navboxnew_titlesub"/>
    <w:basedOn w:val="a2"/>
    <w:uiPriority w:val="99"/>
    <w:qFormat/>
    <w:rsid w:val="0017636C"/>
    <w:pPr>
      <w:widowControl/>
      <w:snapToGrid/>
      <w:spacing w:beforeAutospacing="1" w:afterAutospacing="1"/>
    </w:pPr>
    <w:rPr>
      <w:rFonts w:eastAsia="Times New Roman"/>
      <w:szCs w:val="24"/>
    </w:rPr>
  </w:style>
  <w:style w:type="paragraph" w:customStyle="1" w:styleId="navboxnewcell">
    <w:name w:val="navboxnew_cell"/>
    <w:basedOn w:val="a2"/>
    <w:uiPriority w:val="99"/>
    <w:qFormat/>
    <w:rsid w:val="0017636C"/>
    <w:pPr>
      <w:widowControl/>
      <w:snapToGrid/>
      <w:spacing w:beforeAutospacing="1" w:afterAutospacing="1"/>
    </w:pPr>
    <w:rPr>
      <w:rFonts w:eastAsia="Times New Roman"/>
      <w:szCs w:val="24"/>
    </w:rPr>
  </w:style>
  <w:style w:type="paragraph" w:customStyle="1" w:styleId="navboxnewth">
    <w:name w:val="navboxnew_th"/>
    <w:basedOn w:val="a2"/>
    <w:uiPriority w:val="99"/>
    <w:qFormat/>
    <w:rsid w:val="0017636C"/>
    <w:pPr>
      <w:widowControl/>
      <w:snapToGrid/>
      <w:spacing w:beforeAutospacing="1" w:afterAutospacing="1"/>
    </w:pPr>
    <w:rPr>
      <w:rFonts w:eastAsia="Times New Roman"/>
      <w:szCs w:val="24"/>
    </w:rPr>
  </w:style>
  <w:style w:type="paragraph" w:customStyle="1" w:styleId="impair">
    <w:name w:val="impair"/>
    <w:basedOn w:val="a2"/>
    <w:uiPriority w:val="99"/>
    <w:qFormat/>
    <w:rsid w:val="0017636C"/>
    <w:pPr>
      <w:widowControl/>
      <w:snapToGrid/>
      <w:spacing w:beforeAutospacing="1" w:afterAutospacing="1"/>
    </w:pPr>
    <w:rPr>
      <w:rFonts w:eastAsia="Times New Roman"/>
      <w:szCs w:val="24"/>
    </w:rPr>
  </w:style>
  <w:style w:type="paragraph" w:customStyle="1" w:styleId="pair">
    <w:name w:val="pair"/>
    <w:basedOn w:val="a2"/>
    <w:uiPriority w:val="99"/>
    <w:qFormat/>
    <w:rsid w:val="0017636C"/>
    <w:pPr>
      <w:widowControl/>
      <w:snapToGrid/>
      <w:spacing w:beforeAutospacing="1" w:afterAutospacing="1"/>
    </w:pPr>
    <w:rPr>
      <w:rFonts w:eastAsia="Times New Roman"/>
      <w:szCs w:val="24"/>
    </w:rPr>
  </w:style>
  <w:style w:type="paragraph" w:customStyle="1" w:styleId="navboxnewbanner">
    <w:name w:val="navboxnew_banner"/>
    <w:basedOn w:val="a2"/>
    <w:uiPriority w:val="99"/>
    <w:qFormat/>
    <w:rsid w:val="0017636C"/>
    <w:pPr>
      <w:widowControl/>
      <w:snapToGrid/>
      <w:spacing w:beforeAutospacing="1" w:afterAutospacing="1"/>
    </w:pPr>
    <w:rPr>
      <w:rFonts w:eastAsia="Times New Roman"/>
      <w:szCs w:val="24"/>
    </w:rPr>
  </w:style>
  <w:style w:type="paragraph" w:customStyle="1" w:styleId="navboxnewimage">
    <w:name w:val="navboxnew_image"/>
    <w:basedOn w:val="a2"/>
    <w:uiPriority w:val="99"/>
    <w:qFormat/>
    <w:rsid w:val="0017636C"/>
    <w:pPr>
      <w:widowControl/>
      <w:snapToGrid/>
      <w:spacing w:beforeAutospacing="1" w:afterAutospacing="1"/>
    </w:pPr>
    <w:rPr>
      <w:rFonts w:eastAsia="Times New Roman"/>
      <w:szCs w:val="24"/>
    </w:rPr>
  </w:style>
  <w:style w:type="paragraph" w:customStyle="1" w:styleId="navboxnewrow">
    <w:name w:val="navboxnew_row"/>
    <w:basedOn w:val="a2"/>
    <w:uiPriority w:val="99"/>
    <w:qFormat/>
    <w:rsid w:val="0017636C"/>
    <w:pPr>
      <w:widowControl/>
      <w:snapToGrid/>
      <w:spacing w:beforeAutospacing="1" w:afterAutospacing="1"/>
    </w:pPr>
    <w:rPr>
      <w:rFonts w:eastAsia="Times New Roman"/>
      <w:szCs w:val="24"/>
    </w:rPr>
  </w:style>
  <w:style w:type="paragraph" w:customStyle="1" w:styleId="navboxnewie">
    <w:name w:val="navboxnew_ie"/>
    <w:basedOn w:val="a2"/>
    <w:uiPriority w:val="99"/>
    <w:qFormat/>
    <w:rsid w:val="0017636C"/>
    <w:pPr>
      <w:widowControl/>
      <w:snapToGrid/>
      <w:spacing w:beforeAutospacing="1" w:afterAutospacing="1"/>
    </w:pPr>
    <w:rPr>
      <w:rFonts w:eastAsia="Times New Roman"/>
      <w:szCs w:val="24"/>
    </w:rPr>
  </w:style>
  <w:style w:type="paragraph" w:customStyle="1" w:styleId="navboxnewinline">
    <w:name w:val="navboxnew_inline"/>
    <w:basedOn w:val="a2"/>
    <w:uiPriority w:val="99"/>
    <w:qFormat/>
    <w:rsid w:val="0017636C"/>
    <w:pPr>
      <w:widowControl/>
      <w:snapToGrid/>
      <w:spacing w:beforeAutospacing="1" w:afterAutospacing="1"/>
    </w:pPr>
    <w:rPr>
      <w:rFonts w:eastAsia="Times New Roman"/>
      <w:szCs w:val="24"/>
    </w:rPr>
  </w:style>
  <w:style w:type="paragraph" w:customStyle="1" w:styleId="ui-button-text">
    <w:name w:val="ui-button-text"/>
    <w:basedOn w:val="a2"/>
    <w:uiPriority w:val="99"/>
    <w:qFormat/>
    <w:rsid w:val="0017636C"/>
    <w:pPr>
      <w:widowControl/>
      <w:snapToGrid/>
      <w:spacing w:beforeAutospacing="1" w:afterAutospacing="1"/>
    </w:pPr>
    <w:rPr>
      <w:rFonts w:eastAsia="Times New Roman"/>
      <w:szCs w:val="24"/>
    </w:rPr>
  </w:style>
  <w:style w:type="paragraph" w:customStyle="1" w:styleId="ui-dialog-titlebar">
    <w:name w:val="ui-dialog-titlebar"/>
    <w:basedOn w:val="a2"/>
    <w:uiPriority w:val="99"/>
    <w:qFormat/>
    <w:rsid w:val="0017636C"/>
    <w:pPr>
      <w:widowControl/>
      <w:snapToGrid/>
      <w:spacing w:beforeAutospacing="1" w:afterAutospacing="1"/>
    </w:pPr>
    <w:rPr>
      <w:rFonts w:eastAsia="Times New Roman"/>
      <w:szCs w:val="24"/>
    </w:rPr>
  </w:style>
  <w:style w:type="paragraph" w:customStyle="1" w:styleId="ui-dialog-title">
    <w:name w:val="ui-dialog-title"/>
    <w:basedOn w:val="a2"/>
    <w:uiPriority w:val="99"/>
    <w:qFormat/>
    <w:rsid w:val="0017636C"/>
    <w:pPr>
      <w:widowControl/>
      <w:snapToGrid/>
      <w:spacing w:beforeAutospacing="1" w:afterAutospacing="1"/>
    </w:pPr>
    <w:rPr>
      <w:rFonts w:eastAsia="Times New Roman"/>
      <w:szCs w:val="24"/>
    </w:rPr>
  </w:style>
  <w:style w:type="paragraph" w:customStyle="1" w:styleId="ui-dialog-titlebar-close">
    <w:name w:val="ui-dialog-titlebar-close"/>
    <w:basedOn w:val="a2"/>
    <w:uiPriority w:val="99"/>
    <w:qFormat/>
    <w:rsid w:val="0017636C"/>
    <w:pPr>
      <w:widowControl/>
      <w:snapToGrid/>
      <w:spacing w:beforeAutospacing="1" w:afterAutospacing="1"/>
    </w:pPr>
    <w:rPr>
      <w:rFonts w:eastAsia="Times New Roman"/>
      <w:szCs w:val="24"/>
    </w:rPr>
  </w:style>
  <w:style w:type="paragraph" w:customStyle="1" w:styleId="ui-dialog-content">
    <w:name w:val="ui-dialog-content"/>
    <w:basedOn w:val="a2"/>
    <w:uiPriority w:val="99"/>
    <w:qFormat/>
    <w:rsid w:val="0017636C"/>
    <w:pPr>
      <w:widowControl/>
      <w:snapToGrid/>
      <w:spacing w:beforeAutospacing="1" w:afterAutospacing="1"/>
    </w:pPr>
    <w:rPr>
      <w:rFonts w:eastAsia="Times New Roman"/>
      <w:szCs w:val="24"/>
    </w:rPr>
  </w:style>
  <w:style w:type="paragraph" w:customStyle="1" w:styleId="ui-dialog-buttonpane">
    <w:name w:val="ui-dialog-buttonpane"/>
    <w:basedOn w:val="a2"/>
    <w:uiPriority w:val="99"/>
    <w:qFormat/>
    <w:rsid w:val="0017636C"/>
    <w:pPr>
      <w:widowControl/>
      <w:snapToGrid/>
      <w:spacing w:beforeAutospacing="1" w:afterAutospacing="1"/>
    </w:pPr>
    <w:rPr>
      <w:rFonts w:eastAsia="Times New Roman"/>
      <w:szCs w:val="24"/>
    </w:rPr>
  </w:style>
  <w:style w:type="paragraph" w:customStyle="1" w:styleId="fr-collapsible-toggle-keyboard">
    <w:name w:val="fr-collapsible-toggle-keyboard"/>
    <w:basedOn w:val="a2"/>
    <w:uiPriority w:val="99"/>
    <w:qFormat/>
    <w:rsid w:val="0017636C"/>
    <w:pPr>
      <w:widowControl/>
      <w:snapToGrid/>
      <w:spacing w:beforeAutospacing="1" w:afterAutospacing="1"/>
    </w:pPr>
    <w:rPr>
      <w:rFonts w:eastAsia="Times New Roman"/>
      <w:szCs w:val="24"/>
    </w:rPr>
  </w:style>
  <w:style w:type="paragraph" w:customStyle="1" w:styleId="navboxnewlast">
    <w:name w:val="navboxnew_last"/>
    <w:basedOn w:val="a2"/>
    <w:uiPriority w:val="99"/>
    <w:qFormat/>
    <w:rsid w:val="0017636C"/>
    <w:pPr>
      <w:widowControl/>
      <w:snapToGrid/>
      <w:spacing w:beforeAutospacing="1" w:afterAutospacing="1"/>
    </w:pPr>
    <w:rPr>
      <w:rFonts w:eastAsia="Times New Roman"/>
      <w:szCs w:val="24"/>
    </w:rPr>
  </w:style>
  <w:style w:type="paragraph" w:customStyle="1" w:styleId="special-label">
    <w:name w:val="special-label"/>
    <w:basedOn w:val="a2"/>
    <w:uiPriority w:val="99"/>
    <w:qFormat/>
    <w:rsid w:val="0017636C"/>
    <w:pPr>
      <w:widowControl/>
      <w:snapToGrid/>
      <w:spacing w:beforeAutospacing="1" w:afterAutospacing="1"/>
    </w:pPr>
    <w:rPr>
      <w:rFonts w:eastAsia="Times New Roman"/>
      <w:szCs w:val="24"/>
    </w:rPr>
  </w:style>
  <w:style w:type="paragraph" w:customStyle="1" w:styleId="special-query">
    <w:name w:val="special-query"/>
    <w:basedOn w:val="a2"/>
    <w:uiPriority w:val="99"/>
    <w:qFormat/>
    <w:rsid w:val="0017636C"/>
    <w:pPr>
      <w:widowControl/>
      <w:snapToGrid/>
      <w:spacing w:beforeAutospacing="1" w:afterAutospacing="1"/>
    </w:pPr>
    <w:rPr>
      <w:rFonts w:eastAsia="Times New Roman"/>
      <w:szCs w:val="24"/>
    </w:rPr>
  </w:style>
  <w:style w:type="paragraph" w:customStyle="1" w:styleId="special-hover">
    <w:name w:val="special-hover"/>
    <w:basedOn w:val="a2"/>
    <w:uiPriority w:val="99"/>
    <w:qFormat/>
    <w:rsid w:val="0017636C"/>
    <w:pPr>
      <w:widowControl/>
      <w:snapToGrid/>
      <w:spacing w:beforeAutospacing="1" w:afterAutospacing="1"/>
    </w:pPr>
    <w:rPr>
      <w:rFonts w:eastAsia="Times New Roman"/>
      <w:szCs w:val="24"/>
    </w:rPr>
  </w:style>
  <w:style w:type="paragraph" w:customStyle="1" w:styleId="mw-specialpage-summary">
    <w:name w:val="mw-specialpage-summary"/>
    <w:basedOn w:val="a2"/>
    <w:uiPriority w:val="99"/>
    <w:qFormat/>
    <w:rsid w:val="0017636C"/>
    <w:pPr>
      <w:widowControl/>
      <w:snapToGrid/>
      <w:spacing w:beforeAutospacing="1" w:afterAutospacing="1"/>
    </w:pPr>
    <w:rPr>
      <w:rFonts w:eastAsia="Times New Roman"/>
      <w:szCs w:val="24"/>
    </w:rPr>
  </w:style>
  <w:style w:type="paragraph" w:customStyle="1" w:styleId="legendlike">
    <w:name w:val="legendlike"/>
    <w:basedOn w:val="a2"/>
    <w:uiPriority w:val="99"/>
    <w:qFormat/>
    <w:rsid w:val="0017636C"/>
    <w:pPr>
      <w:widowControl/>
      <w:snapToGrid/>
      <w:spacing w:beforeAutospacing="1" w:afterAutospacing="1"/>
    </w:pPr>
    <w:rPr>
      <w:rFonts w:eastAsia="Times New Roman"/>
      <w:szCs w:val="24"/>
    </w:rPr>
  </w:style>
  <w:style w:type="paragraph" w:customStyle="1" w:styleId="legendtextlike">
    <w:name w:val="legendtextlike"/>
    <w:basedOn w:val="a2"/>
    <w:uiPriority w:val="99"/>
    <w:qFormat/>
    <w:rsid w:val="0017636C"/>
    <w:pPr>
      <w:widowControl/>
      <w:snapToGrid/>
      <w:spacing w:beforeAutospacing="1" w:afterAutospacing="1"/>
    </w:pPr>
    <w:rPr>
      <w:rFonts w:eastAsia="Times New Roman"/>
      <w:szCs w:val="24"/>
    </w:rPr>
  </w:style>
  <w:style w:type="paragraph" w:customStyle="1" w:styleId="scrollbar">
    <w:name w:val="scrollbar"/>
    <w:basedOn w:val="a2"/>
    <w:uiPriority w:val="99"/>
    <w:qFormat/>
    <w:rsid w:val="0017636C"/>
    <w:pPr>
      <w:widowControl/>
      <w:snapToGrid/>
      <w:spacing w:beforeAutospacing="1" w:afterAutospacing="1"/>
    </w:pPr>
    <w:rPr>
      <w:rFonts w:eastAsia="Times New Roman"/>
      <w:szCs w:val="24"/>
    </w:rPr>
  </w:style>
  <w:style w:type="paragraph" w:customStyle="1" w:styleId="scrollbarcontainer">
    <w:name w:val="scrollbarcontainer"/>
    <w:basedOn w:val="a2"/>
    <w:uiPriority w:val="99"/>
    <w:qFormat/>
    <w:rsid w:val="0017636C"/>
    <w:pPr>
      <w:widowControl/>
      <w:snapToGrid/>
      <w:spacing w:beforeAutospacing="1" w:afterAutospacing="1"/>
    </w:pPr>
    <w:rPr>
      <w:rFonts w:eastAsia="Times New Roman"/>
      <w:szCs w:val="24"/>
    </w:rPr>
  </w:style>
  <w:style w:type="paragraph" w:customStyle="1" w:styleId="magnify">
    <w:name w:val="magnify"/>
    <w:basedOn w:val="a2"/>
    <w:uiPriority w:val="99"/>
    <w:qFormat/>
    <w:rsid w:val="0017636C"/>
    <w:pPr>
      <w:widowControl/>
      <w:snapToGrid/>
      <w:spacing w:beforeAutospacing="1" w:afterAutospacing="1"/>
    </w:pPr>
    <w:rPr>
      <w:rFonts w:eastAsia="Times New Roman"/>
      <w:szCs w:val="24"/>
    </w:rPr>
  </w:style>
  <w:style w:type="paragraph" w:customStyle="1" w:styleId="infoboximage">
    <w:name w:val="infoboximage"/>
    <w:basedOn w:val="a2"/>
    <w:uiPriority w:val="99"/>
    <w:qFormat/>
    <w:rsid w:val="0017636C"/>
    <w:pPr>
      <w:widowControl/>
      <w:snapToGrid/>
      <w:spacing w:beforeAutospacing="1" w:afterAutospacing="1"/>
    </w:pPr>
    <w:rPr>
      <w:rFonts w:eastAsia="Times New Roman"/>
      <w:szCs w:val="24"/>
    </w:rPr>
  </w:style>
  <w:style w:type="paragraph" w:customStyle="1" w:styleId="infoboxsoustitre">
    <w:name w:val="infoboxsoustitre"/>
    <w:basedOn w:val="a2"/>
    <w:uiPriority w:val="99"/>
    <w:qFormat/>
    <w:rsid w:val="0017636C"/>
    <w:pPr>
      <w:widowControl/>
      <w:snapToGrid/>
      <w:spacing w:beforeAutospacing="1" w:afterAutospacing="1"/>
    </w:pPr>
    <w:rPr>
      <w:rFonts w:eastAsia="Times New Roman"/>
      <w:szCs w:val="24"/>
    </w:rPr>
  </w:style>
  <w:style w:type="paragraph" w:customStyle="1" w:styleId="latitude">
    <w:name w:val="latitude"/>
    <w:basedOn w:val="a2"/>
    <w:uiPriority w:val="99"/>
    <w:qFormat/>
    <w:rsid w:val="0017636C"/>
    <w:pPr>
      <w:widowControl/>
      <w:snapToGrid/>
      <w:spacing w:beforeAutospacing="1" w:afterAutospacing="1"/>
    </w:pPr>
    <w:rPr>
      <w:rFonts w:eastAsia="Times New Roman"/>
      <w:szCs w:val="24"/>
    </w:rPr>
  </w:style>
  <w:style w:type="paragraph" w:customStyle="1" w:styleId="entete">
    <w:name w:val="entete"/>
    <w:basedOn w:val="a2"/>
    <w:uiPriority w:val="99"/>
    <w:qFormat/>
    <w:rsid w:val="0017636C"/>
    <w:pPr>
      <w:widowControl/>
      <w:snapToGrid/>
      <w:spacing w:beforeAutospacing="1" w:afterAutospacing="1"/>
    </w:pPr>
    <w:rPr>
      <w:rFonts w:eastAsia="Times New Roman"/>
      <w:szCs w:val="24"/>
    </w:rPr>
  </w:style>
  <w:style w:type="paragraph" w:customStyle="1" w:styleId="media">
    <w:name w:val="media"/>
    <w:basedOn w:val="a2"/>
    <w:uiPriority w:val="99"/>
    <w:qFormat/>
    <w:rsid w:val="0017636C"/>
    <w:pPr>
      <w:widowControl/>
      <w:snapToGrid/>
      <w:spacing w:beforeAutospacing="1" w:afterAutospacing="1"/>
    </w:pPr>
    <w:rPr>
      <w:rFonts w:eastAsia="Times New Roman"/>
      <w:szCs w:val="24"/>
    </w:rPr>
  </w:style>
  <w:style w:type="paragraph" w:customStyle="1" w:styleId="thumbimage">
    <w:name w:val="thumbimage"/>
    <w:basedOn w:val="a2"/>
    <w:uiPriority w:val="99"/>
    <w:qFormat/>
    <w:rsid w:val="0017636C"/>
    <w:pPr>
      <w:widowControl/>
      <w:snapToGrid/>
      <w:spacing w:beforeAutospacing="1" w:afterAutospacing="1"/>
    </w:pPr>
    <w:rPr>
      <w:rFonts w:eastAsia="Times New Roman"/>
      <w:szCs w:val="24"/>
    </w:rPr>
  </w:style>
  <w:style w:type="paragraph" w:customStyle="1" w:styleId="thumbinner">
    <w:name w:val="thumbinner"/>
    <w:basedOn w:val="a2"/>
    <w:uiPriority w:val="99"/>
    <w:qFormat/>
    <w:rsid w:val="0017636C"/>
    <w:pPr>
      <w:widowControl/>
      <w:snapToGrid/>
      <w:spacing w:beforeAutospacing="1" w:afterAutospacing="1"/>
    </w:pPr>
    <w:rPr>
      <w:rFonts w:eastAsia="Times New Roman"/>
      <w:szCs w:val="24"/>
    </w:rPr>
  </w:style>
  <w:style w:type="paragraph" w:customStyle="1" w:styleId="thumb">
    <w:name w:val="thumb"/>
    <w:basedOn w:val="a2"/>
    <w:uiPriority w:val="99"/>
    <w:qFormat/>
    <w:rsid w:val="0017636C"/>
    <w:pPr>
      <w:widowControl/>
      <w:snapToGrid/>
      <w:spacing w:beforeAutospacing="1" w:afterAutospacing="1"/>
    </w:pPr>
    <w:rPr>
      <w:rFonts w:eastAsia="Times New Roman"/>
      <w:szCs w:val="24"/>
    </w:rPr>
  </w:style>
  <w:style w:type="paragraph" w:customStyle="1" w:styleId="thumbcaption">
    <w:name w:val="thumbcaption"/>
    <w:basedOn w:val="a2"/>
    <w:uiPriority w:val="99"/>
    <w:qFormat/>
    <w:rsid w:val="0017636C"/>
    <w:pPr>
      <w:widowControl/>
      <w:snapToGrid/>
      <w:spacing w:beforeAutospacing="1" w:afterAutospacing="1"/>
    </w:pPr>
    <w:rPr>
      <w:rFonts w:eastAsia="Times New Roman"/>
      <w:szCs w:val="24"/>
    </w:rPr>
  </w:style>
  <w:style w:type="paragraph" w:customStyle="1" w:styleId="legend">
    <w:name w:val="legend"/>
    <w:basedOn w:val="a2"/>
    <w:uiPriority w:val="99"/>
    <w:qFormat/>
    <w:rsid w:val="0017636C"/>
    <w:pPr>
      <w:widowControl/>
      <w:snapToGrid/>
      <w:spacing w:beforeAutospacing="1" w:afterAutospacing="1"/>
    </w:pPr>
    <w:rPr>
      <w:rFonts w:eastAsia="Times New Roman"/>
      <w:szCs w:val="24"/>
    </w:rPr>
  </w:style>
  <w:style w:type="paragraph" w:customStyle="1" w:styleId="image2">
    <w:name w:val="image2"/>
    <w:basedOn w:val="a2"/>
    <w:uiPriority w:val="99"/>
    <w:qFormat/>
    <w:rsid w:val="0017636C"/>
    <w:pPr>
      <w:widowControl/>
      <w:snapToGrid/>
      <w:spacing w:beforeAutospacing="1" w:afterAutospacing="1"/>
    </w:pPr>
    <w:rPr>
      <w:rFonts w:eastAsia="Times New Roman"/>
      <w:szCs w:val="24"/>
    </w:rPr>
  </w:style>
  <w:style w:type="paragraph" w:customStyle="1" w:styleId="hr">
    <w:name w:val="hr"/>
    <w:basedOn w:val="a2"/>
    <w:uiPriority w:val="99"/>
    <w:qFormat/>
    <w:rsid w:val="0017636C"/>
    <w:pPr>
      <w:widowControl/>
      <w:snapToGrid/>
      <w:spacing w:beforeAutospacing="1" w:afterAutospacing="1"/>
    </w:pPr>
    <w:rPr>
      <w:rFonts w:eastAsia="Times New Roman"/>
      <w:szCs w:val="24"/>
    </w:rPr>
  </w:style>
  <w:style w:type="paragraph" w:customStyle="1" w:styleId="navbar">
    <w:name w:val="navbar"/>
    <w:basedOn w:val="a2"/>
    <w:uiPriority w:val="99"/>
    <w:qFormat/>
    <w:rsid w:val="0017636C"/>
    <w:pPr>
      <w:widowControl/>
      <w:snapToGrid/>
      <w:spacing w:beforeAutospacing="1" w:afterAutospacing="1"/>
    </w:pPr>
    <w:rPr>
      <w:rFonts w:eastAsia="Times New Roman"/>
      <w:szCs w:val="24"/>
    </w:rPr>
  </w:style>
  <w:style w:type="paragraph" w:customStyle="1" w:styleId="prevbloc">
    <w:name w:val="prev_bloc"/>
    <w:basedOn w:val="a2"/>
    <w:uiPriority w:val="99"/>
    <w:qFormat/>
    <w:rsid w:val="0017636C"/>
    <w:pPr>
      <w:widowControl/>
      <w:snapToGrid/>
      <w:spacing w:beforeAutospacing="1" w:afterAutospacing="1"/>
    </w:pPr>
    <w:rPr>
      <w:rFonts w:eastAsia="Times New Roman"/>
      <w:szCs w:val="24"/>
    </w:rPr>
  </w:style>
  <w:style w:type="paragraph" w:customStyle="1" w:styleId="nextbloc">
    <w:name w:val="next_bloc"/>
    <w:basedOn w:val="a2"/>
    <w:uiPriority w:val="99"/>
    <w:qFormat/>
    <w:rsid w:val="0017636C"/>
    <w:pPr>
      <w:widowControl/>
      <w:snapToGrid/>
      <w:spacing w:beforeAutospacing="1" w:afterAutospacing="1"/>
    </w:pPr>
    <w:rPr>
      <w:rFonts w:eastAsia="Times New Roman"/>
      <w:szCs w:val="24"/>
    </w:rPr>
  </w:style>
  <w:style w:type="paragraph" w:customStyle="1" w:styleId="imgtoogle">
    <w:name w:val="img_toogle"/>
    <w:basedOn w:val="a2"/>
    <w:uiPriority w:val="99"/>
    <w:qFormat/>
    <w:rsid w:val="0017636C"/>
    <w:pPr>
      <w:widowControl/>
      <w:snapToGrid/>
      <w:spacing w:beforeAutospacing="1" w:afterAutospacing="1"/>
    </w:pPr>
    <w:rPr>
      <w:rFonts w:eastAsia="Times New Roman"/>
      <w:szCs w:val="24"/>
    </w:rPr>
  </w:style>
  <w:style w:type="paragraph" w:customStyle="1" w:styleId="atoogle">
    <w:name w:val="a_toogle"/>
    <w:basedOn w:val="a2"/>
    <w:uiPriority w:val="99"/>
    <w:qFormat/>
    <w:rsid w:val="0017636C"/>
    <w:pPr>
      <w:widowControl/>
      <w:snapToGrid/>
      <w:spacing w:beforeAutospacing="1" w:afterAutospacing="1"/>
    </w:pPr>
    <w:rPr>
      <w:rFonts w:eastAsia="Times New Roman"/>
      <w:szCs w:val="24"/>
    </w:rPr>
  </w:style>
  <w:style w:type="paragraph" w:customStyle="1" w:styleId="geopoint">
    <w:name w:val="geopoint"/>
    <w:basedOn w:val="a2"/>
    <w:uiPriority w:val="99"/>
    <w:qFormat/>
    <w:rsid w:val="0017636C"/>
    <w:pPr>
      <w:widowControl/>
      <w:snapToGrid/>
      <w:spacing w:beforeAutospacing="1" w:afterAutospacing="1"/>
    </w:pPr>
    <w:rPr>
      <w:rFonts w:eastAsia="Times New Roman"/>
      <w:szCs w:val="24"/>
    </w:rPr>
  </w:style>
  <w:style w:type="paragraph" w:customStyle="1" w:styleId="titre">
    <w:name w:val="titre"/>
    <w:basedOn w:val="a2"/>
    <w:uiPriority w:val="99"/>
    <w:qFormat/>
    <w:rsid w:val="0017636C"/>
    <w:pPr>
      <w:widowControl/>
      <w:snapToGrid/>
      <w:spacing w:beforeAutospacing="1" w:afterAutospacing="1"/>
    </w:pPr>
    <w:rPr>
      <w:rFonts w:eastAsia="Times New Roman"/>
      <w:szCs w:val="24"/>
    </w:rPr>
  </w:style>
  <w:style w:type="paragraph" w:customStyle="1" w:styleId="ui-icon-closethick">
    <w:name w:val="ui-icon-closethick"/>
    <w:basedOn w:val="a2"/>
    <w:uiPriority w:val="99"/>
    <w:qFormat/>
    <w:rsid w:val="0017636C"/>
    <w:pPr>
      <w:widowControl/>
      <w:snapToGrid/>
      <w:spacing w:beforeAutospacing="1" w:afterAutospacing="1"/>
    </w:pPr>
    <w:rPr>
      <w:rFonts w:eastAsia="Times New Roman"/>
      <w:szCs w:val="24"/>
    </w:rPr>
  </w:style>
  <w:style w:type="paragraph" w:customStyle="1" w:styleId="taxoboxclassification">
    <w:name w:val="taxobox_classification"/>
    <w:basedOn w:val="a2"/>
    <w:uiPriority w:val="99"/>
    <w:qFormat/>
    <w:rsid w:val="0017636C"/>
    <w:pPr>
      <w:widowControl/>
      <w:snapToGrid/>
      <w:spacing w:beforeAutospacing="1" w:afterAutospacing="1"/>
    </w:pPr>
    <w:rPr>
      <w:rFonts w:eastAsia="Times New Roman"/>
      <w:szCs w:val="24"/>
    </w:rPr>
  </w:style>
  <w:style w:type="paragraph" w:customStyle="1" w:styleId="rnormal">
    <w:name w:val="rnormal"/>
    <w:basedOn w:val="a2"/>
    <w:uiPriority w:val="99"/>
    <w:qFormat/>
    <w:rsid w:val="0017636C"/>
    <w:pPr>
      <w:widowControl/>
      <w:snapToGrid/>
      <w:spacing w:beforeAutospacing="1" w:afterAutospacing="1"/>
    </w:pPr>
    <w:rPr>
      <w:rFonts w:eastAsia="Times New Roman"/>
      <w:szCs w:val="24"/>
    </w:rPr>
  </w:style>
  <w:style w:type="paragraph" w:customStyle="1" w:styleId="alert-text">
    <w:name w:val="alert-text"/>
    <w:basedOn w:val="a2"/>
    <w:uiPriority w:val="99"/>
    <w:qFormat/>
    <w:rsid w:val="0017636C"/>
    <w:pPr>
      <w:widowControl/>
      <w:snapToGrid/>
      <w:spacing w:beforeAutospacing="1" w:afterAutospacing="1"/>
    </w:pPr>
    <w:rPr>
      <w:rFonts w:eastAsia="Times New Roman"/>
      <w:color w:val="000000"/>
      <w:szCs w:val="24"/>
    </w:rPr>
  </w:style>
  <w:style w:type="paragraph" w:customStyle="1" w:styleId="regardsactu">
    <w:name w:val="regards_actu"/>
    <w:basedOn w:val="a2"/>
    <w:uiPriority w:val="99"/>
    <w:qFormat/>
    <w:rsid w:val="0017636C"/>
    <w:pPr>
      <w:widowControl/>
      <w:snapToGrid/>
      <w:spacing w:beforeAutospacing="1" w:afterAutospacing="1"/>
    </w:pPr>
    <w:rPr>
      <w:rFonts w:eastAsia="Times New Roman"/>
      <w:szCs w:val="24"/>
    </w:rPr>
  </w:style>
  <w:style w:type="paragraph" w:customStyle="1" w:styleId="mw-geshi">
    <w:name w:val="mw-geshi"/>
    <w:basedOn w:val="a2"/>
    <w:uiPriority w:val="99"/>
    <w:qFormat/>
    <w:rsid w:val="0017636C"/>
    <w:pPr>
      <w:widowControl/>
      <w:snapToGrid/>
      <w:spacing w:beforeAutospacing="1" w:afterAutospacing="1"/>
    </w:pPr>
    <w:rPr>
      <w:rFonts w:ascii="Courier New" w:eastAsia="Times New Roman" w:hAnsi="Courier New" w:cs="Courier New"/>
      <w:szCs w:val="24"/>
    </w:rPr>
  </w:style>
  <w:style w:type="paragraph" w:customStyle="1" w:styleId="fr-collapsible-content1">
    <w:name w:val="fr-collapsible-content1"/>
    <w:basedOn w:val="a2"/>
    <w:uiPriority w:val="99"/>
    <w:qFormat/>
    <w:rsid w:val="0017636C"/>
    <w:pPr>
      <w:widowControl/>
      <w:snapToGrid/>
      <w:spacing w:beforeAutospacing="1" w:afterAutospacing="1"/>
    </w:pPr>
    <w:rPr>
      <w:rFonts w:eastAsia="Times New Roman"/>
      <w:sz w:val="22"/>
      <w:szCs w:val="22"/>
    </w:rPr>
  </w:style>
  <w:style w:type="paragraph" w:customStyle="1" w:styleId="fr-collapsible-toggle1">
    <w:name w:val="fr-collapsible-toggle1"/>
    <w:basedOn w:val="a2"/>
    <w:uiPriority w:val="99"/>
    <w:qFormat/>
    <w:rsid w:val="0017636C"/>
    <w:pPr>
      <w:widowControl/>
      <w:snapToGrid/>
      <w:spacing w:beforeAutospacing="1" w:afterAutospacing="1"/>
    </w:pPr>
    <w:rPr>
      <w:rFonts w:eastAsia="Times New Roman"/>
      <w:sz w:val="22"/>
      <w:szCs w:val="22"/>
    </w:rPr>
  </w:style>
  <w:style w:type="paragraph" w:customStyle="1" w:styleId="fr-collapsible-toggle2">
    <w:name w:val="fr-collapsible-toggle2"/>
    <w:basedOn w:val="a2"/>
    <w:uiPriority w:val="99"/>
    <w:qFormat/>
    <w:rsid w:val="0017636C"/>
    <w:pPr>
      <w:widowControl/>
      <w:snapToGrid/>
      <w:spacing w:beforeAutospacing="1" w:afterAutospacing="1"/>
    </w:pPr>
    <w:rPr>
      <w:rFonts w:eastAsia="Times New Roman"/>
      <w:sz w:val="22"/>
      <w:szCs w:val="22"/>
    </w:rPr>
  </w:style>
  <w:style w:type="paragraph" w:customStyle="1" w:styleId="fr-collapsible-toggle3">
    <w:name w:val="fr-collapsible-toggle3"/>
    <w:basedOn w:val="a2"/>
    <w:uiPriority w:val="99"/>
    <w:qFormat/>
    <w:rsid w:val="0017636C"/>
    <w:pPr>
      <w:widowControl/>
      <w:snapToGrid/>
      <w:spacing w:beforeAutospacing="1" w:afterAutospacing="1"/>
    </w:pPr>
    <w:rPr>
      <w:rFonts w:eastAsia="Times New Roman"/>
      <w:sz w:val="22"/>
      <w:szCs w:val="22"/>
    </w:rPr>
  </w:style>
  <w:style w:type="paragraph" w:customStyle="1" w:styleId="navboxnewtitle1">
    <w:name w:val="navboxnew_title1"/>
    <w:basedOn w:val="a2"/>
    <w:uiPriority w:val="99"/>
    <w:qFormat/>
    <w:rsid w:val="0017636C"/>
    <w:pPr>
      <w:widowControl/>
      <w:shd w:val="clear" w:color="auto" w:fill="CCCCFF"/>
      <w:snapToGrid/>
      <w:spacing w:before="0" w:after="30"/>
      <w:jc w:val="center"/>
    </w:pPr>
    <w:rPr>
      <w:rFonts w:eastAsia="Times New Roman"/>
      <w:b/>
      <w:bCs/>
      <w:szCs w:val="24"/>
    </w:rPr>
  </w:style>
  <w:style w:type="paragraph" w:customStyle="1" w:styleId="navboxnewtitlesub1">
    <w:name w:val="navboxnew_titlesub1"/>
    <w:basedOn w:val="a2"/>
    <w:uiPriority w:val="99"/>
    <w:qFormat/>
    <w:rsid w:val="0017636C"/>
    <w:pPr>
      <w:widowControl/>
      <w:snapToGrid/>
      <w:spacing w:beforeAutospacing="1" w:afterAutospacing="1"/>
    </w:pPr>
    <w:rPr>
      <w:rFonts w:eastAsia="Times New Roman"/>
      <w:sz w:val="19"/>
      <w:szCs w:val="19"/>
    </w:rPr>
  </w:style>
  <w:style w:type="paragraph" w:customStyle="1" w:styleId="fr-collapsible-content2">
    <w:name w:val="fr-collapsible-content2"/>
    <w:basedOn w:val="a2"/>
    <w:uiPriority w:val="99"/>
    <w:qFormat/>
    <w:rsid w:val="0017636C"/>
    <w:pPr>
      <w:widowControl/>
      <w:snapToGrid/>
      <w:spacing w:beforeAutospacing="1" w:afterAutospacing="1"/>
    </w:pPr>
    <w:rPr>
      <w:rFonts w:eastAsia="Times New Roman"/>
      <w:sz w:val="22"/>
      <w:szCs w:val="22"/>
    </w:rPr>
  </w:style>
  <w:style w:type="paragraph" w:customStyle="1" w:styleId="navboxnewcell1">
    <w:name w:val="navboxnew_cell1"/>
    <w:basedOn w:val="a2"/>
    <w:uiPriority w:val="99"/>
    <w:qFormat/>
    <w:rsid w:val="0017636C"/>
    <w:pPr>
      <w:widowControl/>
      <w:snapToGrid/>
      <w:spacing w:beforeAutospacing="1" w:afterAutospacing="1"/>
      <w:jc w:val="center"/>
    </w:pPr>
    <w:rPr>
      <w:rFonts w:eastAsia="Times New Roman"/>
      <w:szCs w:val="24"/>
    </w:rPr>
  </w:style>
  <w:style w:type="paragraph" w:customStyle="1" w:styleId="navboxnewth1">
    <w:name w:val="navboxnew_th1"/>
    <w:basedOn w:val="a2"/>
    <w:uiPriority w:val="99"/>
    <w:qFormat/>
    <w:rsid w:val="0017636C"/>
    <w:pPr>
      <w:widowControl/>
      <w:pBdr>
        <w:right w:val="single" w:sz="12" w:space="9" w:color="F9F9F9"/>
      </w:pBdr>
      <w:shd w:val="clear" w:color="auto" w:fill="DDDDFF"/>
      <w:snapToGrid/>
      <w:spacing w:beforeAutospacing="1" w:afterAutospacing="1"/>
    </w:pPr>
    <w:rPr>
      <w:rFonts w:eastAsia="Times New Roman"/>
      <w:b/>
      <w:bCs/>
      <w:szCs w:val="24"/>
    </w:rPr>
  </w:style>
  <w:style w:type="paragraph" w:customStyle="1" w:styleId="navboxnewlast1">
    <w:name w:val="navboxnew_last1"/>
    <w:basedOn w:val="a2"/>
    <w:uiPriority w:val="99"/>
    <w:qFormat/>
    <w:rsid w:val="0017636C"/>
    <w:pPr>
      <w:widowControl/>
      <w:snapToGrid/>
      <w:spacing w:beforeAutospacing="1" w:afterAutospacing="1"/>
    </w:pPr>
    <w:rPr>
      <w:rFonts w:eastAsia="Times New Roman"/>
      <w:szCs w:val="24"/>
    </w:rPr>
  </w:style>
  <w:style w:type="paragraph" w:customStyle="1" w:styleId="impair1">
    <w:name w:val="impair1"/>
    <w:basedOn w:val="a2"/>
    <w:uiPriority w:val="99"/>
    <w:qFormat/>
    <w:rsid w:val="0017636C"/>
    <w:pPr>
      <w:widowControl/>
      <w:shd w:val="clear" w:color="auto" w:fill="EEEEFF"/>
      <w:snapToGrid/>
      <w:spacing w:beforeAutospacing="1" w:afterAutospacing="1"/>
    </w:pPr>
    <w:rPr>
      <w:rFonts w:eastAsia="Times New Roman"/>
      <w:szCs w:val="24"/>
    </w:rPr>
  </w:style>
  <w:style w:type="paragraph" w:customStyle="1" w:styleId="pair1">
    <w:name w:val="pair1"/>
    <w:basedOn w:val="a2"/>
    <w:uiPriority w:val="99"/>
    <w:qFormat/>
    <w:rsid w:val="0017636C"/>
    <w:pPr>
      <w:widowControl/>
      <w:shd w:val="clear" w:color="auto" w:fill="F9F9F9"/>
      <w:snapToGrid/>
      <w:spacing w:beforeAutospacing="1" w:afterAutospacing="1"/>
    </w:pPr>
    <w:rPr>
      <w:rFonts w:eastAsia="Times New Roman"/>
      <w:szCs w:val="24"/>
    </w:rPr>
  </w:style>
  <w:style w:type="paragraph" w:customStyle="1" w:styleId="navboxnewbanner1">
    <w:name w:val="navboxnew_banner1"/>
    <w:basedOn w:val="a2"/>
    <w:uiPriority w:val="99"/>
    <w:qFormat/>
    <w:rsid w:val="0017636C"/>
    <w:pPr>
      <w:widowControl/>
      <w:shd w:val="clear" w:color="auto" w:fill="DDDDFF"/>
      <w:snapToGrid/>
      <w:spacing w:before="0" w:after="30"/>
      <w:jc w:val="center"/>
    </w:pPr>
    <w:rPr>
      <w:rFonts w:eastAsia="Times New Roman"/>
      <w:szCs w:val="24"/>
    </w:rPr>
  </w:style>
  <w:style w:type="paragraph" w:customStyle="1" w:styleId="navboxnewimage1">
    <w:name w:val="navboxnew_image1"/>
    <w:basedOn w:val="a2"/>
    <w:uiPriority w:val="99"/>
    <w:qFormat/>
    <w:rsid w:val="0017636C"/>
    <w:pPr>
      <w:widowControl/>
      <w:snapToGrid/>
      <w:spacing w:beforeAutospacing="1" w:afterAutospacing="1"/>
    </w:pPr>
    <w:rPr>
      <w:rFonts w:eastAsia="Times New Roman"/>
      <w:szCs w:val="24"/>
    </w:rPr>
  </w:style>
  <w:style w:type="paragraph" w:customStyle="1" w:styleId="navboxnewcell2">
    <w:name w:val="navboxnew_cell2"/>
    <w:basedOn w:val="a2"/>
    <w:uiPriority w:val="99"/>
    <w:qFormat/>
    <w:rsid w:val="0017636C"/>
    <w:pPr>
      <w:widowControl/>
      <w:snapToGrid/>
      <w:spacing w:beforeAutospacing="1" w:afterAutospacing="1"/>
      <w:jc w:val="center"/>
    </w:pPr>
    <w:rPr>
      <w:rFonts w:eastAsia="Times New Roman"/>
      <w:szCs w:val="24"/>
    </w:rPr>
  </w:style>
  <w:style w:type="paragraph" w:customStyle="1" w:styleId="navboxnewie1">
    <w:name w:val="navboxnew_ie1"/>
    <w:basedOn w:val="a2"/>
    <w:uiPriority w:val="99"/>
    <w:qFormat/>
    <w:rsid w:val="0017636C"/>
    <w:pPr>
      <w:widowControl/>
      <w:snapToGrid/>
      <w:spacing w:beforeAutospacing="1" w:afterAutospacing="1"/>
    </w:pPr>
    <w:rPr>
      <w:rFonts w:eastAsia="Times New Roman"/>
      <w:szCs w:val="24"/>
    </w:rPr>
  </w:style>
  <w:style w:type="paragraph" w:customStyle="1" w:styleId="navboxnewtitle2">
    <w:name w:val="navboxnew_title2"/>
    <w:basedOn w:val="a2"/>
    <w:uiPriority w:val="99"/>
    <w:qFormat/>
    <w:rsid w:val="0017636C"/>
    <w:pPr>
      <w:widowControl/>
      <w:shd w:val="clear" w:color="auto" w:fill="99CC99"/>
      <w:snapToGrid/>
      <w:spacing w:beforeAutospacing="1" w:afterAutospacing="1"/>
    </w:pPr>
    <w:rPr>
      <w:rFonts w:eastAsia="Times New Roman"/>
      <w:szCs w:val="24"/>
    </w:rPr>
  </w:style>
  <w:style w:type="paragraph" w:customStyle="1" w:styleId="navboxnewbanner2">
    <w:name w:val="navboxnew_banner2"/>
    <w:basedOn w:val="a2"/>
    <w:uiPriority w:val="99"/>
    <w:qFormat/>
    <w:rsid w:val="0017636C"/>
    <w:pPr>
      <w:widowControl/>
      <w:shd w:val="clear" w:color="auto" w:fill="99CC99"/>
      <w:snapToGrid/>
      <w:spacing w:beforeAutospacing="1" w:afterAutospacing="1"/>
    </w:pPr>
    <w:rPr>
      <w:rFonts w:eastAsia="Times New Roman"/>
      <w:szCs w:val="24"/>
    </w:rPr>
  </w:style>
  <w:style w:type="paragraph" w:customStyle="1" w:styleId="navboxnewth2">
    <w:name w:val="navboxnew_th2"/>
    <w:basedOn w:val="a2"/>
    <w:uiPriority w:val="99"/>
    <w:qFormat/>
    <w:rsid w:val="0017636C"/>
    <w:pPr>
      <w:widowControl/>
      <w:shd w:val="clear" w:color="auto" w:fill="B3D9B3"/>
      <w:snapToGrid/>
      <w:spacing w:beforeAutospacing="1" w:afterAutospacing="1"/>
    </w:pPr>
    <w:rPr>
      <w:rFonts w:eastAsia="Times New Roman"/>
      <w:szCs w:val="24"/>
    </w:rPr>
  </w:style>
  <w:style w:type="paragraph" w:customStyle="1" w:styleId="navboxnewtitle3">
    <w:name w:val="navboxnew_title3"/>
    <w:basedOn w:val="a2"/>
    <w:uiPriority w:val="99"/>
    <w:qFormat/>
    <w:rsid w:val="0017636C"/>
    <w:pPr>
      <w:widowControl/>
      <w:shd w:val="clear" w:color="auto" w:fill="DFEDFF"/>
      <w:snapToGrid/>
      <w:spacing w:beforeAutospacing="1" w:afterAutospacing="1"/>
    </w:pPr>
    <w:rPr>
      <w:rFonts w:eastAsia="Times New Roman"/>
      <w:szCs w:val="24"/>
    </w:rPr>
  </w:style>
  <w:style w:type="paragraph" w:customStyle="1" w:styleId="navboxnewbanner3">
    <w:name w:val="navboxnew_banner3"/>
    <w:basedOn w:val="a2"/>
    <w:uiPriority w:val="99"/>
    <w:qFormat/>
    <w:rsid w:val="0017636C"/>
    <w:pPr>
      <w:widowControl/>
      <w:shd w:val="clear" w:color="auto" w:fill="DFEDFF"/>
      <w:snapToGrid/>
      <w:spacing w:beforeAutospacing="1" w:afterAutospacing="1"/>
    </w:pPr>
    <w:rPr>
      <w:rFonts w:eastAsia="Times New Roman"/>
      <w:szCs w:val="24"/>
    </w:rPr>
  </w:style>
  <w:style w:type="paragraph" w:customStyle="1" w:styleId="navboxnewth3">
    <w:name w:val="navboxnew_th3"/>
    <w:basedOn w:val="a2"/>
    <w:uiPriority w:val="99"/>
    <w:qFormat/>
    <w:rsid w:val="0017636C"/>
    <w:pPr>
      <w:widowControl/>
      <w:shd w:val="clear" w:color="auto" w:fill="E7F2FF"/>
      <w:snapToGrid/>
      <w:spacing w:beforeAutospacing="1" w:afterAutospacing="1"/>
    </w:pPr>
    <w:rPr>
      <w:rFonts w:eastAsia="Times New Roman"/>
      <w:szCs w:val="24"/>
    </w:rPr>
  </w:style>
  <w:style w:type="paragraph" w:customStyle="1" w:styleId="fr-collapsible-toggle4">
    <w:name w:val="fr-collapsible-toggle4"/>
    <w:basedOn w:val="a2"/>
    <w:uiPriority w:val="99"/>
    <w:qFormat/>
    <w:rsid w:val="0017636C"/>
    <w:pPr>
      <w:widowControl/>
      <w:snapToGrid/>
      <w:spacing w:beforeAutospacing="1" w:afterAutospacing="1"/>
    </w:pPr>
    <w:rPr>
      <w:rFonts w:eastAsia="Times New Roman"/>
      <w:sz w:val="22"/>
      <w:szCs w:val="22"/>
    </w:rPr>
  </w:style>
  <w:style w:type="paragraph" w:customStyle="1" w:styleId="navboxnewtitle4">
    <w:name w:val="navboxnew_title4"/>
    <w:basedOn w:val="a2"/>
    <w:uiPriority w:val="99"/>
    <w:qFormat/>
    <w:rsid w:val="0017636C"/>
    <w:pPr>
      <w:widowControl/>
      <w:shd w:val="clear" w:color="auto" w:fill="CCCCFF"/>
      <w:snapToGrid/>
      <w:spacing w:before="0" w:after="30"/>
      <w:jc w:val="center"/>
    </w:pPr>
    <w:rPr>
      <w:rFonts w:eastAsia="Times New Roman"/>
      <w:b/>
      <w:bCs/>
      <w:szCs w:val="24"/>
    </w:rPr>
  </w:style>
  <w:style w:type="paragraph" w:customStyle="1" w:styleId="navboxnewtitlesub2">
    <w:name w:val="navboxnew_titlesub2"/>
    <w:basedOn w:val="a2"/>
    <w:uiPriority w:val="99"/>
    <w:qFormat/>
    <w:rsid w:val="0017636C"/>
    <w:pPr>
      <w:widowControl/>
      <w:snapToGrid/>
      <w:spacing w:beforeAutospacing="1" w:afterAutospacing="1"/>
    </w:pPr>
    <w:rPr>
      <w:rFonts w:eastAsia="Times New Roman"/>
      <w:sz w:val="19"/>
      <w:szCs w:val="19"/>
    </w:rPr>
  </w:style>
  <w:style w:type="paragraph" w:customStyle="1" w:styleId="fr-collapsible-content3">
    <w:name w:val="fr-collapsible-content3"/>
    <w:basedOn w:val="a2"/>
    <w:uiPriority w:val="99"/>
    <w:qFormat/>
    <w:rsid w:val="0017636C"/>
    <w:pPr>
      <w:widowControl/>
      <w:snapToGrid/>
      <w:spacing w:beforeAutospacing="1" w:afterAutospacing="1"/>
    </w:pPr>
    <w:rPr>
      <w:rFonts w:eastAsia="Times New Roman"/>
      <w:sz w:val="22"/>
      <w:szCs w:val="22"/>
    </w:rPr>
  </w:style>
  <w:style w:type="paragraph" w:customStyle="1" w:styleId="navboxnewrow1">
    <w:name w:val="navboxnew_row1"/>
    <w:basedOn w:val="a2"/>
    <w:uiPriority w:val="99"/>
    <w:qFormat/>
    <w:rsid w:val="0017636C"/>
    <w:pPr>
      <w:widowControl/>
      <w:shd w:val="clear" w:color="auto" w:fill="DDDDFF"/>
      <w:snapToGrid/>
      <w:spacing w:beforeAutospacing="1" w:afterAutospacing="1"/>
    </w:pPr>
    <w:rPr>
      <w:rFonts w:eastAsia="Times New Roman"/>
      <w:szCs w:val="24"/>
    </w:rPr>
  </w:style>
  <w:style w:type="paragraph" w:customStyle="1" w:styleId="navboxnewth4">
    <w:name w:val="navboxnew_th4"/>
    <w:basedOn w:val="a2"/>
    <w:uiPriority w:val="99"/>
    <w:qFormat/>
    <w:rsid w:val="0017636C"/>
    <w:pPr>
      <w:widowControl/>
      <w:pBdr>
        <w:top w:val="single" w:sz="12" w:space="0" w:color="F9F9F9"/>
      </w:pBdr>
      <w:snapToGrid/>
      <w:spacing w:beforeAutospacing="1" w:afterAutospacing="1"/>
      <w:jc w:val="center"/>
    </w:pPr>
    <w:rPr>
      <w:rFonts w:eastAsia="Times New Roman"/>
      <w:b/>
      <w:bCs/>
      <w:szCs w:val="24"/>
    </w:rPr>
  </w:style>
  <w:style w:type="paragraph" w:customStyle="1" w:styleId="navboxnewie2">
    <w:name w:val="navboxnew_ie2"/>
    <w:basedOn w:val="a2"/>
    <w:uiPriority w:val="99"/>
    <w:qFormat/>
    <w:rsid w:val="0017636C"/>
    <w:pPr>
      <w:widowControl/>
      <w:pBdr>
        <w:left w:val="single" w:sz="12" w:space="0" w:color="F9F9F9"/>
      </w:pBdr>
      <w:snapToGrid/>
      <w:spacing w:beforeAutospacing="1" w:afterAutospacing="1"/>
    </w:pPr>
    <w:rPr>
      <w:rFonts w:eastAsia="Times New Roman"/>
      <w:szCs w:val="24"/>
    </w:rPr>
  </w:style>
  <w:style w:type="paragraph" w:customStyle="1" w:styleId="navboxnewinline1">
    <w:name w:val="navboxnew_inline1"/>
    <w:basedOn w:val="a2"/>
    <w:uiPriority w:val="99"/>
    <w:qFormat/>
    <w:rsid w:val="0017636C"/>
    <w:pPr>
      <w:widowControl/>
      <w:shd w:val="clear" w:color="auto" w:fill="F9F9F9"/>
      <w:snapToGrid/>
      <w:spacing w:beforeAutospacing="1" w:afterAutospacing="1"/>
    </w:pPr>
    <w:rPr>
      <w:rFonts w:eastAsia="Times New Roman"/>
      <w:szCs w:val="24"/>
    </w:rPr>
  </w:style>
  <w:style w:type="paragraph" w:customStyle="1" w:styleId="navboxnewinline2">
    <w:name w:val="navboxnew_inline2"/>
    <w:basedOn w:val="a2"/>
    <w:uiPriority w:val="99"/>
    <w:qFormat/>
    <w:rsid w:val="0017636C"/>
    <w:pPr>
      <w:widowControl/>
      <w:shd w:val="clear" w:color="auto" w:fill="EEEEFF"/>
      <w:snapToGrid/>
      <w:spacing w:beforeAutospacing="1" w:afterAutospacing="1"/>
    </w:pPr>
    <w:rPr>
      <w:rFonts w:eastAsia="Times New Roman"/>
      <w:szCs w:val="24"/>
    </w:rPr>
  </w:style>
  <w:style w:type="paragraph" w:customStyle="1" w:styleId="navboxnewimage2">
    <w:name w:val="navboxnew_image2"/>
    <w:basedOn w:val="a2"/>
    <w:uiPriority w:val="99"/>
    <w:qFormat/>
    <w:rsid w:val="0017636C"/>
    <w:pPr>
      <w:widowControl/>
      <w:snapToGrid/>
      <w:spacing w:beforeAutospacing="1" w:afterAutospacing="1"/>
    </w:pPr>
    <w:rPr>
      <w:rFonts w:eastAsia="Times New Roman"/>
      <w:vanish/>
      <w:szCs w:val="24"/>
    </w:rPr>
  </w:style>
  <w:style w:type="paragraph" w:customStyle="1" w:styleId="navboxnewbanner4">
    <w:name w:val="navboxnew_banner4"/>
    <w:basedOn w:val="a2"/>
    <w:uiPriority w:val="99"/>
    <w:qFormat/>
    <w:rsid w:val="0017636C"/>
    <w:pPr>
      <w:widowControl/>
      <w:shd w:val="clear" w:color="auto" w:fill="CCCCFF"/>
      <w:snapToGrid/>
      <w:spacing w:before="30" w:after="0"/>
      <w:jc w:val="center"/>
    </w:pPr>
    <w:rPr>
      <w:rFonts w:eastAsia="Times New Roman"/>
      <w:szCs w:val="24"/>
    </w:rPr>
  </w:style>
  <w:style w:type="paragraph" w:customStyle="1" w:styleId="navboxnew1">
    <w:name w:val="navboxnew1"/>
    <w:basedOn w:val="a2"/>
    <w:uiPriority w:val="99"/>
    <w:qFormat/>
    <w:rsid w:val="0017636C"/>
    <w:pPr>
      <w:widowControl/>
      <w:shd w:val="clear" w:color="auto" w:fill="F9F9F9"/>
      <w:snapToGrid/>
      <w:spacing w:beforeAutospacing="1" w:afterAutospacing="1"/>
    </w:pPr>
    <w:rPr>
      <w:rFonts w:eastAsia="Times New Roman"/>
      <w:szCs w:val="24"/>
    </w:rPr>
  </w:style>
  <w:style w:type="paragraph" w:customStyle="1" w:styleId="play-btn-large1">
    <w:name w:val="play-btn-large1"/>
    <w:basedOn w:val="a2"/>
    <w:uiPriority w:val="99"/>
    <w:qFormat/>
    <w:rsid w:val="0017636C"/>
    <w:pPr>
      <w:widowControl/>
      <w:snapToGrid/>
      <w:spacing w:before="0" w:afterAutospacing="1"/>
      <w:ind w:left="-525"/>
    </w:pPr>
    <w:rPr>
      <w:rFonts w:eastAsia="Times New Roman"/>
      <w:szCs w:val="24"/>
    </w:rPr>
  </w:style>
  <w:style w:type="paragraph" w:customStyle="1" w:styleId="ui-widget1">
    <w:name w:val="ui-widget1"/>
    <w:basedOn w:val="a2"/>
    <w:uiPriority w:val="99"/>
    <w:qFormat/>
    <w:rsid w:val="0017636C"/>
    <w:pPr>
      <w:widowControl/>
      <w:snapToGrid/>
      <w:spacing w:beforeAutospacing="1" w:afterAutospacing="1"/>
    </w:pPr>
    <w:rPr>
      <w:rFonts w:ascii="Arial" w:eastAsia="Times New Roman" w:hAnsi="Arial" w:cs="Arial"/>
      <w:szCs w:val="24"/>
    </w:rPr>
  </w:style>
  <w:style w:type="paragraph" w:customStyle="1" w:styleId="ui-state-default1">
    <w:name w:val="ui-state-default1"/>
    <w:basedOn w:val="a2"/>
    <w:uiPriority w:val="99"/>
    <w:qFormat/>
    <w:rsid w:val="0017636C"/>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default2">
    <w:name w:val="ui-state-default2"/>
    <w:basedOn w:val="a2"/>
    <w:uiPriority w:val="99"/>
    <w:qFormat/>
    <w:rsid w:val="0017636C"/>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1">
    <w:name w:val="ui-state-hover1"/>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hover2">
    <w:name w:val="ui-state-hover2"/>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1">
    <w:name w:val="ui-state-focus1"/>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2">
    <w:name w:val="ui-state-focus2"/>
    <w:basedOn w:val="a2"/>
    <w:uiPriority w:val="99"/>
    <w:qFormat/>
    <w:rsid w:val="0017636C"/>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1">
    <w:name w:val="ui-state-active1"/>
    <w:basedOn w:val="a2"/>
    <w:uiPriority w:val="99"/>
    <w:qFormat/>
    <w:rsid w:val="0017636C"/>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active2">
    <w:name w:val="ui-state-active2"/>
    <w:basedOn w:val="a2"/>
    <w:uiPriority w:val="99"/>
    <w:qFormat/>
    <w:rsid w:val="0017636C"/>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1">
    <w:name w:val="ui-state-highlight1"/>
    <w:basedOn w:val="a2"/>
    <w:uiPriority w:val="99"/>
    <w:qFormat/>
    <w:rsid w:val="0017636C"/>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highlight2">
    <w:name w:val="ui-state-highlight2"/>
    <w:basedOn w:val="a2"/>
    <w:uiPriority w:val="99"/>
    <w:qFormat/>
    <w:rsid w:val="0017636C"/>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1">
    <w:name w:val="ui-state-error1"/>
    <w:basedOn w:val="a2"/>
    <w:uiPriority w:val="99"/>
    <w:qFormat/>
    <w:rsid w:val="0017636C"/>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2">
    <w:name w:val="ui-state-error2"/>
    <w:basedOn w:val="a2"/>
    <w:uiPriority w:val="99"/>
    <w:qFormat/>
    <w:rsid w:val="0017636C"/>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1">
    <w:name w:val="ui-state-error-text1"/>
    <w:basedOn w:val="a2"/>
    <w:uiPriority w:val="99"/>
    <w:qFormat/>
    <w:rsid w:val="0017636C"/>
    <w:pPr>
      <w:widowControl/>
      <w:snapToGrid/>
      <w:spacing w:beforeAutospacing="1" w:afterAutospacing="1"/>
    </w:pPr>
    <w:rPr>
      <w:rFonts w:eastAsia="Times New Roman"/>
      <w:color w:val="FFFFFF"/>
      <w:szCs w:val="24"/>
    </w:rPr>
  </w:style>
  <w:style w:type="paragraph" w:customStyle="1" w:styleId="ui-state-error-text2">
    <w:name w:val="ui-state-error-text2"/>
    <w:basedOn w:val="a2"/>
    <w:uiPriority w:val="99"/>
    <w:qFormat/>
    <w:rsid w:val="0017636C"/>
    <w:pPr>
      <w:widowControl/>
      <w:snapToGrid/>
      <w:spacing w:beforeAutospacing="1" w:afterAutospacing="1"/>
    </w:pPr>
    <w:rPr>
      <w:rFonts w:eastAsia="Times New Roman"/>
      <w:color w:val="FFFFFF"/>
      <w:szCs w:val="24"/>
    </w:rPr>
  </w:style>
  <w:style w:type="paragraph" w:customStyle="1" w:styleId="ui-priority-primary1">
    <w:name w:val="ui-priority-primary1"/>
    <w:basedOn w:val="a2"/>
    <w:uiPriority w:val="99"/>
    <w:qFormat/>
    <w:rsid w:val="0017636C"/>
    <w:pPr>
      <w:widowControl/>
      <w:snapToGrid/>
      <w:spacing w:beforeAutospacing="1" w:afterAutospacing="1"/>
    </w:pPr>
    <w:rPr>
      <w:rFonts w:eastAsia="Times New Roman"/>
      <w:b/>
      <w:bCs/>
      <w:szCs w:val="24"/>
    </w:rPr>
  </w:style>
  <w:style w:type="paragraph" w:customStyle="1" w:styleId="ui-priority-primary2">
    <w:name w:val="ui-priority-primary2"/>
    <w:basedOn w:val="a2"/>
    <w:uiPriority w:val="99"/>
    <w:qFormat/>
    <w:rsid w:val="0017636C"/>
    <w:pPr>
      <w:widowControl/>
      <w:snapToGrid/>
      <w:spacing w:beforeAutospacing="1" w:afterAutospacing="1"/>
    </w:pPr>
    <w:rPr>
      <w:rFonts w:eastAsia="Times New Roman"/>
      <w:b/>
      <w:bCs/>
      <w:szCs w:val="24"/>
    </w:rPr>
  </w:style>
  <w:style w:type="paragraph" w:customStyle="1" w:styleId="ui-priority-secondary1">
    <w:name w:val="ui-priority-secondary1"/>
    <w:basedOn w:val="a2"/>
    <w:uiPriority w:val="99"/>
    <w:qFormat/>
    <w:rsid w:val="0017636C"/>
    <w:pPr>
      <w:widowControl/>
      <w:snapToGrid/>
      <w:spacing w:beforeAutospacing="1" w:afterAutospacing="1"/>
    </w:pPr>
    <w:rPr>
      <w:rFonts w:eastAsia="Times New Roman"/>
      <w:szCs w:val="24"/>
    </w:rPr>
  </w:style>
  <w:style w:type="paragraph" w:customStyle="1" w:styleId="ui-priority-secondary2">
    <w:name w:val="ui-priority-secondary2"/>
    <w:basedOn w:val="a2"/>
    <w:uiPriority w:val="99"/>
    <w:qFormat/>
    <w:rsid w:val="0017636C"/>
    <w:pPr>
      <w:widowControl/>
      <w:snapToGrid/>
      <w:spacing w:beforeAutospacing="1" w:afterAutospacing="1"/>
    </w:pPr>
    <w:rPr>
      <w:rFonts w:eastAsia="Times New Roman"/>
      <w:szCs w:val="24"/>
    </w:rPr>
  </w:style>
  <w:style w:type="paragraph" w:customStyle="1" w:styleId="ui-state-disabled1">
    <w:name w:val="ui-state-disabled1"/>
    <w:basedOn w:val="a2"/>
    <w:uiPriority w:val="99"/>
    <w:qFormat/>
    <w:rsid w:val="0017636C"/>
    <w:pPr>
      <w:widowControl/>
      <w:snapToGrid/>
      <w:spacing w:beforeAutospacing="1" w:afterAutospacing="1"/>
    </w:pPr>
    <w:rPr>
      <w:rFonts w:eastAsia="Times New Roman"/>
      <w:szCs w:val="24"/>
    </w:rPr>
  </w:style>
  <w:style w:type="paragraph" w:customStyle="1" w:styleId="ui-state-disabled2">
    <w:name w:val="ui-state-disabled2"/>
    <w:basedOn w:val="a2"/>
    <w:uiPriority w:val="99"/>
    <w:qFormat/>
    <w:rsid w:val="0017636C"/>
    <w:pPr>
      <w:widowControl/>
      <w:snapToGrid/>
      <w:spacing w:beforeAutospacing="1" w:afterAutospacing="1"/>
    </w:pPr>
    <w:rPr>
      <w:rFonts w:eastAsia="Times New Roman"/>
      <w:szCs w:val="24"/>
    </w:rPr>
  </w:style>
  <w:style w:type="paragraph" w:customStyle="1" w:styleId="ui-icon1">
    <w:name w:val="ui-icon1"/>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2">
    <w:name w:val="ui-icon2"/>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3">
    <w:name w:val="ui-icon3"/>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4">
    <w:name w:val="ui-icon4"/>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5">
    <w:name w:val="ui-icon5"/>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6">
    <w:name w:val="ui-icon6"/>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7">
    <w:name w:val="ui-icon7"/>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8">
    <w:name w:val="ui-icon8"/>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9">
    <w:name w:val="ui-icon9"/>
    <w:basedOn w:val="a2"/>
    <w:uiPriority w:val="99"/>
    <w:qFormat/>
    <w:rsid w:val="0017636C"/>
    <w:pPr>
      <w:widowControl/>
      <w:snapToGrid/>
      <w:spacing w:beforeAutospacing="1" w:afterAutospacing="1"/>
      <w:ind w:firstLine="7343"/>
    </w:pPr>
    <w:rPr>
      <w:rFonts w:eastAsia="Times New Roman"/>
      <w:szCs w:val="24"/>
    </w:rPr>
  </w:style>
  <w:style w:type="paragraph" w:customStyle="1" w:styleId="ui-resizable-handle1">
    <w:name w:val="ui-resizable-handle1"/>
    <w:basedOn w:val="a2"/>
    <w:uiPriority w:val="99"/>
    <w:qFormat/>
    <w:rsid w:val="0017636C"/>
    <w:pPr>
      <w:widowControl/>
      <w:snapToGrid/>
      <w:spacing w:beforeAutospacing="1" w:afterAutospacing="1"/>
    </w:pPr>
    <w:rPr>
      <w:rFonts w:eastAsia="Times New Roman"/>
      <w:vanish/>
      <w:sz w:val="2"/>
      <w:szCs w:val="2"/>
    </w:rPr>
  </w:style>
  <w:style w:type="paragraph" w:customStyle="1" w:styleId="ui-resizable-handle2">
    <w:name w:val="ui-resizable-handle2"/>
    <w:basedOn w:val="a2"/>
    <w:uiPriority w:val="99"/>
    <w:qFormat/>
    <w:rsid w:val="0017636C"/>
    <w:pPr>
      <w:widowControl/>
      <w:snapToGrid/>
      <w:spacing w:beforeAutospacing="1" w:afterAutospacing="1"/>
    </w:pPr>
    <w:rPr>
      <w:rFonts w:eastAsia="Times New Roman"/>
      <w:vanish/>
      <w:sz w:val="2"/>
      <w:szCs w:val="2"/>
    </w:rPr>
  </w:style>
  <w:style w:type="paragraph" w:customStyle="1" w:styleId="ui-button-text1">
    <w:name w:val="ui-button-text1"/>
    <w:basedOn w:val="a2"/>
    <w:uiPriority w:val="99"/>
    <w:qFormat/>
    <w:rsid w:val="0017636C"/>
    <w:pPr>
      <w:widowControl/>
      <w:snapToGrid/>
      <w:spacing w:beforeAutospacing="1" w:afterAutospacing="1"/>
    </w:pPr>
    <w:rPr>
      <w:rFonts w:eastAsia="Times New Roman"/>
      <w:szCs w:val="24"/>
    </w:rPr>
  </w:style>
  <w:style w:type="paragraph" w:customStyle="1" w:styleId="ui-button-text2">
    <w:name w:val="ui-button-text2"/>
    <w:basedOn w:val="a2"/>
    <w:uiPriority w:val="99"/>
    <w:qFormat/>
    <w:rsid w:val="0017636C"/>
    <w:pPr>
      <w:widowControl/>
      <w:snapToGrid/>
      <w:spacing w:beforeAutospacing="1" w:afterAutospacing="1"/>
    </w:pPr>
    <w:rPr>
      <w:rFonts w:eastAsia="Times New Roman"/>
      <w:szCs w:val="24"/>
    </w:rPr>
  </w:style>
  <w:style w:type="paragraph" w:customStyle="1" w:styleId="ui-button-text3">
    <w:name w:val="ui-button-text3"/>
    <w:basedOn w:val="a2"/>
    <w:uiPriority w:val="99"/>
    <w:qFormat/>
    <w:rsid w:val="0017636C"/>
    <w:pPr>
      <w:widowControl/>
      <w:snapToGrid/>
      <w:spacing w:beforeAutospacing="1" w:afterAutospacing="1"/>
      <w:ind w:firstLine="11919"/>
    </w:pPr>
    <w:rPr>
      <w:rFonts w:eastAsia="Times New Roman"/>
      <w:szCs w:val="24"/>
    </w:rPr>
  </w:style>
  <w:style w:type="paragraph" w:customStyle="1" w:styleId="ui-button-text4">
    <w:name w:val="ui-button-text4"/>
    <w:basedOn w:val="a2"/>
    <w:uiPriority w:val="99"/>
    <w:qFormat/>
    <w:rsid w:val="0017636C"/>
    <w:pPr>
      <w:widowControl/>
      <w:snapToGrid/>
      <w:spacing w:beforeAutospacing="1" w:afterAutospacing="1"/>
      <w:ind w:firstLine="11919"/>
    </w:pPr>
    <w:rPr>
      <w:rFonts w:eastAsia="Times New Roman"/>
      <w:szCs w:val="24"/>
    </w:rPr>
  </w:style>
  <w:style w:type="paragraph" w:customStyle="1" w:styleId="ui-button-text5">
    <w:name w:val="ui-button-text5"/>
    <w:basedOn w:val="a2"/>
    <w:uiPriority w:val="99"/>
    <w:qFormat/>
    <w:rsid w:val="0017636C"/>
    <w:pPr>
      <w:widowControl/>
      <w:snapToGrid/>
      <w:spacing w:beforeAutospacing="1" w:afterAutospacing="1"/>
    </w:pPr>
    <w:rPr>
      <w:rFonts w:eastAsia="Times New Roman"/>
      <w:szCs w:val="24"/>
    </w:rPr>
  </w:style>
  <w:style w:type="paragraph" w:customStyle="1" w:styleId="ui-button-text6">
    <w:name w:val="ui-button-text6"/>
    <w:basedOn w:val="a2"/>
    <w:uiPriority w:val="99"/>
    <w:qFormat/>
    <w:rsid w:val="0017636C"/>
    <w:pPr>
      <w:widowControl/>
      <w:snapToGrid/>
      <w:spacing w:beforeAutospacing="1" w:afterAutospacing="1"/>
    </w:pPr>
    <w:rPr>
      <w:rFonts w:eastAsia="Times New Roman"/>
      <w:szCs w:val="24"/>
    </w:rPr>
  </w:style>
  <w:style w:type="paragraph" w:customStyle="1" w:styleId="ui-button-text7">
    <w:name w:val="ui-button-text7"/>
    <w:basedOn w:val="a2"/>
    <w:uiPriority w:val="99"/>
    <w:qFormat/>
    <w:rsid w:val="0017636C"/>
    <w:pPr>
      <w:widowControl/>
      <w:snapToGrid/>
      <w:spacing w:beforeAutospacing="1" w:afterAutospacing="1"/>
    </w:pPr>
    <w:rPr>
      <w:rFonts w:eastAsia="Times New Roman"/>
      <w:szCs w:val="24"/>
    </w:rPr>
  </w:style>
  <w:style w:type="paragraph" w:customStyle="1" w:styleId="ui-icon10">
    <w:name w:val="ui-icon10"/>
    <w:basedOn w:val="a2"/>
    <w:uiPriority w:val="99"/>
    <w:qFormat/>
    <w:rsid w:val="0017636C"/>
    <w:pPr>
      <w:widowControl/>
      <w:snapToGrid/>
      <w:spacing w:before="0" w:afterAutospacing="1"/>
      <w:ind w:left="-120" w:firstLine="7343"/>
    </w:pPr>
    <w:rPr>
      <w:rFonts w:eastAsia="Times New Roman"/>
      <w:szCs w:val="24"/>
    </w:rPr>
  </w:style>
  <w:style w:type="paragraph" w:customStyle="1" w:styleId="ui-icon11">
    <w:name w:val="ui-icon11"/>
    <w:basedOn w:val="a2"/>
    <w:uiPriority w:val="99"/>
    <w:qFormat/>
    <w:rsid w:val="0017636C"/>
    <w:pPr>
      <w:widowControl/>
      <w:snapToGrid/>
      <w:spacing w:before="0" w:afterAutospacing="1"/>
      <w:ind w:firstLine="7343"/>
    </w:pPr>
    <w:rPr>
      <w:rFonts w:eastAsia="Times New Roman"/>
      <w:szCs w:val="24"/>
    </w:rPr>
  </w:style>
  <w:style w:type="paragraph" w:customStyle="1" w:styleId="ui-icon12">
    <w:name w:val="ui-icon12"/>
    <w:basedOn w:val="a2"/>
    <w:uiPriority w:val="99"/>
    <w:qFormat/>
    <w:rsid w:val="0017636C"/>
    <w:pPr>
      <w:widowControl/>
      <w:snapToGrid/>
      <w:spacing w:before="0" w:afterAutospacing="1"/>
      <w:ind w:firstLine="7343"/>
    </w:pPr>
    <w:rPr>
      <w:rFonts w:eastAsia="Times New Roman"/>
      <w:szCs w:val="24"/>
    </w:rPr>
  </w:style>
  <w:style w:type="paragraph" w:customStyle="1" w:styleId="ui-icon13">
    <w:name w:val="ui-icon13"/>
    <w:basedOn w:val="a2"/>
    <w:uiPriority w:val="99"/>
    <w:qFormat/>
    <w:rsid w:val="0017636C"/>
    <w:pPr>
      <w:widowControl/>
      <w:snapToGrid/>
      <w:spacing w:before="0" w:afterAutospacing="1"/>
      <w:ind w:firstLine="7343"/>
    </w:pPr>
    <w:rPr>
      <w:rFonts w:eastAsia="Times New Roman"/>
      <w:szCs w:val="24"/>
    </w:rPr>
  </w:style>
  <w:style w:type="paragraph" w:customStyle="1" w:styleId="ui-icon14">
    <w:name w:val="ui-icon14"/>
    <w:basedOn w:val="a2"/>
    <w:uiPriority w:val="99"/>
    <w:qFormat/>
    <w:rsid w:val="0017636C"/>
    <w:pPr>
      <w:widowControl/>
      <w:snapToGrid/>
      <w:spacing w:before="0" w:afterAutospacing="1"/>
      <w:ind w:firstLine="7343"/>
    </w:pPr>
    <w:rPr>
      <w:rFonts w:eastAsia="Times New Roman"/>
      <w:szCs w:val="24"/>
    </w:rPr>
  </w:style>
  <w:style w:type="paragraph" w:customStyle="1" w:styleId="ui-icon15">
    <w:name w:val="ui-icon15"/>
    <w:basedOn w:val="a2"/>
    <w:uiPriority w:val="99"/>
    <w:qFormat/>
    <w:rsid w:val="0017636C"/>
    <w:pPr>
      <w:widowControl/>
      <w:snapToGrid/>
      <w:spacing w:before="0" w:afterAutospacing="1"/>
      <w:ind w:firstLine="7343"/>
    </w:pPr>
    <w:rPr>
      <w:rFonts w:eastAsia="Times New Roman"/>
      <w:szCs w:val="24"/>
    </w:rPr>
  </w:style>
  <w:style w:type="paragraph" w:customStyle="1" w:styleId="ui-button1">
    <w:name w:val="ui-button1"/>
    <w:basedOn w:val="a2"/>
    <w:uiPriority w:val="99"/>
    <w:qFormat/>
    <w:rsid w:val="0017636C"/>
    <w:pPr>
      <w:widowControl/>
      <w:snapToGrid/>
      <w:spacing w:beforeAutospacing="1" w:afterAutospacing="1"/>
      <w:ind w:right="-72"/>
      <w:jc w:val="center"/>
    </w:pPr>
    <w:rPr>
      <w:rFonts w:eastAsia="Times New Roman"/>
      <w:szCs w:val="24"/>
    </w:rPr>
  </w:style>
  <w:style w:type="paragraph" w:customStyle="1" w:styleId="ui-button2">
    <w:name w:val="ui-button2"/>
    <w:basedOn w:val="a2"/>
    <w:uiPriority w:val="99"/>
    <w:qFormat/>
    <w:rsid w:val="0017636C"/>
    <w:pPr>
      <w:widowControl/>
      <w:pBdr>
        <w:top w:val="single" w:sz="6" w:space="0" w:color="A6A6A6"/>
        <w:left w:val="single" w:sz="6" w:space="0" w:color="A6A6A6"/>
        <w:bottom w:val="single" w:sz="6" w:space="0" w:color="A6A6A6"/>
        <w:right w:val="single" w:sz="6" w:space="0" w:color="A6A6A6"/>
      </w:pBdr>
      <w:shd w:val="clear" w:color="auto" w:fill="F2F2F2"/>
      <w:snapToGrid/>
      <w:spacing w:before="120" w:after="120" w:line="336" w:lineRule="atLeast"/>
      <w:ind w:left="96"/>
      <w:jc w:val="center"/>
    </w:pPr>
    <w:rPr>
      <w:rFonts w:eastAsia="Times New Roman"/>
      <w:szCs w:val="24"/>
    </w:rPr>
  </w:style>
  <w:style w:type="paragraph" w:customStyle="1" w:styleId="ui-button3">
    <w:name w:val="ui-button3"/>
    <w:basedOn w:val="a2"/>
    <w:uiPriority w:val="99"/>
    <w:qFormat/>
    <w:rsid w:val="0017636C"/>
    <w:pPr>
      <w:widowControl/>
      <w:pBdr>
        <w:top w:val="single" w:sz="6" w:space="0" w:color="6E7273"/>
        <w:left w:val="single" w:sz="6" w:space="0" w:color="6E7273"/>
        <w:bottom w:val="single" w:sz="6" w:space="0" w:color="6E7273"/>
        <w:right w:val="single" w:sz="6" w:space="0" w:color="6E7273"/>
      </w:pBdr>
      <w:shd w:val="clear" w:color="auto" w:fill="E1E1E1"/>
      <w:snapToGrid/>
      <w:spacing w:before="120" w:after="120" w:line="336" w:lineRule="atLeast"/>
      <w:ind w:left="96"/>
      <w:jc w:val="center"/>
    </w:pPr>
    <w:rPr>
      <w:rFonts w:eastAsia="Times New Roman"/>
      <w:szCs w:val="24"/>
    </w:rPr>
  </w:style>
  <w:style w:type="paragraph" w:customStyle="1" w:styleId="ui-button-large1">
    <w:name w:val="ui-button-large1"/>
    <w:basedOn w:val="a2"/>
    <w:uiPriority w:val="99"/>
    <w:qFormat/>
    <w:rsid w:val="0017636C"/>
    <w:pPr>
      <w:widowControl/>
      <w:snapToGrid/>
      <w:spacing w:beforeAutospacing="1" w:afterAutospacing="1"/>
    </w:pPr>
    <w:rPr>
      <w:rFonts w:eastAsia="Times New Roman"/>
      <w:szCs w:val="24"/>
    </w:rPr>
  </w:style>
  <w:style w:type="paragraph" w:customStyle="1" w:styleId="ui-icon16">
    <w:name w:val="ui-icon16"/>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17">
    <w:name w:val="ui-icon17"/>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18">
    <w:name w:val="ui-icon18"/>
    <w:basedOn w:val="a2"/>
    <w:uiPriority w:val="99"/>
    <w:qFormat/>
    <w:rsid w:val="0017636C"/>
    <w:pPr>
      <w:widowControl/>
      <w:snapToGrid/>
      <w:spacing w:beforeAutospacing="1" w:afterAutospacing="1"/>
      <w:ind w:firstLine="7343"/>
    </w:pPr>
    <w:rPr>
      <w:rFonts w:eastAsia="Times New Roman"/>
      <w:szCs w:val="24"/>
    </w:rPr>
  </w:style>
  <w:style w:type="paragraph" w:customStyle="1" w:styleId="ui-icon19">
    <w:name w:val="ui-icon19"/>
    <w:basedOn w:val="a2"/>
    <w:uiPriority w:val="99"/>
    <w:qFormat/>
    <w:rsid w:val="0017636C"/>
    <w:pPr>
      <w:widowControl/>
      <w:snapToGrid/>
      <w:spacing w:beforeAutospacing="1" w:afterAutospacing="1"/>
      <w:ind w:firstLine="7343"/>
    </w:pPr>
    <w:rPr>
      <w:rFonts w:eastAsia="Times New Roman"/>
      <w:szCs w:val="24"/>
    </w:rPr>
  </w:style>
  <w:style w:type="paragraph" w:customStyle="1" w:styleId="ui-dialog-titlebar1">
    <w:name w:val="ui-dialog-titlebar1"/>
    <w:basedOn w:val="a2"/>
    <w:uiPriority w:val="99"/>
    <w:qFormat/>
    <w:rsid w:val="0017636C"/>
    <w:pPr>
      <w:widowControl/>
      <w:snapToGrid/>
      <w:spacing w:beforeAutospacing="1" w:afterAutospacing="1"/>
    </w:pPr>
    <w:rPr>
      <w:rFonts w:eastAsia="Times New Roman"/>
      <w:szCs w:val="24"/>
    </w:rPr>
  </w:style>
  <w:style w:type="paragraph" w:customStyle="1" w:styleId="ui-dialog-title1">
    <w:name w:val="ui-dialog-title1"/>
    <w:basedOn w:val="a2"/>
    <w:uiPriority w:val="99"/>
    <w:qFormat/>
    <w:rsid w:val="0017636C"/>
    <w:pPr>
      <w:widowControl/>
      <w:snapToGrid/>
      <w:spacing w:before="0" w:after="0"/>
    </w:pPr>
    <w:rPr>
      <w:rFonts w:eastAsia="Times New Roman"/>
      <w:szCs w:val="24"/>
    </w:rPr>
  </w:style>
  <w:style w:type="paragraph" w:customStyle="1" w:styleId="ui-dialog-titlebar-close1">
    <w:name w:val="ui-dialog-titlebar-close1"/>
    <w:basedOn w:val="a2"/>
    <w:uiPriority w:val="99"/>
    <w:qFormat/>
    <w:rsid w:val="0017636C"/>
    <w:pPr>
      <w:widowControl/>
      <w:snapToGrid/>
      <w:spacing w:before="0" w:after="0"/>
    </w:pPr>
    <w:rPr>
      <w:rFonts w:eastAsia="Times New Roman"/>
      <w:szCs w:val="24"/>
    </w:rPr>
  </w:style>
  <w:style w:type="paragraph" w:customStyle="1" w:styleId="ui-dialog-titlebar-close2">
    <w:name w:val="ui-dialog-titlebar-close2"/>
    <w:basedOn w:val="a2"/>
    <w:uiPriority w:val="99"/>
    <w:qFormat/>
    <w:rsid w:val="0017636C"/>
    <w:pPr>
      <w:widowControl/>
      <w:snapToGrid/>
      <w:spacing w:before="0" w:after="0"/>
    </w:pPr>
    <w:rPr>
      <w:rFonts w:eastAsia="Times New Roman"/>
      <w:szCs w:val="24"/>
    </w:rPr>
  </w:style>
  <w:style w:type="paragraph" w:customStyle="1" w:styleId="ui-dialog-content1">
    <w:name w:val="ui-dialog-content1"/>
    <w:basedOn w:val="a2"/>
    <w:uiPriority w:val="99"/>
    <w:qFormat/>
    <w:rsid w:val="0017636C"/>
    <w:pPr>
      <w:widowControl/>
      <w:snapToGrid/>
      <w:spacing w:beforeAutospacing="1" w:afterAutospacing="1"/>
    </w:pPr>
    <w:rPr>
      <w:rFonts w:eastAsia="Times New Roman"/>
      <w:szCs w:val="24"/>
    </w:rPr>
  </w:style>
  <w:style w:type="paragraph" w:customStyle="1" w:styleId="ui-dialog-buttonpane1">
    <w:name w:val="ui-dialog-buttonpane1"/>
    <w:basedOn w:val="a2"/>
    <w:uiPriority w:val="99"/>
    <w:qFormat/>
    <w:rsid w:val="0017636C"/>
    <w:pPr>
      <w:widowControl/>
      <w:snapToGrid/>
      <w:spacing w:before="120" w:after="0"/>
    </w:pPr>
    <w:rPr>
      <w:rFonts w:eastAsia="Times New Roman"/>
      <w:szCs w:val="24"/>
    </w:rPr>
  </w:style>
  <w:style w:type="paragraph" w:customStyle="1" w:styleId="ui-resizable-se1">
    <w:name w:val="ui-resizable-se1"/>
    <w:basedOn w:val="a2"/>
    <w:uiPriority w:val="99"/>
    <w:qFormat/>
    <w:rsid w:val="0017636C"/>
    <w:pPr>
      <w:widowControl/>
      <w:snapToGrid/>
      <w:spacing w:beforeAutospacing="1" w:afterAutospacing="1"/>
    </w:pPr>
    <w:rPr>
      <w:rFonts w:eastAsia="Times New Roman"/>
      <w:szCs w:val="24"/>
    </w:rPr>
  </w:style>
  <w:style w:type="paragraph" w:customStyle="1" w:styleId="ui-dialog-titlebar-close3">
    <w:name w:val="ui-dialog-titlebar-close3"/>
    <w:basedOn w:val="a2"/>
    <w:uiPriority w:val="99"/>
    <w:qFormat/>
    <w:rsid w:val="0017636C"/>
    <w:pPr>
      <w:widowControl/>
      <w:snapToGrid/>
      <w:spacing w:before="0" w:after="0"/>
    </w:pPr>
    <w:rPr>
      <w:rFonts w:eastAsia="Times New Roman"/>
      <w:szCs w:val="24"/>
    </w:rPr>
  </w:style>
  <w:style w:type="paragraph" w:customStyle="1" w:styleId="ui-dialog-titlebar2">
    <w:name w:val="ui-dialog-titlebar2"/>
    <w:basedOn w:val="a2"/>
    <w:uiPriority w:val="99"/>
    <w:qFormat/>
    <w:rsid w:val="0017636C"/>
    <w:pPr>
      <w:widowControl/>
      <w:snapToGrid/>
      <w:spacing w:beforeAutospacing="1" w:afterAutospacing="1"/>
    </w:pPr>
    <w:rPr>
      <w:rFonts w:eastAsia="Times New Roman"/>
      <w:szCs w:val="24"/>
    </w:rPr>
  </w:style>
  <w:style w:type="paragraph" w:customStyle="1" w:styleId="ui-widget-header1">
    <w:name w:val="ui-widget-header1"/>
    <w:basedOn w:val="a2"/>
    <w:uiPriority w:val="99"/>
    <w:qFormat/>
    <w:rsid w:val="0017636C"/>
    <w:pPr>
      <w:widowControl/>
      <w:pBdr>
        <w:bottom w:val="single" w:sz="6" w:space="0" w:color="BBBBBB"/>
      </w:pBdr>
      <w:shd w:val="clear" w:color="auto" w:fill="F0F0F0"/>
      <w:snapToGrid/>
      <w:spacing w:beforeAutospacing="1" w:afterAutospacing="1" w:line="240" w:lineRule="atLeast"/>
    </w:pPr>
    <w:rPr>
      <w:rFonts w:eastAsia="Times New Roman"/>
      <w:b/>
      <w:bCs/>
      <w:color w:val="222222"/>
      <w:szCs w:val="24"/>
    </w:rPr>
  </w:style>
  <w:style w:type="paragraph" w:customStyle="1" w:styleId="ui-icon-closethick1">
    <w:name w:val="ui-icon-closethick1"/>
    <w:basedOn w:val="a2"/>
    <w:uiPriority w:val="99"/>
    <w:qFormat/>
    <w:rsid w:val="0017636C"/>
    <w:pPr>
      <w:widowControl/>
      <w:snapToGrid/>
      <w:spacing w:beforeAutospacing="1" w:afterAutospacing="1"/>
    </w:pPr>
    <w:rPr>
      <w:rFonts w:eastAsia="Times New Roman"/>
      <w:szCs w:val="24"/>
    </w:rPr>
  </w:style>
  <w:style w:type="paragraph" w:customStyle="1" w:styleId="ui-dialog-buttonpane2">
    <w:name w:val="ui-dialog-buttonpane2"/>
    <w:basedOn w:val="a2"/>
    <w:uiPriority w:val="99"/>
    <w:qFormat/>
    <w:rsid w:val="0017636C"/>
    <w:pPr>
      <w:widowControl/>
      <w:snapToGrid/>
      <w:spacing w:before="0" w:after="0"/>
    </w:pPr>
    <w:rPr>
      <w:rFonts w:eastAsia="Times New Roman"/>
      <w:szCs w:val="24"/>
    </w:rPr>
  </w:style>
  <w:style w:type="paragraph" w:customStyle="1" w:styleId="special-label1">
    <w:name w:val="special-label1"/>
    <w:basedOn w:val="a2"/>
    <w:uiPriority w:val="99"/>
    <w:qFormat/>
    <w:rsid w:val="0017636C"/>
    <w:pPr>
      <w:widowControl/>
      <w:snapToGrid/>
      <w:spacing w:beforeAutospacing="1" w:afterAutospacing="1"/>
    </w:pPr>
    <w:rPr>
      <w:rFonts w:eastAsia="Times New Roman"/>
      <w:color w:val="808080"/>
      <w:szCs w:val="24"/>
    </w:rPr>
  </w:style>
  <w:style w:type="paragraph" w:customStyle="1" w:styleId="special-query1">
    <w:name w:val="special-query1"/>
    <w:basedOn w:val="a2"/>
    <w:uiPriority w:val="99"/>
    <w:qFormat/>
    <w:rsid w:val="0017636C"/>
    <w:pPr>
      <w:widowControl/>
      <w:snapToGrid/>
      <w:spacing w:beforeAutospacing="1" w:afterAutospacing="1"/>
    </w:pPr>
    <w:rPr>
      <w:rFonts w:eastAsia="Times New Roman"/>
      <w:i/>
      <w:iCs/>
      <w:color w:val="000000"/>
      <w:szCs w:val="24"/>
    </w:rPr>
  </w:style>
  <w:style w:type="paragraph" w:customStyle="1" w:styleId="special-hover1">
    <w:name w:val="special-hover1"/>
    <w:basedOn w:val="a2"/>
    <w:uiPriority w:val="99"/>
    <w:qFormat/>
    <w:rsid w:val="0017636C"/>
    <w:pPr>
      <w:widowControl/>
      <w:shd w:val="clear" w:color="auto" w:fill="C0C0C0"/>
      <w:snapToGrid/>
      <w:spacing w:beforeAutospacing="1" w:afterAutospacing="1"/>
    </w:pPr>
    <w:rPr>
      <w:rFonts w:eastAsia="Times New Roman"/>
      <w:szCs w:val="24"/>
    </w:rPr>
  </w:style>
  <w:style w:type="paragraph" w:customStyle="1" w:styleId="special-label2">
    <w:name w:val="special-label2"/>
    <w:basedOn w:val="a2"/>
    <w:uiPriority w:val="99"/>
    <w:qFormat/>
    <w:rsid w:val="0017636C"/>
    <w:pPr>
      <w:widowControl/>
      <w:snapToGrid/>
      <w:spacing w:beforeAutospacing="1" w:afterAutospacing="1"/>
    </w:pPr>
    <w:rPr>
      <w:rFonts w:eastAsia="Times New Roman"/>
      <w:color w:val="FFFFFF"/>
      <w:szCs w:val="24"/>
    </w:rPr>
  </w:style>
  <w:style w:type="paragraph" w:customStyle="1" w:styleId="special-query2">
    <w:name w:val="special-query2"/>
    <w:basedOn w:val="a2"/>
    <w:uiPriority w:val="99"/>
    <w:qFormat/>
    <w:rsid w:val="0017636C"/>
    <w:pPr>
      <w:widowControl/>
      <w:snapToGrid/>
      <w:spacing w:beforeAutospacing="1" w:afterAutospacing="1"/>
    </w:pPr>
    <w:rPr>
      <w:rFonts w:eastAsia="Times New Roman"/>
      <w:color w:val="FFFFFF"/>
      <w:szCs w:val="24"/>
    </w:rPr>
  </w:style>
  <w:style w:type="paragraph" w:customStyle="1" w:styleId="mw-specialpage-summary1">
    <w:name w:val="mw-specialpage-summary1"/>
    <w:basedOn w:val="a2"/>
    <w:uiPriority w:val="99"/>
    <w:qFormat/>
    <w:rsid w:val="0017636C"/>
    <w:pPr>
      <w:widowControl/>
      <w:snapToGrid/>
      <w:spacing w:beforeAutospacing="1" w:afterAutospacing="1"/>
    </w:pPr>
    <w:rPr>
      <w:rFonts w:eastAsia="Times New Roman"/>
      <w:vanish/>
      <w:szCs w:val="24"/>
    </w:rPr>
  </w:style>
  <w:style w:type="paragraph" w:customStyle="1" w:styleId="editsection1">
    <w:name w:val="editsection1"/>
    <w:basedOn w:val="a2"/>
    <w:uiPriority w:val="99"/>
    <w:qFormat/>
    <w:rsid w:val="0017636C"/>
    <w:pPr>
      <w:widowControl/>
      <w:snapToGrid/>
      <w:spacing w:beforeAutospacing="1" w:afterAutospacing="1"/>
    </w:pPr>
    <w:rPr>
      <w:rFonts w:eastAsia="Times New Roman"/>
      <w:sz w:val="20"/>
    </w:rPr>
  </w:style>
  <w:style w:type="paragraph" w:customStyle="1" w:styleId="mw-headline1">
    <w:name w:val="mw-headline1"/>
    <w:basedOn w:val="a2"/>
    <w:uiPriority w:val="99"/>
    <w:qFormat/>
    <w:rsid w:val="0017636C"/>
    <w:pPr>
      <w:widowControl/>
      <w:snapToGrid/>
      <w:spacing w:beforeAutospacing="1" w:afterAutospacing="1"/>
      <w:ind w:right="72"/>
    </w:pPr>
    <w:rPr>
      <w:rFonts w:eastAsia="Times New Roman"/>
      <w:szCs w:val="24"/>
    </w:rPr>
  </w:style>
  <w:style w:type="paragraph" w:customStyle="1" w:styleId="legendlike1">
    <w:name w:val="legendlike1"/>
    <w:basedOn w:val="a2"/>
    <w:uiPriority w:val="99"/>
    <w:qFormat/>
    <w:rsid w:val="0017636C"/>
    <w:pPr>
      <w:widowControl/>
      <w:snapToGrid/>
      <w:spacing w:before="0" w:afterAutospacing="1"/>
    </w:pPr>
    <w:rPr>
      <w:rFonts w:eastAsia="Times New Roman"/>
      <w:szCs w:val="24"/>
    </w:rPr>
  </w:style>
  <w:style w:type="paragraph" w:customStyle="1" w:styleId="legendtextlike1">
    <w:name w:val="legendtextlike1"/>
    <w:basedOn w:val="a2"/>
    <w:uiPriority w:val="99"/>
    <w:qFormat/>
    <w:rsid w:val="0017636C"/>
    <w:pPr>
      <w:widowControl/>
      <w:shd w:val="clear" w:color="auto" w:fill="FFFFFF"/>
      <w:snapToGrid/>
      <w:spacing w:beforeAutospacing="1" w:afterAutospacing="1"/>
    </w:pPr>
    <w:rPr>
      <w:rFonts w:eastAsia="Times New Roman"/>
      <w:szCs w:val="24"/>
    </w:rPr>
  </w:style>
  <w:style w:type="paragraph" w:customStyle="1" w:styleId="scrollbar1">
    <w:name w:val="scrollbar1"/>
    <w:basedOn w:val="a2"/>
    <w:uiPriority w:val="99"/>
    <w:qFormat/>
    <w:rsid w:val="0017636C"/>
    <w:pPr>
      <w:widowControl/>
      <w:snapToGrid/>
      <w:spacing w:beforeAutospacing="1" w:afterAutospacing="1"/>
    </w:pPr>
    <w:rPr>
      <w:rFonts w:eastAsia="Times New Roman"/>
      <w:szCs w:val="24"/>
    </w:rPr>
  </w:style>
  <w:style w:type="paragraph" w:customStyle="1" w:styleId="scrollbarcontainer1">
    <w:name w:val="scrollbarcontainer1"/>
    <w:basedOn w:val="a2"/>
    <w:uiPriority w:val="99"/>
    <w:qFormat/>
    <w:rsid w:val="0017636C"/>
    <w:pPr>
      <w:widowControl/>
      <w:snapToGrid/>
      <w:spacing w:beforeAutospacing="1" w:afterAutospacing="1"/>
    </w:pPr>
    <w:rPr>
      <w:rFonts w:eastAsia="Times New Roman"/>
      <w:szCs w:val="24"/>
    </w:rPr>
  </w:style>
  <w:style w:type="paragraph" w:customStyle="1" w:styleId="magnify1">
    <w:name w:val="magnify1"/>
    <w:basedOn w:val="a2"/>
    <w:uiPriority w:val="99"/>
    <w:qFormat/>
    <w:rsid w:val="0017636C"/>
    <w:pPr>
      <w:widowControl/>
      <w:snapToGrid/>
      <w:spacing w:beforeAutospacing="1" w:afterAutospacing="1"/>
    </w:pPr>
    <w:rPr>
      <w:rFonts w:eastAsia="Times New Roman"/>
      <w:vanish/>
      <w:szCs w:val="24"/>
    </w:rPr>
  </w:style>
  <w:style w:type="paragraph" w:customStyle="1" w:styleId="infoboximage1">
    <w:name w:val="infoboximage1"/>
    <w:basedOn w:val="a2"/>
    <w:uiPriority w:val="99"/>
    <w:qFormat/>
    <w:rsid w:val="0017636C"/>
    <w:pPr>
      <w:widowControl/>
      <w:shd w:val="clear" w:color="auto" w:fill="FFFFFF"/>
      <w:snapToGrid/>
      <w:spacing w:before="0" w:afterAutospacing="1"/>
      <w:jc w:val="center"/>
    </w:pPr>
    <w:rPr>
      <w:rFonts w:eastAsia="Times New Roman"/>
      <w:color w:val="000000"/>
      <w:szCs w:val="24"/>
    </w:rPr>
  </w:style>
  <w:style w:type="paragraph" w:customStyle="1" w:styleId="infoboxsoustitre1">
    <w:name w:val="infoboxsoustitre1"/>
    <w:basedOn w:val="a2"/>
    <w:uiPriority w:val="99"/>
    <w:qFormat/>
    <w:rsid w:val="0017636C"/>
    <w:pPr>
      <w:widowControl/>
      <w:snapToGrid/>
      <w:spacing w:beforeAutospacing="1" w:afterAutospacing="1" w:line="480" w:lineRule="auto"/>
      <w:jc w:val="center"/>
    </w:pPr>
    <w:rPr>
      <w:rFonts w:eastAsia="Times New Roman"/>
      <w:b/>
      <w:bCs/>
      <w:color w:val="000000"/>
      <w:sz w:val="28"/>
      <w:szCs w:val="28"/>
    </w:rPr>
  </w:style>
  <w:style w:type="paragraph" w:customStyle="1" w:styleId="latitude1">
    <w:name w:val="latitude1"/>
    <w:basedOn w:val="a2"/>
    <w:uiPriority w:val="99"/>
    <w:qFormat/>
    <w:rsid w:val="0017636C"/>
    <w:pPr>
      <w:widowControl/>
      <w:snapToGrid/>
      <w:spacing w:beforeAutospacing="1" w:afterAutospacing="1"/>
    </w:pPr>
    <w:rPr>
      <w:rFonts w:eastAsia="Times New Roman"/>
      <w:szCs w:val="24"/>
    </w:rPr>
  </w:style>
  <w:style w:type="paragraph" w:customStyle="1" w:styleId="entete1">
    <w:name w:val="entete1"/>
    <w:basedOn w:val="a2"/>
    <w:uiPriority w:val="99"/>
    <w:qFormat/>
    <w:rsid w:val="0017636C"/>
    <w:pPr>
      <w:widowControl/>
      <w:snapToGrid/>
      <w:spacing w:beforeAutospacing="1" w:afterAutospacing="1" w:line="288" w:lineRule="atLeast"/>
      <w:jc w:val="center"/>
    </w:pPr>
    <w:rPr>
      <w:rFonts w:eastAsia="Times New Roman"/>
      <w:b/>
      <w:bCs/>
      <w:color w:val="000000"/>
      <w:sz w:val="36"/>
      <w:szCs w:val="36"/>
    </w:rPr>
  </w:style>
  <w:style w:type="paragraph" w:customStyle="1" w:styleId="media1">
    <w:name w:val="media1"/>
    <w:basedOn w:val="a2"/>
    <w:uiPriority w:val="99"/>
    <w:qFormat/>
    <w:rsid w:val="0017636C"/>
    <w:pPr>
      <w:widowControl/>
      <w:snapToGrid/>
      <w:spacing w:beforeAutospacing="1" w:afterAutospacing="1"/>
      <w:jc w:val="center"/>
    </w:pPr>
    <w:rPr>
      <w:rFonts w:eastAsia="Times New Roman"/>
      <w:b/>
      <w:bCs/>
      <w:color w:val="000000"/>
      <w:szCs w:val="24"/>
    </w:rPr>
  </w:style>
  <w:style w:type="paragraph" w:customStyle="1" w:styleId="entete2">
    <w:name w:val="entete2"/>
    <w:basedOn w:val="a2"/>
    <w:uiPriority w:val="99"/>
    <w:qFormat/>
    <w:rsid w:val="0017636C"/>
    <w:pPr>
      <w:widowControl/>
      <w:pBdr>
        <w:top w:val="single" w:sz="12" w:space="2" w:color="DFEDFF"/>
        <w:left w:val="single" w:sz="12" w:space="0" w:color="DFEDFF"/>
        <w:bottom w:val="single" w:sz="12" w:space="2" w:color="DFEDFF"/>
        <w:right w:val="single" w:sz="12" w:space="0" w:color="DFEDFF"/>
      </w:pBdr>
      <w:shd w:val="clear" w:color="auto" w:fill="DFEDFF"/>
      <w:snapToGrid/>
      <w:spacing w:before="0" w:after="150" w:line="264" w:lineRule="atLeast"/>
      <w:jc w:val="center"/>
    </w:pPr>
    <w:rPr>
      <w:rFonts w:eastAsia="Times New Roman"/>
      <w:b/>
      <w:bCs/>
      <w:sz w:val="34"/>
      <w:szCs w:val="34"/>
    </w:rPr>
  </w:style>
  <w:style w:type="paragraph" w:customStyle="1" w:styleId="thumbimage1">
    <w:name w:val="thumbimage1"/>
    <w:basedOn w:val="a2"/>
    <w:uiPriority w:val="99"/>
    <w:qFormat/>
    <w:rsid w:val="0017636C"/>
    <w:pPr>
      <w:widowControl/>
      <w:snapToGrid/>
      <w:spacing w:beforeAutospacing="1" w:afterAutospacing="1"/>
    </w:pPr>
    <w:rPr>
      <w:rFonts w:eastAsia="Times New Roman"/>
      <w:szCs w:val="24"/>
    </w:rPr>
  </w:style>
  <w:style w:type="paragraph" w:customStyle="1" w:styleId="thumbinner1">
    <w:name w:val="thumbinner1"/>
    <w:basedOn w:val="a2"/>
    <w:uiPriority w:val="99"/>
    <w:qFormat/>
    <w:rsid w:val="0017636C"/>
    <w:pPr>
      <w:widowControl/>
      <w:snapToGrid/>
      <w:spacing w:beforeAutospacing="1" w:afterAutospacing="1"/>
    </w:pPr>
    <w:rPr>
      <w:rFonts w:eastAsia="Times New Roman"/>
      <w:szCs w:val="24"/>
    </w:rPr>
  </w:style>
  <w:style w:type="paragraph" w:customStyle="1" w:styleId="thumb1">
    <w:name w:val="thumb1"/>
    <w:basedOn w:val="a2"/>
    <w:uiPriority w:val="99"/>
    <w:qFormat/>
    <w:rsid w:val="0017636C"/>
    <w:pPr>
      <w:widowControl/>
      <w:snapToGrid/>
      <w:spacing w:beforeAutospacing="1" w:afterAutospacing="1"/>
    </w:pPr>
    <w:rPr>
      <w:rFonts w:eastAsia="Times New Roman"/>
      <w:szCs w:val="24"/>
    </w:rPr>
  </w:style>
  <w:style w:type="paragraph" w:customStyle="1" w:styleId="thumbcaption1">
    <w:name w:val="thumbcaption1"/>
    <w:basedOn w:val="a2"/>
    <w:uiPriority w:val="99"/>
    <w:qFormat/>
    <w:rsid w:val="0017636C"/>
    <w:pPr>
      <w:widowControl/>
      <w:snapToGrid/>
      <w:spacing w:beforeAutospacing="1" w:afterAutospacing="1"/>
    </w:pPr>
    <w:rPr>
      <w:rFonts w:eastAsia="Times New Roman"/>
      <w:vanish/>
      <w:szCs w:val="24"/>
    </w:rPr>
  </w:style>
  <w:style w:type="paragraph" w:customStyle="1" w:styleId="legend1">
    <w:name w:val="legend1"/>
    <w:basedOn w:val="a2"/>
    <w:uiPriority w:val="99"/>
    <w:qFormat/>
    <w:rsid w:val="0017636C"/>
    <w:pPr>
      <w:widowControl/>
      <w:snapToGrid/>
      <w:spacing w:before="75" w:after="120"/>
      <w:jc w:val="center"/>
    </w:pPr>
    <w:rPr>
      <w:rFonts w:eastAsia="Times New Roman"/>
      <w:sz w:val="22"/>
      <w:szCs w:val="22"/>
    </w:rPr>
  </w:style>
  <w:style w:type="paragraph" w:customStyle="1" w:styleId="image21">
    <w:name w:val="image21"/>
    <w:basedOn w:val="a2"/>
    <w:uiPriority w:val="99"/>
    <w:qFormat/>
    <w:rsid w:val="0017636C"/>
    <w:pPr>
      <w:widowControl/>
      <w:snapToGrid/>
      <w:spacing w:beforeAutospacing="1" w:afterAutospacing="1"/>
      <w:jc w:val="center"/>
    </w:pPr>
    <w:rPr>
      <w:rFonts w:eastAsia="Times New Roman"/>
      <w:szCs w:val="24"/>
    </w:rPr>
  </w:style>
  <w:style w:type="paragraph" w:customStyle="1" w:styleId="bloc1">
    <w:name w:val="bloc1"/>
    <w:basedOn w:val="a2"/>
    <w:uiPriority w:val="99"/>
    <w:qFormat/>
    <w:rsid w:val="0017636C"/>
    <w:pPr>
      <w:widowControl/>
      <w:shd w:val="clear" w:color="auto" w:fill="DFEDFF"/>
      <w:snapToGrid/>
      <w:spacing w:before="75" w:after="75" w:line="264" w:lineRule="atLeast"/>
      <w:jc w:val="center"/>
    </w:pPr>
    <w:rPr>
      <w:rFonts w:eastAsia="Times New Roman"/>
      <w:b/>
      <w:bCs/>
      <w:szCs w:val="24"/>
    </w:rPr>
  </w:style>
  <w:style w:type="paragraph" w:customStyle="1" w:styleId="bordered1">
    <w:name w:val="bordered1"/>
    <w:basedOn w:val="a2"/>
    <w:uiPriority w:val="99"/>
    <w:qFormat/>
    <w:rsid w:val="0017636C"/>
    <w:pPr>
      <w:widowControl/>
      <w:pBdr>
        <w:top w:val="single" w:sz="6" w:space="0" w:color="DFEDFF"/>
        <w:bottom w:val="single" w:sz="6" w:space="0" w:color="DFEDFF"/>
      </w:pBdr>
      <w:snapToGrid/>
      <w:spacing w:before="0" w:after="75" w:line="264" w:lineRule="atLeast"/>
      <w:jc w:val="center"/>
    </w:pPr>
    <w:rPr>
      <w:rFonts w:eastAsia="Times New Roman"/>
      <w:b/>
      <w:bCs/>
      <w:szCs w:val="24"/>
    </w:rPr>
  </w:style>
  <w:style w:type="paragraph" w:customStyle="1" w:styleId="hr1">
    <w:name w:val="hr1"/>
    <w:basedOn w:val="a2"/>
    <w:uiPriority w:val="99"/>
    <w:qFormat/>
    <w:rsid w:val="0017636C"/>
    <w:pPr>
      <w:widowControl/>
      <w:shd w:val="clear" w:color="auto" w:fill="DFEDFF"/>
      <w:snapToGrid/>
      <w:spacing w:before="75" w:after="75" w:line="15" w:lineRule="atLeast"/>
    </w:pPr>
    <w:rPr>
      <w:rFonts w:eastAsia="Times New Roman"/>
      <w:sz w:val="2"/>
      <w:szCs w:val="2"/>
    </w:rPr>
  </w:style>
  <w:style w:type="paragraph" w:customStyle="1" w:styleId="navbar1">
    <w:name w:val="navbar1"/>
    <w:basedOn w:val="a2"/>
    <w:uiPriority w:val="99"/>
    <w:qFormat/>
    <w:rsid w:val="0017636C"/>
    <w:pPr>
      <w:widowControl/>
      <w:snapToGrid/>
      <w:spacing w:before="0" w:after="0"/>
      <w:jc w:val="right"/>
    </w:pPr>
    <w:rPr>
      <w:rFonts w:eastAsia="Times New Roman"/>
      <w:sz w:val="19"/>
      <w:szCs w:val="19"/>
    </w:rPr>
  </w:style>
  <w:style w:type="paragraph" w:customStyle="1" w:styleId="prevbloc1">
    <w:name w:val="prev_bloc1"/>
    <w:basedOn w:val="a2"/>
    <w:uiPriority w:val="99"/>
    <w:qFormat/>
    <w:rsid w:val="0017636C"/>
    <w:pPr>
      <w:widowControl/>
      <w:snapToGrid/>
      <w:spacing w:beforeAutospacing="1" w:afterAutospacing="1"/>
    </w:pPr>
    <w:rPr>
      <w:rFonts w:eastAsia="Times New Roman"/>
      <w:szCs w:val="24"/>
    </w:rPr>
  </w:style>
  <w:style w:type="paragraph" w:customStyle="1" w:styleId="nextbloc1">
    <w:name w:val="next_bloc1"/>
    <w:basedOn w:val="a2"/>
    <w:uiPriority w:val="99"/>
    <w:qFormat/>
    <w:rsid w:val="0017636C"/>
    <w:pPr>
      <w:widowControl/>
      <w:snapToGrid/>
      <w:spacing w:beforeAutospacing="1" w:afterAutospacing="1"/>
      <w:jc w:val="right"/>
    </w:pPr>
    <w:rPr>
      <w:rFonts w:eastAsia="Times New Roman"/>
      <w:szCs w:val="24"/>
    </w:rPr>
  </w:style>
  <w:style w:type="paragraph" w:customStyle="1" w:styleId="entete3">
    <w:name w:val="entete3"/>
    <w:basedOn w:val="a2"/>
    <w:uiPriority w:val="99"/>
    <w:qFormat/>
    <w:rsid w:val="0017636C"/>
    <w:pPr>
      <w:widowControl/>
      <w:snapToGrid/>
      <w:spacing w:beforeAutospacing="1" w:afterAutospacing="1"/>
    </w:pPr>
    <w:rPr>
      <w:rFonts w:eastAsia="Times New Roman"/>
      <w:szCs w:val="24"/>
    </w:rPr>
  </w:style>
  <w:style w:type="paragraph" w:customStyle="1" w:styleId="bloc2">
    <w:name w:val="bloc2"/>
    <w:basedOn w:val="a2"/>
    <w:uiPriority w:val="99"/>
    <w:qFormat/>
    <w:rsid w:val="0017636C"/>
    <w:pPr>
      <w:widowControl/>
      <w:snapToGrid/>
      <w:spacing w:beforeAutospacing="1" w:afterAutospacing="1"/>
    </w:pPr>
    <w:rPr>
      <w:rFonts w:eastAsia="Times New Roman"/>
      <w:szCs w:val="24"/>
    </w:rPr>
  </w:style>
  <w:style w:type="paragraph" w:customStyle="1" w:styleId="taxoboxclassification1">
    <w:name w:val="taxobox_classification1"/>
    <w:basedOn w:val="a2"/>
    <w:uiPriority w:val="99"/>
    <w:qFormat/>
    <w:rsid w:val="0017636C"/>
    <w:pPr>
      <w:widowControl/>
      <w:snapToGrid/>
      <w:spacing w:beforeAutospacing="1" w:afterAutospacing="1"/>
    </w:pPr>
    <w:rPr>
      <w:rFonts w:eastAsia="Times New Roman"/>
      <w:i/>
      <w:iCs/>
      <w:szCs w:val="24"/>
    </w:rPr>
  </w:style>
  <w:style w:type="paragraph" w:customStyle="1" w:styleId="rnormal1">
    <w:name w:val="rnormal1"/>
    <w:basedOn w:val="a2"/>
    <w:uiPriority w:val="99"/>
    <w:qFormat/>
    <w:rsid w:val="0017636C"/>
    <w:pPr>
      <w:widowControl/>
      <w:snapToGrid/>
      <w:spacing w:beforeAutospacing="1" w:afterAutospacing="1"/>
    </w:pPr>
    <w:rPr>
      <w:rFonts w:eastAsia="Times New Roman"/>
      <w:szCs w:val="24"/>
    </w:rPr>
  </w:style>
  <w:style w:type="paragraph" w:customStyle="1" w:styleId="imgtoogle1">
    <w:name w:val="img_toogle1"/>
    <w:basedOn w:val="a2"/>
    <w:uiPriority w:val="99"/>
    <w:qFormat/>
    <w:rsid w:val="0017636C"/>
    <w:pPr>
      <w:widowControl/>
      <w:snapToGrid/>
      <w:spacing w:beforeAutospacing="1" w:afterAutospacing="1"/>
    </w:pPr>
    <w:rPr>
      <w:rFonts w:eastAsia="Times New Roman"/>
      <w:szCs w:val="24"/>
    </w:rPr>
  </w:style>
  <w:style w:type="paragraph" w:customStyle="1" w:styleId="atoogle1">
    <w:name w:val="a_toogle1"/>
    <w:basedOn w:val="a2"/>
    <w:uiPriority w:val="99"/>
    <w:qFormat/>
    <w:rsid w:val="0017636C"/>
    <w:pPr>
      <w:widowControl/>
      <w:snapToGrid/>
      <w:spacing w:beforeAutospacing="1" w:afterAutospacing="1"/>
      <w:jc w:val="center"/>
    </w:pPr>
    <w:rPr>
      <w:rFonts w:eastAsia="Times New Roman"/>
      <w:sz w:val="23"/>
      <w:szCs w:val="23"/>
    </w:rPr>
  </w:style>
  <w:style w:type="paragraph" w:customStyle="1" w:styleId="geopoint1">
    <w:name w:val="geopoint1"/>
    <w:basedOn w:val="a2"/>
    <w:uiPriority w:val="99"/>
    <w:qFormat/>
    <w:rsid w:val="0017636C"/>
    <w:pPr>
      <w:widowControl/>
      <w:pBdr>
        <w:top w:val="single" w:sz="6" w:space="0" w:color="000000"/>
        <w:left w:val="single" w:sz="6" w:space="0" w:color="000000"/>
        <w:bottom w:val="single" w:sz="6" w:space="0" w:color="000000"/>
        <w:right w:val="single" w:sz="6" w:space="0" w:color="000000"/>
      </w:pBdr>
      <w:shd w:val="clear" w:color="auto" w:fill="FF0000"/>
      <w:snapToGrid/>
      <w:spacing w:beforeAutospacing="1" w:afterAutospacing="1"/>
    </w:pPr>
    <w:rPr>
      <w:rFonts w:eastAsia="Times New Roman"/>
      <w:sz w:val="2"/>
      <w:szCs w:val="2"/>
    </w:rPr>
  </w:style>
  <w:style w:type="paragraph" w:customStyle="1" w:styleId="thumbinner2">
    <w:name w:val="thumbinner2"/>
    <w:basedOn w:val="a2"/>
    <w:uiPriority w:val="99"/>
    <w:qFormat/>
    <w:rsid w:val="0017636C"/>
    <w:pPr>
      <w:widowControl/>
      <w:snapToGrid/>
      <w:spacing w:before="0" w:after="0"/>
    </w:pPr>
    <w:rPr>
      <w:rFonts w:eastAsia="Times New Roman"/>
      <w:szCs w:val="24"/>
    </w:rPr>
  </w:style>
  <w:style w:type="paragraph" w:customStyle="1" w:styleId="titre1">
    <w:name w:val="titre1"/>
    <w:basedOn w:val="a2"/>
    <w:uiPriority w:val="99"/>
    <w:qFormat/>
    <w:rsid w:val="0017636C"/>
    <w:pPr>
      <w:widowControl/>
      <w:snapToGrid/>
      <w:spacing w:before="48" w:after="48"/>
      <w:jc w:val="center"/>
    </w:pPr>
    <w:rPr>
      <w:rFonts w:eastAsia="Times New Roman"/>
      <w:szCs w:val="24"/>
    </w:rPr>
  </w:style>
  <w:style w:type="paragraph" w:customStyle="1" w:styleId="e6e73">
    <w:name w:val="¶e6e7аголовок 3"/>
    <w:basedOn w:val="a2"/>
    <w:next w:val="a2"/>
    <w:uiPriority w:val="99"/>
    <w:qFormat/>
    <w:rsid w:val="0017636C"/>
    <w:pPr>
      <w:keepNext/>
      <w:tabs>
        <w:tab w:val="left" w:pos="794"/>
      </w:tabs>
      <w:spacing w:before="0" w:after="0"/>
      <w:ind w:left="794" w:hanging="397"/>
    </w:pPr>
    <w:rPr>
      <w:rFonts w:ascii="Arial" w:eastAsia="Times New Roman" w:hAnsi="Arial"/>
      <w:lang w:val="en-US"/>
    </w:rPr>
  </w:style>
  <w:style w:type="paragraph" w:customStyle="1" w:styleId="Normalnormal">
    <w:name w:val="Normal.normal"/>
    <w:uiPriority w:val="99"/>
    <w:qFormat/>
    <w:rsid w:val="0017636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17636C"/>
    <w:pPr>
      <w:widowControl/>
      <w:suppressAutoHyphens/>
      <w:snapToGrid/>
      <w:spacing w:before="280" w:after="280"/>
    </w:pPr>
    <w:rPr>
      <w:rFonts w:eastAsia="Times New Roman"/>
      <w:szCs w:val="24"/>
      <w:lang w:eastAsia="ar-SA"/>
    </w:rPr>
  </w:style>
  <w:style w:type="paragraph" w:customStyle="1" w:styleId="l1">
    <w:name w:val="l1"/>
    <w:basedOn w:val="a2"/>
    <w:uiPriority w:val="99"/>
    <w:qFormat/>
    <w:rsid w:val="0017636C"/>
    <w:pPr>
      <w:widowControl/>
      <w:snapToGrid/>
      <w:spacing w:beforeAutospacing="1" w:afterAutospacing="1"/>
    </w:pPr>
    <w:rPr>
      <w:rFonts w:eastAsia="Times New Roman"/>
      <w:szCs w:val="24"/>
    </w:rPr>
  </w:style>
  <w:style w:type="character" w:customStyle="1" w:styleId="afffffffff9">
    <w:name w:val="Подпись к таблице_"/>
    <w:basedOn w:val="a3"/>
    <w:link w:val="afffffffffa"/>
    <w:uiPriority w:val="99"/>
    <w:qFormat/>
    <w:locked/>
    <w:rsid w:val="0017636C"/>
    <w:rPr>
      <w:rFonts w:cs="Times New Roman"/>
      <w:sz w:val="17"/>
      <w:szCs w:val="17"/>
      <w:shd w:val="clear" w:color="auto" w:fill="FFFFFF"/>
    </w:rPr>
  </w:style>
  <w:style w:type="paragraph" w:customStyle="1" w:styleId="afffffffffa">
    <w:name w:val="Подпись к таблице"/>
    <w:basedOn w:val="a2"/>
    <w:link w:val="afffffffff9"/>
    <w:uiPriority w:val="99"/>
    <w:qFormat/>
    <w:rsid w:val="0017636C"/>
    <w:pPr>
      <w:widowControl/>
      <w:shd w:val="clear" w:color="auto" w:fill="FFFFFF"/>
      <w:snapToGrid/>
      <w:spacing w:before="0" w:after="0" w:line="235" w:lineRule="exact"/>
      <w:ind w:firstLine="1400"/>
    </w:pPr>
    <w:rPr>
      <w:rFonts w:asciiTheme="minorHAnsi" w:eastAsiaTheme="minorHAnsi" w:hAnsiTheme="minorHAnsi"/>
      <w:sz w:val="17"/>
      <w:szCs w:val="17"/>
      <w:lang w:eastAsia="en-US"/>
    </w:rPr>
  </w:style>
  <w:style w:type="character" w:customStyle="1" w:styleId="6d">
    <w:name w:val="Основной текст (6)_"/>
    <w:basedOn w:val="a3"/>
    <w:link w:val="6e"/>
    <w:uiPriority w:val="99"/>
    <w:qFormat/>
    <w:locked/>
    <w:rsid w:val="0017636C"/>
    <w:rPr>
      <w:rFonts w:cs="Times New Roman"/>
      <w:sz w:val="14"/>
      <w:szCs w:val="14"/>
      <w:shd w:val="clear" w:color="auto" w:fill="FFFFFF"/>
    </w:rPr>
  </w:style>
  <w:style w:type="paragraph" w:customStyle="1" w:styleId="6e">
    <w:name w:val="Основной текст (6)"/>
    <w:basedOn w:val="a2"/>
    <w:link w:val="6d"/>
    <w:uiPriority w:val="99"/>
    <w:qFormat/>
    <w:rsid w:val="0017636C"/>
    <w:pPr>
      <w:widowControl/>
      <w:shd w:val="clear" w:color="auto" w:fill="FFFFFF"/>
      <w:snapToGrid/>
      <w:spacing w:before="0" w:after="0" w:line="240" w:lineRule="atLeast"/>
      <w:jc w:val="both"/>
    </w:pPr>
    <w:rPr>
      <w:rFonts w:asciiTheme="minorHAnsi" w:eastAsiaTheme="minorHAnsi" w:hAnsiTheme="minorHAnsi"/>
      <w:sz w:val="14"/>
      <w:szCs w:val="14"/>
      <w:lang w:eastAsia="en-US"/>
    </w:rPr>
  </w:style>
  <w:style w:type="paragraph" w:customStyle="1" w:styleId="3fe">
    <w:name w:val="Заголовок 3 уровня"/>
    <w:basedOn w:val="afffff0"/>
    <w:uiPriority w:val="99"/>
    <w:qFormat/>
    <w:rsid w:val="0017636C"/>
    <w:pPr>
      <w:ind w:firstLine="0"/>
      <w:jc w:val="center"/>
    </w:pPr>
    <w:rPr>
      <w:b/>
    </w:rPr>
  </w:style>
  <w:style w:type="character" w:customStyle="1" w:styleId="nameautor4">
    <w:name w:val="name_autor4"/>
    <w:uiPriority w:val="99"/>
    <w:qFormat/>
    <w:rsid w:val="0017636C"/>
    <w:rPr>
      <w:sz w:val="22"/>
    </w:rPr>
  </w:style>
  <w:style w:type="character" w:customStyle="1" w:styleId="useremail">
    <w:name w:val="useremail"/>
    <w:uiPriority w:val="99"/>
    <w:qFormat/>
    <w:rsid w:val="0017636C"/>
    <w:rPr>
      <w:b/>
      <w:color w:val="555555"/>
    </w:rPr>
  </w:style>
  <w:style w:type="character" w:customStyle="1" w:styleId="sel1">
    <w:name w:val="sel1"/>
    <w:basedOn w:val="a3"/>
    <w:uiPriority w:val="99"/>
    <w:qFormat/>
    <w:rsid w:val="0017636C"/>
    <w:rPr>
      <w:rFonts w:cs="Times New Roman"/>
      <w:shd w:val="clear" w:color="auto" w:fill="000000"/>
    </w:rPr>
  </w:style>
  <w:style w:type="character" w:customStyle="1" w:styleId="1fffff">
    <w:name w:val="Основной текст + Курсив1"/>
    <w:basedOn w:val="a3"/>
    <w:uiPriority w:val="99"/>
    <w:qFormat/>
    <w:rsid w:val="0017636C"/>
    <w:rPr>
      <w:rFonts w:ascii="SimSun" w:eastAsia="SimSun" w:hAnsi="SimSun" w:cs="Times New Roman"/>
      <w:i/>
      <w:iCs/>
      <w:lang w:val="ru-RU" w:eastAsia="zh-CN" w:bidi="ar-SA"/>
    </w:rPr>
  </w:style>
  <w:style w:type="character" w:customStyle="1" w:styleId="4f0">
    <w:name w:val="Основной текст + Полужирный4"/>
    <w:basedOn w:val="a3"/>
    <w:uiPriority w:val="99"/>
    <w:qFormat/>
    <w:rsid w:val="0017636C"/>
    <w:rPr>
      <w:rFonts w:ascii="Times New Roman" w:hAnsi="Times New Roman" w:cs="Times New Roman"/>
      <w:b/>
      <w:bCs/>
      <w:i/>
      <w:iCs/>
      <w:spacing w:val="0"/>
      <w:sz w:val="20"/>
      <w:szCs w:val="20"/>
    </w:rPr>
  </w:style>
  <w:style w:type="character" w:customStyle="1" w:styleId="sel11">
    <w:name w:val="sel11"/>
    <w:basedOn w:val="a3"/>
    <w:uiPriority w:val="99"/>
    <w:qFormat/>
    <w:rsid w:val="0017636C"/>
    <w:rPr>
      <w:rFonts w:cs="Times New Roman"/>
      <w:b/>
      <w:bCs/>
    </w:rPr>
  </w:style>
  <w:style w:type="character" w:customStyle="1" w:styleId="bodyouter">
    <w:name w:val="body_outer"/>
    <w:basedOn w:val="a3"/>
    <w:uiPriority w:val="99"/>
    <w:qFormat/>
    <w:rsid w:val="0017636C"/>
    <w:rPr>
      <w:rFonts w:cs="Times New Roman"/>
    </w:rPr>
  </w:style>
  <w:style w:type="character" w:customStyle="1" w:styleId="at3">
    <w:name w:val="at3"/>
    <w:basedOn w:val="a3"/>
    <w:uiPriority w:val="99"/>
    <w:qFormat/>
    <w:rsid w:val="0017636C"/>
    <w:rPr>
      <w:rFonts w:cs="Times New Roman"/>
      <w:b/>
      <w:bCs/>
      <w:i/>
      <w:iCs/>
      <w:color w:val="00008B"/>
      <w:u w:val="single"/>
    </w:rPr>
  </w:style>
  <w:style w:type="character" w:customStyle="1" w:styleId="21f1">
    <w:name w:val="Знак2 Знак Знак1"/>
    <w:uiPriority w:val="99"/>
    <w:qFormat/>
    <w:locked/>
    <w:rsid w:val="0017636C"/>
    <w:rPr>
      <w:b/>
      <w:sz w:val="27"/>
      <w:lang w:val="ru-RU" w:eastAsia="ru-RU"/>
    </w:rPr>
  </w:style>
  <w:style w:type="character" w:customStyle="1" w:styleId="ilad">
    <w:name w:val="il_ad"/>
    <w:basedOn w:val="a3"/>
    <w:uiPriority w:val="99"/>
    <w:qFormat/>
    <w:rsid w:val="0017636C"/>
    <w:rPr>
      <w:rFonts w:cs="Times New Roman"/>
    </w:rPr>
  </w:style>
  <w:style w:type="character" w:customStyle="1" w:styleId="tooltipextranews">
    <w:name w:val="tooltip_extranews"/>
    <w:uiPriority w:val="99"/>
    <w:qFormat/>
    <w:rsid w:val="0017636C"/>
    <w:rPr>
      <w:rFonts w:ascii="Times New Roman" w:hAnsi="Times New Roman"/>
    </w:rPr>
  </w:style>
  <w:style w:type="character" w:customStyle="1" w:styleId="citecrochet1">
    <w:name w:val="cite_crochet1"/>
    <w:basedOn w:val="a3"/>
    <w:uiPriority w:val="99"/>
    <w:qFormat/>
    <w:rsid w:val="0017636C"/>
    <w:rPr>
      <w:rFonts w:ascii="Times New Roman" w:hAnsi="Times New Roman" w:cs="Times New Roman"/>
      <w:vanish/>
    </w:rPr>
  </w:style>
  <w:style w:type="character" w:customStyle="1" w:styleId="nowrap1">
    <w:name w:val="nowrap1"/>
    <w:basedOn w:val="a3"/>
    <w:uiPriority w:val="99"/>
    <w:qFormat/>
    <w:rsid w:val="0017636C"/>
    <w:rPr>
      <w:rFonts w:ascii="Times New Roman" w:hAnsi="Times New Roman" w:cs="Times New Roman"/>
    </w:rPr>
  </w:style>
  <w:style w:type="character" w:customStyle="1" w:styleId="needref">
    <w:name w:val="need_ref"/>
    <w:basedOn w:val="a3"/>
    <w:uiPriority w:val="99"/>
    <w:qFormat/>
    <w:rsid w:val="0017636C"/>
    <w:rPr>
      <w:rFonts w:ascii="Times New Roman" w:hAnsi="Times New Roman" w:cs="Times New Roman"/>
    </w:rPr>
  </w:style>
  <w:style w:type="character" w:customStyle="1" w:styleId="up">
    <w:name w:val="up"/>
    <w:basedOn w:val="a3"/>
    <w:uiPriority w:val="99"/>
    <w:qFormat/>
    <w:rsid w:val="0017636C"/>
    <w:rPr>
      <w:rFonts w:ascii="Times New Roman" w:hAnsi="Times New Roman" w:cs="Times New Roman"/>
    </w:rPr>
  </w:style>
  <w:style w:type="character" w:customStyle="1" w:styleId="down">
    <w:name w:val="down"/>
    <w:basedOn w:val="a3"/>
    <w:uiPriority w:val="99"/>
    <w:qFormat/>
    <w:rsid w:val="0017636C"/>
    <w:rPr>
      <w:rFonts w:ascii="Times New Roman" w:hAnsi="Times New Roman" w:cs="Times New Roman"/>
    </w:rPr>
  </w:style>
  <w:style w:type="character" w:customStyle="1" w:styleId="ref">
    <w:name w:val="ref"/>
    <w:basedOn w:val="a3"/>
    <w:uiPriority w:val="99"/>
    <w:qFormat/>
    <w:rsid w:val="0017636C"/>
    <w:rPr>
      <w:rFonts w:ascii="Times New Roman" w:hAnsi="Times New Roman" w:cs="Times New Roman"/>
    </w:rPr>
  </w:style>
  <w:style w:type="character" w:customStyle="1" w:styleId="up1">
    <w:name w:val="up1"/>
    <w:basedOn w:val="a3"/>
    <w:uiPriority w:val="99"/>
    <w:qFormat/>
    <w:rsid w:val="0017636C"/>
    <w:rPr>
      <w:rFonts w:ascii="Times New Roman" w:hAnsi="Times New Roman" w:cs="Times New Roman"/>
      <w:color w:val="0645AD"/>
    </w:rPr>
  </w:style>
  <w:style w:type="character" w:customStyle="1" w:styleId="down1">
    <w:name w:val="down1"/>
    <w:basedOn w:val="a3"/>
    <w:uiPriority w:val="99"/>
    <w:qFormat/>
    <w:rsid w:val="0017636C"/>
    <w:rPr>
      <w:rFonts w:ascii="Times New Roman" w:hAnsi="Times New Roman" w:cs="Times New Roman"/>
      <w:color w:val="0645AD"/>
    </w:rPr>
  </w:style>
  <w:style w:type="character" w:customStyle="1" w:styleId="up2">
    <w:name w:val="up2"/>
    <w:basedOn w:val="a3"/>
    <w:uiPriority w:val="99"/>
    <w:qFormat/>
    <w:rsid w:val="0017636C"/>
    <w:rPr>
      <w:rFonts w:ascii="Times New Roman" w:hAnsi="Times New Roman" w:cs="Times New Roman"/>
      <w:vanish/>
    </w:rPr>
  </w:style>
  <w:style w:type="character" w:customStyle="1" w:styleId="down2">
    <w:name w:val="down2"/>
    <w:basedOn w:val="a3"/>
    <w:uiPriority w:val="99"/>
    <w:qFormat/>
    <w:rsid w:val="0017636C"/>
    <w:rPr>
      <w:rFonts w:ascii="Times New Roman" w:hAnsi="Times New Roman" w:cs="Times New Roman"/>
      <w:vanish/>
    </w:rPr>
  </w:style>
  <w:style w:type="character" w:customStyle="1" w:styleId="toctoggle">
    <w:name w:val="toctoggle"/>
    <w:basedOn w:val="a3"/>
    <w:uiPriority w:val="99"/>
    <w:qFormat/>
    <w:rsid w:val="0017636C"/>
    <w:rPr>
      <w:rFonts w:ascii="Times New Roman" w:hAnsi="Times New Roman" w:cs="Times New Roman"/>
    </w:rPr>
  </w:style>
  <w:style w:type="character" w:customStyle="1" w:styleId="tocnumber">
    <w:name w:val="tocnumber"/>
    <w:basedOn w:val="a3"/>
    <w:uiPriority w:val="99"/>
    <w:qFormat/>
    <w:rsid w:val="0017636C"/>
    <w:rPr>
      <w:rFonts w:ascii="Times New Roman" w:hAnsi="Times New Roman" w:cs="Times New Roman"/>
    </w:rPr>
  </w:style>
  <w:style w:type="character" w:customStyle="1" w:styleId="romain1">
    <w:name w:val="romain1"/>
    <w:basedOn w:val="a3"/>
    <w:uiPriority w:val="99"/>
    <w:qFormat/>
    <w:rsid w:val="0017636C"/>
    <w:rPr>
      <w:rFonts w:ascii="Times New Roman" w:hAnsi="Times New Roman" w:cs="Times New Roman"/>
      <w:smallCaps/>
    </w:rPr>
  </w:style>
  <w:style w:type="character" w:customStyle="1" w:styleId="editsection2">
    <w:name w:val="editsection2"/>
    <w:basedOn w:val="a3"/>
    <w:uiPriority w:val="99"/>
    <w:qFormat/>
    <w:rsid w:val="0017636C"/>
    <w:rPr>
      <w:rFonts w:ascii="Times New Roman" w:hAnsi="Times New Roman" w:cs="Times New Roman"/>
    </w:rPr>
  </w:style>
  <w:style w:type="character" w:customStyle="1" w:styleId="mw-headline2">
    <w:name w:val="mw-headline2"/>
    <w:basedOn w:val="a3"/>
    <w:uiPriority w:val="99"/>
    <w:qFormat/>
    <w:rsid w:val="0017636C"/>
    <w:rPr>
      <w:rFonts w:ascii="Times New Roman" w:hAnsi="Times New Roman" w:cs="Times New Roman"/>
    </w:rPr>
  </w:style>
  <w:style w:type="character" w:customStyle="1" w:styleId="751">
    <w:name w:val="Основной текст (7)5"/>
    <w:basedOn w:val="a3"/>
    <w:uiPriority w:val="99"/>
    <w:qFormat/>
    <w:rsid w:val="0017636C"/>
    <w:rPr>
      <w:rFonts w:ascii="Times New Roman" w:hAnsi="Times New Roman" w:cs="Times New Roman"/>
      <w:spacing w:val="0"/>
      <w:sz w:val="20"/>
      <w:szCs w:val="20"/>
    </w:rPr>
  </w:style>
  <w:style w:type="character" w:customStyle="1" w:styleId="term1">
    <w:name w:val="term1"/>
    <w:basedOn w:val="a3"/>
    <w:uiPriority w:val="99"/>
    <w:qFormat/>
    <w:rsid w:val="0017636C"/>
    <w:rPr>
      <w:rFonts w:cs="Times New Roman"/>
      <w:b/>
      <w:bCs/>
      <w:i/>
      <w:iCs/>
      <w:color w:val="121F48"/>
    </w:rPr>
  </w:style>
  <w:style w:type="character" w:customStyle="1" w:styleId="fontstyle290">
    <w:name w:val="fontstyle29"/>
    <w:basedOn w:val="a3"/>
    <w:uiPriority w:val="99"/>
    <w:qFormat/>
    <w:rsid w:val="0017636C"/>
    <w:rPr>
      <w:rFonts w:ascii="Times New Roman" w:hAnsi="Times New Roman" w:cs="Times New Roman"/>
    </w:rPr>
  </w:style>
  <w:style w:type="character" w:customStyle="1" w:styleId="2ffe">
    <w:name w:val="Знак2 Знак Знак"/>
    <w:basedOn w:val="a3"/>
    <w:uiPriority w:val="99"/>
    <w:semiHidden/>
    <w:qFormat/>
    <w:locked/>
    <w:rsid w:val="0017636C"/>
    <w:rPr>
      <w:rFonts w:ascii="Arial" w:hAnsi="Arial" w:cs="Arial"/>
      <w:b/>
      <w:bCs/>
      <w:sz w:val="26"/>
      <w:szCs w:val="26"/>
      <w:lang w:val="ru-RU" w:eastAsia="ru-RU" w:bidi="ar-SA"/>
    </w:rPr>
  </w:style>
  <w:style w:type="character" w:customStyle="1" w:styleId="-FN">
    <w:name w:val="Текст сноски-FN Знак Знак Знак"/>
    <w:basedOn w:val="a3"/>
    <w:uiPriority w:val="99"/>
    <w:semiHidden/>
    <w:qFormat/>
    <w:locked/>
    <w:rsid w:val="0017636C"/>
    <w:rPr>
      <w:rFonts w:cs="Times New Roman"/>
      <w:lang w:eastAsia="ru-RU" w:bidi="ar-SA"/>
    </w:rPr>
  </w:style>
  <w:style w:type="character" w:customStyle="1" w:styleId="style50">
    <w:name w:val="style5"/>
    <w:basedOn w:val="a3"/>
    <w:uiPriority w:val="99"/>
    <w:qFormat/>
    <w:rsid w:val="0017636C"/>
    <w:rPr>
      <w:rFonts w:cs="Times New Roman"/>
    </w:rPr>
  </w:style>
  <w:style w:type="character" w:customStyle="1" w:styleId="-FN0">
    <w:name w:val="Текст сноски-FN Знак Знак"/>
    <w:basedOn w:val="a3"/>
    <w:uiPriority w:val="99"/>
    <w:qFormat/>
    <w:locked/>
    <w:rsid w:val="0017636C"/>
    <w:rPr>
      <w:rFonts w:cs="Times New Roman"/>
      <w:lang w:val="ru-RU" w:eastAsia="ru-RU" w:bidi="ar-SA"/>
    </w:rPr>
  </w:style>
  <w:style w:type="character" w:customStyle="1" w:styleId="gapspan">
    <w:name w:val="gapspan"/>
    <w:basedOn w:val="a3"/>
    <w:uiPriority w:val="99"/>
    <w:qFormat/>
    <w:rsid w:val="0017636C"/>
    <w:rPr>
      <w:rFonts w:cs="Times New Roman"/>
    </w:rPr>
  </w:style>
  <w:style w:type="character" w:customStyle="1" w:styleId="721">
    <w:name w:val="Основной текст (7)2"/>
    <w:basedOn w:val="a3"/>
    <w:uiPriority w:val="99"/>
    <w:qFormat/>
    <w:rsid w:val="0017636C"/>
    <w:rPr>
      <w:rFonts w:ascii="Times New Roman" w:hAnsi="Times New Roman" w:cs="Times New Roman"/>
      <w:spacing w:val="0"/>
      <w:sz w:val="20"/>
      <w:szCs w:val="20"/>
    </w:rPr>
  </w:style>
  <w:style w:type="character" w:customStyle="1" w:styleId="760">
    <w:name w:val="Основной текст (7)6"/>
    <w:basedOn w:val="a3"/>
    <w:uiPriority w:val="99"/>
    <w:qFormat/>
    <w:rsid w:val="0017636C"/>
    <w:rPr>
      <w:rFonts w:ascii="Times New Roman" w:hAnsi="Times New Roman" w:cs="Times New Roman"/>
      <w:spacing w:val="0"/>
      <w:sz w:val="20"/>
      <w:szCs w:val="20"/>
    </w:rPr>
  </w:style>
  <w:style w:type="character" w:customStyle="1" w:styleId="Absatz-Standardschriftart">
    <w:name w:val="Absatz-Standardschriftart"/>
    <w:uiPriority w:val="99"/>
    <w:qFormat/>
    <w:rsid w:val="0017636C"/>
  </w:style>
  <w:style w:type="character" w:customStyle="1" w:styleId="WW-Absatz-Standardschriftart">
    <w:name w:val="WW-Absatz-Standardschriftart"/>
    <w:uiPriority w:val="99"/>
    <w:qFormat/>
    <w:rsid w:val="0017636C"/>
  </w:style>
  <w:style w:type="character" w:customStyle="1" w:styleId="FontStyle150">
    <w:name w:val="Font Style15"/>
    <w:basedOn w:val="1fff5"/>
    <w:uiPriority w:val="99"/>
    <w:qFormat/>
    <w:rsid w:val="0017636C"/>
    <w:rPr>
      <w:rFonts w:ascii="Times New Roman" w:hAnsi="Times New Roman" w:cs="Times New Roman"/>
      <w:sz w:val="10"/>
      <w:szCs w:val="10"/>
    </w:rPr>
  </w:style>
  <w:style w:type="character" w:customStyle="1" w:styleId="FontStyle23">
    <w:name w:val="Font Style23"/>
    <w:basedOn w:val="a3"/>
    <w:uiPriority w:val="99"/>
    <w:qFormat/>
    <w:rsid w:val="0017636C"/>
    <w:rPr>
      <w:rFonts w:ascii="Times New Roman" w:hAnsi="Times New Roman" w:cs="Times New Roman"/>
      <w:b/>
      <w:bCs/>
      <w:sz w:val="20"/>
      <w:szCs w:val="20"/>
    </w:rPr>
  </w:style>
  <w:style w:type="character" w:customStyle="1" w:styleId="b-serp-urlitem">
    <w:name w:val="b-serp-url__item"/>
    <w:uiPriority w:val="99"/>
    <w:qFormat/>
    <w:rsid w:val="0017636C"/>
    <w:rPr>
      <w:rFonts w:ascii="Times New Roman" w:hAnsi="Times New Roman"/>
    </w:rPr>
  </w:style>
  <w:style w:type="character" w:customStyle="1" w:styleId="790">
    <w:name w:val="Основной текст (7)9"/>
    <w:basedOn w:val="a3"/>
    <w:uiPriority w:val="99"/>
    <w:qFormat/>
    <w:rsid w:val="0017636C"/>
    <w:rPr>
      <w:rFonts w:ascii="Times New Roman" w:hAnsi="Times New Roman" w:cs="Times New Roman"/>
      <w:spacing w:val="0"/>
      <w:sz w:val="20"/>
      <w:szCs w:val="20"/>
    </w:rPr>
  </w:style>
  <w:style w:type="character" w:customStyle="1" w:styleId="afffffffffb">
    <w:name w:val="пример"/>
    <w:basedOn w:val="a3"/>
    <w:uiPriority w:val="99"/>
    <w:qFormat/>
    <w:rsid w:val="0017636C"/>
    <w:rPr>
      <w:rFonts w:ascii="Times New Roman" w:hAnsi="Times New Roman" w:cs="Times New Roman"/>
    </w:rPr>
  </w:style>
  <w:style w:type="character" w:customStyle="1" w:styleId="first-letter">
    <w:name w:val="first-letter"/>
    <w:basedOn w:val="a3"/>
    <w:uiPriority w:val="99"/>
    <w:qFormat/>
    <w:rsid w:val="0017636C"/>
    <w:rPr>
      <w:rFonts w:cs="Times New Roman"/>
    </w:rPr>
  </w:style>
  <w:style w:type="character" w:customStyle="1" w:styleId="indicateur-langue1">
    <w:name w:val="indicateur-langue1"/>
    <w:basedOn w:val="a3"/>
    <w:uiPriority w:val="99"/>
    <w:qFormat/>
    <w:rsid w:val="0017636C"/>
    <w:rPr>
      <w:rFonts w:ascii="Courier New" w:hAnsi="Courier New" w:cs="Courier New"/>
      <w:b/>
      <w:bCs/>
      <w:sz w:val="24"/>
      <w:szCs w:val="24"/>
    </w:rPr>
  </w:style>
  <w:style w:type="character" w:customStyle="1" w:styleId="italique1">
    <w:name w:val="italique1"/>
    <w:basedOn w:val="a3"/>
    <w:uiPriority w:val="99"/>
    <w:qFormat/>
    <w:rsid w:val="0017636C"/>
    <w:rPr>
      <w:rFonts w:cs="Times New Roman"/>
      <w:i/>
      <w:iCs/>
    </w:rPr>
  </w:style>
  <w:style w:type="character" w:customStyle="1" w:styleId="hl21">
    <w:name w:val="hl21"/>
    <w:basedOn w:val="a3"/>
    <w:uiPriority w:val="99"/>
    <w:qFormat/>
    <w:rsid w:val="0017636C"/>
    <w:rPr>
      <w:rFonts w:cs="Times New Roman"/>
      <w:b/>
      <w:bCs/>
      <w:sz w:val="24"/>
      <w:szCs w:val="24"/>
    </w:rPr>
  </w:style>
  <w:style w:type="character" w:customStyle="1" w:styleId="m1">
    <w:name w:val="m1"/>
    <w:basedOn w:val="a3"/>
    <w:uiPriority w:val="99"/>
    <w:qFormat/>
    <w:rsid w:val="0017636C"/>
    <w:rPr>
      <w:rFonts w:ascii="Tahoma" w:hAnsi="Tahoma" w:cs="Tahoma"/>
      <w:sz w:val="18"/>
      <w:szCs w:val="18"/>
      <w:u w:val="none"/>
    </w:rPr>
  </w:style>
  <w:style w:type="character" w:customStyle="1" w:styleId="trd12">
    <w:name w:val="trd12"/>
    <w:basedOn w:val="a3"/>
    <w:uiPriority w:val="99"/>
    <w:qFormat/>
    <w:rsid w:val="0017636C"/>
    <w:rPr>
      <w:rFonts w:cs="Times New Roman"/>
    </w:rPr>
  </w:style>
  <w:style w:type="character" w:customStyle="1" w:styleId="mr1">
    <w:name w:val="mr1"/>
    <w:basedOn w:val="a3"/>
    <w:uiPriority w:val="99"/>
    <w:qFormat/>
    <w:rsid w:val="0017636C"/>
    <w:rPr>
      <w:rFonts w:ascii="Tahoma" w:hAnsi="Tahoma" w:cs="Tahoma"/>
      <w:color w:val="800000"/>
      <w:sz w:val="18"/>
      <w:szCs w:val="18"/>
      <w:u w:val="none"/>
    </w:rPr>
  </w:style>
  <w:style w:type="character" w:customStyle="1" w:styleId="trd121">
    <w:name w:val="trd121"/>
    <w:basedOn w:val="a3"/>
    <w:uiPriority w:val="99"/>
    <w:qFormat/>
    <w:rsid w:val="0017636C"/>
    <w:rPr>
      <w:rFonts w:ascii="Arial" w:hAnsi="Arial" w:cs="Arial"/>
      <w:b/>
      <w:bCs/>
      <w:color w:val="800000"/>
      <w:sz w:val="18"/>
      <w:szCs w:val="18"/>
      <w:u w:val="none"/>
    </w:rPr>
  </w:style>
  <w:style w:type="character" w:customStyle="1" w:styleId="hlnormal">
    <w:name w:val="hlnormal"/>
    <w:basedOn w:val="a3"/>
    <w:uiPriority w:val="99"/>
    <w:qFormat/>
    <w:rsid w:val="0017636C"/>
    <w:rPr>
      <w:rFonts w:cs="Times New Roman"/>
    </w:rPr>
  </w:style>
  <w:style w:type="character" w:customStyle="1" w:styleId="bod1">
    <w:name w:val="bod1"/>
    <w:basedOn w:val="a3"/>
    <w:uiPriority w:val="99"/>
    <w:qFormat/>
    <w:rsid w:val="0017636C"/>
    <w:rPr>
      <w:rFonts w:cs="Times New Roman"/>
    </w:rPr>
  </w:style>
  <w:style w:type="paragraph" w:customStyle="1" w:styleId="911">
    <w:name w:val="Знак91"/>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character" w:customStyle="1" w:styleId="4131">
    <w:name w:val="Знак4 Знак Знак13"/>
    <w:uiPriority w:val="99"/>
    <w:qFormat/>
    <w:locked/>
    <w:rsid w:val="0017636C"/>
    <w:rPr>
      <w:rFonts w:ascii="Arial" w:hAnsi="Arial"/>
      <w:b/>
      <w:kern w:val="32"/>
      <w:sz w:val="32"/>
      <w:lang w:val="ru-RU" w:eastAsia="ru-RU"/>
    </w:rPr>
  </w:style>
  <w:style w:type="character" w:customStyle="1" w:styleId="2114">
    <w:name w:val="Знак2 Знак Знак11"/>
    <w:uiPriority w:val="99"/>
    <w:qFormat/>
    <w:locked/>
    <w:rsid w:val="0017636C"/>
    <w:rPr>
      <w:b/>
      <w:sz w:val="27"/>
      <w:lang w:val="ru-RU" w:eastAsia="ru-RU"/>
    </w:rPr>
  </w:style>
  <w:style w:type="character" w:customStyle="1" w:styleId="229">
    <w:name w:val="Знак2 Знак Знак2"/>
    <w:basedOn w:val="a3"/>
    <w:uiPriority w:val="99"/>
    <w:qFormat/>
    <w:locked/>
    <w:rsid w:val="0017636C"/>
    <w:rPr>
      <w:rFonts w:ascii="Arial" w:hAnsi="Arial" w:cs="Arial"/>
      <w:b/>
      <w:bCs/>
      <w:sz w:val="26"/>
      <w:szCs w:val="26"/>
      <w:lang w:val="ru-RU" w:eastAsia="ru-RU" w:bidi="ar-SA"/>
    </w:rPr>
  </w:style>
  <w:style w:type="paragraph" w:customStyle="1" w:styleId="paragraph">
    <w:name w:val="paragraph"/>
    <w:basedOn w:val="a2"/>
    <w:uiPriority w:val="99"/>
    <w:qFormat/>
    <w:rsid w:val="0017636C"/>
    <w:pPr>
      <w:widowControl/>
      <w:snapToGrid/>
      <w:spacing w:before="0" w:after="0"/>
    </w:pPr>
    <w:rPr>
      <w:rFonts w:eastAsia="Times New Roman"/>
      <w:szCs w:val="24"/>
    </w:rPr>
  </w:style>
  <w:style w:type="character" w:customStyle="1" w:styleId="spellingerror">
    <w:name w:val="spellingerror"/>
    <w:uiPriority w:val="99"/>
    <w:qFormat/>
    <w:rsid w:val="0017636C"/>
  </w:style>
  <w:style w:type="character" w:customStyle="1" w:styleId="contextualspellingandgrammarerror">
    <w:name w:val="contextualspellingandgrammarerror"/>
    <w:uiPriority w:val="99"/>
    <w:qFormat/>
    <w:rsid w:val="0017636C"/>
  </w:style>
  <w:style w:type="character" w:customStyle="1" w:styleId="normaltextrun1">
    <w:name w:val="normaltextrun1"/>
    <w:uiPriority w:val="99"/>
    <w:qFormat/>
    <w:rsid w:val="0017636C"/>
  </w:style>
  <w:style w:type="character" w:customStyle="1" w:styleId="eop">
    <w:name w:val="eop"/>
    <w:uiPriority w:val="99"/>
    <w:qFormat/>
    <w:rsid w:val="0017636C"/>
  </w:style>
  <w:style w:type="character" w:customStyle="1" w:styleId="NormalWebChar">
    <w:name w:val="Normal (Web) Char"/>
    <w:uiPriority w:val="99"/>
    <w:qFormat/>
    <w:locked/>
    <w:rsid w:val="0017636C"/>
    <w:rPr>
      <w:rFonts w:ascii="Times New Roman" w:hAnsi="Times New Roman"/>
      <w:sz w:val="24"/>
      <w:lang w:eastAsia="ru-RU"/>
    </w:rPr>
  </w:style>
  <w:style w:type="character" w:customStyle="1" w:styleId="PlainTextChar2">
    <w:name w:val="Plain Text Char2"/>
    <w:basedOn w:val="a3"/>
    <w:uiPriority w:val="99"/>
    <w:locked/>
    <w:rsid w:val="0017636C"/>
    <w:rPr>
      <w:rFonts w:ascii="Courier New" w:hAnsi="Courier New" w:cs="Times New Roman"/>
      <w:sz w:val="20"/>
      <w:szCs w:val="20"/>
    </w:rPr>
  </w:style>
  <w:style w:type="paragraph" w:customStyle="1" w:styleId="Style88">
    <w:name w:val="Style88"/>
    <w:basedOn w:val="a2"/>
    <w:uiPriority w:val="99"/>
    <w:qFormat/>
    <w:rsid w:val="0017636C"/>
    <w:pPr>
      <w:autoSpaceDE w:val="0"/>
      <w:autoSpaceDN w:val="0"/>
      <w:adjustRightInd w:val="0"/>
      <w:snapToGrid/>
      <w:spacing w:before="0" w:after="0" w:line="243" w:lineRule="exact"/>
      <w:ind w:firstLine="298"/>
      <w:jc w:val="both"/>
    </w:pPr>
    <w:rPr>
      <w:rFonts w:ascii="Franklin Gothic Medium" w:eastAsia="MS ??" w:hAnsi="Franklin Gothic Medium"/>
      <w:szCs w:val="24"/>
    </w:rPr>
  </w:style>
  <w:style w:type="character" w:customStyle="1" w:styleId="afffffffffc">
    <w:name w:val="Неразрешенное упоминание"/>
    <w:uiPriority w:val="99"/>
    <w:semiHidden/>
    <w:qFormat/>
    <w:rsid w:val="0017636C"/>
    <w:rPr>
      <w:color w:val="808080"/>
      <w:shd w:val="clear" w:color="auto" w:fill="E6E6E6"/>
    </w:rPr>
  </w:style>
  <w:style w:type="character" w:customStyle="1" w:styleId="FontStyle182">
    <w:name w:val="Font Style182"/>
    <w:qFormat/>
    <w:rsid w:val="0017636C"/>
    <w:rPr>
      <w:rFonts w:ascii="Times New Roman" w:hAnsi="Times New Roman"/>
      <w:sz w:val="18"/>
    </w:rPr>
  </w:style>
  <w:style w:type="paragraph" w:customStyle="1" w:styleId="97">
    <w:name w:val="Знак Знак Знак Знак Знак Знак9"/>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100">
    <w:name w:val="Знак Знак710"/>
    <w:uiPriority w:val="99"/>
    <w:qFormat/>
    <w:rsid w:val="0017636C"/>
    <w:rPr>
      <w:sz w:val="16"/>
      <w:lang w:val="ru-RU" w:eastAsia="ru-RU"/>
    </w:rPr>
  </w:style>
  <w:style w:type="paragraph" w:customStyle="1" w:styleId="5f">
    <w:name w:val="Обычный5"/>
    <w:uiPriority w:val="99"/>
    <w:qFormat/>
    <w:rsid w:val="0017636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8">
    <w:name w:val="Знак Знак148"/>
    <w:uiPriority w:val="99"/>
    <w:qFormat/>
    <w:locked/>
    <w:rsid w:val="0017636C"/>
    <w:rPr>
      <w:b/>
      <w:sz w:val="27"/>
      <w:lang w:val="ru-RU" w:eastAsia="ru-RU"/>
    </w:rPr>
  </w:style>
  <w:style w:type="character" w:customStyle="1" w:styleId="108">
    <w:name w:val="Знак Знак108"/>
    <w:uiPriority w:val="99"/>
    <w:qFormat/>
    <w:locked/>
    <w:rsid w:val="0017636C"/>
    <w:rPr>
      <w:sz w:val="16"/>
      <w:lang w:val="ru-RU" w:eastAsia="ru-RU"/>
    </w:rPr>
  </w:style>
  <w:style w:type="character" w:customStyle="1" w:styleId="6200">
    <w:name w:val="Знак Знак620"/>
    <w:uiPriority w:val="99"/>
    <w:qFormat/>
    <w:rsid w:val="0017636C"/>
    <w:rPr>
      <w:rFonts w:ascii="Arial" w:hAnsi="Arial"/>
      <w:b/>
      <w:i/>
      <w:sz w:val="28"/>
      <w:lang w:val="ru-RU" w:eastAsia="en-US"/>
    </w:rPr>
  </w:style>
  <w:style w:type="paragraph" w:customStyle="1" w:styleId="3ff">
    <w:name w:val="Абзац списка3"/>
    <w:basedOn w:val="a2"/>
    <w:link w:val="ListParagraphChar1"/>
    <w:uiPriority w:val="99"/>
    <w:qFormat/>
    <w:rsid w:val="0017636C"/>
    <w:pPr>
      <w:widowControl/>
      <w:snapToGrid/>
      <w:spacing w:before="0" w:after="200" w:line="276" w:lineRule="auto"/>
      <w:ind w:left="720"/>
    </w:pPr>
    <w:rPr>
      <w:rFonts w:ascii="Calibri" w:hAnsi="Calibri"/>
      <w:sz w:val="20"/>
    </w:rPr>
  </w:style>
  <w:style w:type="character" w:customStyle="1" w:styleId="169">
    <w:name w:val="Знак Знак169"/>
    <w:uiPriority w:val="99"/>
    <w:qFormat/>
    <w:locked/>
    <w:rsid w:val="0017636C"/>
    <w:rPr>
      <w:b/>
      <w:caps/>
      <w:sz w:val="24"/>
      <w:lang w:val="ru-RU" w:eastAsia="ru-RU"/>
    </w:rPr>
  </w:style>
  <w:style w:type="paragraph" w:customStyle="1" w:styleId="238">
    <w:name w:val="Основной текст 23"/>
    <w:basedOn w:val="a2"/>
    <w:uiPriority w:val="99"/>
    <w:qFormat/>
    <w:rsid w:val="0017636C"/>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07">
    <w:name w:val="Знак Знак Знак10"/>
    <w:uiPriority w:val="99"/>
    <w:qFormat/>
    <w:rsid w:val="0017636C"/>
    <w:rPr>
      <w:rFonts w:ascii="Times New Roman" w:hAnsi="Times New Roman"/>
      <w:b/>
      <w:caps/>
      <w:sz w:val="28"/>
    </w:rPr>
  </w:style>
  <w:style w:type="character" w:customStyle="1" w:styleId="258">
    <w:name w:val="Знак Знак258"/>
    <w:uiPriority w:val="99"/>
    <w:qFormat/>
    <w:rsid w:val="0017636C"/>
    <w:rPr>
      <w:rFonts w:ascii="Times New Roman" w:hAnsi="Times New Roman"/>
      <w:b/>
      <w:sz w:val="28"/>
    </w:rPr>
  </w:style>
  <w:style w:type="character" w:customStyle="1" w:styleId="2280">
    <w:name w:val="Знак Знак228"/>
    <w:uiPriority w:val="99"/>
    <w:qFormat/>
    <w:rsid w:val="0017636C"/>
    <w:rPr>
      <w:rFonts w:ascii="Times New Roman" w:hAnsi="Times New Roman"/>
      <w:sz w:val="24"/>
    </w:rPr>
  </w:style>
  <w:style w:type="character" w:customStyle="1" w:styleId="2011">
    <w:name w:val="Знак Знак2011"/>
    <w:uiPriority w:val="99"/>
    <w:qFormat/>
    <w:rsid w:val="0017636C"/>
    <w:rPr>
      <w:rFonts w:ascii="Arial" w:hAnsi="Arial"/>
      <w:sz w:val="22"/>
    </w:rPr>
  </w:style>
  <w:style w:type="character" w:customStyle="1" w:styleId="198">
    <w:name w:val="Знак Знак198"/>
    <w:uiPriority w:val="99"/>
    <w:qFormat/>
    <w:rsid w:val="0017636C"/>
    <w:rPr>
      <w:rFonts w:ascii="Times New Roman" w:hAnsi="Times New Roman"/>
      <w:sz w:val="16"/>
      <w:lang w:eastAsia="ru-RU"/>
    </w:rPr>
  </w:style>
  <w:style w:type="character" w:customStyle="1" w:styleId="188">
    <w:name w:val="Знак Знак188"/>
    <w:uiPriority w:val="99"/>
    <w:qFormat/>
    <w:rsid w:val="0017636C"/>
    <w:rPr>
      <w:rFonts w:ascii="Courier New" w:hAnsi="Courier New"/>
    </w:rPr>
  </w:style>
  <w:style w:type="character" w:customStyle="1" w:styleId="178">
    <w:name w:val="Знак Знак178"/>
    <w:uiPriority w:val="99"/>
    <w:qFormat/>
    <w:rsid w:val="0017636C"/>
    <w:rPr>
      <w:rFonts w:ascii="Times New Roman" w:hAnsi="Times New Roman"/>
      <w:sz w:val="24"/>
    </w:rPr>
  </w:style>
  <w:style w:type="paragraph" w:customStyle="1" w:styleId="325">
    <w:name w:val="Заголовок 32"/>
    <w:basedOn w:val="5f"/>
    <w:next w:val="5f"/>
    <w:uiPriority w:val="99"/>
    <w:qFormat/>
    <w:rsid w:val="0017636C"/>
    <w:pPr>
      <w:keepNext/>
      <w:widowControl/>
      <w:ind w:left="0" w:firstLine="0"/>
      <w:outlineLvl w:val="2"/>
    </w:pPr>
    <w:rPr>
      <w:sz w:val="24"/>
    </w:rPr>
  </w:style>
  <w:style w:type="paragraph" w:customStyle="1" w:styleId="4f1">
    <w:name w:val="Основной текст4"/>
    <w:basedOn w:val="5f"/>
    <w:uiPriority w:val="99"/>
    <w:qFormat/>
    <w:rsid w:val="0017636C"/>
    <w:pPr>
      <w:widowControl/>
      <w:spacing w:line="360" w:lineRule="auto"/>
      <w:ind w:left="0" w:firstLine="0"/>
    </w:pPr>
    <w:rPr>
      <w:sz w:val="24"/>
    </w:rPr>
  </w:style>
  <w:style w:type="character" w:customStyle="1" w:styleId="158">
    <w:name w:val="Знак Знак158"/>
    <w:uiPriority w:val="99"/>
    <w:qFormat/>
    <w:rsid w:val="0017636C"/>
    <w:rPr>
      <w:b/>
      <w:sz w:val="28"/>
    </w:rPr>
  </w:style>
  <w:style w:type="character" w:customStyle="1" w:styleId="86">
    <w:name w:val="Знак Знак86"/>
    <w:uiPriority w:val="99"/>
    <w:rsid w:val="0017636C"/>
    <w:rPr>
      <w:rFonts w:ascii="Times New Roman" w:hAnsi="Times New Roman"/>
      <w:lang w:eastAsia="en-US"/>
    </w:rPr>
  </w:style>
  <w:style w:type="paragraph" w:customStyle="1" w:styleId="22a">
    <w:name w:val="Заголовок 22"/>
    <w:basedOn w:val="a2"/>
    <w:next w:val="a2"/>
    <w:uiPriority w:val="99"/>
    <w:qFormat/>
    <w:rsid w:val="0017636C"/>
    <w:pPr>
      <w:keepNext/>
      <w:snapToGrid/>
      <w:spacing w:before="0" w:after="0"/>
      <w:jc w:val="center"/>
    </w:pPr>
    <w:rPr>
      <w:rFonts w:eastAsia="Times New Roman"/>
      <w:b/>
      <w:sz w:val="26"/>
    </w:rPr>
  </w:style>
  <w:style w:type="paragraph" w:customStyle="1" w:styleId="6f">
    <w:name w:val="Обычный6"/>
    <w:basedOn w:val="a2"/>
    <w:uiPriority w:val="99"/>
    <w:qFormat/>
    <w:rsid w:val="0017636C"/>
    <w:pPr>
      <w:widowControl/>
      <w:snapToGrid/>
      <w:spacing w:beforeAutospacing="1" w:afterAutospacing="1"/>
    </w:pPr>
    <w:rPr>
      <w:rFonts w:eastAsia="Times New Roman"/>
      <w:szCs w:val="24"/>
    </w:rPr>
  </w:style>
  <w:style w:type="paragraph" w:customStyle="1" w:styleId="3ff0">
    <w:name w:val="Цитата3"/>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ff1">
    <w:name w:val="Текст3"/>
    <w:basedOn w:val="a2"/>
    <w:uiPriority w:val="99"/>
    <w:qFormat/>
    <w:rsid w:val="0017636C"/>
    <w:pPr>
      <w:widowControl/>
      <w:snapToGrid/>
      <w:spacing w:before="0" w:after="0"/>
    </w:pPr>
    <w:rPr>
      <w:rFonts w:ascii="Courier New" w:eastAsia="Times New Roman" w:hAnsi="Courier New"/>
      <w:sz w:val="20"/>
    </w:rPr>
  </w:style>
  <w:style w:type="paragraph" w:customStyle="1" w:styleId="333">
    <w:name w:val="Основной текст 33"/>
    <w:basedOn w:val="5f"/>
    <w:uiPriority w:val="99"/>
    <w:qFormat/>
    <w:rsid w:val="0017636C"/>
    <w:pPr>
      <w:widowControl/>
      <w:tabs>
        <w:tab w:val="left" w:pos="360"/>
      </w:tabs>
      <w:ind w:left="0" w:firstLine="0"/>
      <w:jc w:val="both"/>
    </w:pPr>
    <w:rPr>
      <w:i/>
      <w:sz w:val="26"/>
    </w:rPr>
  </w:style>
  <w:style w:type="paragraph" w:customStyle="1" w:styleId="22b">
    <w:name w:val="Основной текст с отступом 22"/>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34">
    <w:name w:val="Основной текст с отступом 33"/>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2fff">
    <w:name w:val="Верхний колонтитул2"/>
    <w:basedOn w:val="a2"/>
    <w:uiPriority w:val="99"/>
    <w:qFormat/>
    <w:rsid w:val="0017636C"/>
    <w:pPr>
      <w:widowControl/>
      <w:tabs>
        <w:tab w:val="center" w:pos="4153"/>
        <w:tab w:val="right" w:pos="8306"/>
      </w:tabs>
      <w:snapToGrid/>
      <w:spacing w:before="0" w:after="0"/>
    </w:pPr>
    <w:rPr>
      <w:rFonts w:ascii="Arial" w:eastAsia="Times New Roman" w:hAnsi="Arial"/>
    </w:rPr>
  </w:style>
  <w:style w:type="character" w:customStyle="1" w:styleId="2fff0">
    <w:name w:val="Слабое выделение2"/>
    <w:uiPriority w:val="99"/>
    <w:qFormat/>
    <w:rsid w:val="0017636C"/>
    <w:rPr>
      <w:i/>
      <w:color w:val="808080"/>
    </w:rPr>
  </w:style>
  <w:style w:type="character" w:customStyle="1" w:styleId="418">
    <w:name w:val="Знак Знак418"/>
    <w:uiPriority w:val="99"/>
    <w:qFormat/>
    <w:locked/>
    <w:rsid w:val="0017636C"/>
    <w:rPr>
      <w:rFonts w:ascii="Arial" w:hAnsi="Arial"/>
      <w:b/>
      <w:i/>
      <w:sz w:val="28"/>
      <w:lang w:val="ru-RU" w:eastAsia="en-US"/>
    </w:rPr>
  </w:style>
  <w:style w:type="character" w:customStyle="1" w:styleId="2fff1">
    <w:name w:val="Знак Знак2"/>
    <w:uiPriority w:val="99"/>
    <w:qFormat/>
    <w:locked/>
    <w:rsid w:val="0017636C"/>
    <w:rPr>
      <w:rFonts w:ascii="Arial" w:hAnsi="Arial"/>
      <w:b/>
      <w:i/>
      <w:sz w:val="28"/>
      <w:lang w:val="ru-RU" w:eastAsia="en-US"/>
    </w:rPr>
  </w:style>
  <w:style w:type="character" w:customStyle="1" w:styleId="2fff2">
    <w:name w:val="Основной шрифт абзаца2"/>
    <w:uiPriority w:val="99"/>
    <w:qFormat/>
    <w:rsid w:val="0017636C"/>
  </w:style>
  <w:style w:type="character" w:customStyle="1" w:styleId="2310">
    <w:name w:val="Знак Знак23 Знак1"/>
    <w:uiPriority w:val="99"/>
    <w:locked/>
    <w:rsid w:val="0017636C"/>
    <w:rPr>
      <w:rFonts w:ascii="Tahoma" w:hAnsi="Tahoma"/>
      <w:sz w:val="16"/>
    </w:rPr>
  </w:style>
  <w:style w:type="paragraph" w:customStyle="1" w:styleId="109">
    <w:name w:val="Знак Знак Знак Знак Знак Знак Знак Знак Знак Знак Знак Знак Знак10"/>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81">
    <w:name w:val="Знак38"/>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8">
    <w:name w:val="Знак Знак538"/>
    <w:uiPriority w:val="99"/>
    <w:qFormat/>
    <w:locked/>
    <w:rsid w:val="0017636C"/>
    <w:rPr>
      <w:b/>
      <w:caps/>
      <w:sz w:val="24"/>
      <w:lang w:val="ru-RU" w:eastAsia="ru-RU"/>
    </w:rPr>
  </w:style>
  <w:style w:type="character" w:customStyle="1" w:styleId="NoSpacingChar">
    <w:name w:val="No Spacing Char"/>
    <w:link w:val="2fff3"/>
    <w:uiPriority w:val="99"/>
    <w:qFormat/>
    <w:locked/>
    <w:rsid w:val="0017636C"/>
    <w:rPr>
      <w:sz w:val="24"/>
    </w:rPr>
  </w:style>
  <w:style w:type="paragraph" w:customStyle="1" w:styleId="2fff3">
    <w:name w:val="Без интервала2"/>
    <w:link w:val="NoSpacingChar"/>
    <w:uiPriority w:val="99"/>
    <w:qFormat/>
    <w:rsid w:val="0017636C"/>
    <w:pPr>
      <w:spacing w:after="0" w:line="240" w:lineRule="auto"/>
    </w:pPr>
    <w:rPr>
      <w:sz w:val="24"/>
    </w:rPr>
  </w:style>
  <w:style w:type="character" w:customStyle="1" w:styleId="1181">
    <w:name w:val="Знак1 Знак Знак18"/>
    <w:uiPriority w:val="99"/>
    <w:qFormat/>
    <w:locked/>
    <w:rsid w:val="0017636C"/>
    <w:rPr>
      <w:rFonts w:ascii="Times New Roman" w:hAnsi="Times New Roman"/>
      <w:sz w:val="24"/>
      <w:lang w:eastAsia="ru-RU"/>
    </w:rPr>
  </w:style>
  <w:style w:type="character" w:customStyle="1" w:styleId="468">
    <w:name w:val="Знак Знак468"/>
    <w:uiPriority w:val="99"/>
    <w:qFormat/>
    <w:locked/>
    <w:rsid w:val="0017636C"/>
    <w:rPr>
      <w:b/>
      <w:sz w:val="27"/>
      <w:lang w:val="ru-RU" w:eastAsia="ru-RU"/>
    </w:rPr>
  </w:style>
  <w:style w:type="character" w:customStyle="1" w:styleId="488">
    <w:name w:val="Знак Знак488"/>
    <w:uiPriority w:val="99"/>
    <w:qFormat/>
    <w:locked/>
    <w:rsid w:val="0017636C"/>
    <w:rPr>
      <w:b/>
      <w:sz w:val="27"/>
      <w:lang w:val="ru-RU" w:eastAsia="ru-RU"/>
    </w:rPr>
  </w:style>
  <w:style w:type="character" w:customStyle="1" w:styleId="448">
    <w:name w:val="Знак Знак448"/>
    <w:uiPriority w:val="99"/>
    <w:qFormat/>
    <w:locked/>
    <w:rsid w:val="0017636C"/>
    <w:rPr>
      <w:sz w:val="24"/>
    </w:rPr>
  </w:style>
  <w:style w:type="character" w:customStyle="1" w:styleId="518">
    <w:name w:val="Знак Знак518"/>
    <w:uiPriority w:val="99"/>
    <w:qFormat/>
    <w:locked/>
    <w:rsid w:val="0017636C"/>
    <w:rPr>
      <w:b/>
      <w:sz w:val="27"/>
      <w:lang w:val="ru-RU" w:eastAsia="ru-RU"/>
    </w:rPr>
  </w:style>
  <w:style w:type="character" w:customStyle="1" w:styleId="438">
    <w:name w:val="Знак Знак438"/>
    <w:uiPriority w:val="99"/>
    <w:qFormat/>
    <w:locked/>
    <w:rsid w:val="0017636C"/>
    <w:rPr>
      <w:color w:val="000000"/>
      <w:sz w:val="24"/>
      <w:lang w:eastAsia="ru-RU"/>
    </w:rPr>
  </w:style>
  <w:style w:type="character" w:customStyle="1" w:styleId="428">
    <w:name w:val="Знак Знак428"/>
    <w:uiPriority w:val="99"/>
    <w:qFormat/>
    <w:rsid w:val="0017636C"/>
    <w:rPr>
      <w:rFonts w:ascii="Times New Roman" w:hAnsi="Times New Roman"/>
      <w:sz w:val="16"/>
    </w:rPr>
  </w:style>
  <w:style w:type="character" w:customStyle="1" w:styleId="498">
    <w:name w:val="Знак Знак498"/>
    <w:uiPriority w:val="99"/>
    <w:qFormat/>
    <w:rsid w:val="0017636C"/>
    <w:rPr>
      <w:rFonts w:ascii="Times New Roman" w:hAnsi="Times New Roman"/>
      <w:b/>
      <w:caps/>
      <w:sz w:val="24"/>
      <w:lang w:eastAsia="ru-RU"/>
    </w:rPr>
  </w:style>
  <w:style w:type="paragraph" w:customStyle="1" w:styleId="427">
    <w:name w:val="Заголовок 42"/>
    <w:basedOn w:val="5f"/>
    <w:next w:val="5f"/>
    <w:uiPriority w:val="99"/>
    <w:qFormat/>
    <w:rsid w:val="0017636C"/>
    <w:pPr>
      <w:keepNext/>
      <w:widowControl/>
      <w:ind w:left="0" w:firstLine="0"/>
    </w:pPr>
    <w:rPr>
      <w:sz w:val="24"/>
    </w:rPr>
  </w:style>
  <w:style w:type="character" w:customStyle="1" w:styleId="478">
    <w:name w:val="Знак Знак478"/>
    <w:uiPriority w:val="99"/>
    <w:qFormat/>
    <w:rsid w:val="0017636C"/>
    <w:rPr>
      <w:rFonts w:ascii="Times New Roman" w:hAnsi="Times New Roman"/>
      <w:b/>
      <w:sz w:val="27"/>
      <w:lang w:eastAsia="ru-RU"/>
    </w:rPr>
  </w:style>
  <w:style w:type="character" w:customStyle="1" w:styleId="458">
    <w:name w:val="Знак Знак458"/>
    <w:uiPriority w:val="99"/>
    <w:qFormat/>
    <w:rsid w:val="0017636C"/>
    <w:rPr>
      <w:rFonts w:ascii="Times New Roman" w:hAnsi="Times New Roman"/>
      <w:b/>
      <w:i/>
      <w:sz w:val="26"/>
      <w:lang w:eastAsia="ru-RU"/>
    </w:rPr>
  </w:style>
  <w:style w:type="paragraph" w:customStyle="1" w:styleId="617">
    <w:name w:val="Заголовок 61"/>
    <w:uiPriority w:val="99"/>
    <w:qFormat/>
    <w:rsid w:val="0017636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0">
    <w:name w:val="Знак5 Знак Знак9"/>
    <w:uiPriority w:val="99"/>
    <w:qFormat/>
    <w:locked/>
    <w:rsid w:val="0017636C"/>
    <w:rPr>
      <w:sz w:val="16"/>
    </w:rPr>
  </w:style>
  <w:style w:type="character" w:customStyle="1" w:styleId="508">
    <w:name w:val="Знак Знак508"/>
    <w:uiPriority w:val="99"/>
    <w:qFormat/>
    <w:locked/>
    <w:rsid w:val="0017636C"/>
    <w:rPr>
      <w:b/>
      <w:sz w:val="28"/>
      <w:lang w:val="ru-RU" w:eastAsia="ru-RU"/>
    </w:rPr>
  </w:style>
  <w:style w:type="character" w:customStyle="1" w:styleId="528">
    <w:name w:val="Знак Знак528"/>
    <w:uiPriority w:val="99"/>
    <w:qFormat/>
    <w:rsid w:val="0017636C"/>
    <w:rPr>
      <w:rFonts w:ascii="Arial" w:hAnsi="Arial"/>
      <w:b/>
      <w:i/>
      <w:sz w:val="28"/>
    </w:rPr>
  </w:style>
  <w:style w:type="paragraph" w:customStyle="1" w:styleId="21f2">
    <w:name w:val="Цитата 21"/>
    <w:basedOn w:val="a2"/>
    <w:next w:val="a2"/>
    <w:link w:val="QuoteChar2"/>
    <w:uiPriority w:val="99"/>
    <w:qFormat/>
    <w:rsid w:val="0017636C"/>
    <w:pPr>
      <w:widowControl/>
      <w:snapToGrid/>
      <w:spacing w:before="0" w:after="0"/>
    </w:pPr>
    <w:rPr>
      <w:rFonts w:ascii="Calibri" w:hAnsi="Calibri"/>
      <w:i/>
      <w:color w:val="000000"/>
    </w:rPr>
  </w:style>
  <w:style w:type="character" w:customStyle="1" w:styleId="QuoteChar2">
    <w:name w:val="Quote Char2"/>
    <w:link w:val="21f2"/>
    <w:uiPriority w:val="99"/>
    <w:qFormat/>
    <w:locked/>
    <w:rsid w:val="0017636C"/>
    <w:rPr>
      <w:rFonts w:ascii="Calibri" w:eastAsia="Calibri" w:hAnsi="Calibri" w:cs="Times New Roman"/>
      <w:i/>
      <w:color w:val="000000"/>
      <w:sz w:val="24"/>
      <w:szCs w:val="20"/>
      <w:lang w:eastAsia="ru-RU"/>
    </w:rPr>
  </w:style>
  <w:style w:type="paragraph" w:customStyle="1" w:styleId="1fffff0">
    <w:name w:val="Выделенная цитата1"/>
    <w:basedOn w:val="a2"/>
    <w:next w:val="a2"/>
    <w:link w:val="IntenseQuoteChar2"/>
    <w:uiPriority w:val="99"/>
    <w:qFormat/>
    <w:rsid w:val="0017636C"/>
    <w:pPr>
      <w:widowControl/>
      <w:pBdr>
        <w:bottom w:val="single" w:sz="4" w:space="4" w:color="4F81BD"/>
      </w:pBdr>
      <w:snapToGrid/>
      <w:spacing w:before="200" w:after="280"/>
      <w:ind w:left="936" w:right="936"/>
    </w:pPr>
    <w:rPr>
      <w:rFonts w:ascii="Calibri" w:hAnsi="Calibri"/>
      <w:b/>
      <w:i/>
      <w:color w:val="4F81BD"/>
    </w:rPr>
  </w:style>
  <w:style w:type="character" w:customStyle="1" w:styleId="IntenseQuoteChar2">
    <w:name w:val="Intense Quote Char2"/>
    <w:link w:val="1fffff0"/>
    <w:uiPriority w:val="99"/>
    <w:qFormat/>
    <w:locked/>
    <w:rsid w:val="0017636C"/>
    <w:rPr>
      <w:rFonts w:ascii="Calibri" w:eastAsia="Calibri" w:hAnsi="Calibri" w:cs="Times New Roman"/>
      <w:b/>
      <w:i/>
      <w:color w:val="4F81BD"/>
      <w:sz w:val="24"/>
      <w:szCs w:val="20"/>
      <w:lang w:eastAsia="ru-RU"/>
    </w:rPr>
  </w:style>
  <w:style w:type="character" w:customStyle="1" w:styleId="5180">
    <w:name w:val="Знак5 Знак Знак18"/>
    <w:uiPriority w:val="99"/>
    <w:qFormat/>
    <w:locked/>
    <w:rsid w:val="0017636C"/>
    <w:rPr>
      <w:sz w:val="16"/>
      <w:lang w:val="ru-RU" w:eastAsia="ru-RU"/>
    </w:rPr>
  </w:style>
  <w:style w:type="paragraph" w:customStyle="1" w:styleId="1fffff1">
    <w:name w:val="Подзаголовок1"/>
    <w:basedOn w:val="a2"/>
    <w:uiPriority w:val="99"/>
    <w:qFormat/>
    <w:rsid w:val="0017636C"/>
    <w:pPr>
      <w:widowControl/>
      <w:snapToGrid/>
      <w:spacing w:before="0" w:after="0" w:line="312" w:lineRule="auto"/>
    </w:pPr>
    <w:rPr>
      <w:rFonts w:ascii="Arial" w:eastAsia="Times New Roman" w:hAnsi="Arial" w:cs="Arial"/>
      <w:b/>
      <w:bCs/>
      <w:color w:val="000000"/>
      <w:sz w:val="20"/>
    </w:rPr>
  </w:style>
  <w:style w:type="character" w:customStyle="1" w:styleId="681">
    <w:name w:val="Знак6 Знак Знак8"/>
    <w:uiPriority w:val="99"/>
    <w:qFormat/>
    <w:rsid w:val="0017636C"/>
    <w:rPr>
      <w:sz w:val="24"/>
      <w:lang w:val="ru-RU" w:eastAsia="ru-RU"/>
    </w:rPr>
  </w:style>
  <w:style w:type="character" w:customStyle="1" w:styleId="1fffff2">
    <w:name w:val="Замещающий текст1"/>
    <w:uiPriority w:val="99"/>
    <w:qFormat/>
    <w:rsid w:val="0017636C"/>
    <w:rPr>
      <w:color w:val="808080"/>
    </w:rPr>
  </w:style>
  <w:style w:type="character" w:customStyle="1" w:styleId="552">
    <w:name w:val="Знак Знак552"/>
    <w:uiPriority w:val="99"/>
    <w:qFormat/>
    <w:locked/>
    <w:rsid w:val="0017636C"/>
    <w:rPr>
      <w:sz w:val="24"/>
      <w:lang w:val="ru-RU" w:eastAsia="ru-RU"/>
    </w:rPr>
  </w:style>
  <w:style w:type="paragraph" w:customStyle="1" w:styleId="11fb">
    <w:name w:val="Заголовок 11"/>
    <w:basedOn w:val="a2"/>
    <w:next w:val="a2"/>
    <w:uiPriority w:val="99"/>
    <w:qFormat/>
    <w:rsid w:val="0017636C"/>
    <w:pPr>
      <w:widowControl/>
      <w:suppressAutoHyphens/>
      <w:snapToGrid/>
      <w:spacing w:before="0" w:after="0"/>
      <w:ind w:firstLine="454"/>
    </w:pPr>
    <w:rPr>
      <w:rFonts w:eastAsia="Times New Roman"/>
      <w:b/>
      <w:caps/>
      <w:szCs w:val="24"/>
      <w:lang w:eastAsia="zh-CN"/>
    </w:rPr>
  </w:style>
  <w:style w:type="character" w:customStyle="1" w:styleId="652">
    <w:name w:val="Знак Знак652"/>
    <w:uiPriority w:val="99"/>
    <w:qFormat/>
    <w:locked/>
    <w:rsid w:val="0017636C"/>
    <w:rPr>
      <w:b/>
      <w:sz w:val="27"/>
      <w:lang w:val="ru-RU" w:eastAsia="ru-RU"/>
    </w:rPr>
  </w:style>
  <w:style w:type="character" w:customStyle="1" w:styleId="642">
    <w:name w:val="Знак Знак642"/>
    <w:uiPriority w:val="99"/>
    <w:qFormat/>
    <w:locked/>
    <w:rsid w:val="0017636C"/>
    <w:rPr>
      <w:b/>
      <w:sz w:val="28"/>
      <w:lang w:val="ru-RU" w:eastAsia="ru-RU"/>
    </w:rPr>
  </w:style>
  <w:style w:type="character" w:customStyle="1" w:styleId="632">
    <w:name w:val="Знак Знак632"/>
    <w:uiPriority w:val="99"/>
    <w:qFormat/>
    <w:locked/>
    <w:rsid w:val="0017636C"/>
    <w:rPr>
      <w:b/>
      <w:i/>
      <w:sz w:val="26"/>
      <w:lang w:val="ru-RU" w:eastAsia="ru-RU"/>
    </w:rPr>
  </w:style>
  <w:style w:type="character" w:customStyle="1" w:styleId="622">
    <w:name w:val="Знак Знак622"/>
    <w:uiPriority w:val="99"/>
    <w:qFormat/>
    <w:locked/>
    <w:rsid w:val="0017636C"/>
    <w:rPr>
      <w:sz w:val="24"/>
      <w:lang w:val="ru-RU" w:eastAsia="ru-RU"/>
    </w:rPr>
  </w:style>
  <w:style w:type="character" w:customStyle="1" w:styleId="619">
    <w:name w:val="Знак Знак619"/>
    <w:uiPriority w:val="99"/>
    <w:qFormat/>
    <w:locked/>
    <w:rsid w:val="0017636C"/>
    <w:rPr>
      <w:sz w:val="24"/>
      <w:lang w:val="ru-RU" w:eastAsia="ru-RU"/>
    </w:rPr>
  </w:style>
  <w:style w:type="character" w:customStyle="1" w:styleId="602">
    <w:name w:val="Знак Знак602"/>
    <w:uiPriority w:val="99"/>
    <w:qFormat/>
    <w:locked/>
    <w:rsid w:val="0017636C"/>
    <w:rPr>
      <w:i/>
      <w:sz w:val="24"/>
      <w:lang w:val="ru-RU" w:eastAsia="ru-RU"/>
    </w:rPr>
  </w:style>
  <w:style w:type="character" w:customStyle="1" w:styleId="592">
    <w:name w:val="Знак Знак592"/>
    <w:uiPriority w:val="99"/>
    <w:qFormat/>
    <w:locked/>
    <w:rsid w:val="0017636C"/>
    <w:rPr>
      <w:rFonts w:ascii="Arial" w:hAnsi="Arial"/>
      <w:sz w:val="22"/>
      <w:lang w:val="ru-RU" w:eastAsia="ru-RU"/>
    </w:rPr>
  </w:style>
  <w:style w:type="character" w:customStyle="1" w:styleId="582">
    <w:name w:val="Знак Знак582"/>
    <w:uiPriority w:val="99"/>
    <w:qFormat/>
    <w:locked/>
    <w:rsid w:val="0017636C"/>
    <w:rPr>
      <w:rFonts w:ascii="Courier New" w:hAnsi="Courier New"/>
      <w:lang w:val="ru-RU" w:eastAsia="ru-RU"/>
    </w:rPr>
  </w:style>
  <w:style w:type="character" w:customStyle="1" w:styleId="572">
    <w:name w:val="Знак Знак572"/>
    <w:uiPriority w:val="99"/>
    <w:qFormat/>
    <w:locked/>
    <w:rsid w:val="0017636C"/>
    <w:rPr>
      <w:lang w:val="ru-RU" w:eastAsia="ru-RU"/>
    </w:rPr>
  </w:style>
  <w:style w:type="character" w:customStyle="1" w:styleId="562">
    <w:name w:val="Знак Знак562"/>
    <w:uiPriority w:val="99"/>
    <w:qFormat/>
    <w:locked/>
    <w:rsid w:val="0017636C"/>
    <w:rPr>
      <w:sz w:val="24"/>
      <w:lang w:val="ru-RU" w:eastAsia="ru-RU"/>
    </w:rPr>
  </w:style>
  <w:style w:type="character" w:customStyle="1" w:styleId="542">
    <w:name w:val="Знак Знак542"/>
    <w:uiPriority w:val="99"/>
    <w:qFormat/>
    <w:locked/>
    <w:rsid w:val="0017636C"/>
    <w:rPr>
      <w:sz w:val="24"/>
      <w:lang w:val="en-US" w:eastAsia="ru-RU"/>
    </w:rPr>
  </w:style>
  <w:style w:type="paragraph" w:customStyle="1" w:styleId="239">
    <w:name w:val="Заголовок 23"/>
    <w:basedOn w:val="a2"/>
    <w:next w:val="a2"/>
    <w:uiPriority w:val="99"/>
    <w:qFormat/>
    <w:rsid w:val="0017636C"/>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35">
    <w:name w:val="Заголовок 33"/>
    <w:basedOn w:val="a2"/>
    <w:next w:val="a2"/>
    <w:uiPriority w:val="99"/>
    <w:qFormat/>
    <w:rsid w:val="0017636C"/>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37">
    <w:name w:val="Заголовок 43"/>
    <w:basedOn w:val="a2"/>
    <w:next w:val="a2"/>
    <w:uiPriority w:val="99"/>
    <w:qFormat/>
    <w:rsid w:val="0017636C"/>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17">
    <w:name w:val="Заголовок 51"/>
    <w:basedOn w:val="a2"/>
    <w:next w:val="a2"/>
    <w:uiPriority w:val="99"/>
    <w:qFormat/>
    <w:rsid w:val="0017636C"/>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23">
    <w:name w:val="Заголовок 62"/>
    <w:basedOn w:val="a2"/>
    <w:next w:val="a2"/>
    <w:uiPriority w:val="99"/>
    <w:qFormat/>
    <w:rsid w:val="0017636C"/>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13">
    <w:name w:val="Заголовок 71"/>
    <w:basedOn w:val="a2"/>
    <w:next w:val="a2"/>
    <w:uiPriority w:val="99"/>
    <w:qFormat/>
    <w:rsid w:val="0017636C"/>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13">
    <w:name w:val="Заголовок 81"/>
    <w:basedOn w:val="a2"/>
    <w:next w:val="a2"/>
    <w:uiPriority w:val="99"/>
    <w:qFormat/>
    <w:rsid w:val="0017636C"/>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12">
    <w:name w:val="Заголовок 91"/>
    <w:basedOn w:val="a2"/>
    <w:next w:val="a2"/>
    <w:uiPriority w:val="99"/>
    <w:qFormat/>
    <w:rsid w:val="0017636C"/>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17636C"/>
    <w:rPr>
      <w:rFonts w:ascii="Arial" w:hAnsi="Arial"/>
      <w:b/>
      <w:sz w:val="26"/>
    </w:rPr>
  </w:style>
  <w:style w:type="character" w:customStyle="1" w:styleId="662">
    <w:name w:val="Знак Знак662"/>
    <w:uiPriority w:val="99"/>
    <w:qFormat/>
    <w:rsid w:val="0017636C"/>
    <w:rPr>
      <w:b/>
      <w:sz w:val="28"/>
    </w:rPr>
  </w:style>
  <w:style w:type="character" w:customStyle="1" w:styleId="702">
    <w:name w:val="Знак Знак702"/>
    <w:uiPriority w:val="99"/>
    <w:qFormat/>
    <w:rsid w:val="0017636C"/>
    <w:rPr>
      <w:rFonts w:ascii="Arial" w:hAnsi="Arial"/>
      <w:b/>
      <w:sz w:val="26"/>
    </w:rPr>
  </w:style>
  <w:style w:type="character" w:customStyle="1" w:styleId="692">
    <w:name w:val="Знак Знак692"/>
    <w:uiPriority w:val="99"/>
    <w:qFormat/>
    <w:rsid w:val="0017636C"/>
    <w:rPr>
      <w:b/>
      <w:sz w:val="28"/>
    </w:rPr>
  </w:style>
  <w:style w:type="character" w:customStyle="1" w:styleId="682">
    <w:name w:val="Знак Знак682"/>
    <w:uiPriority w:val="99"/>
    <w:qFormat/>
    <w:rsid w:val="0017636C"/>
    <w:rPr>
      <w:b/>
      <w:i/>
      <w:sz w:val="26"/>
    </w:rPr>
  </w:style>
  <w:style w:type="character" w:customStyle="1" w:styleId="2fff4">
    <w:name w:val="Сильное выделение2"/>
    <w:uiPriority w:val="99"/>
    <w:qFormat/>
    <w:rsid w:val="0017636C"/>
    <w:rPr>
      <w:b/>
    </w:rPr>
  </w:style>
  <w:style w:type="paragraph" w:customStyle="1" w:styleId="HTML21">
    <w:name w:val="Стандартный HTML2"/>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ListParagraphChar1">
    <w:name w:val="List Paragraph Char1"/>
    <w:link w:val="3ff"/>
    <w:uiPriority w:val="99"/>
    <w:qFormat/>
    <w:locked/>
    <w:rsid w:val="0017636C"/>
    <w:rPr>
      <w:rFonts w:ascii="Calibri" w:eastAsia="Calibri" w:hAnsi="Calibri" w:cs="Times New Roman"/>
      <w:sz w:val="20"/>
      <w:szCs w:val="20"/>
      <w:lang w:eastAsia="ru-RU"/>
    </w:rPr>
  </w:style>
  <w:style w:type="character" w:customStyle="1" w:styleId="2010">
    <w:name w:val="Знак Знак2010"/>
    <w:uiPriority w:val="99"/>
    <w:qFormat/>
    <w:rsid w:val="0017636C"/>
    <w:rPr>
      <w:rFonts w:ascii="Arial" w:hAnsi="Arial"/>
      <w:sz w:val="22"/>
    </w:rPr>
  </w:style>
  <w:style w:type="character" w:customStyle="1" w:styleId="618">
    <w:name w:val="Знак Знак618"/>
    <w:uiPriority w:val="99"/>
    <w:qFormat/>
    <w:rsid w:val="0017636C"/>
    <w:rPr>
      <w:rFonts w:ascii="Arial" w:hAnsi="Arial"/>
      <w:b/>
      <w:i/>
      <w:sz w:val="28"/>
      <w:lang w:val="ru-RU" w:eastAsia="en-US"/>
    </w:rPr>
  </w:style>
  <w:style w:type="paragraph" w:customStyle="1" w:styleId="87">
    <w:name w:val="Знак Знак Знак Знак Знак Знак8"/>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91">
    <w:name w:val="Знак Знак79"/>
    <w:uiPriority w:val="99"/>
    <w:qFormat/>
    <w:rsid w:val="0017636C"/>
    <w:rPr>
      <w:sz w:val="16"/>
      <w:lang w:val="ru-RU" w:eastAsia="ru-RU"/>
    </w:rPr>
  </w:style>
  <w:style w:type="paragraph" w:customStyle="1" w:styleId="7c">
    <w:name w:val="Обычный7"/>
    <w:uiPriority w:val="99"/>
    <w:qFormat/>
    <w:rsid w:val="0017636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
    <w:name w:val="Знак Знак147"/>
    <w:uiPriority w:val="99"/>
    <w:qFormat/>
    <w:locked/>
    <w:rsid w:val="0017636C"/>
    <w:rPr>
      <w:b/>
      <w:sz w:val="27"/>
      <w:lang w:val="ru-RU" w:eastAsia="ru-RU"/>
    </w:rPr>
  </w:style>
  <w:style w:type="character" w:customStyle="1" w:styleId="1070">
    <w:name w:val="Знак Знак107"/>
    <w:uiPriority w:val="99"/>
    <w:qFormat/>
    <w:locked/>
    <w:rsid w:val="0017636C"/>
    <w:rPr>
      <w:sz w:val="16"/>
      <w:lang w:val="ru-RU" w:eastAsia="ru-RU"/>
    </w:rPr>
  </w:style>
  <w:style w:type="paragraph" w:customStyle="1" w:styleId="4f2">
    <w:name w:val="Абзац списка4"/>
    <w:basedOn w:val="a2"/>
    <w:uiPriority w:val="99"/>
    <w:qFormat/>
    <w:rsid w:val="0017636C"/>
    <w:pPr>
      <w:widowControl/>
      <w:snapToGrid/>
      <w:spacing w:before="0" w:after="200" w:line="276" w:lineRule="auto"/>
      <w:ind w:left="720"/>
    </w:pPr>
    <w:rPr>
      <w:rFonts w:ascii="Calibri" w:eastAsia="Times New Roman" w:hAnsi="Calibri"/>
      <w:sz w:val="22"/>
      <w:szCs w:val="22"/>
      <w:lang w:eastAsia="en-US"/>
    </w:rPr>
  </w:style>
  <w:style w:type="character" w:customStyle="1" w:styleId="168">
    <w:name w:val="Знак Знак168"/>
    <w:uiPriority w:val="99"/>
    <w:qFormat/>
    <w:locked/>
    <w:rsid w:val="0017636C"/>
    <w:rPr>
      <w:b/>
      <w:caps/>
      <w:sz w:val="24"/>
      <w:lang w:val="ru-RU" w:eastAsia="ru-RU"/>
    </w:rPr>
  </w:style>
  <w:style w:type="paragraph" w:customStyle="1" w:styleId="242">
    <w:name w:val="Основной текст 24"/>
    <w:basedOn w:val="a2"/>
    <w:uiPriority w:val="99"/>
    <w:qFormat/>
    <w:rsid w:val="0017636C"/>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98">
    <w:name w:val="Знак Знак Знак9"/>
    <w:uiPriority w:val="99"/>
    <w:qFormat/>
    <w:rsid w:val="0017636C"/>
    <w:rPr>
      <w:rFonts w:ascii="Times New Roman" w:hAnsi="Times New Roman"/>
      <w:b/>
      <w:caps/>
      <w:sz w:val="28"/>
    </w:rPr>
  </w:style>
  <w:style w:type="character" w:customStyle="1" w:styleId="257">
    <w:name w:val="Знак Знак257"/>
    <w:uiPriority w:val="99"/>
    <w:qFormat/>
    <w:rsid w:val="0017636C"/>
    <w:rPr>
      <w:rFonts w:ascii="Times New Roman" w:hAnsi="Times New Roman"/>
      <w:b/>
      <w:sz w:val="28"/>
    </w:rPr>
  </w:style>
  <w:style w:type="character" w:customStyle="1" w:styleId="2270">
    <w:name w:val="Знак Знак227"/>
    <w:uiPriority w:val="99"/>
    <w:qFormat/>
    <w:rsid w:val="0017636C"/>
    <w:rPr>
      <w:rFonts w:ascii="Times New Roman" w:hAnsi="Times New Roman"/>
      <w:sz w:val="24"/>
    </w:rPr>
  </w:style>
  <w:style w:type="character" w:customStyle="1" w:styleId="197">
    <w:name w:val="Знак Знак197"/>
    <w:uiPriority w:val="99"/>
    <w:qFormat/>
    <w:rsid w:val="0017636C"/>
    <w:rPr>
      <w:rFonts w:ascii="Times New Roman" w:hAnsi="Times New Roman"/>
      <w:sz w:val="16"/>
      <w:lang w:eastAsia="ru-RU"/>
    </w:rPr>
  </w:style>
  <w:style w:type="character" w:customStyle="1" w:styleId="187">
    <w:name w:val="Знак Знак187"/>
    <w:uiPriority w:val="99"/>
    <w:qFormat/>
    <w:rsid w:val="0017636C"/>
    <w:rPr>
      <w:rFonts w:ascii="Courier New" w:hAnsi="Courier New"/>
    </w:rPr>
  </w:style>
  <w:style w:type="character" w:customStyle="1" w:styleId="177">
    <w:name w:val="Знак Знак177"/>
    <w:uiPriority w:val="99"/>
    <w:qFormat/>
    <w:rsid w:val="0017636C"/>
    <w:rPr>
      <w:rFonts w:ascii="Times New Roman" w:hAnsi="Times New Roman"/>
      <w:sz w:val="24"/>
    </w:rPr>
  </w:style>
  <w:style w:type="paragraph" w:customStyle="1" w:styleId="344">
    <w:name w:val="Заголовок 34"/>
    <w:basedOn w:val="7c"/>
    <w:next w:val="7c"/>
    <w:uiPriority w:val="99"/>
    <w:qFormat/>
    <w:rsid w:val="0017636C"/>
    <w:pPr>
      <w:keepNext/>
      <w:widowControl/>
      <w:ind w:left="0" w:firstLine="0"/>
      <w:outlineLvl w:val="2"/>
    </w:pPr>
    <w:rPr>
      <w:sz w:val="24"/>
    </w:rPr>
  </w:style>
  <w:style w:type="paragraph" w:customStyle="1" w:styleId="5f0">
    <w:name w:val="Основной текст5"/>
    <w:basedOn w:val="7c"/>
    <w:uiPriority w:val="99"/>
    <w:qFormat/>
    <w:rsid w:val="0017636C"/>
    <w:pPr>
      <w:widowControl/>
      <w:spacing w:line="360" w:lineRule="auto"/>
      <w:ind w:left="0" w:firstLine="0"/>
    </w:pPr>
    <w:rPr>
      <w:sz w:val="24"/>
    </w:rPr>
  </w:style>
  <w:style w:type="character" w:customStyle="1" w:styleId="157">
    <w:name w:val="Знак Знак157"/>
    <w:uiPriority w:val="99"/>
    <w:qFormat/>
    <w:rsid w:val="0017636C"/>
    <w:rPr>
      <w:b/>
      <w:sz w:val="28"/>
    </w:rPr>
  </w:style>
  <w:style w:type="paragraph" w:customStyle="1" w:styleId="243">
    <w:name w:val="Заголовок 24"/>
    <w:basedOn w:val="a2"/>
    <w:next w:val="a2"/>
    <w:uiPriority w:val="99"/>
    <w:qFormat/>
    <w:rsid w:val="0017636C"/>
    <w:pPr>
      <w:keepNext/>
      <w:snapToGrid/>
      <w:spacing w:before="0" w:after="0"/>
      <w:jc w:val="center"/>
    </w:pPr>
    <w:rPr>
      <w:rFonts w:eastAsia="Times New Roman"/>
      <w:b/>
      <w:sz w:val="26"/>
    </w:rPr>
  </w:style>
  <w:style w:type="paragraph" w:customStyle="1" w:styleId="88">
    <w:name w:val="Обычный8"/>
    <w:basedOn w:val="a2"/>
    <w:uiPriority w:val="99"/>
    <w:qFormat/>
    <w:rsid w:val="0017636C"/>
    <w:pPr>
      <w:widowControl/>
      <w:snapToGrid/>
      <w:spacing w:beforeAutospacing="1" w:afterAutospacing="1"/>
    </w:pPr>
    <w:rPr>
      <w:rFonts w:eastAsia="Times New Roman"/>
      <w:szCs w:val="24"/>
    </w:rPr>
  </w:style>
  <w:style w:type="paragraph" w:customStyle="1" w:styleId="4f3">
    <w:name w:val="Цитата4"/>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4f4">
    <w:name w:val="Текст4"/>
    <w:basedOn w:val="a2"/>
    <w:uiPriority w:val="99"/>
    <w:qFormat/>
    <w:rsid w:val="0017636C"/>
    <w:pPr>
      <w:widowControl/>
      <w:snapToGrid/>
      <w:spacing w:before="0" w:after="0"/>
    </w:pPr>
    <w:rPr>
      <w:rFonts w:ascii="Courier New" w:eastAsia="Times New Roman" w:hAnsi="Courier New"/>
      <w:sz w:val="20"/>
    </w:rPr>
  </w:style>
  <w:style w:type="paragraph" w:customStyle="1" w:styleId="346">
    <w:name w:val="Основной текст 34"/>
    <w:basedOn w:val="7c"/>
    <w:uiPriority w:val="99"/>
    <w:qFormat/>
    <w:rsid w:val="0017636C"/>
    <w:pPr>
      <w:widowControl/>
      <w:tabs>
        <w:tab w:val="left" w:pos="360"/>
      </w:tabs>
      <w:ind w:left="0" w:firstLine="0"/>
      <w:jc w:val="both"/>
    </w:pPr>
    <w:rPr>
      <w:i/>
      <w:sz w:val="26"/>
    </w:rPr>
  </w:style>
  <w:style w:type="paragraph" w:customStyle="1" w:styleId="23a">
    <w:name w:val="Основной текст с отступом 23"/>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48">
    <w:name w:val="Основной текст с отступом 34"/>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3ff2">
    <w:name w:val="Верхний колонтитул3"/>
    <w:basedOn w:val="a2"/>
    <w:uiPriority w:val="99"/>
    <w:qFormat/>
    <w:rsid w:val="0017636C"/>
    <w:pPr>
      <w:widowControl/>
      <w:tabs>
        <w:tab w:val="center" w:pos="4153"/>
        <w:tab w:val="right" w:pos="8306"/>
      </w:tabs>
      <w:snapToGrid/>
      <w:spacing w:before="0" w:after="0"/>
    </w:pPr>
    <w:rPr>
      <w:rFonts w:ascii="Arial" w:eastAsia="Times New Roman" w:hAnsi="Arial"/>
    </w:rPr>
  </w:style>
  <w:style w:type="character" w:customStyle="1" w:styleId="3ff3">
    <w:name w:val="Слабое выделение3"/>
    <w:uiPriority w:val="99"/>
    <w:qFormat/>
    <w:rsid w:val="0017636C"/>
    <w:rPr>
      <w:i/>
      <w:color w:val="808080"/>
    </w:rPr>
  </w:style>
  <w:style w:type="character" w:customStyle="1" w:styleId="417">
    <w:name w:val="Знак Знак417"/>
    <w:uiPriority w:val="99"/>
    <w:qFormat/>
    <w:locked/>
    <w:rsid w:val="0017636C"/>
    <w:rPr>
      <w:rFonts w:ascii="Arial" w:hAnsi="Arial"/>
      <w:b/>
      <w:i/>
      <w:sz w:val="28"/>
      <w:lang w:val="ru-RU" w:eastAsia="en-US"/>
    </w:rPr>
  </w:style>
  <w:style w:type="character" w:customStyle="1" w:styleId="3ff4">
    <w:name w:val="Основной шрифт абзаца3"/>
    <w:uiPriority w:val="99"/>
    <w:qFormat/>
    <w:rsid w:val="0017636C"/>
  </w:style>
  <w:style w:type="paragraph" w:customStyle="1" w:styleId="99">
    <w:name w:val="Знак Знак Знак Знак Знак Знак Знак Знак Знак Знак Знак Знак Знак9"/>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71">
    <w:name w:val="Знак37"/>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7">
    <w:name w:val="Знак Знак537"/>
    <w:uiPriority w:val="99"/>
    <w:qFormat/>
    <w:locked/>
    <w:rsid w:val="0017636C"/>
    <w:rPr>
      <w:b/>
      <w:caps/>
      <w:sz w:val="24"/>
      <w:lang w:val="ru-RU" w:eastAsia="ru-RU"/>
    </w:rPr>
  </w:style>
  <w:style w:type="paragraph" w:customStyle="1" w:styleId="3ff5">
    <w:name w:val="Без интервала3"/>
    <w:uiPriority w:val="99"/>
    <w:qFormat/>
    <w:rsid w:val="0017636C"/>
    <w:pPr>
      <w:spacing w:after="0" w:line="240" w:lineRule="auto"/>
    </w:pPr>
    <w:rPr>
      <w:rFonts w:ascii="Times New Roman" w:eastAsia="Times New Roman" w:hAnsi="Times New Roman" w:cs="Times New Roman"/>
      <w:sz w:val="24"/>
      <w:szCs w:val="24"/>
    </w:rPr>
  </w:style>
  <w:style w:type="character" w:customStyle="1" w:styleId="1171">
    <w:name w:val="Знак1 Знак Знак17"/>
    <w:uiPriority w:val="99"/>
    <w:qFormat/>
    <w:locked/>
    <w:rsid w:val="0017636C"/>
    <w:rPr>
      <w:rFonts w:ascii="Times New Roman" w:hAnsi="Times New Roman"/>
      <w:sz w:val="24"/>
      <w:lang w:eastAsia="ru-RU"/>
    </w:rPr>
  </w:style>
  <w:style w:type="character" w:customStyle="1" w:styleId="467">
    <w:name w:val="Знак Знак467"/>
    <w:uiPriority w:val="99"/>
    <w:qFormat/>
    <w:locked/>
    <w:rsid w:val="0017636C"/>
    <w:rPr>
      <w:b/>
      <w:sz w:val="27"/>
      <w:lang w:val="ru-RU" w:eastAsia="ru-RU"/>
    </w:rPr>
  </w:style>
  <w:style w:type="character" w:customStyle="1" w:styleId="487">
    <w:name w:val="Знак Знак487"/>
    <w:uiPriority w:val="99"/>
    <w:qFormat/>
    <w:locked/>
    <w:rsid w:val="0017636C"/>
    <w:rPr>
      <w:b/>
      <w:sz w:val="27"/>
      <w:lang w:val="ru-RU" w:eastAsia="ru-RU"/>
    </w:rPr>
  </w:style>
  <w:style w:type="character" w:customStyle="1" w:styleId="447">
    <w:name w:val="Знак Знак447"/>
    <w:uiPriority w:val="99"/>
    <w:qFormat/>
    <w:locked/>
    <w:rsid w:val="0017636C"/>
    <w:rPr>
      <w:sz w:val="24"/>
    </w:rPr>
  </w:style>
  <w:style w:type="character" w:customStyle="1" w:styleId="5170">
    <w:name w:val="Знак Знак517"/>
    <w:uiPriority w:val="99"/>
    <w:qFormat/>
    <w:locked/>
    <w:rsid w:val="0017636C"/>
    <w:rPr>
      <w:b/>
      <w:sz w:val="27"/>
      <w:lang w:val="ru-RU" w:eastAsia="ru-RU"/>
    </w:rPr>
  </w:style>
  <w:style w:type="character" w:customStyle="1" w:styleId="4370">
    <w:name w:val="Знак Знак437"/>
    <w:uiPriority w:val="99"/>
    <w:qFormat/>
    <w:locked/>
    <w:rsid w:val="0017636C"/>
    <w:rPr>
      <w:color w:val="000000"/>
      <w:sz w:val="24"/>
      <w:lang w:eastAsia="ru-RU"/>
    </w:rPr>
  </w:style>
  <w:style w:type="character" w:customStyle="1" w:styleId="4270">
    <w:name w:val="Знак Знак427"/>
    <w:uiPriority w:val="99"/>
    <w:qFormat/>
    <w:rsid w:val="0017636C"/>
    <w:rPr>
      <w:rFonts w:ascii="Times New Roman" w:hAnsi="Times New Roman"/>
      <w:sz w:val="16"/>
    </w:rPr>
  </w:style>
  <w:style w:type="character" w:customStyle="1" w:styleId="497">
    <w:name w:val="Знак Знак497"/>
    <w:uiPriority w:val="99"/>
    <w:qFormat/>
    <w:rsid w:val="0017636C"/>
    <w:rPr>
      <w:rFonts w:ascii="Times New Roman" w:hAnsi="Times New Roman"/>
      <w:b/>
      <w:caps/>
      <w:sz w:val="24"/>
      <w:lang w:eastAsia="ru-RU"/>
    </w:rPr>
  </w:style>
  <w:style w:type="paragraph" w:customStyle="1" w:styleId="449">
    <w:name w:val="Заголовок 44"/>
    <w:basedOn w:val="7c"/>
    <w:next w:val="7c"/>
    <w:uiPriority w:val="99"/>
    <w:qFormat/>
    <w:rsid w:val="0017636C"/>
    <w:pPr>
      <w:keepNext/>
      <w:widowControl/>
      <w:ind w:left="0" w:firstLine="0"/>
    </w:pPr>
    <w:rPr>
      <w:sz w:val="24"/>
    </w:rPr>
  </w:style>
  <w:style w:type="character" w:customStyle="1" w:styleId="477">
    <w:name w:val="Знак Знак477"/>
    <w:uiPriority w:val="99"/>
    <w:qFormat/>
    <w:rsid w:val="0017636C"/>
    <w:rPr>
      <w:rFonts w:ascii="Times New Roman" w:hAnsi="Times New Roman"/>
      <w:b/>
      <w:sz w:val="27"/>
      <w:lang w:eastAsia="ru-RU"/>
    </w:rPr>
  </w:style>
  <w:style w:type="character" w:customStyle="1" w:styleId="457">
    <w:name w:val="Знак Знак457"/>
    <w:uiPriority w:val="99"/>
    <w:qFormat/>
    <w:rsid w:val="0017636C"/>
    <w:rPr>
      <w:rFonts w:ascii="Times New Roman" w:hAnsi="Times New Roman"/>
      <w:b/>
      <w:i/>
      <w:sz w:val="26"/>
      <w:lang w:eastAsia="ru-RU"/>
    </w:rPr>
  </w:style>
  <w:style w:type="paragraph" w:customStyle="1" w:styleId="633">
    <w:name w:val="Заголовок 63"/>
    <w:uiPriority w:val="99"/>
    <w:qFormat/>
    <w:rsid w:val="0017636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0">
    <w:name w:val="Знак5 Знак Знак8"/>
    <w:uiPriority w:val="99"/>
    <w:qFormat/>
    <w:locked/>
    <w:rsid w:val="0017636C"/>
    <w:rPr>
      <w:sz w:val="16"/>
    </w:rPr>
  </w:style>
  <w:style w:type="character" w:customStyle="1" w:styleId="507">
    <w:name w:val="Знак Знак507"/>
    <w:uiPriority w:val="99"/>
    <w:qFormat/>
    <w:locked/>
    <w:rsid w:val="0017636C"/>
    <w:rPr>
      <w:b/>
      <w:sz w:val="28"/>
      <w:lang w:val="ru-RU" w:eastAsia="ru-RU"/>
    </w:rPr>
  </w:style>
  <w:style w:type="character" w:customStyle="1" w:styleId="527">
    <w:name w:val="Знак Знак527"/>
    <w:uiPriority w:val="99"/>
    <w:qFormat/>
    <w:rsid w:val="0017636C"/>
    <w:rPr>
      <w:rFonts w:ascii="Arial" w:hAnsi="Arial"/>
      <w:b/>
      <w:i/>
      <w:sz w:val="28"/>
    </w:rPr>
  </w:style>
  <w:style w:type="paragraph" w:customStyle="1" w:styleId="22c">
    <w:name w:val="Цитата 22"/>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2fff5">
    <w:name w:val="Выделенная цитата2"/>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character" w:customStyle="1" w:styleId="5171">
    <w:name w:val="Знак5 Знак Знак17"/>
    <w:uiPriority w:val="99"/>
    <w:qFormat/>
    <w:locked/>
    <w:rsid w:val="0017636C"/>
    <w:rPr>
      <w:sz w:val="16"/>
      <w:lang w:val="ru-RU" w:eastAsia="ru-RU"/>
    </w:rPr>
  </w:style>
  <w:style w:type="paragraph" w:customStyle="1" w:styleId="2fff6">
    <w:name w:val="Подзаголовок2"/>
    <w:basedOn w:val="a2"/>
    <w:uiPriority w:val="99"/>
    <w:qFormat/>
    <w:rsid w:val="0017636C"/>
    <w:pPr>
      <w:widowControl/>
      <w:snapToGrid/>
      <w:spacing w:before="0" w:after="0" w:line="312" w:lineRule="auto"/>
    </w:pPr>
    <w:rPr>
      <w:rFonts w:ascii="Arial" w:eastAsia="Times New Roman" w:hAnsi="Arial" w:cs="Arial"/>
      <w:b/>
      <w:bCs/>
      <w:color w:val="000000"/>
      <w:sz w:val="20"/>
    </w:rPr>
  </w:style>
  <w:style w:type="character" w:customStyle="1" w:styleId="670">
    <w:name w:val="Знак6 Знак Знак7"/>
    <w:uiPriority w:val="99"/>
    <w:qFormat/>
    <w:rsid w:val="0017636C"/>
    <w:rPr>
      <w:sz w:val="24"/>
      <w:lang w:val="ru-RU" w:eastAsia="ru-RU"/>
    </w:rPr>
  </w:style>
  <w:style w:type="character" w:customStyle="1" w:styleId="2fff7">
    <w:name w:val="Замещающий текст2"/>
    <w:uiPriority w:val="99"/>
    <w:qFormat/>
    <w:rsid w:val="0017636C"/>
    <w:rPr>
      <w:color w:val="808080"/>
    </w:rPr>
  </w:style>
  <w:style w:type="character" w:customStyle="1" w:styleId="5510">
    <w:name w:val="Знак Знак551"/>
    <w:uiPriority w:val="99"/>
    <w:qFormat/>
    <w:locked/>
    <w:rsid w:val="0017636C"/>
    <w:rPr>
      <w:sz w:val="24"/>
      <w:lang w:val="ru-RU" w:eastAsia="ru-RU"/>
    </w:rPr>
  </w:style>
  <w:style w:type="paragraph" w:customStyle="1" w:styleId="12d">
    <w:name w:val="Заголовок 12"/>
    <w:basedOn w:val="a2"/>
    <w:next w:val="a2"/>
    <w:uiPriority w:val="99"/>
    <w:qFormat/>
    <w:rsid w:val="0017636C"/>
    <w:pPr>
      <w:widowControl/>
      <w:suppressAutoHyphens/>
      <w:snapToGrid/>
      <w:spacing w:before="0" w:after="0"/>
      <w:ind w:firstLine="454"/>
    </w:pPr>
    <w:rPr>
      <w:rFonts w:eastAsia="Times New Roman"/>
      <w:b/>
      <w:caps/>
      <w:szCs w:val="24"/>
      <w:lang w:eastAsia="zh-CN"/>
    </w:rPr>
  </w:style>
  <w:style w:type="character" w:customStyle="1" w:styleId="6510">
    <w:name w:val="Знак Знак651"/>
    <w:uiPriority w:val="99"/>
    <w:qFormat/>
    <w:locked/>
    <w:rsid w:val="0017636C"/>
    <w:rPr>
      <w:b/>
      <w:sz w:val="27"/>
      <w:lang w:val="ru-RU" w:eastAsia="ru-RU"/>
    </w:rPr>
  </w:style>
  <w:style w:type="character" w:customStyle="1" w:styleId="6410">
    <w:name w:val="Знак Знак641"/>
    <w:uiPriority w:val="99"/>
    <w:qFormat/>
    <w:locked/>
    <w:rsid w:val="0017636C"/>
    <w:rPr>
      <w:b/>
      <w:sz w:val="28"/>
      <w:lang w:val="ru-RU" w:eastAsia="ru-RU"/>
    </w:rPr>
  </w:style>
  <w:style w:type="character" w:customStyle="1" w:styleId="6310">
    <w:name w:val="Знак Знак631"/>
    <w:uiPriority w:val="99"/>
    <w:qFormat/>
    <w:locked/>
    <w:rsid w:val="0017636C"/>
    <w:rPr>
      <w:b/>
      <w:i/>
      <w:sz w:val="26"/>
      <w:lang w:val="ru-RU" w:eastAsia="ru-RU"/>
    </w:rPr>
  </w:style>
  <w:style w:type="character" w:customStyle="1" w:styleId="6210">
    <w:name w:val="Знак Знак621"/>
    <w:uiPriority w:val="99"/>
    <w:qFormat/>
    <w:locked/>
    <w:rsid w:val="0017636C"/>
    <w:rPr>
      <w:sz w:val="24"/>
      <w:lang w:val="ru-RU" w:eastAsia="ru-RU"/>
    </w:rPr>
  </w:style>
  <w:style w:type="character" w:customStyle="1" w:styleId="6170">
    <w:name w:val="Знак Знак617"/>
    <w:uiPriority w:val="99"/>
    <w:qFormat/>
    <w:locked/>
    <w:rsid w:val="0017636C"/>
    <w:rPr>
      <w:sz w:val="24"/>
      <w:lang w:val="ru-RU" w:eastAsia="ru-RU"/>
    </w:rPr>
  </w:style>
  <w:style w:type="character" w:customStyle="1" w:styleId="601">
    <w:name w:val="Знак Знак601"/>
    <w:uiPriority w:val="99"/>
    <w:qFormat/>
    <w:locked/>
    <w:rsid w:val="0017636C"/>
    <w:rPr>
      <w:i/>
      <w:sz w:val="24"/>
      <w:lang w:val="ru-RU" w:eastAsia="ru-RU"/>
    </w:rPr>
  </w:style>
  <w:style w:type="character" w:customStyle="1" w:styleId="591">
    <w:name w:val="Знак Знак591"/>
    <w:uiPriority w:val="99"/>
    <w:qFormat/>
    <w:locked/>
    <w:rsid w:val="0017636C"/>
    <w:rPr>
      <w:rFonts w:ascii="Arial" w:hAnsi="Arial"/>
      <w:sz w:val="22"/>
      <w:lang w:val="ru-RU" w:eastAsia="ru-RU"/>
    </w:rPr>
  </w:style>
  <w:style w:type="character" w:customStyle="1" w:styleId="581">
    <w:name w:val="Знак Знак581"/>
    <w:uiPriority w:val="99"/>
    <w:qFormat/>
    <w:locked/>
    <w:rsid w:val="0017636C"/>
    <w:rPr>
      <w:rFonts w:ascii="Courier New" w:hAnsi="Courier New"/>
      <w:lang w:val="ru-RU" w:eastAsia="ru-RU"/>
    </w:rPr>
  </w:style>
  <w:style w:type="character" w:customStyle="1" w:styleId="571">
    <w:name w:val="Знак Знак571"/>
    <w:uiPriority w:val="99"/>
    <w:qFormat/>
    <w:locked/>
    <w:rsid w:val="0017636C"/>
    <w:rPr>
      <w:lang w:val="ru-RU" w:eastAsia="ru-RU"/>
    </w:rPr>
  </w:style>
  <w:style w:type="character" w:customStyle="1" w:styleId="5610">
    <w:name w:val="Знак Знак561"/>
    <w:uiPriority w:val="99"/>
    <w:qFormat/>
    <w:locked/>
    <w:rsid w:val="0017636C"/>
    <w:rPr>
      <w:sz w:val="24"/>
      <w:lang w:val="ru-RU" w:eastAsia="ru-RU"/>
    </w:rPr>
  </w:style>
  <w:style w:type="character" w:customStyle="1" w:styleId="5410">
    <w:name w:val="Знак Знак541"/>
    <w:uiPriority w:val="99"/>
    <w:qFormat/>
    <w:locked/>
    <w:rsid w:val="0017636C"/>
    <w:rPr>
      <w:sz w:val="24"/>
      <w:lang w:val="en-US" w:eastAsia="ru-RU"/>
    </w:rPr>
  </w:style>
  <w:style w:type="paragraph" w:customStyle="1" w:styleId="259">
    <w:name w:val="Заголовок 25"/>
    <w:basedOn w:val="a2"/>
    <w:next w:val="a2"/>
    <w:uiPriority w:val="99"/>
    <w:qFormat/>
    <w:rsid w:val="0017636C"/>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2"/>
    <w:next w:val="a2"/>
    <w:uiPriority w:val="99"/>
    <w:qFormat/>
    <w:rsid w:val="0017636C"/>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59">
    <w:name w:val="Заголовок 45"/>
    <w:basedOn w:val="a2"/>
    <w:next w:val="a2"/>
    <w:uiPriority w:val="99"/>
    <w:qFormat/>
    <w:rsid w:val="0017636C"/>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29">
    <w:name w:val="Заголовок 52"/>
    <w:basedOn w:val="a2"/>
    <w:next w:val="a2"/>
    <w:uiPriority w:val="99"/>
    <w:qFormat/>
    <w:rsid w:val="0017636C"/>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43">
    <w:name w:val="Заголовок 64"/>
    <w:basedOn w:val="a2"/>
    <w:next w:val="a2"/>
    <w:uiPriority w:val="99"/>
    <w:qFormat/>
    <w:rsid w:val="0017636C"/>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22">
    <w:name w:val="Заголовок 72"/>
    <w:basedOn w:val="a2"/>
    <w:next w:val="a2"/>
    <w:uiPriority w:val="99"/>
    <w:qFormat/>
    <w:rsid w:val="0017636C"/>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20">
    <w:name w:val="Заголовок 82"/>
    <w:basedOn w:val="a2"/>
    <w:next w:val="a2"/>
    <w:uiPriority w:val="99"/>
    <w:qFormat/>
    <w:rsid w:val="0017636C"/>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20">
    <w:name w:val="Заголовок 92"/>
    <w:basedOn w:val="a2"/>
    <w:next w:val="a2"/>
    <w:uiPriority w:val="99"/>
    <w:qFormat/>
    <w:rsid w:val="0017636C"/>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1">
    <w:name w:val="Знак Знак671"/>
    <w:uiPriority w:val="99"/>
    <w:qFormat/>
    <w:rsid w:val="0017636C"/>
    <w:rPr>
      <w:rFonts w:ascii="Arial" w:hAnsi="Arial"/>
      <w:b/>
      <w:sz w:val="26"/>
    </w:rPr>
  </w:style>
  <w:style w:type="character" w:customStyle="1" w:styleId="661">
    <w:name w:val="Знак Знак661"/>
    <w:uiPriority w:val="99"/>
    <w:qFormat/>
    <w:rsid w:val="0017636C"/>
    <w:rPr>
      <w:b/>
      <w:sz w:val="28"/>
    </w:rPr>
  </w:style>
  <w:style w:type="character" w:customStyle="1" w:styleId="701">
    <w:name w:val="Знак Знак701"/>
    <w:uiPriority w:val="99"/>
    <w:qFormat/>
    <w:rsid w:val="0017636C"/>
    <w:rPr>
      <w:rFonts w:ascii="Arial" w:hAnsi="Arial"/>
      <w:b/>
      <w:sz w:val="26"/>
    </w:rPr>
  </w:style>
  <w:style w:type="character" w:customStyle="1" w:styleId="691">
    <w:name w:val="Знак Знак691"/>
    <w:uiPriority w:val="99"/>
    <w:qFormat/>
    <w:rsid w:val="0017636C"/>
    <w:rPr>
      <w:b/>
      <w:sz w:val="28"/>
    </w:rPr>
  </w:style>
  <w:style w:type="character" w:customStyle="1" w:styleId="6810">
    <w:name w:val="Знак Знак681"/>
    <w:uiPriority w:val="99"/>
    <w:qFormat/>
    <w:rsid w:val="0017636C"/>
    <w:rPr>
      <w:b/>
      <w:i/>
      <w:sz w:val="26"/>
    </w:rPr>
  </w:style>
  <w:style w:type="character" w:customStyle="1" w:styleId="3ff6">
    <w:name w:val="Сильное выделение3"/>
    <w:uiPriority w:val="99"/>
    <w:qFormat/>
    <w:rsid w:val="0017636C"/>
    <w:rPr>
      <w:b/>
    </w:rPr>
  </w:style>
  <w:style w:type="paragraph" w:customStyle="1" w:styleId="HTML31">
    <w:name w:val="Стандартный HTML3"/>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paragraph" w:customStyle="1" w:styleId="89">
    <w:name w:val="Стиль8"/>
    <w:basedOn w:val="a2"/>
    <w:next w:val="affb"/>
    <w:link w:val="3ff7"/>
    <w:uiPriority w:val="99"/>
    <w:qFormat/>
    <w:rsid w:val="0017636C"/>
    <w:pPr>
      <w:widowControl/>
      <w:snapToGrid/>
      <w:spacing w:before="0" w:after="0"/>
      <w:jc w:val="center"/>
    </w:pPr>
    <w:rPr>
      <w:lang w:val="en-US"/>
    </w:rPr>
  </w:style>
  <w:style w:type="character" w:customStyle="1" w:styleId="4010">
    <w:name w:val="Знак Знак40 Знак1"/>
    <w:uiPriority w:val="99"/>
    <w:qFormat/>
    <w:locked/>
    <w:rsid w:val="0017636C"/>
    <w:rPr>
      <w:sz w:val="24"/>
      <w:lang w:val="ru-RU" w:eastAsia="ru-RU"/>
    </w:rPr>
  </w:style>
  <w:style w:type="paragraph" w:customStyle="1" w:styleId="921">
    <w:name w:val="Знак92"/>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character" w:customStyle="1" w:styleId="4141">
    <w:name w:val="Знак4 Знак Знак14"/>
    <w:uiPriority w:val="99"/>
    <w:qFormat/>
    <w:locked/>
    <w:rsid w:val="0017636C"/>
    <w:rPr>
      <w:rFonts w:ascii="Arial" w:hAnsi="Arial"/>
      <w:b/>
      <w:kern w:val="32"/>
      <w:sz w:val="32"/>
      <w:lang w:val="ru-RU" w:eastAsia="ru-RU"/>
    </w:rPr>
  </w:style>
  <w:style w:type="character" w:customStyle="1" w:styleId="2122">
    <w:name w:val="Знак2 Знак Знак12"/>
    <w:uiPriority w:val="99"/>
    <w:qFormat/>
    <w:locked/>
    <w:rsid w:val="0017636C"/>
    <w:rPr>
      <w:b/>
      <w:sz w:val="27"/>
      <w:lang w:val="ru-RU" w:eastAsia="ru-RU"/>
    </w:rPr>
  </w:style>
  <w:style w:type="character" w:customStyle="1" w:styleId="4f5">
    <w:name w:val="Знак4 Знак Знак"/>
    <w:uiPriority w:val="99"/>
    <w:locked/>
    <w:rsid w:val="0017636C"/>
    <w:rPr>
      <w:rFonts w:ascii="Arial" w:hAnsi="Arial"/>
      <w:b/>
      <w:kern w:val="32"/>
      <w:sz w:val="32"/>
      <w:lang w:val="ru-RU" w:eastAsia="ru-RU"/>
    </w:rPr>
  </w:style>
  <w:style w:type="character" w:customStyle="1" w:styleId="23b">
    <w:name w:val="Знак2 Знак Знак3"/>
    <w:uiPriority w:val="99"/>
    <w:qFormat/>
    <w:locked/>
    <w:rsid w:val="0017636C"/>
    <w:rPr>
      <w:rFonts w:ascii="Arial" w:hAnsi="Arial"/>
      <w:b/>
      <w:sz w:val="26"/>
      <w:lang w:val="ru-RU" w:eastAsia="ru-RU"/>
    </w:rPr>
  </w:style>
  <w:style w:type="character" w:customStyle="1" w:styleId="4f6">
    <w:name w:val="Слабое выделение4"/>
    <w:uiPriority w:val="99"/>
    <w:rsid w:val="0017636C"/>
    <w:rPr>
      <w:i/>
      <w:color w:val="808080"/>
    </w:rPr>
  </w:style>
  <w:style w:type="paragraph" w:customStyle="1" w:styleId="23c">
    <w:name w:val="Цитата 23"/>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3ff8">
    <w:name w:val="Выделенная цитата3"/>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i/>
      <w:color w:val="4F81BD"/>
    </w:rPr>
  </w:style>
  <w:style w:type="paragraph" w:customStyle="1" w:styleId="1114">
    <w:name w:val="Заголовок оглавления111"/>
    <w:basedOn w:val="10"/>
    <w:next w:val="a2"/>
    <w:uiPriority w:val="99"/>
    <w:qFormat/>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character" w:customStyle="1" w:styleId="4f7">
    <w:name w:val="Сильное выделение4"/>
    <w:uiPriority w:val="99"/>
    <w:rsid w:val="0017636C"/>
    <w:rPr>
      <w:b/>
    </w:rPr>
  </w:style>
  <w:style w:type="character" w:customStyle="1" w:styleId="1115">
    <w:name w:val="Слабая ссылка111"/>
    <w:uiPriority w:val="99"/>
    <w:qFormat/>
    <w:rsid w:val="0017636C"/>
    <w:rPr>
      <w:smallCaps/>
      <w:color w:val="C0504D"/>
      <w:u w:val="single"/>
    </w:rPr>
  </w:style>
  <w:style w:type="character" w:customStyle="1" w:styleId="1116">
    <w:name w:val="Сильная ссылка111"/>
    <w:uiPriority w:val="99"/>
    <w:qFormat/>
    <w:rsid w:val="0017636C"/>
    <w:rPr>
      <w:b/>
      <w:smallCaps/>
      <w:color w:val="C0504D"/>
      <w:spacing w:val="5"/>
      <w:u w:val="single"/>
    </w:rPr>
  </w:style>
  <w:style w:type="character" w:customStyle="1" w:styleId="1117">
    <w:name w:val="Название книги111"/>
    <w:uiPriority w:val="99"/>
    <w:qFormat/>
    <w:rsid w:val="0017636C"/>
    <w:rPr>
      <w:b/>
      <w:smallCaps/>
      <w:spacing w:val="5"/>
    </w:rPr>
  </w:style>
  <w:style w:type="character" w:customStyle="1" w:styleId="3ff9">
    <w:name w:val="Замещающий текст3"/>
    <w:uiPriority w:val="99"/>
    <w:rsid w:val="0017636C"/>
    <w:rPr>
      <w:color w:val="808080"/>
    </w:rPr>
  </w:style>
  <w:style w:type="character" w:customStyle="1" w:styleId="1260">
    <w:name w:val="Знак1 Знак Знак26"/>
    <w:uiPriority w:val="99"/>
    <w:locked/>
    <w:rsid w:val="0017636C"/>
    <w:rPr>
      <w:sz w:val="24"/>
    </w:rPr>
  </w:style>
  <w:style w:type="character" w:customStyle="1" w:styleId="1272">
    <w:name w:val="Знак1 Знак Знак27"/>
    <w:uiPriority w:val="99"/>
    <w:locked/>
    <w:rsid w:val="0017636C"/>
    <w:rPr>
      <w:sz w:val="24"/>
    </w:rPr>
  </w:style>
  <w:style w:type="character" w:customStyle="1" w:styleId="7d">
    <w:name w:val="Без интервала Знак7"/>
    <w:uiPriority w:val="99"/>
    <w:locked/>
    <w:rsid w:val="0017636C"/>
    <w:rPr>
      <w:sz w:val="24"/>
      <w:lang w:eastAsia="en-US"/>
    </w:rPr>
  </w:style>
  <w:style w:type="character" w:customStyle="1" w:styleId="393">
    <w:name w:val="Знак Знак393"/>
    <w:uiPriority w:val="99"/>
    <w:rsid w:val="0017636C"/>
    <w:rPr>
      <w:rFonts w:ascii="Arial" w:hAnsi="Arial"/>
      <w:b/>
      <w:sz w:val="26"/>
    </w:rPr>
  </w:style>
  <w:style w:type="character" w:customStyle="1" w:styleId="383">
    <w:name w:val="Знак Знак383"/>
    <w:uiPriority w:val="99"/>
    <w:rsid w:val="0017636C"/>
    <w:rPr>
      <w:b/>
      <w:sz w:val="28"/>
    </w:rPr>
  </w:style>
  <w:style w:type="character" w:customStyle="1" w:styleId="373">
    <w:name w:val="Знак Знак373"/>
    <w:uiPriority w:val="99"/>
    <w:rsid w:val="0017636C"/>
    <w:rPr>
      <w:b/>
      <w:i/>
      <w:sz w:val="26"/>
    </w:rPr>
  </w:style>
  <w:style w:type="character" w:customStyle="1" w:styleId="363">
    <w:name w:val="Знак Знак363"/>
    <w:uiPriority w:val="99"/>
    <w:rsid w:val="0017636C"/>
    <w:rPr>
      <w:b/>
      <w:sz w:val="22"/>
      <w:lang w:val="ru-RU" w:eastAsia="ru-RU"/>
    </w:rPr>
  </w:style>
  <w:style w:type="character" w:customStyle="1" w:styleId="3530">
    <w:name w:val="Знак Знак353"/>
    <w:uiPriority w:val="99"/>
    <w:rsid w:val="0017636C"/>
    <w:rPr>
      <w:sz w:val="24"/>
      <w:lang w:val="ru-RU" w:eastAsia="ru-RU"/>
    </w:rPr>
  </w:style>
  <w:style w:type="character" w:customStyle="1" w:styleId="3430">
    <w:name w:val="Знак Знак343"/>
    <w:uiPriority w:val="99"/>
    <w:rsid w:val="0017636C"/>
    <w:rPr>
      <w:rFonts w:ascii="Calibri" w:hAnsi="Calibri"/>
      <w:i/>
      <w:sz w:val="24"/>
      <w:lang w:eastAsia="en-US"/>
    </w:rPr>
  </w:style>
  <w:style w:type="character" w:customStyle="1" w:styleId="3230">
    <w:name w:val="Знак Знак323"/>
    <w:uiPriority w:val="99"/>
    <w:rsid w:val="0017636C"/>
    <w:rPr>
      <w:sz w:val="16"/>
    </w:rPr>
  </w:style>
  <w:style w:type="character" w:customStyle="1" w:styleId="Heading122">
    <w:name w:val="Heading 12 Знак Знак2"/>
    <w:uiPriority w:val="99"/>
    <w:qFormat/>
    <w:rsid w:val="0017636C"/>
    <w:rPr>
      <w:rFonts w:ascii="Courier New" w:hAnsi="Courier New"/>
    </w:rPr>
  </w:style>
  <w:style w:type="character" w:customStyle="1" w:styleId="3140">
    <w:name w:val="Знак Знак314"/>
    <w:uiPriority w:val="99"/>
    <w:rsid w:val="0017636C"/>
    <w:rPr>
      <w:sz w:val="24"/>
    </w:rPr>
  </w:style>
  <w:style w:type="paragraph" w:customStyle="1" w:styleId="10a">
    <w:name w:val="Знак Знак Знак Знак Знак Знак10"/>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2">
    <w:name w:val="Знак Знак302"/>
    <w:uiPriority w:val="99"/>
    <w:rsid w:val="0017636C"/>
    <w:rPr>
      <w:sz w:val="24"/>
    </w:rPr>
  </w:style>
  <w:style w:type="character" w:customStyle="1" w:styleId="293">
    <w:name w:val="Знак Знак293"/>
    <w:uiPriority w:val="99"/>
    <w:rsid w:val="0017636C"/>
    <w:rPr>
      <w:sz w:val="24"/>
    </w:rPr>
  </w:style>
  <w:style w:type="character" w:customStyle="1" w:styleId="7130">
    <w:name w:val="Знак Знак713"/>
    <w:uiPriority w:val="99"/>
    <w:rsid w:val="0017636C"/>
    <w:rPr>
      <w:sz w:val="16"/>
      <w:lang w:val="ru-RU" w:eastAsia="ru-RU"/>
    </w:rPr>
  </w:style>
  <w:style w:type="paragraph" w:customStyle="1" w:styleId="9a">
    <w:name w:val="Обычный9"/>
    <w:uiPriority w:val="99"/>
    <w:qFormat/>
    <w:rsid w:val="0017636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uiPriority w:val="99"/>
    <w:locked/>
    <w:rsid w:val="0017636C"/>
    <w:rPr>
      <w:b/>
      <w:sz w:val="27"/>
      <w:lang w:val="ru-RU" w:eastAsia="ru-RU"/>
    </w:rPr>
  </w:style>
  <w:style w:type="character" w:customStyle="1" w:styleId="283">
    <w:name w:val="Знак Знак283"/>
    <w:uiPriority w:val="99"/>
    <w:rsid w:val="0017636C"/>
    <w:rPr>
      <w:rFonts w:ascii="Tahoma" w:hAnsi="Tahoma"/>
    </w:rPr>
  </w:style>
  <w:style w:type="character" w:customStyle="1" w:styleId="273">
    <w:name w:val="Знак Знак273"/>
    <w:uiPriority w:val="99"/>
    <w:qFormat/>
    <w:rsid w:val="0017636C"/>
    <w:rPr>
      <w:sz w:val="24"/>
    </w:rPr>
  </w:style>
  <w:style w:type="character" w:customStyle="1" w:styleId="1090">
    <w:name w:val="Знак Знак109"/>
    <w:uiPriority w:val="99"/>
    <w:locked/>
    <w:rsid w:val="0017636C"/>
    <w:rPr>
      <w:sz w:val="16"/>
      <w:lang w:val="ru-RU" w:eastAsia="ru-RU"/>
    </w:rPr>
  </w:style>
  <w:style w:type="character" w:customStyle="1" w:styleId="626">
    <w:name w:val="Знак Знак626"/>
    <w:uiPriority w:val="99"/>
    <w:rsid w:val="0017636C"/>
    <w:rPr>
      <w:rFonts w:ascii="Arial" w:hAnsi="Arial"/>
      <w:b/>
      <w:i/>
      <w:sz w:val="28"/>
      <w:lang w:val="ru-RU" w:eastAsia="en-US"/>
    </w:rPr>
  </w:style>
  <w:style w:type="character" w:customStyle="1" w:styleId="2130">
    <w:name w:val="Знак Знак213"/>
    <w:uiPriority w:val="99"/>
    <w:locked/>
    <w:rsid w:val="0017636C"/>
    <w:rPr>
      <w:sz w:val="24"/>
      <w:lang w:val="en-US"/>
    </w:rPr>
  </w:style>
  <w:style w:type="character" w:customStyle="1" w:styleId="1231">
    <w:name w:val="Знак Знак123"/>
    <w:uiPriority w:val="99"/>
    <w:rsid w:val="0017636C"/>
    <w:rPr>
      <w:sz w:val="16"/>
    </w:rPr>
  </w:style>
  <w:style w:type="character" w:customStyle="1" w:styleId="1350">
    <w:name w:val="Знак Знак135"/>
    <w:uiPriority w:val="99"/>
    <w:rsid w:val="0017636C"/>
    <w:rPr>
      <w:lang w:val="ru-RU" w:eastAsia="ru-RU"/>
    </w:rPr>
  </w:style>
  <w:style w:type="character" w:customStyle="1" w:styleId="16100">
    <w:name w:val="Знак Знак1610"/>
    <w:uiPriority w:val="99"/>
    <w:locked/>
    <w:rsid w:val="0017636C"/>
    <w:rPr>
      <w:b/>
      <w:caps/>
      <w:sz w:val="24"/>
      <w:lang w:val="ru-RU" w:eastAsia="ru-RU"/>
    </w:rPr>
  </w:style>
  <w:style w:type="character" w:customStyle="1" w:styleId="1152">
    <w:name w:val="Знак Знак115"/>
    <w:uiPriority w:val="99"/>
    <w:rsid w:val="0017636C"/>
    <w:rPr>
      <w:sz w:val="24"/>
    </w:rPr>
  </w:style>
  <w:style w:type="paragraph" w:customStyle="1" w:styleId="25a">
    <w:name w:val="Основной текст 25"/>
    <w:basedOn w:val="a2"/>
    <w:uiPriority w:val="99"/>
    <w:qFormat/>
    <w:rsid w:val="0017636C"/>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1fc">
    <w:name w:val="Знак Знак Знак11"/>
    <w:uiPriority w:val="99"/>
    <w:rsid w:val="0017636C"/>
    <w:rPr>
      <w:rFonts w:ascii="Times New Roman" w:hAnsi="Times New Roman"/>
      <w:b/>
      <w:caps/>
      <w:sz w:val="28"/>
    </w:rPr>
  </w:style>
  <w:style w:type="character" w:customStyle="1" w:styleId="2590">
    <w:name w:val="Знак Знак259"/>
    <w:uiPriority w:val="99"/>
    <w:rsid w:val="0017636C"/>
    <w:rPr>
      <w:rFonts w:ascii="Times New Roman" w:hAnsi="Times New Roman"/>
      <w:b/>
      <w:sz w:val="28"/>
    </w:rPr>
  </w:style>
  <w:style w:type="character" w:customStyle="1" w:styleId="2290">
    <w:name w:val="Знак Знак229"/>
    <w:uiPriority w:val="99"/>
    <w:rsid w:val="0017636C"/>
    <w:rPr>
      <w:rFonts w:ascii="Times New Roman" w:hAnsi="Times New Roman"/>
      <w:sz w:val="24"/>
    </w:rPr>
  </w:style>
  <w:style w:type="character" w:customStyle="1" w:styleId="2016">
    <w:name w:val="Знак Знак2016"/>
    <w:uiPriority w:val="99"/>
    <w:rsid w:val="0017636C"/>
    <w:rPr>
      <w:rFonts w:ascii="Arial" w:hAnsi="Arial"/>
      <w:sz w:val="22"/>
    </w:rPr>
  </w:style>
  <w:style w:type="character" w:customStyle="1" w:styleId="199">
    <w:name w:val="Знак Знак199"/>
    <w:uiPriority w:val="99"/>
    <w:rsid w:val="0017636C"/>
    <w:rPr>
      <w:rFonts w:ascii="Times New Roman" w:hAnsi="Times New Roman"/>
      <w:sz w:val="16"/>
      <w:lang w:eastAsia="ru-RU"/>
    </w:rPr>
  </w:style>
  <w:style w:type="character" w:customStyle="1" w:styleId="1811">
    <w:name w:val="Знак Знак1811"/>
    <w:uiPriority w:val="99"/>
    <w:rsid w:val="0017636C"/>
    <w:rPr>
      <w:rFonts w:ascii="Courier New" w:hAnsi="Courier New"/>
    </w:rPr>
  </w:style>
  <w:style w:type="character" w:customStyle="1" w:styleId="179">
    <w:name w:val="Знак Знак179"/>
    <w:uiPriority w:val="99"/>
    <w:rsid w:val="0017636C"/>
    <w:rPr>
      <w:rFonts w:ascii="Times New Roman" w:hAnsi="Times New Roman"/>
      <w:sz w:val="24"/>
    </w:rPr>
  </w:style>
  <w:style w:type="character" w:customStyle="1" w:styleId="950">
    <w:name w:val="Знак Знак95"/>
    <w:uiPriority w:val="99"/>
    <w:rsid w:val="0017636C"/>
    <w:rPr>
      <w:rFonts w:ascii="PragmaticaCTT" w:hAnsi="PragmaticaCTT"/>
      <w:b/>
      <w:sz w:val="24"/>
      <w:lang w:val="ru-RU" w:eastAsia="ru-RU"/>
    </w:rPr>
  </w:style>
  <w:style w:type="character" w:customStyle="1" w:styleId="840">
    <w:name w:val="Знак Знак84"/>
    <w:uiPriority w:val="99"/>
    <w:rsid w:val="0017636C"/>
    <w:rPr>
      <w:sz w:val="24"/>
    </w:rPr>
  </w:style>
  <w:style w:type="character" w:customStyle="1" w:styleId="5200">
    <w:name w:val="Знак Знак520"/>
    <w:uiPriority w:val="99"/>
    <w:rsid w:val="0017636C"/>
    <w:rPr>
      <w:rFonts w:ascii="Tahoma" w:hAnsi="Tahoma"/>
      <w:sz w:val="16"/>
      <w:lang w:val="ru-RU" w:eastAsia="ru-RU"/>
    </w:rPr>
  </w:style>
  <w:style w:type="paragraph" w:customStyle="1" w:styleId="362">
    <w:name w:val="Заголовок 36"/>
    <w:basedOn w:val="9a"/>
    <w:next w:val="9a"/>
    <w:uiPriority w:val="99"/>
    <w:qFormat/>
    <w:rsid w:val="0017636C"/>
    <w:pPr>
      <w:keepNext/>
      <w:widowControl/>
      <w:ind w:left="0" w:firstLine="0"/>
      <w:outlineLvl w:val="2"/>
    </w:pPr>
    <w:rPr>
      <w:sz w:val="24"/>
    </w:rPr>
  </w:style>
  <w:style w:type="paragraph" w:customStyle="1" w:styleId="6f0">
    <w:name w:val="Основной текст6"/>
    <w:basedOn w:val="9a"/>
    <w:uiPriority w:val="99"/>
    <w:qFormat/>
    <w:rsid w:val="0017636C"/>
    <w:pPr>
      <w:widowControl/>
      <w:spacing w:line="360" w:lineRule="auto"/>
      <w:ind w:left="0" w:firstLine="0"/>
    </w:pPr>
    <w:rPr>
      <w:sz w:val="24"/>
    </w:rPr>
  </w:style>
  <w:style w:type="character" w:customStyle="1" w:styleId="159">
    <w:name w:val="Знак Знак159"/>
    <w:uiPriority w:val="99"/>
    <w:rsid w:val="0017636C"/>
    <w:rPr>
      <w:b/>
      <w:sz w:val="28"/>
    </w:rPr>
  </w:style>
  <w:style w:type="character" w:customStyle="1" w:styleId="800">
    <w:name w:val="Знак Знак80"/>
    <w:uiPriority w:val="99"/>
    <w:rsid w:val="0017636C"/>
    <w:rPr>
      <w:rFonts w:ascii="Times New Roman" w:hAnsi="Times New Roman"/>
      <w:lang w:eastAsia="en-US"/>
    </w:rPr>
  </w:style>
  <w:style w:type="paragraph" w:customStyle="1" w:styleId="263">
    <w:name w:val="Заголовок 26"/>
    <w:basedOn w:val="a2"/>
    <w:next w:val="a2"/>
    <w:uiPriority w:val="99"/>
    <w:qFormat/>
    <w:rsid w:val="0017636C"/>
    <w:pPr>
      <w:keepNext/>
      <w:snapToGrid/>
      <w:spacing w:before="0" w:after="0"/>
      <w:jc w:val="center"/>
    </w:pPr>
    <w:rPr>
      <w:rFonts w:eastAsia="Times New Roman"/>
      <w:b/>
      <w:sz w:val="26"/>
    </w:rPr>
  </w:style>
  <w:style w:type="paragraph" w:customStyle="1" w:styleId="10b">
    <w:name w:val="Обычный10"/>
    <w:basedOn w:val="a2"/>
    <w:uiPriority w:val="99"/>
    <w:qFormat/>
    <w:rsid w:val="0017636C"/>
    <w:pPr>
      <w:widowControl/>
      <w:snapToGrid/>
      <w:spacing w:beforeAutospacing="1" w:afterAutospacing="1"/>
    </w:pPr>
    <w:rPr>
      <w:rFonts w:eastAsia="Times New Roman"/>
      <w:szCs w:val="24"/>
    </w:rPr>
  </w:style>
  <w:style w:type="paragraph" w:customStyle="1" w:styleId="5f1">
    <w:name w:val="Цитата5"/>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character" w:customStyle="1" w:styleId="22d">
    <w:name w:val="Цитата 2 Знак2"/>
    <w:basedOn w:val="a3"/>
    <w:uiPriority w:val="99"/>
    <w:rsid w:val="0017636C"/>
    <w:rPr>
      <w:rFonts w:cs="Times New Roman"/>
      <w:i/>
      <w:iCs/>
      <w:color w:val="000000"/>
      <w:sz w:val="24"/>
      <w:szCs w:val="24"/>
    </w:rPr>
  </w:style>
  <w:style w:type="character" w:customStyle="1" w:styleId="2fff8">
    <w:name w:val="Выделенная цитата Знак2"/>
    <w:basedOn w:val="a3"/>
    <w:uiPriority w:val="99"/>
    <w:rsid w:val="0017636C"/>
    <w:rPr>
      <w:rFonts w:cs="Times New Roman"/>
      <w:b/>
      <w:bCs/>
      <w:i/>
      <w:iCs/>
      <w:color w:val="4F81BD"/>
      <w:sz w:val="24"/>
      <w:szCs w:val="24"/>
    </w:rPr>
  </w:style>
  <w:style w:type="paragraph" w:customStyle="1" w:styleId="5f2">
    <w:name w:val="Текст5"/>
    <w:basedOn w:val="a2"/>
    <w:uiPriority w:val="99"/>
    <w:qFormat/>
    <w:rsid w:val="0017636C"/>
    <w:pPr>
      <w:widowControl/>
      <w:snapToGrid/>
      <w:spacing w:before="0" w:after="0"/>
    </w:pPr>
    <w:rPr>
      <w:rFonts w:ascii="Courier New" w:eastAsia="Times New Roman" w:hAnsi="Courier New"/>
      <w:sz w:val="20"/>
    </w:rPr>
  </w:style>
  <w:style w:type="paragraph" w:customStyle="1" w:styleId="354">
    <w:name w:val="Основной текст 35"/>
    <w:basedOn w:val="9a"/>
    <w:uiPriority w:val="99"/>
    <w:qFormat/>
    <w:rsid w:val="0017636C"/>
    <w:pPr>
      <w:widowControl/>
      <w:tabs>
        <w:tab w:val="left" w:pos="360"/>
      </w:tabs>
      <w:ind w:left="0" w:firstLine="0"/>
      <w:jc w:val="both"/>
    </w:pPr>
    <w:rPr>
      <w:i/>
      <w:sz w:val="26"/>
    </w:rPr>
  </w:style>
  <w:style w:type="paragraph" w:customStyle="1" w:styleId="244">
    <w:name w:val="Основной текст с отступом 24"/>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55">
    <w:name w:val="Основной текст с отступом 35"/>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4f8">
    <w:name w:val="Верхний колонтитул4"/>
    <w:basedOn w:val="a2"/>
    <w:uiPriority w:val="99"/>
    <w:qFormat/>
    <w:rsid w:val="0017636C"/>
    <w:pPr>
      <w:widowControl/>
      <w:tabs>
        <w:tab w:val="center" w:pos="4153"/>
        <w:tab w:val="right" w:pos="8306"/>
      </w:tabs>
      <w:snapToGrid/>
      <w:spacing w:before="0" w:after="0"/>
    </w:pPr>
    <w:rPr>
      <w:rFonts w:ascii="Arial" w:eastAsia="Times New Roman" w:hAnsi="Arial"/>
    </w:rPr>
  </w:style>
  <w:style w:type="character" w:customStyle="1" w:styleId="419">
    <w:name w:val="Знак Знак419"/>
    <w:uiPriority w:val="99"/>
    <w:locked/>
    <w:rsid w:val="0017636C"/>
    <w:rPr>
      <w:rFonts w:ascii="Arial" w:hAnsi="Arial"/>
      <w:b/>
      <w:i/>
      <w:sz w:val="28"/>
      <w:lang w:val="ru-RU" w:eastAsia="en-US"/>
    </w:rPr>
  </w:style>
  <w:style w:type="character" w:customStyle="1" w:styleId="429">
    <w:name w:val="Знак4 Знак2"/>
    <w:uiPriority w:val="99"/>
    <w:locked/>
    <w:rsid w:val="0017636C"/>
    <w:rPr>
      <w:sz w:val="24"/>
      <w:lang w:val="ru-RU" w:eastAsia="ru-RU"/>
    </w:rPr>
  </w:style>
  <w:style w:type="character" w:customStyle="1" w:styleId="4f9">
    <w:name w:val="Основной шрифт абзаца4"/>
    <w:uiPriority w:val="99"/>
    <w:rsid w:val="0017636C"/>
  </w:style>
  <w:style w:type="character" w:customStyle="1" w:styleId="2380">
    <w:name w:val="Знак Знак23 Знак8"/>
    <w:uiPriority w:val="99"/>
    <w:locked/>
    <w:rsid w:val="0017636C"/>
    <w:rPr>
      <w:rFonts w:ascii="Tahoma" w:hAnsi="Tahoma"/>
      <w:sz w:val="16"/>
    </w:rPr>
  </w:style>
  <w:style w:type="paragraph" w:customStyle="1" w:styleId="13b">
    <w:name w:val="Знак Знак Знак Знак Знак Знак Знак Знак Знак Знак Знак Знак Знак13"/>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391">
    <w:name w:val="Знак39"/>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9">
    <w:name w:val="Знак Знак539"/>
    <w:uiPriority w:val="99"/>
    <w:locked/>
    <w:rsid w:val="0017636C"/>
    <w:rPr>
      <w:b/>
      <w:caps/>
      <w:sz w:val="24"/>
      <w:lang w:val="ru-RU" w:eastAsia="ru-RU"/>
    </w:rPr>
  </w:style>
  <w:style w:type="character" w:customStyle="1" w:styleId="11100">
    <w:name w:val="Знак1 Знак Знак110"/>
    <w:uiPriority w:val="99"/>
    <w:locked/>
    <w:rsid w:val="0017636C"/>
    <w:rPr>
      <w:rFonts w:ascii="Times New Roman" w:hAnsi="Times New Roman"/>
      <w:sz w:val="24"/>
      <w:lang w:eastAsia="ru-RU"/>
    </w:rPr>
  </w:style>
  <w:style w:type="character" w:customStyle="1" w:styleId="469">
    <w:name w:val="Знак Знак469"/>
    <w:uiPriority w:val="99"/>
    <w:locked/>
    <w:rsid w:val="0017636C"/>
    <w:rPr>
      <w:b/>
      <w:sz w:val="27"/>
      <w:lang w:val="ru-RU" w:eastAsia="ru-RU"/>
    </w:rPr>
  </w:style>
  <w:style w:type="character" w:customStyle="1" w:styleId="489">
    <w:name w:val="Знак Знак489"/>
    <w:uiPriority w:val="99"/>
    <w:locked/>
    <w:rsid w:val="0017636C"/>
    <w:rPr>
      <w:b/>
      <w:sz w:val="27"/>
      <w:lang w:val="ru-RU" w:eastAsia="ru-RU"/>
    </w:rPr>
  </w:style>
  <w:style w:type="character" w:customStyle="1" w:styleId="4490">
    <w:name w:val="Знак Знак449"/>
    <w:uiPriority w:val="99"/>
    <w:locked/>
    <w:rsid w:val="0017636C"/>
    <w:rPr>
      <w:sz w:val="24"/>
    </w:rPr>
  </w:style>
  <w:style w:type="character" w:customStyle="1" w:styleId="51100">
    <w:name w:val="Знак Знак5110"/>
    <w:uiPriority w:val="99"/>
    <w:locked/>
    <w:rsid w:val="0017636C"/>
    <w:rPr>
      <w:b/>
      <w:sz w:val="27"/>
      <w:lang w:val="ru-RU" w:eastAsia="ru-RU"/>
    </w:rPr>
  </w:style>
  <w:style w:type="character" w:customStyle="1" w:styleId="439">
    <w:name w:val="Знак Знак439"/>
    <w:uiPriority w:val="99"/>
    <w:locked/>
    <w:rsid w:val="0017636C"/>
    <w:rPr>
      <w:color w:val="000000"/>
      <w:sz w:val="24"/>
      <w:lang w:eastAsia="ru-RU"/>
    </w:rPr>
  </w:style>
  <w:style w:type="character" w:customStyle="1" w:styleId="4290">
    <w:name w:val="Знак Знак429"/>
    <w:uiPriority w:val="99"/>
    <w:rsid w:val="0017636C"/>
    <w:rPr>
      <w:rFonts w:ascii="Times New Roman" w:hAnsi="Times New Roman"/>
      <w:sz w:val="16"/>
    </w:rPr>
  </w:style>
  <w:style w:type="character" w:customStyle="1" w:styleId="499">
    <w:name w:val="Знак Знак499"/>
    <w:uiPriority w:val="99"/>
    <w:rsid w:val="0017636C"/>
    <w:rPr>
      <w:rFonts w:ascii="Times New Roman" w:hAnsi="Times New Roman"/>
      <w:b/>
      <w:caps/>
      <w:sz w:val="24"/>
      <w:lang w:eastAsia="ru-RU"/>
    </w:rPr>
  </w:style>
  <w:style w:type="paragraph" w:customStyle="1" w:styleId="46a">
    <w:name w:val="Заголовок 46"/>
    <w:basedOn w:val="9a"/>
    <w:next w:val="9a"/>
    <w:uiPriority w:val="99"/>
    <w:qFormat/>
    <w:rsid w:val="0017636C"/>
    <w:pPr>
      <w:keepNext/>
      <w:widowControl/>
      <w:ind w:left="0" w:firstLine="0"/>
    </w:pPr>
    <w:rPr>
      <w:sz w:val="24"/>
    </w:rPr>
  </w:style>
  <w:style w:type="character" w:customStyle="1" w:styleId="479">
    <w:name w:val="Знак Знак479"/>
    <w:uiPriority w:val="99"/>
    <w:rsid w:val="0017636C"/>
    <w:rPr>
      <w:rFonts w:ascii="Times New Roman" w:hAnsi="Times New Roman"/>
      <w:b/>
      <w:sz w:val="27"/>
      <w:lang w:eastAsia="ru-RU"/>
    </w:rPr>
  </w:style>
  <w:style w:type="character" w:customStyle="1" w:styleId="4590">
    <w:name w:val="Знак Знак459"/>
    <w:uiPriority w:val="99"/>
    <w:rsid w:val="0017636C"/>
    <w:rPr>
      <w:rFonts w:ascii="Times New Roman" w:hAnsi="Times New Roman"/>
      <w:b/>
      <w:i/>
      <w:sz w:val="26"/>
      <w:lang w:eastAsia="ru-RU"/>
    </w:rPr>
  </w:style>
  <w:style w:type="paragraph" w:customStyle="1" w:styleId="653">
    <w:name w:val="Заголовок 65"/>
    <w:uiPriority w:val="99"/>
    <w:qFormat/>
    <w:rsid w:val="0017636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uiPriority w:val="99"/>
    <w:locked/>
    <w:rsid w:val="0017636C"/>
    <w:rPr>
      <w:sz w:val="16"/>
    </w:rPr>
  </w:style>
  <w:style w:type="character" w:customStyle="1" w:styleId="509">
    <w:name w:val="Знак Знак509"/>
    <w:uiPriority w:val="99"/>
    <w:locked/>
    <w:rsid w:val="0017636C"/>
    <w:rPr>
      <w:b/>
      <w:sz w:val="28"/>
      <w:lang w:val="ru-RU" w:eastAsia="ru-RU"/>
    </w:rPr>
  </w:style>
  <w:style w:type="character" w:customStyle="1" w:styleId="5290">
    <w:name w:val="Знак Знак529"/>
    <w:uiPriority w:val="99"/>
    <w:rsid w:val="0017636C"/>
    <w:rPr>
      <w:rFonts w:ascii="Arial" w:hAnsi="Arial"/>
      <w:b/>
      <w:i/>
      <w:sz w:val="28"/>
    </w:rPr>
  </w:style>
  <w:style w:type="character" w:customStyle="1" w:styleId="519">
    <w:name w:val="Знак5 Знак Знак19"/>
    <w:uiPriority w:val="99"/>
    <w:locked/>
    <w:rsid w:val="0017636C"/>
    <w:rPr>
      <w:sz w:val="16"/>
      <w:lang w:val="ru-RU" w:eastAsia="ru-RU"/>
    </w:rPr>
  </w:style>
  <w:style w:type="paragraph" w:customStyle="1" w:styleId="3ffa">
    <w:name w:val="Подзаголовок3"/>
    <w:basedOn w:val="a2"/>
    <w:uiPriority w:val="99"/>
    <w:qFormat/>
    <w:rsid w:val="0017636C"/>
    <w:pPr>
      <w:widowControl/>
      <w:snapToGrid/>
      <w:spacing w:before="0" w:after="0" w:line="312" w:lineRule="auto"/>
    </w:pPr>
    <w:rPr>
      <w:rFonts w:ascii="Arial" w:eastAsia="Times New Roman" w:hAnsi="Arial" w:cs="Arial"/>
      <w:b/>
      <w:bCs/>
      <w:color w:val="000000"/>
      <w:sz w:val="20"/>
    </w:rPr>
  </w:style>
  <w:style w:type="character" w:customStyle="1" w:styleId="6100">
    <w:name w:val="Знак6 Знак Знак10"/>
    <w:uiPriority w:val="99"/>
    <w:rsid w:val="0017636C"/>
    <w:rPr>
      <w:sz w:val="24"/>
      <w:lang w:val="ru-RU" w:eastAsia="ru-RU"/>
    </w:rPr>
  </w:style>
  <w:style w:type="character" w:customStyle="1" w:styleId="553">
    <w:name w:val="Знак Знак553"/>
    <w:uiPriority w:val="99"/>
    <w:locked/>
    <w:rsid w:val="0017636C"/>
    <w:rPr>
      <w:sz w:val="24"/>
      <w:lang w:val="ru-RU" w:eastAsia="ru-RU"/>
    </w:rPr>
  </w:style>
  <w:style w:type="paragraph" w:customStyle="1" w:styleId="Heading13">
    <w:name w:val="Heading 13"/>
    <w:basedOn w:val="a2"/>
    <w:next w:val="a2"/>
    <w:uiPriority w:val="99"/>
    <w:qFormat/>
    <w:rsid w:val="0017636C"/>
    <w:pPr>
      <w:widowControl/>
      <w:suppressAutoHyphens/>
      <w:snapToGrid/>
      <w:spacing w:before="0" w:after="0"/>
      <w:ind w:firstLine="454"/>
    </w:pPr>
    <w:rPr>
      <w:rFonts w:eastAsia="Times New Roman"/>
      <w:b/>
      <w:caps/>
      <w:szCs w:val="24"/>
      <w:lang w:eastAsia="zh-CN"/>
    </w:rPr>
  </w:style>
  <w:style w:type="character" w:customStyle="1" w:styleId="6530">
    <w:name w:val="Знак Знак653"/>
    <w:uiPriority w:val="99"/>
    <w:locked/>
    <w:rsid w:val="0017636C"/>
    <w:rPr>
      <w:b/>
      <w:sz w:val="27"/>
      <w:lang w:val="ru-RU" w:eastAsia="ru-RU"/>
    </w:rPr>
  </w:style>
  <w:style w:type="character" w:customStyle="1" w:styleId="6430">
    <w:name w:val="Знак Знак643"/>
    <w:uiPriority w:val="99"/>
    <w:locked/>
    <w:rsid w:val="0017636C"/>
    <w:rPr>
      <w:b/>
      <w:sz w:val="28"/>
      <w:lang w:val="ru-RU" w:eastAsia="ru-RU"/>
    </w:rPr>
  </w:style>
  <w:style w:type="character" w:customStyle="1" w:styleId="6330">
    <w:name w:val="Знак Знак633"/>
    <w:uiPriority w:val="99"/>
    <w:locked/>
    <w:rsid w:val="0017636C"/>
    <w:rPr>
      <w:b/>
      <w:i/>
      <w:sz w:val="26"/>
      <w:lang w:val="ru-RU" w:eastAsia="ru-RU"/>
    </w:rPr>
  </w:style>
  <w:style w:type="character" w:customStyle="1" w:styleId="625">
    <w:name w:val="Знак Знак625"/>
    <w:uiPriority w:val="99"/>
    <w:locked/>
    <w:rsid w:val="0017636C"/>
    <w:rPr>
      <w:sz w:val="24"/>
      <w:lang w:val="ru-RU" w:eastAsia="ru-RU"/>
    </w:rPr>
  </w:style>
  <w:style w:type="character" w:customStyle="1" w:styleId="61100">
    <w:name w:val="Знак Знак6110"/>
    <w:uiPriority w:val="99"/>
    <w:locked/>
    <w:rsid w:val="0017636C"/>
    <w:rPr>
      <w:sz w:val="24"/>
      <w:lang w:val="ru-RU" w:eastAsia="ru-RU"/>
    </w:rPr>
  </w:style>
  <w:style w:type="character" w:customStyle="1" w:styleId="603">
    <w:name w:val="Знак Знак603"/>
    <w:uiPriority w:val="99"/>
    <w:locked/>
    <w:rsid w:val="0017636C"/>
    <w:rPr>
      <w:i/>
      <w:sz w:val="24"/>
      <w:lang w:val="ru-RU" w:eastAsia="ru-RU"/>
    </w:rPr>
  </w:style>
  <w:style w:type="character" w:customStyle="1" w:styleId="593">
    <w:name w:val="Знак Знак593"/>
    <w:uiPriority w:val="99"/>
    <w:locked/>
    <w:rsid w:val="0017636C"/>
    <w:rPr>
      <w:rFonts w:ascii="Arial" w:hAnsi="Arial"/>
      <w:sz w:val="22"/>
      <w:lang w:val="ru-RU" w:eastAsia="ru-RU"/>
    </w:rPr>
  </w:style>
  <w:style w:type="character" w:customStyle="1" w:styleId="583">
    <w:name w:val="Знак Знак583"/>
    <w:uiPriority w:val="99"/>
    <w:locked/>
    <w:rsid w:val="0017636C"/>
    <w:rPr>
      <w:rFonts w:ascii="Courier New" w:hAnsi="Courier New"/>
      <w:lang w:val="ru-RU" w:eastAsia="ru-RU"/>
    </w:rPr>
  </w:style>
  <w:style w:type="character" w:customStyle="1" w:styleId="573">
    <w:name w:val="Знак Знак573"/>
    <w:uiPriority w:val="99"/>
    <w:locked/>
    <w:rsid w:val="0017636C"/>
    <w:rPr>
      <w:lang w:val="ru-RU" w:eastAsia="ru-RU"/>
    </w:rPr>
  </w:style>
  <w:style w:type="character" w:customStyle="1" w:styleId="563">
    <w:name w:val="Знак Знак563"/>
    <w:uiPriority w:val="99"/>
    <w:locked/>
    <w:rsid w:val="0017636C"/>
    <w:rPr>
      <w:sz w:val="24"/>
      <w:lang w:val="ru-RU" w:eastAsia="ru-RU"/>
    </w:rPr>
  </w:style>
  <w:style w:type="character" w:customStyle="1" w:styleId="543">
    <w:name w:val="Знак Знак543"/>
    <w:uiPriority w:val="99"/>
    <w:locked/>
    <w:rsid w:val="0017636C"/>
    <w:rPr>
      <w:sz w:val="24"/>
      <w:lang w:val="en-US" w:eastAsia="ru-RU"/>
    </w:rPr>
  </w:style>
  <w:style w:type="paragraph" w:customStyle="1" w:styleId="Heading22">
    <w:name w:val="Heading 22"/>
    <w:basedOn w:val="a2"/>
    <w:next w:val="a2"/>
    <w:uiPriority w:val="99"/>
    <w:qFormat/>
    <w:rsid w:val="0017636C"/>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Heading32">
    <w:name w:val="Heading 32"/>
    <w:basedOn w:val="a2"/>
    <w:next w:val="a2"/>
    <w:uiPriority w:val="99"/>
    <w:qFormat/>
    <w:rsid w:val="0017636C"/>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Heading41">
    <w:name w:val="Heading 41"/>
    <w:basedOn w:val="a2"/>
    <w:next w:val="a2"/>
    <w:uiPriority w:val="99"/>
    <w:qFormat/>
    <w:rsid w:val="0017636C"/>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52">
    <w:name w:val="Heading 52"/>
    <w:basedOn w:val="a2"/>
    <w:next w:val="a2"/>
    <w:uiPriority w:val="99"/>
    <w:qFormat/>
    <w:rsid w:val="0017636C"/>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Heading62">
    <w:name w:val="Heading 62"/>
    <w:basedOn w:val="a2"/>
    <w:next w:val="a2"/>
    <w:uiPriority w:val="99"/>
    <w:qFormat/>
    <w:rsid w:val="0017636C"/>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Heading72">
    <w:name w:val="Heading 72"/>
    <w:basedOn w:val="a2"/>
    <w:next w:val="a2"/>
    <w:uiPriority w:val="99"/>
    <w:qFormat/>
    <w:rsid w:val="0017636C"/>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Heading81">
    <w:name w:val="Heading 81"/>
    <w:basedOn w:val="a2"/>
    <w:next w:val="a2"/>
    <w:uiPriority w:val="99"/>
    <w:qFormat/>
    <w:rsid w:val="0017636C"/>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Heading92">
    <w:name w:val="Heading 92"/>
    <w:basedOn w:val="a2"/>
    <w:next w:val="a2"/>
    <w:uiPriority w:val="99"/>
    <w:qFormat/>
    <w:rsid w:val="0017636C"/>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3">
    <w:name w:val="Знак Знак673"/>
    <w:uiPriority w:val="99"/>
    <w:rsid w:val="0017636C"/>
    <w:rPr>
      <w:rFonts w:ascii="Arial" w:hAnsi="Arial"/>
      <w:b/>
      <w:sz w:val="26"/>
    </w:rPr>
  </w:style>
  <w:style w:type="character" w:customStyle="1" w:styleId="663">
    <w:name w:val="Знак Знак663"/>
    <w:uiPriority w:val="99"/>
    <w:rsid w:val="0017636C"/>
    <w:rPr>
      <w:b/>
      <w:sz w:val="28"/>
    </w:rPr>
  </w:style>
  <w:style w:type="character" w:customStyle="1" w:styleId="703">
    <w:name w:val="Знак Знак703"/>
    <w:uiPriority w:val="99"/>
    <w:rsid w:val="0017636C"/>
    <w:rPr>
      <w:rFonts w:ascii="Arial" w:hAnsi="Arial"/>
      <w:b/>
      <w:sz w:val="26"/>
    </w:rPr>
  </w:style>
  <w:style w:type="character" w:customStyle="1" w:styleId="693">
    <w:name w:val="Знак Знак693"/>
    <w:uiPriority w:val="99"/>
    <w:rsid w:val="0017636C"/>
    <w:rPr>
      <w:b/>
      <w:sz w:val="28"/>
    </w:rPr>
  </w:style>
  <w:style w:type="character" w:customStyle="1" w:styleId="683">
    <w:name w:val="Знак Знак683"/>
    <w:uiPriority w:val="99"/>
    <w:rsid w:val="0017636C"/>
    <w:rPr>
      <w:b/>
      <w:i/>
      <w:sz w:val="26"/>
    </w:rPr>
  </w:style>
  <w:style w:type="paragraph" w:customStyle="1" w:styleId="HTML40">
    <w:name w:val="Стандартный HTML4"/>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CommentTextChar2">
    <w:name w:val="Comment Text Char2"/>
    <w:uiPriority w:val="99"/>
    <w:locked/>
    <w:rsid w:val="0017636C"/>
  </w:style>
  <w:style w:type="character" w:customStyle="1" w:styleId="HeaderChar2">
    <w:name w:val="Header Char2"/>
    <w:uiPriority w:val="99"/>
    <w:locked/>
    <w:rsid w:val="0017636C"/>
    <w:rPr>
      <w:sz w:val="24"/>
    </w:rPr>
  </w:style>
  <w:style w:type="character" w:customStyle="1" w:styleId="FooterChar2">
    <w:name w:val="Footer Char2"/>
    <w:uiPriority w:val="99"/>
    <w:locked/>
    <w:rsid w:val="0017636C"/>
    <w:rPr>
      <w:sz w:val="24"/>
    </w:rPr>
  </w:style>
  <w:style w:type="character" w:customStyle="1" w:styleId="EndnoteTextChar2">
    <w:name w:val="Endnote Text Char2"/>
    <w:uiPriority w:val="99"/>
    <w:locked/>
    <w:rsid w:val="0017636C"/>
    <w:rPr>
      <w:color w:val="000000"/>
      <w:sz w:val="24"/>
    </w:rPr>
  </w:style>
  <w:style w:type="character" w:customStyle="1" w:styleId="MacroTextChar1">
    <w:name w:val="Macro Text Char1"/>
    <w:uiPriority w:val="99"/>
    <w:locked/>
    <w:rsid w:val="0017636C"/>
    <w:rPr>
      <w:rFonts w:ascii="Courier New" w:hAnsi="Courier New"/>
      <w:sz w:val="22"/>
      <w:lang w:val="en-US" w:eastAsia="en-US"/>
    </w:rPr>
  </w:style>
  <w:style w:type="character" w:customStyle="1" w:styleId="TitleChar2">
    <w:name w:val="Title Char2"/>
    <w:uiPriority w:val="99"/>
    <w:locked/>
    <w:rsid w:val="0017636C"/>
    <w:rPr>
      <w:sz w:val="24"/>
      <w:lang w:val="en-US"/>
    </w:rPr>
  </w:style>
  <w:style w:type="character" w:customStyle="1" w:styleId="SubtitleChar2">
    <w:name w:val="Subtitle Char2"/>
    <w:uiPriority w:val="99"/>
    <w:locked/>
    <w:rsid w:val="0017636C"/>
    <w:rPr>
      <w:rFonts w:ascii="PragmaticaCTT" w:hAnsi="PragmaticaCTT"/>
      <w:b/>
      <w:sz w:val="24"/>
    </w:rPr>
  </w:style>
  <w:style w:type="character" w:customStyle="1" w:styleId="BodyTextFirstIndentChar2">
    <w:name w:val="Body Text First Indent Char2"/>
    <w:uiPriority w:val="99"/>
    <w:locked/>
    <w:rsid w:val="0017636C"/>
    <w:rPr>
      <w:rFonts w:ascii="Times New Roman" w:hAnsi="Times New Roman"/>
      <w:sz w:val="24"/>
      <w:lang w:eastAsia="ru-RU"/>
    </w:rPr>
  </w:style>
  <w:style w:type="character" w:customStyle="1" w:styleId="BodyText2Char2">
    <w:name w:val="Body Text 2 Char2"/>
    <w:uiPriority w:val="99"/>
    <w:locked/>
    <w:rsid w:val="0017636C"/>
    <w:rPr>
      <w:sz w:val="24"/>
    </w:rPr>
  </w:style>
  <w:style w:type="character" w:customStyle="1" w:styleId="BodyTextIndent2Char2">
    <w:name w:val="Body Text Indent 2 Char2"/>
    <w:uiPriority w:val="99"/>
    <w:locked/>
    <w:rsid w:val="0017636C"/>
    <w:rPr>
      <w:sz w:val="24"/>
    </w:rPr>
  </w:style>
  <w:style w:type="character" w:customStyle="1" w:styleId="BodyTextIndent3Char2">
    <w:name w:val="Body Text Indent 3 Char2"/>
    <w:uiPriority w:val="99"/>
    <w:locked/>
    <w:rsid w:val="0017636C"/>
    <w:rPr>
      <w:sz w:val="16"/>
    </w:rPr>
  </w:style>
  <w:style w:type="character" w:customStyle="1" w:styleId="DocumentMapChar2">
    <w:name w:val="Document Map Char2"/>
    <w:uiPriority w:val="99"/>
    <w:locked/>
    <w:rsid w:val="0017636C"/>
    <w:rPr>
      <w:rFonts w:ascii="Tahoma" w:hAnsi="Tahoma"/>
    </w:rPr>
  </w:style>
  <w:style w:type="character" w:customStyle="1" w:styleId="CommentSubjectChar2">
    <w:name w:val="Comment Subject Char2"/>
    <w:uiPriority w:val="99"/>
    <w:qFormat/>
    <w:locked/>
    <w:rsid w:val="0017636C"/>
    <w:rPr>
      <w:sz w:val="16"/>
    </w:rPr>
  </w:style>
  <w:style w:type="character" w:customStyle="1" w:styleId="BalloonTextChar2">
    <w:name w:val="Balloon Text Char2"/>
    <w:uiPriority w:val="99"/>
    <w:locked/>
    <w:rsid w:val="0017636C"/>
    <w:rPr>
      <w:rFonts w:ascii="Tahoma" w:hAnsi="Tahoma"/>
      <w:sz w:val="16"/>
    </w:rPr>
  </w:style>
  <w:style w:type="character" w:customStyle="1" w:styleId="NoSpacingChar2">
    <w:name w:val="No Spacing Char2"/>
    <w:uiPriority w:val="99"/>
    <w:locked/>
    <w:rsid w:val="0017636C"/>
    <w:rPr>
      <w:rFonts w:eastAsia="Times New Roman"/>
      <w:sz w:val="22"/>
      <w:lang w:val="en-US" w:eastAsia="en-US"/>
    </w:rPr>
  </w:style>
  <w:style w:type="character" w:customStyle="1" w:styleId="ListParagraphChar3">
    <w:name w:val="List Paragraph Char3"/>
    <w:uiPriority w:val="99"/>
    <w:locked/>
    <w:rsid w:val="0017636C"/>
    <w:rPr>
      <w:rFonts w:ascii="Calibri" w:hAnsi="Calibri"/>
      <w:sz w:val="24"/>
    </w:rPr>
  </w:style>
  <w:style w:type="character" w:customStyle="1" w:styleId="QuoteChar3">
    <w:name w:val="Quote Char3"/>
    <w:link w:val="245"/>
    <w:uiPriority w:val="99"/>
    <w:qFormat/>
    <w:locked/>
    <w:rsid w:val="0017636C"/>
    <w:rPr>
      <w:i/>
      <w:color w:val="000000"/>
      <w:sz w:val="24"/>
    </w:rPr>
  </w:style>
  <w:style w:type="paragraph" w:customStyle="1" w:styleId="245">
    <w:name w:val="Цитата 24"/>
    <w:basedOn w:val="a2"/>
    <w:next w:val="a2"/>
    <w:link w:val="QuoteChar3"/>
    <w:uiPriority w:val="99"/>
    <w:qFormat/>
    <w:rsid w:val="0017636C"/>
    <w:pPr>
      <w:widowControl/>
      <w:snapToGrid/>
      <w:spacing w:before="0" w:after="0"/>
    </w:pPr>
    <w:rPr>
      <w:rFonts w:asciiTheme="minorHAnsi" w:eastAsiaTheme="minorHAnsi" w:hAnsiTheme="minorHAnsi" w:cstheme="minorBidi"/>
      <w:i/>
      <w:color w:val="000000"/>
      <w:szCs w:val="22"/>
      <w:lang w:eastAsia="en-US"/>
    </w:rPr>
  </w:style>
  <w:style w:type="character" w:customStyle="1" w:styleId="IntenseQuoteChar3">
    <w:name w:val="Intense Quote Char3"/>
    <w:link w:val="4fa"/>
    <w:uiPriority w:val="99"/>
    <w:qFormat/>
    <w:locked/>
    <w:rsid w:val="0017636C"/>
    <w:rPr>
      <w:b/>
      <w:i/>
      <w:color w:val="4F81BD"/>
      <w:sz w:val="24"/>
    </w:rPr>
  </w:style>
  <w:style w:type="paragraph" w:customStyle="1" w:styleId="4fa">
    <w:name w:val="Выделенная цитата4"/>
    <w:basedOn w:val="a2"/>
    <w:next w:val="a2"/>
    <w:link w:val="IntenseQuoteChar3"/>
    <w:uiPriority w:val="99"/>
    <w:qFormat/>
    <w:rsid w:val="0017636C"/>
    <w:pPr>
      <w:widowControl/>
      <w:pBdr>
        <w:bottom w:val="single" w:sz="4" w:space="4" w:color="4F81BD"/>
      </w:pBdr>
      <w:snapToGrid/>
      <w:spacing w:before="200" w:after="28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uiPriority w:val="99"/>
    <w:qFormat/>
    <w:rsid w:val="0017636C"/>
    <w:pPr>
      <w:widowControl/>
      <w:snapToGrid/>
      <w:spacing w:before="0" w:after="0" w:line="360" w:lineRule="auto"/>
      <w:jc w:val="both"/>
    </w:pPr>
  </w:style>
  <w:style w:type="paragraph" w:customStyle="1" w:styleId="BlockText1">
    <w:name w:val="Block Text1"/>
    <w:basedOn w:val="a2"/>
    <w:uiPriority w:val="99"/>
    <w:qFormat/>
    <w:rsid w:val="0017636C"/>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BodyTextIndent21">
    <w:name w:val="Body Text Indent 21"/>
    <w:basedOn w:val="a2"/>
    <w:uiPriority w:val="99"/>
    <w:qFormat/>
    <w:rsid w:val="0017636C"/>
    <w:pPr>
      <w:widowControl/>
      <w:overflowPunct w:val="0"/>
      <w:autoSpaceDE w:val="0"/>
      <w:snapToGrid/>
      <w:spacing w:before="0" w:after="0"/>
      <w:ind w:firstLine="567"/>
      <w:jc w:val="both"/>
    </w:pPr>
    <w:rPr>
      <w:sz w:val="20"/>
      <w:lang w:eastAsia="ar-SA"/>
    </w:rPr>
  </w:style>
  <w:style w:type="paragraph" w:customStyle="1" w:styleId="BodyTextIndent31">
    <w:name w:val="Body Text Indent 31"/>
    <w:basedOn w:val="a2"/>
    <w:uiPriority w:val="99"/>
    <w:qFormat/>
    <w:rsid w:val="0017636C"/>
    <w:pPr>
      <w:widowControl/>
      <w:snapToGrid/>
      <w:spacing w:before="0" w:after="0" w:line="360" w:lineRule="auto"/>
      <w:ind w:firstLine="709"/>
      <w:jc w:val="both"/>
    </w:pPr>
    <w:rPr>
      <w:sz w:val="28"/>
    </w:rPr>
  </w:style>
  <w:style w:type="paragraph" w:customStyle="1" w:styleId="21f3">
    <w:name w:val="Обычный21"/>
    <w:uiPriority w:val="99"/>
    <w:qFormat/>
    <w:rsid w:val="0017636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17636C"/>
    <w:pPr>
      <w:widowControl/>
      <w:tabs>
        <w:tab w:val="center" w:pos="4153"/>
        <w:tab w:val="right" w:pos="8306"/>
      </w:tabs>
      <w:snapToGrid/>
      <w:spacing w:before="0" w:after="0"/>
    </w:pPr>
    <w:rPr>
      <w:rFonts w:ascii="Arial" w:hAnsi="Arial"/>
    </w:rPr>
  </w:style>
  <w:style w:type="paragraph" w:customStyle="1" w:styleId="Normal11">
    <w:name w:val="Normal11"/>
    <w:uiPriority w:val="99"/>
    <w:qFormat/>
    <w:rsid w:val="0017636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17636C"/>
    <w:pPr>
      <w:keepNext/>
      <w:snapToGrid/>
      <w:outlineLvl w:val="2"/>
    </w:pPr>
    <w:rPr>
      <w:sz w:val="24"/>
    </w:rPr>
  </w:style>
  <w:style w:type="paragraph" w:customStyle="1" w:styleId="BodyText11">
    <w:name w:val="Body Text11"/>
    <w:basedOn w:val="Normal11"/>
    <w:uiPriority w:val="99"/>
    <w:qFormat/>
    <w:rsid w:val="0017636C"/>
    <w:pPr>
      <w:snapToGrid/>
      <w:spacing w:line="360" w:lineRule="auto"/>
    </w:pPr>
    <w:rPr>
      <w:sz w:val="24"/>
    </w:rPr>
  </w:style>
  <w:style w:type="paragraph" w:customStyle="1" w:styleId="ListParagraph11">
    <w:name w:val="List Paragraph11"/>
    <w:basedOn w:val="a2"/>
    <w:uiPriority w:val="99"/>
    <w:qFormat/>
    <w:rsid w:val="0017636C"/>
    <w:pPr>
      <w:widowControl/>
      <w:snapToGrid/>
      <w:spacing w:before="0" w:after="200" w:line="276" w:lineRule="auto"/>
      <w:ind w:left="720"/>
      <w:contextualSpacing/>
    </w:pPr>
    <w:rPr>
      <w:rFonts w:ascii="Calibri" w:hAnsi="Calibri"/>
      <w:sz w:val="22"/>
      <w:szCs w:val="22"/>
    </w:rPr>
  </w:style>
  <w:style w:type="paragraph" w:customStyle="1" w:styleId="PlainText11">
    <w:name w:val="Plain Text11"/>
    <w:basedOn w:val="a2"/>
    <w:uiPriority w:val="99"/>
    <w:qFormat/>
    <w:rsid w:val="0017636C"/>
    <w:pPr>
      <w:widowControl/>
      <w:snapToGrid/>
      <w:spacing w:before="0" w:after="0"/>
    </w:pPr>
    <w:rPr>
      <w:rFonts w:ascii="Courier New" w:hAnsi="Courier New"/>
      <w:sz w:val="20"/>
    </w:rPr>
  </w:style>
  <w:style w:type="paragraph" w:customStyle="1" w:styleId="BodyText311">
    <w:name w:val="Body Text 311"/>
    <w:basedOn w:val="Normal11"/>
    <w:uiPriority w:val="99"/>
    <w:qFormat/>
    <w:rsid w:val="0017636C"/>
    <w:pPr>
      <w:snapToGrid/>
      <w:jc w:val="both"/>
    </w:pPr>
    <w:rPr>
      <w:i/>
      <w:sz w:val="26"/>
    </w:rPr>
  </w:style>
  <w:style w:type="paragraph" w:customStyle="1" w:styleId="NoSpacing1">
    <w:name w:val="No Spacing1"/>
    <w:uiPriority w:val="99"/>
    <w:qFormat/>
    <w:rsid w:val="0017636C"/>
    <w:pPr>
      <w:spacing w:after="0" w:line="240" w:lineRule="auto"/>
    </w:pPr>
    <w:rPr>
      <w:rFonts w:ascii="Times New Roman" w:eastAsia="Times New Roman" w:hAnsi="Times New Roman" w:cs="Times New Roman"/>
      <w:sz w:val="24"/>
      <w:szCs w:val="24"/>
    </w:rPr>
  </w:style>
  <w:style w:type="paragraph" w:customStyle="1" w:styleId="Heading412">
    <w:name w:val="Heading 412"/>
    <w:basedOn w:val="Normal1"/>
    <w:next w:val="Normal1"/>
    <w:uiPriority w:val="99"/>
    <w:qFormat/>
    <w:rsid w:val="0017636C"/>
    <w:pPr>
      <w:keepNext/>
      <w:snapToGrid/>
    </w:pPr>
    <w:rPr>
      <w:rFonts w:eastAsia="Calibri"/>
      <w:sz w:val="24"/>
    </w:rPr>
  </w:style>
  <w:style w:type="paragraph" w:customStyle="1" w:styleId="Quote1">
    <w:name w:val="Quote1"/>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IntenseQuote1">
    <w:name w:val="Intense Quote1"/>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221">
    <w:name w:val="Heading 221"/>
    <w:basedOn w:val="a2"/>
    <w:next w:val="a2"/>
    <w:uiPriority w:val="99"/>
    <w:qFormat/>
    <w:rsid w:val="0017636C"/>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17636C"/>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2">
    <w:name w:val="Heading 42"/>
    <w:basedOn w:val="a2"/>
    <w:next w:val="a2"/>
    <w:uiPriority w:val="99"/>
    <w:qFormat/>
    <w:rsid w:val="0017636C"/>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621">
    <w:name w:val="Heading 621"/>
    <w:basedOn w:val="a2"/>
    <w:next w:val="a2"/>
    <w:uiPriority w:val="99"/>
    <w:qFormat/>
    <w:rsid w:val="0017636C"/>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811">
    <w:name w:val="Heading 811"/>
    <w:basedOn w:val="a2"/>
    <w:next w:val="a2"/>
    <w:uiPriority w:val="99"/>
    <w:qFormat/>
    <w:rsid w:val="0017636C"/>
    <w:pPr>
      <w:widowControl/>
      <w:tabs>
        <w:tab w:val="left" w:pos="1440"/>
      </w:tabs>
      <w:suppressAutoHyphens/>
      <w:snapToGrid/>
      <w:spacing w:before="240" w:after="60"/>
      <w:ind w:left="1440" w:hanging="1440"/>
      <w:outlineLvl w:val="7"/>
    </w:pPr>
    <w:rPr>
      <w:i/>
      <w:iCs/>
      <w:szCs w:val="24"/>
      <w:lang w:eastAsia="zh-CN"/>
    </w:rPr>
  </w:style>
  <w:style w:type="paragraph" w:customStyle="1" w:styleId="Heading911">
    <w:name w:val="Heading 9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fb">
    <w:name w:val="Название Знак4"/>
    <w:uiPriority w:val="99"/>
    <w:qFormat/>
    <w:locked/>
    <w:rsid w:val="0017636C"/>
    <w:rPr>
      <w:rFonts w:ascii="Times New Roman" w:hAnsi="Times New Roman"/>
      <w:sz w:val="24"/>
      <w:lang w:val="en-US"/>
    </w:rPr>
  </w:style>
  <w:style w:type="character" w:customStyle="1" w:styleId="1fffff3">
    <w:name w:val="Заголовок Знак1"/>
    <w:uiPriority w:val="99"/>
    <w:qFormat/>
    <w:rsid w:val="0017636C"/>
    <w:rPr>
      <w:rFonts w:ascii="Calibri Light" w:hAnsi="Calibri Light"/>
      <w:spacing w:val="-10"/>
      <w:kern w:val="28"/>
      <w:sz w:val="56"/>
      <w:lang w:eastAsia="ru-RU"/>
    </w:rPr>
  </w:style>
  <w:style w:type="character" w:customStyle="1" w:styleId="Heading2Char2">
    <w:name w:val="Heading 2 Char2"/>
    <w:uiPriority w:val="99"/>
    <w:qFormat/>
    <w:locked/>
    <w:rsid w:val="0017636C"/>
    <w:rPr>
      <w:rFonts w:ascii="Times New Roman" w:hAnsi="Times New Roman"/>
      <w:sz w:val="24"/>
    </w:rPr>
  </w:style>
  <w:style w:type="character" w:customStyle="1" w:styleId="QuoteChar4">
    <w:name w:val="Quote Char4"/>
    <w:uiPriority w:val="99"/>
    <w:qFormat/>
    <w:locked/>
    <w:rsid w:val="0017636C"/>
    <w:rPr>
      <w:rFonts w:ascii="Times New Roman" w:hAnsi="Times New Roman"/>
      <w:i/>
      <w:color w:val="000000"/>
      <w:sz w:val="24"/>
    </w:rPr>
  </w:style>
  <w:style w:type="character" w:customStyle="1" w:styleId="IntenseQuoteChar4">
    <w:name w:val="Intense Quote Char4"/>
    <w:uiPriority w:val="99"/>
    <w:qFormat/>
    <w:locked/>
    <w:rsid w:val="0017636C"/>
    <w:rPr>
      <w:rFonts w:ascii="Times New Roman" w:hAnsi="Times New Roman"/>
      <w:b/>
      <w:i/>
      <w:color w:val="4F81BD"/>
      <w:sz w:val="24"/>
    </w:rPr>
  </w:style>
  <w:style w:type="character" w:customStyle="1" w:styleId="SubtleEmphasis1">
    <w:name w:val="Subtle Emphasis1"/>
    <w:uiPriority w:val="99"/>
    <w:rsid w:val="0017636C"/>
    <w:rPr>
      <w:i/>
      <w:color w:val="808080"/>
    </w:rPr>
  </w:style>
  <w:style w:type="character" w:customStyle="1" w:styleId="DefaultParagraphFont1">
    <w:name w:val="Default Paragraph Font1"/>
    <w:uiPriority w:val="99"/>
    <w:rsid w:val="0017636C"/>
  </w:style>
  <w:style w:type="character" w:customStyle="1" w:styleId="PlaceholderText1">
    <w:name w:val="Placeholder Text1"/>
    <w:uiPriority w:val="99"/>
    <w:rsid w:val="0017636C"/>
    <w:rPr>
      <w:rFonts w:ascii="Times New Roman" w:hAnsi="Times New Roman"/>
      <w:color w:val="808080"/>
    </w:rPr>
  </w:style>
  <w:style w:type="character" w:customStyle="1" w:styleId="IntenseEmphasis1">
    <w:name w:val="Intense Emphasis1"/>
    <w:uiPriority w:val="99"/>
    <w:rsid w:val="0017636C"/>
    <w:rPr>
      <w:b/>
    </w:rPr>
  </w:style>
  <w:style w:type="character" w:customStyle="1" w:styleId="1102">
    <w:name w:val="Знак Знак110"/>
    <w:uiPriority w:val="99"/>
    <w:qFormat/>
    <w:rsid w:val="0017636C"/>
    <w:rPr>
      <w:rFonts w:ascii="Arial" w:hAnsi="Arial"/>
      <w:b/>
      <w:sz w:val="36"/>
      <w:lang w:val="ru-RU" w:eastAsia="en-US"/>
    </w:rPr>
  </w:style>
  <w:style w:type="character" w:customStyle="1" w:styleId="3ff7">
    <w:name w:val="Название Знак3"/>
    <w:link w:val="89"/>
    <w:uiPriority w:val="99"/>
    <w:locked/>
    <w:rsid w:val="0017636C"/>
    <w:rPr>
      <w:rFonts w:ascii="Times New Roman" w:eastAsia="Calibri" w:hAnsi="Times New Roman" w:cs="Times New Roman"/>
      <w:sz w:val="24"/>
      <w:szCs w:val="20"/>
      <w:lang w:val="en-US" w:eastAsia="ru-RU"/>
    </w:rPr>
  </w:style>
  <w:style w:type="character" w:customStyle="1" w:styleId="HTMLAddressChar1">
    <w:name w:val="HTML Address Char1"/>
    <w:uiPriority w:val="99"/>
    <w:qFormat/>
    <w:locked/>
    <w:rsid w:val="0017636C"/>
    <w:rPr>
      <w:i/>
      <w:sz w:val="24"/>
      <w:lang w:eastAsia="ru-RU"/>
    </w:rPr>
  </w:style>
  <w:style w:type="character" w:customStyle="1" w:styleId="NoSpacingChar1">
    <w:name w:val="No Spacing Char1"/>
    <w:link w:val="5f3"/>
    <w:uiPriority w:val="99"/>
    <w:qFormat/>
    <w:locked/>
    <w:rsid w:val="0017636C"/>
    <w:rPr>
      <w:lang w:val="en-US"/>
    </w:rPr>
  </w:style>
  <w:style w:type="paragraph" w:customStyle="1" w:styleId="5f3">
    <w:name w:val="Без интервала5"/>
    <w:link w:val="NoSpacingChar1"/>
    <w:uiPriority w:val="99"/>
    <w:qFormat/>
    <w:rsid w:val="0017636C"/>
    <w:pPr>
      <w:spacing w:after="0" w:line="240" w:lineRule="auto"/>
    </w:pPr>
    <w:rPr>
      <w:lang w:val="en-US"/>
    </w:rPr>
  </w:style>
  <w:style w:type="paragraph" w:customStyle="1" w:styleId="11fd">
    <w:name w:val="Заголовок оглавления11"/>
    <w:basedOn w:val="10"/>
    <w:next w:val="a2"/>
    <w:uiPriority w:val="99"/>
    <w:qFormat/>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11fe">
    <w:name w:val="Слабая ссылка11"/>
    <w:uiPriority w:val="99"/>
    <w:rsid w:val="0017636C"/>
    <w:rPr>
      <w:smallCaps/>
      <w:color w:val="C0504D"/>
      <w:u w:val="single"/>
    </w:rPr>
  </w:style>
  <w:style w:type="character" w:customStyle="1" w:styleId="11ff">
    <w:name w:val="Сильная ссылка11"/>
    <w:uiPriority w:val="99"/>
    <w:rsid w:val="0017636C"/>
    <w:rPr>
      <w:b/>
      <w:smallCaps/>
      <w:color w:val="C0504D"/>
      <w:spacing w:val="5"/>
      <w:u w:val="single"/>
    </w:rPr>
  </w:style>
  <w:style w:type="character" w:customStyle="1" w:styleId="11ff0">
    <w:name w:val="Название книги11"/>
    <w:uiPriority w:val="99"/>
    <w:rsid w:val="0017636C"/>
    <w:rPr>
      <w:b/>
      <w:smallCaps/>
      <w:spacing w:val="5"/>
    </w:rPr>
  </w:style>
  <w:style w:type="character" w:customStyle="1" w:styleId="ListParagraphChar2">
    <w:name w:val="List Paragraph Char2"/>
    <w:link w:val="6f1"/>
    <w:uiPriority w:val="99"/>
    <w:qFormat/>
    <w:locked/>
    <w:rsid w:val="0017636C"/>
    <w:rPr>
      <w:rFonts w:eastAsia="Times New Roman"/>
    </w:rPr>
  </w:style>
  <w:style w:type="paragraph" w:customStyle="1" w:styleId="6f1">
    <w:name w:val="Абзац списка6"/>
    <w:basedOn w:val="a2"/>
    <w:link w:val="ListParagraphChar2"/>
    <w:uiPriority w:val="99"/>
    <w:qFormat/>
    <w:rsid w:val="0017636C"/>
    <w:pPr>
      <w:widowControl/>
      <w:snapToGrid/>
      <w:spacing w:before="0" w:after="0"/>
      <w:ind w:left="708"/>
    </w:pPr>
    <w:rPr>
      <w:rFonts w:asciiTheme="minorHAnsi" w:eastAsia="Times New Roman" w:hAnsiTheme="minorHAnsi" w:cstheme="minorBidi"/>
      <w:sz w:val="22"/>
      <w:szCs w:val="22"/>
      <w:lang w:eastAsia="en-US"/>
    </w:rPr>
  </w:style>
  <w:style w:type="character" w:customStyle="1" w:styleId="2fff9">
    <w:name w:val="Красная строка Знак2"/>
    <w:uiPriority w:val="99"/>
    <w:rsid w:val="0017636C"/>
  </w:style>
  <w:style w:type="paragraph" w:customStyle="1" w:styleId="3ffb">
    <w:name w:val="Подзаголовок3"/>
    <w:basedOn w:val="a2"/>
    <w:uiPriority w:val="99"/>
    <w:qFormat/>
    <w:rsid w:val="0017636C"/>
    <w:pPr>
      <w:widowControl/>
      <w:snapToGrid/>
      <w:spacing w:before="0" w:after="0" w:line="312" w:lineRule="auto"/>
    </w:pPr>
    <w:rPr>
      <w:rFonts w:ascii="Arial" w:hAnsi="Arial" w:cs="Arial"/>
      <w:b/>
      <w:bCs/>
      <w:color w:val="000000"/>
      <w:sz w:val="20"/>
    </w:rPr>
  </w:style>
  <w:style w:type="paragraph" w:customStyle="1" w:styleId="2115">
    <w:name w:val="Знак2 Знак Знак1 Знак1 Знак Знак Знак Знак Знак Знак Знак Знак Знак Знак Знак Знак"/>
    <w:basedOn w:val="a2"/>
    <w:uiPriority w:val="99"/>
    <w:qFormat/>
    <w:rsid w:val="0017636C"/>
    <w:pPr>
      <w:widowControl/>
      <w:snapToGrid/>
      <w:spacing w:before="0" w:after="160" w:line="240" w:lineRule="exact"/>
    </w:pPr>
    <w:rPr>
      <w:rFonts w:ascii="Verdana" w:eastAsia="Times New Roman" w:hAnsi="Verdana" w:cs="Verdana"/>
      <w:sz w:val="20"/>
      <w:lang w:val="en-US" w:eastAsia="en-US"/>
    </w:rPr>
  </w:style>
  <w:style w:type="paragraph" w:customStyle="1" w:styleId="930">
    <w:name w:val="Знак93"/>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character" w:customStyle="1" w:styleId="4150">
    <w:name w:val="Знак4 Знак Знак15"/>
    <w:uiPriority w:val="99"/>
    <w:locked/>
    <w:rsid w:val="0017636C"/>
    <w:rPr>
      <w:rFonts w:ascii="Arial" w:hAnsi="Arial"/>
      <w:b/>
      <w:kern w:val="32"/>
      <w:sz w:val="32"/>
      <w:lang w:val="ru-RU" w:eastAsia="ru-RU"/>
    </w:rPr>
  </w:style>
  <w:style w:type="character" w:customStyle="1" w:styleId="2131">
    <w:name w:val="Знак2 Знак Знак13"/>
    <w:uiPriority w:val="99"/>
    <w:locked/>
    <w:rsid w:val="0017636C"/>
    <w:rPr>
      <w:b/>
      <w:sz w:val="27"/>
      <w:lang w:val="ru-RU" w:eastAsia="ru-RU"/>
    </w:rPr>
  </w:style>
  <w:style w:type="character" w:customStyle="1" w:styleId="43a">
    <w:name w:val="Знак4 Знак Знак3"/>
    <w:uiPriority w:val="99"/>
    <w:locked/>
    <w:rsid w:val="0017636C"/>
    <w:rPr>
      <w:rFonts w:ascii="Arial" w:hAnsi="Arial"/>
      <w:b/>
      <w:kern w:val="32"/>
      <w:sz w:val="32"/>
      <w:lang w:val="ru-RU" w:eastAsia="ru-RU"/>
    </w:rPr>
  </w:style>
  <w:style w:type="character" w:customStyle="1" w:styleId="246">
    <w:name w:val="Знак2 Знак Знак4"/>
    <w:uiPriority w:val="99"/>
    <w:semiHidden/>
    <w:locked/>
    <w:rsid w:val="0017636C"/>
    <w:rPr>
      <w:rFonts w:ascii="Arial" w:hAnsi="Arial"/>
      <w:b/>
      <w:sz w:val="26"/>
      <w:lang w:val="ru-RU" w:eastAsia="ru-RU"/>
    </w:rPr>
  </w:style>
  <w:style w:type="character" w:customStyle="1" w:styleId="FontStyle270">
    <w:name w:val="Font Style27"/>
    <w:uiPriority w:val="99"/>
    <w:qFormat/>
    <w:rsid w:val="0017636C"/>
    <w:rPr>
      <w:rFonts w:ascii="Times New Roman" w:hAnsi="Times New Roman"/>
      <w:sz w:val="26"/>
    </w:rPr>
  </w:style>
  <w:style w:type="character" w:customStyle="1" w:styleId="2116">
    <w:name w:val="Знак Знак211"/>
    <w:uiPriority w:val="99"/>
    <w:qFormat/>
    <w:locked/>
    <w:rsid w:val="0017636C"/>
    <w:rPr>
      <w:rFonts w:ascii="Calibri" w:hAnsi="Calibri"/>
      <w:i/>
      <w:sz w:val="24"/>
    </w:rPr>
  </w:style>
  <w:style w:type="character" w:customStyle="1" w:styleId="Heading123">
    <w:name w:val="Heading 12 Знак Знак3"/>
    <w:uiPriority w:val="99"/>
    <w:locked/>
    <w:rsid w:val="0017636C"/>
    <w:rPr>
      <w:rFonts w:ascii="Courier New" w:hAnsi="Courier New"/>
      <w:sz w:val="20"/>
    </w:rPr>
  </w:style>
  <w:style w:type="character" w:customStyle="1" w:styleId="1310">
    <w:name w:val="Знак Знак131"/>
    <w:uiPriority w:val="99"/>
    <w:qFormat/>
    <w:locked/>
    <w:rsid w:val="0017636C"/>
    <w:rPr>
      <w:rFonts w:ascii="Times New Roman" w:hAnsi="Times New Roman"/>
      <w:sz w:val="24"/>
      <w:lang w:val="en-US"/>
    </w:rPr>
  </w:style>
  <w:style w:type="character" w:customStyle="1" w:styleId="1118">
    <w:name w:val="Знак Знак111"/>
    <w:uiPriority w:val="99"/>
    <w:qFormat/>
    <w:locked/>
    <w:rsid w:val="0017636C"/>
    <w:rPr>
      <w:sz w:val="16"/>
    </w:rPr>
  </w:style>
  <w:style w:type="character" w:customStyle="1" w:styleId="1211">
    <w:name w:val="Знак Знак121"/>
    <w:uiPriority w:val="99"/>
    <w:qFormat/>
    <w:locked/>
    <w:rsid w:val="0017636C"/>
    <w:rPr>
      <w:rFonts w:ascii="Times New Roman" w:hAnsi="Times New Roman"/>
      <w:sz w:val="20"/>
      <w:lang w:eastAsia="ru-RU"/>
    </w:rPr>
  </w:style>
  <w:style w:type="character" w:customStyle="1" w:styleId="913">
    <w:name w:val="Знак Знак91"/>
    <w:uiPriority w:val="99"/>
    <w:qFormat/>
    <w:locked/>
    <w:rsid w:val="0017636C"/>
    <w:rPr>
      <w:rFonts w:ascii="Times New Roman" w:hAnsi="Times New Roman"/>
      <w:sz w:val="24"/>
    </w:rPr>
  </w:style>
  <w:style w:type="character" w:customStyle="1" w:styleId="5101">
    <w:name w:val="Знак Знак510"/>
    <w:uiPriority w:val="99"/>
    <w:locked/>
    <w:rsid w:val="0017636C"/>
    <w:rPr>
      <w:rFonts w:ascii="Courier New" w:hAnsi="Courier New"/>
      <w:sz w:val="20"/>
      <w:lang w:eastAsia="ru-RU"/>
    </w:rPr>
  </w:style>
  <w:style w:type="character" w:customStyle="1" w:styleId="4100">
    <w:name w:val="Знак Знак410"/>
    <w:uiPriority w:val="99"/>
    <w:locked/>
    <w:rsid w:val="0017636C"/>
    <w:rPr>
      <w:i/>
      <w:sz w:val="24"/>
      <w:lang w:eastAsia="ru-RU"/>
    </w:rPr>
  </w:style>
  <w:style w:type="character" w:customStyle="1" w:styleId="2100">
    <w:name w:val="Знак Знак210"/>
    <w:uiPriority w:val="99"/>
    <w:locked/>
    <w:rsid w:val="0017636C"/>
    <w:rPr>
      <w:rFonts w:ascii="Arial" w:hAnsi="Arial"/>
      <w:vanish/>
      <w:sz w:val="16"/>
      <w:lang w:eastAsia="ru-RU"/>
    </w:rPr>
  </w:style>
  <w:style w:type="paragraph" w:customStyle="1" w:styleId="11ff1">
    <w:name w:val="Стиль11"/>
    <w:basedOn w:val="a2"/>
    <w:next w:val="affb"/>
    <w:link w:val="afffffffffd"/>
    <w:uiPriority w:val="99"/>
    <w:qFormat/>
    <w:rsid w:val="0017636C"/>
    <w:pPr>
      <w:widowControl/>
      <w:snapToGrid/>
      <w:spacing w:before="0" w:after="0"/>
      <w:jc w:val="center"/>
    </w:pPr>
    <w:rPr>
      <w:lang w:val="en-US"/>
    </w:rPr>
  </w:style>
  <w:style w:type="character" w:customStyle="1" w:styleId="afffffffffd">
    <w:name w:val="Заголовок Знак"/>
    <w:link w:val="11ff1"/>
    <w:uiPriority w:val="99"/>
    <w:qFormat/>
    <w:locked/>
    <w:rsid w:val="0017636C"/>
    <w:rPr>
      <w:rFonts w:ascii="Times New Roman" w:eastAsia="Calibri" w:hAnsi="Times New Roman" w:cs="Times New Roman"/>
      <w:sz w:val="24"/>
      <w:szCs w:val="20"/>
      <w:lang w:val="en-US" w:eastAsia="ru-RU"/>
    </w:rPr>
  </w:style>
  <w:style w:type="character" w:customStyle="1" w:styleId="5f4">
    <w:name w:val="Слабое выделение5"/>
    <w:uiPriority w:val="99"/>
    <w:rsid w:val="0017636C"/>
    <w:rPr>
      <w:i/>
      <w:color w:val="808080"/>
    </w:rPr>
  </w:style>
  <w:style w:type="paragraph" w:customStyle="1" w:styleId="2fffa">
    <w:name w:val="Заголовок оглавления2"/>
    <w:basedOn w:val="10"/>
    <w:next w:val="a2"/>
    <w:uiPriority w:val="99"/>
    <w:qFormat/>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5f5">
    <w:name w:val="Сильное выделение5"/>
    <w:uiPriority w:val="99"/>
    <w:rsid w:val="0017636C"/>
    <w:rPr>
      <w:b/>
      <w:i/>
      <w:color w:val="4F81BD"/>
    </w:rPr>
  </w:style>
  <w:style w:type="character" w:customStyle="1" w:styleId="2fffb">
    <w:name w:val="Слабая ссылка2"/>
    <w:uiPriority w:val="99"/>
    <w:rsid w:val="0017636C"/>
    <w:rPr>
      <w:smallCaps/>
      <w:color w:val="C0504D"/>
      <w:u w:val="single"/>
    </w:rPr>
  </w:style>
  <w:style w:type="character" w:customStyle="1" w:styleId="2fffc">
    <w:name w:val="Сильная ссылка2"/>
    <w:uiPriority w:val="99"/>
    <w:rsid w:val="0017636C"/>
    <w:rPr>
      <w:b/>
      <w:smallCaps/>
      <w:color w:val="C0504D"/>
      <w:spacing w:val="5"/>
      <w:u w:val="single"/>
    </w:rPr>
  </w:style>
  <w:style w:type="character" w:customStyle="1" w:styleId="2fffd">
    <w:name w:val="Название книги2"/>
    <w:uiPriority w:val="99"/>
    <w:rsid w:val="0017636C"/>
    <w:rPr>
      <w:b/>
      <w:smallCaps/>
      <w:spacing w:val="5"/>
    </w:rPr>
  </w:style>
  <w:style w:type="character" w:customStyle="1" w:styleId="4fc">
    <w:name w:val="Замещающий текст4"/>
    <w:uiPriority w:val="99"/>
    <w:rsid w:val="0017636C"/>
    <w:rPr>
      <w:color w:val="808080"/>
    </w:rPr>
  </w:style>
  <w:style w:type="character" w:customStyle="1" w:styleId="Heading4Char1">
    <w:name w:val="Heading 4 Char1"/>
    <w:uiPriority w:val="99"/>
    <w:locked/>
    <w:rsid w:val="0017636C"/>
    <w:rPr>
      <w:rFonts w:ascii="Times New Roman" w:hAnsi="Times New Roman"/>
      <w:b/>
      <w:sz w:val="28"/>
    </w:rPr>
  </w:style>
  <w:style w:type="character" w:customStyle="1" w:styleId="Heading5Char1">
    <w:name w:val="Heading 5 Char1"/>
    <w:uiPriority w:val="99"/>
    <w:locked/>
    <w:rsid w:val="0017636C"/>
    <w:rPr>
      <w:rFonts w:ascii="Times New Roman" w:hAnsi="Times New Roman"/>
      <w:b/>
      <w:i/>
      <w:sz w:val="26"/>
    </w:rPr>
  </w:style>
  <w:style w:type="character" w:customStyle="1" w:styleId="Heading6Char1">
    <w:name w:val="Heading 6 Char1"/>
    <w:uiPriority w:val="99"/>
    <w:locked/>
    <w:rsid w:val="0017636C"/>
    <w:rPr>
      <w:rFonts w:ascii="Times New Roman" w:hAnsi="Times New Roman"/>
      <w:b/>
      <w:lang w:eastAsia="ru-RU"/>
    </w:rPr>
  </w:style>
  <w:style w:type="character" w:customStyle="1" w:styleId="Heading7Char1">
    <w:name w:val="Heading 7 Char1"/>
    <w:uiPriority w:val="99"/>
    <w:locked/>
    <w:rsid w:val="0017636C"/>
    <w:rPr>
      <w:rFonts w:ascii="Times New Roman" w:hAnsi="Times New Roman"/>
      <w:sz w:val="20"/>
      <w:lang w:eastAsia="ru-RU"/>
    </w:rPr>
  </w:style>
  <w:style w:type="character" w:customStyle="1" w:styleId="Heading8Char1">
    <w:name w:val="Heading 8 Char1"/>
    <w:uiPriority w:val="99"/>
    <w:locked/>
    <w:rsid w:val="0017636C"/>
    <w:rPr>
      <w:rFonts w:ascii="Calibri" w:hAnsi="Calibri"/>
      <w:i/>
      <w:sz w:val="24"/>
    </w:rPr>
  </w:style>
  <w:style w:type="character" w:customStyle="1" w:styleId="Heading9Char1">
    <w:name w:val="Heading 9 Char1"/>
    <w:uiPriority w:val="99"/>
    <w:locked/>
    <w:rsid w:val="0017636C"/>
    <w:rPr>
      <w:rFonts w:ascii="Arial" w:hAnsi="Arial"/>
      <w:lang w:eastAsia="ru-RU"/>
    </w:rPr>
  </w:style>
  <w:style w:type="character" w:customStyle="1" w:styleId="Heading1Char2">
    <w:name w:val="Heading 1 Char2"/>
    <w:uiPriority w:val="99"/>
    <w:locked/>
    <w:rsid w:val="0017636C"/>
    <w:rPr>
      <w:rFonts w:ascii="Arial" w:hAnsi="Arial"/>
      <w:b/>
      <w:kern w:val="32"/>
      <w:sz w:val="32"/>
      <w:lang w:eastAsia="ru-RU"/>
    </w:rPr>
  </w:style>
  <w:style w:type="character" w:customStyle="1" w:styleId="Heading3Char1">
    <w:name w:val="Heading 3 Char1"/>
    <w:uiPriority w:val="99"/>
    <w:locked/>
    <w:rsid w:val="0017636C"/>
    <w:rPr>
      <w:rFonts w:ascii="Arial" w:hAnsi="Arial"/>
      <w:b/>
      <w:sz w:val="26"/>
      <w:lang w:val="ru-RU" w:eastAsia="ru-RU"/>
    </w:rPr>
  </w:style>
  <w:style w:type="character" w:customStyle="1" w:styleId="BodyText3Char2">
    <w:name w:val="Body Text 3 Char2"/>
    <w:uiPriority w:val="99"/>
    <w:locked/>
    <w:rsid w:val="0017636C"/>
    <w:rPr>
      <w:rFonts w:ascii="Times New Roman" w:hAnsi="Times New Roman"/>
      <w:sz w:val="16"/>
    </w:rPr>
  </w:style>
  <w:style w:type="character" w:customStyle="1" w:styleId="BodyTextFirstIndent2Char2">
    <w:name w:val="Body Text First Indent 2 Char2"/>
    <w:uiPriority w:val="99"/>
    <w:locked/>
    <w:rsid w:val="0017636C"/>
    <w:rPr>
      <w:rFonts w:ascii="Times New Roman" w:hAnsi="Times New Roman"/>
      <w:sz w:val="24"/>
      <w:lang w:eastAsia="ru-RU"/>
    </w:rPr>
  </w:style>
  <w:style w:type="character" w:customStyle="1" w:styleId="HTMLPreformattedChar1">
    <w:name w:val="HTML Preformatted Char1"/>
    <w:uiPriority w:val="99"/>
    <w:locked/>
    <w:rsid w:val="0017636C"/>
    <w:rPr>
      <w:rFonts w:ascii="Courier New" w:hAnsi="Courier New"/>
      <w:sz w:val="20"/>
      <w:lang w:eastAsia="ru-RU"/>
    </w:rPr>
  </w:style>
  <w:style w:type="character" w:customStyle="1" w:styleId="FontStyle89">
    <w:name w:val="Font Style89"/>
    <w:uiPriority w:val="99"/>
    <w:qFormat/>
    <w:rsid w:val="0017636C"/>
    <w:rPr>
      <w:rFonts w:ascii="Times New Roman" w:hAnsi="Times New Roman"/>
      <w:i/>
      <w:sz w:val="14"/>
    </w:rPr>
  </w:style>
  <w:style w:type="paragraph" w:customStyle="1" w:styleId="10c">
    <w:name w:val="Стиль10"/>
    <w:basedOn w:val="a2"/>
    <w:next w:val="aff1"/>
    <w:uiPriority w:val="99"/>
    <w:qFormat/>
    <w:rsid w:val="0017636C"/>
    <w:pPr>
      <w:keepNext/>
      <w:widowControl/>
      <w:suppressAutoHyphens/>
      <w:snapToGrid/>
      <w:spacing w:before="240" w:after="120" w:line="276" w:lineRule="auto"/>
    </w:pPr>
    <w:rPr>
      <w:rFonts w:ascii="Arial" w:eastAsia="MS Mincho" w:hAnsi="Arial" w:cs="Tahoma"/>
      <w:sz w:val="28"/>
      <w:szCs w:val="28"/>
      <w:lang w:eastAsia="ar-SA"/>
    </w:rPr>
  </w:style>
  <w:style w:type="character" w:customStyle="1" w:styleId="2fffe">
    <w:name w:val="Заголовок Знак2"/>
    <w:uiPriority w:val="99"/>
    <w:qFormat/>
    <w:locked/>
    <w:rsid w:val="0017636C"/>
    <w:rPr>
      <w:spacing w:val="-20"/>
      <w:sz w:val="28"/>
      <w:u w:val="single"/>
      <w:lang w:val="ru-RU" w:eastAsia="ru-RU"/>
    </w:rPr>
  </w:style>
  <w:style w:type="character" w:customStyle="1" w:styleId="7e">
    <w:name w:val="стиль7"/>
    <w:basedOn w:val="a3"/>
    <w:uiPriority w:val="99"/>
    <w:qFormat/>
    <w:rsid w:val="0017636C"/>
    <w:rPr>
      <w:rFonts w:cs="Times New Roman"/>
    </w:rPr>
  </w:style>
  <w:style w:type="paragraph" w:customStyle="1" w:styleId="10d">
    <w:name w:val="Обычный10"/>
    <w:uiPriority w:val="99"/>
    <w:qFormat/>
    <w:rsid w:val="0017636C"/>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2">
    <w:name w:val="Текст6"/>
    <w:basedOn w:val="a2"/>
    <w:uiPriority w:val="99"/>
    <w:qFormat/>
    <w:rsid w:val="0017636C"/>
    <w:pPr>
      <w:snapToGrid/>
      <w:spacing w:before="0" w:after="0"/>
    </w:pPr>
    <w:rPr>
      <w:rFonts w:ascii="Courier New" w:eastAsia="Times New Roman" w:hAnsi="Courier New"/>
      <w:sz w:val="20"/>
    </w:rPr>
  </w:style>
  <w:style w:type="character" w:customStyle="1" w:styleId="title1">
    <w:name w:val="title1"/>
    <w:uiPriority w:val="99"/>
    <w:qFormat/>
    <w:rsid w:val="0017636C"/>
    <w:rPr>
      <w:rFonts w:ascii="Verdana" w:hAnsi="Verdana"/>
      <w:color w:val="301007"/>
      <w:sz w:val="30"/>
    </w:rPr>
  </w:style>
  <w:style w:type="paragraph" w:customStyle="1" w:styleId="7f">
    <w:name w:val="Абзац списка7"/>
    <w:basedOn w:val="a2"/>
    <w:uiPriority w:val="99"/>
    <w:qFormat/>
    <w:rsid w:val="0017636C"/>
    <w:pPr>
      <w:widowControl/>
      <w:snapToGrid/>
      <w:spacing w:before="0" w:after="0"/>
      <w:ind w:left="720"/>
      <w:contextualSpacing/>
    </w:pPr>
    <w:rPr>
      <w:rFonts w:eastAsia="Times New Roman"/>
      <w:szCs w:val="24"/>
    </w:rPr>
  </w:style>
  <w:style w:type="character" w:customStyle="1" w:styleId="7120">
    <w:name w:val="Знак Знак712"/>
    <w:uiPriority w:val="99"/>
    <w:rsid w:val="0017636C"/>
    <w:rPr>
      <w:sz w:val="16"/>
      <w:lang w:val="ru-RU" w:eastAsia="ru-RU"/>
    </w:rPr>
  </w:style>
  <w:style w:type="paragraph" w:customStyle="1" w:styleId="12e">
    <w:name w:val="Знак Знак Знак Знак Знак Знак Знак Знак Знак Знак Знак Знак Знак12"/>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7f0">
    <w:name w:val="Основной текст7"/>
    <w:basedOn w:val="a2"/>
    <w:uiPriority w:val="99"/>
    <w:qFormat/>
    <w:rsid w:val="0017636C"/>
    <w:pPr>
      <w:spacing w:before="0" w:after="0"/>
      <w:jc w:val="both"/>
    </w:pPr>
    <w:rPr>
      <w:rFonts w:eastAsia="Times New Roman"/>
    </w:rPr>
  </w:style>
  <w:style w:type="paragraph" w:customStyle="1" w:styleId="25b">
    <w:name w:val="Основной текст с отступом 25"/>
    <w:basedOn w:val="a2"/>
    <w:uiPriority w:val="99"/>
    <w:qFormat/>
    <w:rsid w:val="0017636C"/>
    <w:pPr>
      <w:overflowPunct w:val="0"/>
      <w:autoSpaceDE w:val="0"/>
      <w:autoSpaceDN w:val="0"/>
      <w:adjustRightInd w:val="0"/>
      <w:snapToGrid/>
      <w:spacing w:before="0" w:after="0"/>
      <w:ind w:firstLine="720"/>
    </w:pPr>
    <w:rPr>
      <w:rFonts w:eastAsia="Times New Roman"/>
    </w:rPr>
  </w:style>
  <w:style w:type="paragraph" w:customStyle="1" w:styleId="style39">
    <w:name w:val="style3"/>
    <w:basedOn w:val="a2"/>
    <w:uiPriority w:val="99"/>
    <w:qFormat/>
    <w:rsid w:val="0017636C"/>
    <w:pPr>
      <w:widowControl/>
      <w:snapToGrid/>
      <w:spacing w:beforeAutospacing="1" w:afterAutospacing="1"/>
    </w:pPr>
    <w:rPr>
      <w:rFonts w:eastAsia="Times New Roman"/>
      <w:szCs w:val="24"/>
    </w:rPr>
  </w:style>
  <w:style w:type="paragraph" w:customStyle="1" w:styleId="afffffffffe">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830">
    <w:name w:val="Знак Знак83"/>
    <w:uiPriority w:val="99"/>
    <w:qFormat/>
    <w:locked/>
    <w:rsid w:val="0017636C"/>
    <w:rPr>
      <w:sz w:val="24"/>
    </w:rPr>
  </w:style>
  <w:style w:type="character" w:customStyle="1" w:styleId="624">
    <w:name w:val="Знак Знак624"/>
    <w:uiPriority w:val="99"/>
    <w:locked/>
    <w:rsid w:val="0017636C"/>
    <w:rPr>
      <w:b/>
      <w:caps/>
      <w:sz w:val="24"/>
      <w:lang w:val="ru-RU" w:eastAsia="ru-RU"/>
    </w:rPr>
  </w:style>
  <w:style w:type="character" w:customStyle="1" w:styleId="5190">
    <w:name w:val="Знак Знак519"/>
    <w:uiPriority w:val="99"/>
    <w:locked/>
    <w:rsid w:val="0017636C"/>
    <w:rPr>
      <w:b/>
      <w:sz w:val="27"/>
      <w:lang w:val="ru-RU" w:eastAsia="ru-RU"/>
    </w:rPr>
  </w:style>
  <w:style w:type="paragraph" w:customStyle="1" w:styleId="264">
    <w:name w:val="Основной текст 26"/>
    <w:basedOn w:val="a2"/>
    <w:uiPriority w:val="99"/>
    <w:qFormat/>
    <w:rsid w:val="0017636C"/>
    <w:pPr>
      <w:widowControl/>
      <w:shd w:val="clear" w:color="auto" w:fill="FFFFFF"/>
      <w:snapToGrid/>
      <w:spacing w:before="233" w:after="0" w:line="360" w:lineRule="auto"/>
      <w:ind w:left="1701" w:hanging="567"/>
    </w:pPr>
    <w:rPr>
      <w:rFonts w:eastAsia="Times New Roman"/>
      <w:b/>
      <w:color w:val="000000"/>
      <w:spacing w:val="-5"/>
      <w:sz w:val="28"/>
    </w:rPr>
  </w:style>
  <w:style w:type="character" w:customStyle="1" w:styleId="bold1">
    <w:name w:val="bold1"/>
    <w:uiPriority w:val="99"/>
    <w:qFormat/>
    <w:rsid w:val="0017636C"/>
    <w:rPr>
      <w:rFonts w:ascii="Arial" w:hAnsi="Arial"/>
      <w:b/>
    </w:rPr>
  </w:style>
  <w:style w:type="character" w:customStyle="1" w:styleId="b-serp-itemtextpassage1">
    <w:name w:val="b-serp-item__text_passage1"/>
    <w:uiPriority w:val="99"/>
    <w:qFormat/>
    <w:rsid w:val="0017636C"/>
    <w:rPr>
      <w:b/>
    </w:rPr>
  </w:style>
  <w:style w:type="character" w:customStyle="1" w:styleId="affffffffff">
    <w:name w:val="текст Знак Знак"/>
    <w:uiPriority w:val="99"/>
    <w:qFormat/>
    <w:rsid w:val="0017636C"/>
    <w:rPr>
      <w:sz w:val="24"/>
      <w:lang w:val="ru-RU" w:eastAsia="ru-RU"/>
    </w:rPr>
  </w:style>
  <w:style w:type="paragraph" w:customStyle="1" w:styleId="1fffff4">
    <w:name w:val="Стиль Заголовок 1 (тем обзор)"/>
    <w:basedOn w:val="10"/>
    <w:link w:val="1fffff5"/>
    <w:uiPriority w:val="99"/>
    <w:qFormat/>
    <w:rsid w:val="0017636C"/>
    <w:pPr>
      <w:widowControl w:val="0"/>
      <w:tabs>
        <w:tab w:val="clear" w:pos="567"/>
        <w:tab w:val="clear" w:pos="680"/>
        <w:tab w:val="clear" w:pos="1106"/>
        <w:tab w:val="clear" w:pos="1729"/>
        <w:tab w:val="clear" w:pos="7002"/>
      </w:tabs>
      <w:autoSpaceDE/>
      <w:autoSpaceDN/>
      <w:adjustRightInd/>
      <w:spacing w:line="312" w:lineRule="auto"/>
      <w:jc w:val="right"/>
    </w:pPr>
    <w:rPr>
      <w:rFonts w:ascii="Times New Roman" w:hAnsi="Times New Roman"/>
      <w:b/>
      <w:caps/>
      <w:color w:val="000000"/>
      <w:kern w:val="32"/>
      <w:sz w:val="24"/>
    </w:rPr>
  </w:style>
  <w:style w:type="character" w:customStyle="1" w:styleId="1fffff5">
    <w:name w:val="Стиль Заголовок 1 (тем обзор) Знак"/>
    <w:link w:val="1fffff4"/>
    <w:uiPriority w:val="99"/>
    <w:qFormat/>
    <w:locked/>
    <w:rsid w:val="0017636C"/>
    <w:rPr>
      <w:rFonts w:ascii="Times New Roman" w:eastAsia="Calibri" w:hAnsi="Times New Roman" w:cs="Times New Roman"/>
      <w:b/>
      <w:caps/>
      <w:color w:val="000000"/>
      <w:kern w:val="32"/>
      <w:sz w:val="24"/>
      <w:szCs w:val="20"/>
      <w:lang w:eastAsia="ru-RU"/>
    </w:rPr>
  </w:style>
  <w:style w:type="paragraph" w:customStyle="1" w:styleId="364">
    <w:name w:val="Основной текст с отступом 36"/>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47a">
    <w:name w:val="Заголовок 47"/>
    <w:basedOn w:val="10d"/>
    <w:next w:val="10d"/>
    <w:uiPriority w:val="99"/>
    <w:qFormat/>
    <w:rsid w:val="0017636C"/>
    <w:pPr>
      <w:keepNext/>
      <w:spacing w:line="240" w:lineRule="auto"/>
      <w:ind w:right="0" w:firstLine="0"/>
    </w:pPr>
  </w:style>
  <w:style w:type="paragraph" w:customStyle="1" w:styleId="res-desc1">
    <w:name w:val="res-desc1"/>
    <w:basedOn w:val="a2"/>
    <w:uiPriority w:val="99"/>
    <w:qFormat/>
    <w:rsid w:val="0017636C"/>
    <w:pPr>
      <w:widowControl/>
      <w:snapToGrid/>
      <w:spacing w:before="72" w:after="0"/>
    </w:pPr>
    <w:rPr>
      <w:rFonts w:ascii="a_Timer" w:eastAsia="Times New Roman" w:hAnsi="a_Timer" w:cs="a_Timer"/>
      <w:color w:val="000000"/>
      <w:szCs w:val="24"/>
    </w:rPr>
  </w:style>
  <w:style w:type="paragraph" w:customStyle="1" w:styleId="-2">
    <w:name w:val="А - об"/>
    <w:basedOn w:val="a2"/>
    <w:uiPriority w:val="99"/>
    <w:qFormat/>
    <w:rsid w:val="0017636C"/>
    <w:pPr>
      <w:widowControl/>
      <w:snapToGrid/>
      <w:spacing w:before="0" w:after="0" w:line="360" w:lineRule="auto"/>
      <w:ind w:firstLine="397"/>
    </w:pPr>
    <w:rPr>
      <w:rFonts w:eastAsia="Times New Roman"/>
      <w:b/>
      <w:sz w:val="20"/>
    </w:rPr>
  </w:style>
  <w:style w:type="paragraph" w:customStyle="1" w:styleId="365">
    <w:name w:val="Основной текст 36"/>
    <w:basedOn w:val="10d"/>
    <w:uiPriority w:val="99"/>
    <w:qFormat/>
    <w:rsid w:val="0017636C"/>
    <w:pPr>
      <w:spacing w:line="240" w:lineRule="auto"/>
      <w:ind w:right="0" w:firstLine="0"/>
      <w:jc w:val="both"/>
    </w:pPr>
    <w:rPr>
      <w:i/>
      <w:sz w:val="26"/>
    </w:rPr>
  </w:style>
  <w:style w:type="character" w:customStyle="1" w:styleId="description1">
    <w:name w:val="description1"/>
    <w:uiPriority w:val="99"/>
    <w:qFormat/>
    <w:rsid w:val="0017636C"/>
    <w:rPr>
      <w:color w:val="000000"/>
      <w:sz w:val="17"/>
    </w:rPr>
  </w:style>
  <w:style w:type="paragraph" w:customStyle="1" w:styleId="1fffff6">
    <w:name w:val="1_темы"/>
    <w:basedOn w:val="a2"/>
    <w:uiPriority w:val="99"/>
    <w:qFormat/>
    <w:rsid w:val="0017636C"/>
    <w:pPr>
      <w:widowControl/>
      <w:snapToGrid/>
      <w:spacing w:before="0" w:after="0"/>
      <w:ind w:left="567"/>
      <w:jc w:val="both"/>
    </w:pPr>
    <w:rPr>
      <w:rFonts w:eastAsia="Times New Roman"/>
      <w:b/>
      <w:szCs w:val="24"/>
      <w:lang w:eastAsia="fr-FR"/>
    </w:rPr>
  </w:style>
  <w:style w:type="paragraph" w:customStyle="1" w:styleId="372">
    <w:name w:val="Заголовок 37"/>
    <w:basedOn w:val="a2"/>
    <w:next w:val="a2"/>
    <w:uiPriority w:val="99"/>
    <w:qFormat/>
    <w:rsid w:val="0017636C"/>
    <w:pPr>
      <w:keepNext/>
      <w:widowControl/>
      <w:spacing w:before="240" w:after="60"/>
    </w:pPr>
    <w:rPr>
      <w:rFonts w:ascii="Arial" w:eastAsia="Times New Roman" w:hAnsi="Arial"/>
    </w:rPr>
  </w:style>
  <w:style w:type="character" w:customStyle="1" w:styleId="940">
    <w:name w:val="Знак Знак94"/>
    <w:uiPriority w:val="99"/>
    <w:rsid w:val="0017636C"/>
    <w:rPr>
      <w:rFonts w:ascii="Times New Roman" w:hAnsi="Times New Roman"/>
      <w:sz w:val="24"/>
    </w:rPr>
  </w:style>
  <w:style w:type="character" w:customStyle="1" w:styleId="1340">
    <w:name w:val="Знак Знак134"/>
    <w:uiPriority w:val="99"/>
    <w:locked/>
    <w:rsid w:val="0017636C"/>
    <w:rPr>
      <w:rFonts w:ascii="Arial" w:hAnsi="Arial"/>
      <w:b/>
      <w:kern w:val="32"/>
      <w:sz w:val="32"/>
      <w:lang w:val="ru-RU" w:eastAsia="ru-RU"/>
    </w:rPr>
  </w:style>
  <w:style w:type="character" w:customStyle="1" w:styleId="bibliocaption1">
    <w:name w:val="bibliocaption1"/>
    <w:uiPriority w:val="99"/>
    <w:qFormat/>
    <w:rsid w:val="0017636C"/>
    <w:rPr>
      <w:rFonts w:ascii="Verdana" w:hAnsi="Verdana"/>
      <w:b/>
      <w:color w:val="080000"/>
      <w:sz w:val="22"/>
      <w:u w:val="none"/>
    </w:rPr>
  </w:style>
  <w:style w:type="paragraph" w:customStyle="1" w:styleId="affffffffff0">
    <w:name w:val="Знак Знак Знак Знак Знак Знак Знак Знак Знак"/>
    <w:basedOn w:val="a2"/>
    <w:uiPriority w:val="99"/>
    <w:qFormat/>
    <w:rsid w:val="0017636C"/>
    <w:pPr>
      <w:widowControl/>
      <w:snapToGrid/>
      <w:spacing w:before="0" w:after="160" w:line="240" w:lineRule="exact"/>
    </w:pPr>
    <w:rPr>
      <w:rFonts w:ascii="Verdana" w:eastAsia="Times New Roman" w:hAnsi="Verdana" w:cs="Verdana"/>
      <w:sz w:val="20"/>
      <w:lang w:val="en-US" w:eastAsia="en-US"/>
    </w:rPr>
  </w:style>
  <w:style w:type="paragraph" w:customStyle="1" w:styleId="affffffffff1">
    <w:name w:val="ͮ𬠫"/>
    <w:uiPriority w:val="99"/>
    <w:qFormat/>
    <w:rsid w:val="0017636C"/>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basedOn w:val="a3"/>
    <w:uiPriority w:val="99"/>
    <w:qFormat/>
    <w:rsid w:val="0017636C"/>
    <w:rPr>
      <w:rFonts w:cs="Times New Roman"/>
    </w:rPr>
  </w:style>
  <w:style w:type="character" w:customStyle="1" w:styleId="ft1067">
    <w:name w:val="ft1067"/>
    <w:basedOn w:val="a3"/>
    <w:uiPriority w:val="99"/>
    <w:qFormat/>
    <w:rsid w:val="0017636C"/>
    <w:rPr>
      <w:rFonts w:cs="Times New Roman"/>
    </w:rPr>
  </w:style>
  <w:style w:type="character" w:customStyle="1" w:styleId="ft1144">
    <w:name w:val="ft1144"/>
    <w:basedOn w:val="a3"/>
    <w:uiPriority w:val="99"/>
    <w:qFormat/>
    <w:rsid w:val="0017636C"/>
    <w:rPr>
      <w:rFonts w:cs="Times New Roman"/>
    </w:rPr>
  </w:style>
  <w:style w:type="character" w:customStyle="1" w:styleId="ft1207">
    <w:name w:val="ft1207"/>
    <w:basedOn w:val="a3"/>
    <w:uiPriority w:val="99"/>
    <w:qFormat/>
    <w:rsid w:val="0017636C"/>
    <w:rPr>
      <w:rFonts w:cs="Times New Roman"/>
    </w:rPr>
  </w:style>
  <w:style w:type="character" w:customStyle="1" w:styleId="ft1213">
    <w:name w:val="ft1213"/>
    <w:basedOn w:val="a3"/>
    <w:uiPriority w:val="99"/>
    <w:qFormat/>
    <w:rsid w:val="0017636C"/>
    <w:rPr>
      <w:rFonts w:cs="Times New Roman"/>
    </w:rPr>
  </w:style>
  <w:style w:type="character" w:customStyle="1" w:styleId="ft1214">
    <w:name w:val="ft1214"/>
    <w:basedOn w:val="a3"/>
    <w:uiPriority w:val="99"/>
    <w:qFormat/>
    <w:rsid w:val="0017636C"/>
    <w:rPr>
      <w:rFonts w:cs="Times New Roman"/>
    </w:rPr>
  </w:style>
  <w:style w:type="character" w:customStyle="1" w:styleId="ft1289">
    <w:name w:val="ft1289"/>
    <w:basedOn w:val="a3"/>
    <w:uiPriority w:val="99"/>
    <w:qFormat/>
    <w:rsid w:val="0017636C"/>
    <w:rPr>
      <w:rFonts w:cs="Times New Roman"/>
    </w:rPr>
  </w:style>
  <w:style w:type="character" w:customStyle="1" w:styleId="ft1311">
    <w:name w:val="ft1311"/>
    <w:basedOn w:val="a3"/>
    <w:uiPriority w:val="99"/>
    <w:qFormat/>
    <w:rsid w:val="0017636C"/>
    <w:rPr>
      <w:rFonts w:cs="Times New Roman"/>
    </w:rPr>
  </w:style>
  <w:style w:type="character" w:customStyle="1" w:styleId="ft3008">
    <w:name w:val="ft3008"/>
    <w:basedOn w:val="a3"/>
    <w:uiPriority w:val="99"/>
    <w:qFormat/>
    <w:rsid w:val="0017636C"/>
    <w:rPr>
      <w:rFonts w:cs="Times New Roman"/>
    </w:rPr>
  </w:style>
  <w:style w:type="character" w:customStyle="1" w:styleId="ft3181">
    <w:name w:val="ft3181"/>
    <w:basedOn w:val="a3"/>
    <w:uiPriority w:val="99"/>
    <w:qFormat/>
    <w:rsid w:val="0017636C"/>
    <w:rPr>
      <w:rFonts w:cs="Times New Roman"/>
    </w:rPr>
  </w:style>
  <w:style w:type="character" w:customStyle="1" w:styleId="ft722">
    <w:name w:val="ft722"/>
    <w:basedOn w:val="a3"/>
    <w:uiPriority w:val="99"/>
    <w:qFormat/>
    <w:rsid w:val="0017636C"/>
    <w:rPr>
      <w:rFonts w:cs="Times New Roman"/>
    </w:rPr>
  </w:style>
  <w:style w:type="character" w:customStyle="1" w:styleId="ft728">
    <w:name w:val="ft728"/>
    <w:basedOn w:val="a3"/>
    <w:uiPriority w:val="99"/>
    <w:qFormat/>
    <w:rsid w:val="0017636C"/>
    <w:rPr>
      <w:rFonts w:cs="Times New Roman"/>
    </w:rPr>
  </w:style>
  <w:style w:type="character" w:customStyle="1" w:styleId="ft730">
    <w:name w:val="ft730"/>
    <w:basedOn w:val="a3"/>
    <w:uiPriority w:val="99"/>
    <w:qFormat/>
    <w:rsid w:val="0017636C"/>
    <w:rPr>
      <w:rFonts w:cs="Times New Roman"/>
    </w:rPr>
  </w:style>
  <w:style w:type="character" w:customStyle="1" w:styleId="ft72">
    <w:name w:val="ft72"/>
    <w:basedOn w:val="a3"/>
    <w:uiPriority w:val="99"/>
    <w:qFormat/>
    <w:rsid w:val="0017636C"/>
    <w:rPr>
      <w:rFonts w:cs="Times New Roman"/>
    </w:rPr>
  </w:style>
  <w:style w:type="character" w:customStyle="1" w:styleId="ft731">
    <w:name w:val="ft731"/>
    <w:basedOn w:val="a3"/>
    <w:uiPriority w:val="99"/>
    <w:qFormat/>
    <w:rsid w:val="0017636C"/>
    <w:rPr>
      <w:rFonts w:cs="Times New Roman"/>
    </w:rPr>
  </w:style>
  <w:style w:type="character" w:customStyle="1" w:styleId="ft732">
    <w:name w:val="ft732"/>
    <w:basedOn w:val="a3"/>
    <w:uiPriority w:val="99"/>
    <w:qFormat/>
    <w:rsid w:val="0017636C"/>
    <w:rPr>
      <w:rFonts w:cs="Times New Roman"/>
    </w:rPr>
  </w:style>
  <w:style w:type="character" w:customStyle="1" w:styleId="ft735">
    <w:name w:val="ft735"/>
    <w:basedOn w:val="a3"/>
    <w:uiPriority w:val="99"/>
    <w:qFormat/>
    <w:rsid w:val="0017636C"/>
    <w:rPr>
      <w:rFonts w:cs="Times New Roman"/>
    </w:rPr>
  </w:style>
  <w:style w:type="character" w:customStyle="1" w:styleId="ft738">
    <w:name w:val="ft738"/>
    <w:basedOn w:val="a3"/>
    <w:uiPriority w:val="99"/>
    <w:qFormat/>
    <w:rsid w:val="0017636C"/>
    <w:rPr>
      <w:rFonts w:cs="Times New Roman"/>
    </w:rPr>
  </w:style>
  <w:style w:type="character" w:customStyle="1" w:styleId="ft747">
    <w:name w:val="ft747"/>
    <w:basedOn w:val="a3"/>
    <w:uiPriority w:val="99"/>
    <w:qFormat/>
    <w:rsid w:val="0017636C"/>
    <w:rPr>
      <w:rFonts w:cs="Times New Roman"/>
    </w:rPr>
  </w:style>
  <w:style w:type="character" w:customStyle="1" w:styleId="ft758">
    <w:name w:val="ft758"/>
    <w:basedOn w:val="a3"/>
    <w:uiPriority w:val="99"/>
    <w:qFormat/>
    <w:rsid w:val="0017636C"/>
    <w:rPr>
      <w:rFonts w:cs="Times New Roman"/>
    </w:rPr>
  </w:style>
  <w:style w:type="paragraph" w:customStyle="1" w:styleId="Picture">
    <w:name w:val="Picture"/>
    <w:basedOn w:val="a2"/>
    <w:next w:val="a2"/>
    <w:uiPriority w:val="99"/>
    <w:qFormat/>
    <w:rsid w:val="0017636C"/>
    <w:pPr>
      <w:widowControl/>
      <w:autoSpaceDE w:val="0"/>
      <w:autoSpaceDN w:val="0"/>
      <w:adjustRightInd w:val="0"/>
      <w:snapToGrid/>
      <w:spacing w:before="0" w:after="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17636C"/>
    <w:rPr>
      <w:color w:val="auto"/>
      <w:lang w:val="en-US" w:eastAsia="en-US"/>
    </w:rPr>
  </w:style>
  <w:style w:type="paragraph" w:customStyle="1" w:styleId="1fffff7">
    <w:name w:val="Çàãîëîâîê 1"/>
    <w:basedOn w:val="Default"/>
    <w:next w:val="Default"/>
    <w:uiPriority w:val="99"/>
    <w:qFormat/>
    <w:rsid w:val="0017636C"/>
    <w:rPr>
      <w:color w:val="auto"/>
      <w:lang w:val="en-US" w:eastAsia="en-US"/>
    </w:rPr>
  </w:style>
  <w:style w:type="character" w:customStyle="1" w:styleId="ft2100">
    <w:name w:val="ft2100"/>
    <w:basedOn w:val="a3"/>
    <w:uiPriority w:val="99"/>
    <w:qFormat/>
    <w:rsid w:val="0017636C"/>
    <w:rPr>
      <w:rFonts w:cs="Times New Roman"/>
    </w:rPr>
  </w:style>
  <w:style w:type="character" w:customStyle="1" w:styleId="ft2109">
    <w:name w:val="ft2109"/>
    <w:basedOn w:val="a3"/>
    <w:uiPriority w:val="99"/>
    <w:qFormat/>
    <w:rsid w:val="0017636C"/>
    <w:rPr>
      <w:rFonts w:cs="Times New Roman"/>
    </w:rPr>
  </w:style>
  <w:style w:type="character" w:customStyle="1" w:styleId="ft2121">
    <w:name w:val="ft2121"/>
    <w:basedOn w:val="a3"/>
    <w:uiPriority w:val="99"/>
    <w:qFormat/>
    <w:rsid w:val="0017636C"/>
    <w:rPr>
      <w:rFonts w:cs="Times New Roman"/>
    </w:rPr>
  </w:style>
  <w:style w:type="character" w:customStyle="1" w:styleId="ft2130">
    <w:name w:val="ft2130"/>
    <w:basedOn w:val="a3"/>
    <w:uiPriority w:val="99"/>
    <w:qFormat/>
    <w:rsid w:val="0017636C"/>
    <w:rPr>
      <w:rFonts w:cs="Times New Roman"/>
    </w:rPr>
  </w:style>
  <w:style w:type="character" w:customStyle="1" w:styleId="ft24421">
    <w:name w:val="ft24421"/>
    <w:uiPriority w:val="99"/>
    <w:qFormat/>
    <w:rsid w:val="0017636C"/>
    <w:rPr>
      <w:rFonts w:ascii="Times" w:hAnsi="Times"/>
      <w:b/>
      <w:color w:val="000000"/>
      <w:spacing w:val="15"/>
      <w:sz w:val="27"/>
    </w:rPr>
  </w:style>
  <w:style w:type="paragraph" w:customStyle="1" w:styleId="affffffffff2">
    <w:name w:val="Стиль для методичек"/>
    <w:basedOn w:val="a2"/>
    <w:uiPriority w:val="99"/>
    <w:qFormat/>
    <w:rsid w:val="0017636C"/>
    <w:pPr>
      <w:widowControl/>
      <w:snapToGrid/>
      <w:spacing w:before="0" w:after="0"/>
      <w:ind w:left="284" w:firstLine="340"/>
      <w:jc w:val="both"/>
    </w:pPr>
    <w:rPr>
      <w:rFonts w:ascii="Calibri" w:eastAsia="Times New Roman" w:hAnsi="Calibri" w:cs="Calibri"/>
      <w:sz w:val="28"/>
      <w:szCs w:val="28"/>
    </w:rPr>
  </w:style>
  <w:style w:type="paragraph" w:customStyle="1" w:styleId="Preformatted">
    <w:name w:val="Preformatted"/>
    <w:basedOn w:val="a2"/>
    <w:uiPriority w:val="99"/>
    <w:qFormat/>
    <w:rsid w:val="0017636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spacing w:before="0" w:after="0"/>
    </w:pPr>
    <w:rPr>
      <w:rFonts w:ascii="Courier New" w:eastAsia="Times New Roman" w:hAnsi="Courier New" w:cs="Courier New"/>
      <w:sz w:val="20"/>
      <w:lang w:eastAsia="ar-SA"/>
    </w:rPr>
  </w:style>
  <w:style w:type="character" w:customStyle="1" w:styleId="FontStyle49">
    <w:name w:val="Font Style49"/>
    <w:uiPriority w:val="99"/>
    <w:qFormat/>
    <w:rsid w:val="0017636C"/>
    <w:rPr>
      <w:rFonts w:ascii="Times New Roman" w:hAnsi="Times New Roman"/>
      <w:i/>
      <w:sz w:val="26"/>
    </w:rPr>
  </w:style>
  <w:style w:type="character" w:customStyle="1" w:styleId="rvts9">
    <w:name w:val="rvts9"/>
    <w:basedOn w:val="a3"/>
    <w:uiPriority w:val="99"/>
    <w:qFormat/>
    <w:rsid w:val="0017636C"/>
    <w:rPr>
      <w:rFonts w:cs="Times New Roman"/>
    </w:rPr>
  </w:style>
  <w:style w:type="character" w:customStyle="1" w:styleId="rvts15">
    <w:name w:val="rvts15"/>
    <w:basedOn w:val="a3"/>
    <w:uiPriority w:val="99"/>
    <w:qFormat/>
    <w:rsid w:val="0017636C"/>
    <w:rPr>
      <w:rFonts w:cs="Times New Roman"/>
    </w:rPr>
  </w:style>
  <w:style w:type="paragraph" w:customStyle="1" w:styleId="2TimesNewW1">
    <w:name w:val="Стиль Заголовок 2 + Times New (W1)"/>
    <w:basedOn w:val="20"/>
    <w:uiPriority w:val="99"/>
    <w:qFormat/>
    <w:rsid w:val="0017636C"/>
    <w:pPr>
      <w:keepNext/>
      <w:tabs>
        <w:tab w:val="clear" w:pos="567"/>
        <w:tab w:val="clear" w:pos="680"/>
        <w:tab w:val="clear" w:pos="1106"/>
        <w:tab w:val="clear" w:pos="1729"/>
        <w:tab w:val="clear" w:pos="7002"/>
      </w:tabs>
      <w:autoSpaceDE/>
      <w:autoSpaceDN/>
      <w:adjustRightInd/>
      <w:spacing w:line="312" w:lineRule="auto"/>
      <w:ind w:firstLine="454"/>
      <w:jc w:val="right"/>
    </w:pPr>
    <w:rPr>
      <w:rFonts w:ascii="Times New Roman" w:hAnsi="Times New Roman"/>
      <w:bCs/>
      <w:caps/>
      <w:sz w:val="24"/>
      <w:szCs w:val="24"/>
    </w:rPr>
  </w:style>
  <w:style w:type="paragraph" w:customStyle="1" w:styleId="consplusnormal1">
    <w:name w:val="consplusnormal"/>
    <w:basedOn w:val="a2"/>
    <w:uiPriority w:val="99"/>
    <w:qFormat/>
    <w:rsid w:val="0017636C"/>
    <w:pPr>
      <w:widowControl/>
      <w:snapToGrid/>
      <w:spacing w:beforeAutospacing="1" w:afterAutospacing="1"/>
    </w:pPr>
    <w:rPr>
      <w:rFonts w:eastAsia="Times New Roman"/>
      <w:szCs w:val="24"/>
    </w:rPr>
  </w:style>
  <w:style w:type="paragraph" w:customStyle="1" w:styleId="1125">
    <w:name w:val="Стиль Заголовок 1 + по ширине Первая строка:  125 см"/>
    <w:basedOn w:val="10"/>
    <w:uiPriority w:val="99"/>
    <w:qFormat/>
    <w:rsid w:val="0017636C"/>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1fffff8">
    <w:name w:val="Стиль Заголовок 1"/>
    <w:basedOn w:val="10"/>
    <w:uiPriority w:val="99"/>
    <w:qFormat/>
    <w:rsid w:val="0017636C"/>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211pt">
    <w:name w:val="Стиль Заголовок 2 + 11 pt не курсив Авто все прописные"/>
    <w:basedOn w:val="20"/>
    <w:uiPriority w:val="99"/>
    <w:qFormat/>
    <w:rsid w:val="0017636C"/>
    <w:pPr>
      <w:keepNext/>
      <w:tabs>
        <w:tab w:val="clear" w:pos="567"/>
        <w:tab w:val="clear" w:pos="680"/>
        <w:tab w:val="clear" w:pos="1106"/>
        <w:tab w:val="clear" w:pos="1729"/>
        <w:tab w:val="clear" w:pos="7002"/>
      </w:tabs>
      <w:autoSpaceDE/>
      <w:autoSpaceDN/>
      <w:adjustRightInd/>
      <w:spacing w:line="312" w:lineRule="auto"/>
      <w:ind w:firstLine="454"/>
      <w:jc w:val="center"/>
    </w:pPr>
    <w:rPr>
      <w:rFonts w:ascii="Times New Roman" w:hAnsi="Times New Roman" w:cs="Arial"/>
      <w:b/>
      <w:bCs/>
      <w:i/>
      <w:sz w:val="24"/>
      <w:szCs w:val="24"/>
    </w:rPr>
  </w:style>
  <w:style w:type="paragraph" w:customStyle="1" w:styleId="1fffff9">
    <w:name w:val="Стиль Заголовок 1 + Авто"/>
    <w:basedOn w:val="10"/>
    <w:link w:val="1fffffa"/>
    <w:uiPriority w:val="99"/>
    <w:qFormat/>
    <w:rsid w:val="0017636C"/>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caps/>
      <w:color w:val="000000"/>
      <w:spacing w:val="1"/>
      <w:sz w:val="24"/>
    </w:rPr>
  </w:style>
  <w:style w:type="character" w:customStyle="1" w:styleId="1fffffa">
    <w:name w:val="Стиль Заголовок 1 + Авто Знак"/>
    <w:link w:val="1fffff9"/>
    <w:uiPriority w:val="99"/>
    <w:qFormat/>
    <w:locked/>
    <w:rsid w:val="0017636C"/>
    <w:rPr>
      <w:rFonts w:ascii="Times New Roman ??????????" w:eastAsia="Calibri" w:hAnsi="Times New Roman ??????????" w:cs="Times New Roman"/>
      <w:b/>
      <w:caps/>
      <w:color w:val="000000"/>
      <w:spacing w:val="1"/>
      <w:sz w:val="24"/>
      <w:szCs w:val="20"/>
      <w:shd w:val="clear" w:color="auto" w:fill="FFFFFF"/>
      <w:lang w:eastAsia="ru-RU"/>
    </w:rPr>
  </w:style>
  <w:style w:type="paragraph" w:customStyle="1" w:styleId="2ffff">
    <w:name w:val="ЗАГ 2 УМК"/>
    <w:basedOn w:val="20"/>
    <w:uiPriority w:val="99"/>
    <w:qFormat/>
    <w:rsid w:val="0017636C"/>
    <w:pPr>
      <w:keepLines/>
      <w:tabs>
        <w:tab w:val="clear" w:pos="567"/>
        <w:tab w:val="clear" w:pos="680"/>
        <w:tab w:val="clear" w:pos="1106"/>
        <w:tab w:val="clear" w:pos="1729"/>
        <w:tab w:val="clear" w:pos="7002"/>
      </w:tabs>
      <w:autoSpaceDE/>
      <w:autoSpaceDN/>
      <w:adjustRightInd/>
      <w:spacing w:line="360" w:lineRule="auto"/>
      <w:ind w:left="-567" w:right="-675" w:firstLine="567"/>
    </w:pPr>
    <w:rPr>
      <w:rFonts w:ascii="Times New Roman" w:hAnsi="Times New Roman"/>
      <w:bCs/>
      <w:iCs/>
      <w:sz w:val="28"/>
      <w:szCs w:val="28"/>
    </w:rPr>
  </w:style>
  <w:style w:type="character" w:customStyle="1" w:styleId="ft401">
    <w:name w:val="ft401"/>
    <w:basedOn w:val="a3"/>
    <w:uiPriority w:val="99"/>
    <w:qFormat/>
    <w:rsid w:val="0017636C"/>
    <w:rPr>
      <w:rFonts w:cs="Times New Roman"/>
    </w:rPr>
  </w:style>
  <w:style w:type="character" w:customStyle="1" w:styleId="ft404">
    <w:name w:val="ft404"/>
    <w:basedOn w:val="a3"/>
    <w:uiPriority w:val="99"/>
    <w:qFormat/>
    <w:rsid w:val="0017636C"/>
    <w:rPr>
      <w:rFonts w:cs="Times New Roman"/>
    </w:rPr>
  </w:style>
  <w:style w:type="character" w:customStyle="1" w:styleId="ft2">
    <w:name w:val="ft2"/>
    <w:basedOn w:val="a3"/>
    <w:uiPriority w:val="99"/>
    <w:qFormat/>
    <w:rsid w:val="0017636C"/>
    <w:rPr>
      <w:rFonts w:cs="Times New Roman"/>
    </w:rPr>
  </w:style>
  <w:style w:type="character" w:customStyle="1" w:styleId="ft405">
    <w:name w:val="ft405"/>
    <w:basedOn w:val="a3"/>
    <w:uiPriority w:val="99"/>
    <w:qFormat/>
    <w:rsid w:val="0017636C"/>
    <w:rPr>
      <w:rFonts w:cs="Times New Roman"/>
    </w:rPr>
  </w:style>
  <w:style w:type="character" w:customStyle="1" w:styleId="ft407">
    <w:name w:val="ft407"/>
    <w:basedOn w:val="a3"/>
    <w:uiPriority w:val="99"/>
    <w:qFormat/>
    <w:rsid w:val="0017636C"/>
    <w:rPr>
      <w:rFonts w:cs="Times New Roman"/>
    </w:rPr>
  </w:style>
  <w:style w:type="character" w:customStyle="1" w:styleId="ft411">
    <w:name w:val="ft411"/>
    <w:basedOn w:val="a3"/>
    <w:uiPriority w:val="99"/>
    <w:qFormat/>
    <w:rsid w:val="0017636C"/>
    <w:rPr>
      <w:rFonts w:cs="Times New Roman"/>
    </w:rPr>
  </w:style>
  <w:style w:type="character" w:customStyle="1" w:styleId="ft416">
    <w:name w:val="ft416"/>
    <w:basedOn w:val="a3"/>
    <w:uiPriority w:val="99"/>
    <w:qFormat/>
    <w:rsid w:val="0017636C"/>
    <w:rPr>
      <w:rFonts w:cs="Times New Roman"/>
    </w:rPr>
  </w:style>
  <w:style w:type="character" w:customStyle="1" w:styleId="ft438">
    <w:name w:val="ft438"/>
    <w:basedOn w:val="a3"/>
    <w:uiPriority w:val="99"/>
    <w:qFormat/>
    <w:rsid w:val="0017636C"/>
    <w:rPr>
      <w:rFonts w:cs="Times New Roman"/>
    </w:rPr>
  </w:style>
  <w:style w:type="character" w:customStyle="1" w:styleId="ft461">
    <w:name w:val="ft461"/>
    <w:basedOn w:val="a3"/>
    <w:uiPriority w:val="99"/>
    <w:qFormat/>
    <w:rsid w:val="0017636C"/>
    <w:rPr>
      <w:rFonts w:cs="Times New Roman"/>
    </w:rPr>
  </w:style>
  <w:style w:type="character" w:customStyle="1" w:styleId="ft485">
    <w:name w:val="ft485"/>
    <w:basedOn w:val="a3"/>
    <w:uiPriority w:val="99"/>
    <w:qFormat/>
    <w:rsid w:val="0017636C"/>
    <w:rPr>
      <w:rFonts w:cs="Times New Roman"/>
    </w:rPr>
  </w:style>
  <w:style w:type="character" w:customStyle="1" w:styleId="ft507">
    <w:name w:val="ft507"/>
    <w:basedOn w:val="a3"/>
    <w:uiPriority w:val="99"/>
    <w:qFormat/>
    <w:rsid w:val="0017636C"/>
    <w:rPr>
      <w:rFonts w:cs="Times New Roman"/>
    </w:rPr>
  </w:style>
  <w:style w:type="character" w:customStyle="1" w:styleId="ft464">
    <w:name w:val="ft464"/>
    <w:basedOn w:val="a3"/>
    <w:uiPriority w:val="99"/>
    <w:qFormat/>
    <w:rsid w:val="0017636C"/>
    <w:rPr>
      <w:rFonts w:cs="Times New Roman"/>
    </w:rPr>
  </w:style>
  <w:style w:type="character" w:customStyle="1" w:styleId="ft515">
    <w:name w:val="ft515"/>
    <w:basedOn w:val="a3"/>
    <w:uiPriority w:val="99"/>
    <w:qFormat/>
    <w:rsid w:val="0017636C"/>
    <w:rPr>
      <w:rFonts w:cs="Times New Roman"/>
    </w:rPr>
  </w:style>
  <w:style w:type="character" w:customStyle="1" w:styleId="ft518">
    <w:name w:val="ft518"/>
    <w:basedOn w:val="a3"/>
    <w:uiPriority w:val="99"/>
    <w:qFormat/>
    <w:rsid w:val="0017636C"/>
    <w:rPr>
      <w:rFonts w:cs="Times New Roman"/>
    </w:rPr>
  </w:style>
  <w:style w:type="character" w:customStyle="1" w:styleId="ft521">
    <w:name w:val="ft521"/>
    <w:basedOn w:val="a3"/>
    <w:uiPriority w:val="99"/>
    <w:qFormat/>
    <w:rsid w:val="0017636C"/>
    <w:rPr>
      <w:rFonts w:cs="Times New Roman"/>
    </w:rPr>
  </w:style>
  <w:style w:type="character" w:customStyle="1" w:styleId="ft525">
    <w:name w:val="ft525"/>
    <w:basedOn w:val="a3"/>
    <w:uiPriority w:val="99"/>
    <w:qFormat/>
    <w:rsid w:val="0017636C"/>
    <w:rPr>
      <w:rFonts w:cs="Times New Roman"/>
    </w:rPr>
  </w:style>
  <w:style w:type="character" w:customStyle="1" w:styleId="ft549">
    <w:name w:val="ft549"/>
    <w:basedOn w:val="a3"/>
    <w:uiPriority w:val="99"/>
    <w:qFormat/>
    <w:rsid w:val="0017636C"/>
    <w:rPr>
      <w:rFonts w:cs="Times New Roman"/>
    </w:rPr>
  </w:style>
  <w:style w:type="character" w:customStyle="1" w:styleId="ft554">
    <w:name w:val="ft554"/>
    <w:basedOn w:val="a3"/>
    <w:uiPriority w:val="99"/>
    <w:qFormat/>
    <w:rsid w:val="0017636C"/>
    <w:rPr>
      <w:rFonts w:cs="Times New Roman"/>
    </w:rPr>
  </w:style>
  <w:style w:type="character" w:customStyle="1" w:styleId="ft557">
    <w:name w:val="ft557"/>
    <w:basedOn w:val="a3"/>
    <w:uiPriority w:val="99"/>
    <w:qFormat/>
    <w:rsid w:val="0017636C"/>
    <w:rPr>
      <w:rFonts w:cs="Times New Roman"/>
    </w:rPr>
  </w:style>
  <w:style w:type="character" w:customStyle="1" w:styleId="ft561">
    <w:name w:val="ft561"/>
    <w:basedOn w:val="a3"/>
    <w:uiPriority w:val="99"/>
    <w:qFormat/>
    <w:rsid w:val="0017636C"/>
    <w:rPr>
      <w:rFonts w:cs="Times New Roman"/>
    </w:rPr>
  </w:style>
  <w:style w:type="character" w:customStyle="1" w:styleId="ft565">
    <w:name w:val="ft565"/>
    <w:basedOn w:val="a3"/>
    <w:uiPriority w:val="99"/>
    <w:qFormat/>
    <w:rsid w:val="0017636C"/>
    <w:rPr>
      <w:rFonts w:cs="Times New Roman"/>
    </w:rPr>
  </w:style>
  <w:style w:type="character" w:customStyle="1" w:styleId="ft570">
    <w:name w:val="ft570"/>
    <w:basedOn w:val="a3"/>
    <w:uiPriority w:val="99"/>
    <w:qFormat/>
    <w:rsid w:val="0017636C"/>
    <w:rPr>
      <w:rFonts w:cs="Times New Roman"/>
    </w:rPr>
  </w:style>
  <w:style w:type="character" w:customStyle="1" w:styleId="ft594">
    <w:name w:val="ft594"/>
    <w:basedOn w:val="a3"/>
    <w:uiPriority w:val="99"/>
    <w:qFormat/>
    <w:rsid w:val="0017636C"/>
    <w:rPr>
      <w:rFonts w:cs="Times New Roman"/>
    </w:rPr>
  </w:style>
  <w:style w:type="character" w:customStyle="1" w:styleId="ft600">
    <w:name w:val="ft600"/>
    <w:basedOn w:val="a3"/>
    <w:uiPriority w:val="99"/>
    <w:qFormat/>
    <w:rsid w:val="0017636C"/>
    <w:rPr>
      <w:rFonts w:cs="Times New Roman"/>
    </w:rPr>
  </w:style>
  <w:style w:type="character" w:customStyle="1" w:styleId="ft625">
    <w:name w:val="ft625"/>
    <w:basedOn w:val="a3"/>
    <w:uiPriority w:val="99"/>
    <w:qFormat/>
    <w:rsid w:val="0017636C"/>
    <w:rPr>
      <w:rFonts w:cs="Times New Roman"/>
    </w:rPr>
  </w:style>
  <w:style w:type="character" w:customStyle="1" w:styleId="ft646">
    <w:name w:val="ft646"/>
    <w:basedOn w:val="a3"/>
    <w:uiPriority w:val="99"/>
    <w:qFormat/>
    <w:rsid w:val="0017636C"/>
    <w:rPr>
      <w:rFonts w:cs="Times New Roman"/>
    </w:rPr>
  </w:style>
  <w:style w:type="character" w:customStyle="1" w:styleId="ft648">
    <w:name w:val="ft648"/>
    <w:basedOn w:val="a3"/>
    <w:uiPriority w:val="99"/>
    <w:qFormat/>
    <w:rsid w:val="0017636C"/>
    <w:rPr>
      <w:rFonts w:cs="Times New Roman"/>
    </w:rPr>
  </w:style>
  <w:style w:type="character" w:customStyle="1" w:styleId="ft650">
    <w:name w:val="ft650"/>
    <w:basedOn w:val="a3"/>
    <w:uiPriority w:val="99"/>
    <w:qFormat/>
    <w:rsid w:val="0017636C"/>
    <w:rPr>
      <w:rFonts w:cs="Times New Roman"/>
    </w:rPr>
  </w:style>
  <w:style w:type="character" w:customStyle="1" w:styleId="ft651">
    <w:name w:val="ft651"/>
    <w:basedOn w:val="a3"/>
    <w:uiPriority w:val="99"/>
    <w:qFormat/>
    <w:rsid w:val="0017636C"/>
    <w:rPr>
      <w:rFonts w:cs="Times New Roman"/>
    </w:rPr>
  </w:style>
  <w:style w:type="character" w:customStyle="1" w:styleId="ft654">
    <w:name w:val="ft654"/>
    <w:basedOn w:val="a3"/>
    <w:uiPriority w:val="99"/>
    <w:qFormat/>
    <w:rsid w:val="0017636C"/>
    <w:rPr>
      <w:rFonts w:cs="Times New Roman"/>
    </w:rPr>
  </w:style>
  <w:style w:type="character" w:customStyle="1" w:styleId="ft655">
    <w:name w:val="ft655"/>
    <w:basedOn w:val="a3"/>
    <w:uiPriority w:val="99"/>
    <w:qFormat/>
    <w:rsid w:val="0017636C"/>
    <w:rPr>
      <w:rFonts w:cs="Times New Roman"/>
    </w:rPr>
  </w:style>
  <w:style w:type="character" w:customStyle="1" w:styleId="ft674">
    <w:name w:val="ft674"/>
    <w:basedOn w:val="a3"/>
    <w:uiPriority w:val="99"/>
    <w:qFormat/>
    <w:rsid w:val="0017636C"/>
    <w:rPr>
      <w:rFonts w:cs="Times New Roman"/>
    </w:rPr>
  </w:style>
  <w:style w:type="character" w:customStyle="1" w:styleId="ft698">
    <w:name w:val="ft698"/>
    <w:basedOn w:val="a3"/>
    <w:uiPriority w:val="99"/>
    <w:qFormat/>
    <w:rsid w:val="0017636C"/>
    <w:rPr>
      <w:rFonts w:cs="Times New Roman"/>
    </w:rPr>
  </w:style>
  <w:style w:type="character" w:customStyle="1" w:styleId="ft709">
    <w:name w:val="ft709"/>
    <w:basedOn w:val="a3"/>
    <w:uiPriority w:val="99"/>
    <w:qFormat/>
    <w:rsid w:val="0017636C"/>
    <w:rPr>
      <w:rFonts w:cs="Times New Roman"/>
    </w:rPr>
  </w:style>
  <w:style w:type="character" w:customStyle="1" w:styleId="ft723">
    <w:name w:val="ft723"/>
    <w:basedOn w:val="a3"/>
    <w:uiPriority w:val="99"/>
    <w:qFormat/>
    <w:rsid w:val="0017636C"/>
    <w:rPr>
      <w:rFonts w:cs="Times New Roman"/>
    </w:rPr>
  </w:style>
  <w:style w:type="character" w:customStyle="1" w:styleId="ft746">
    <w:name w:val="ft746"/>
    <w:basedOn w:val="a3"/>
    <w:uiPriority w:val="99"/>
    <w:qFormat/>
    <w:rsid w:val="0017636C"/>
    <w:rPr>
      <w:rFonts w:cs="Times New Roman"/>
    </w:rPr>
  </w:style>
  <w:style w:type="character" w:customStyle="1" w:styleId="ft770">
    <w:name w:val="ft770"/>
    <w:basedOn w:val="a3"/>
    <w:uiPriority w:val="99"/>
    <w:qFormat/>
    <w:rsid w:val="0017636C"/>
    <w:rPr>
      <w:rFonts w:cs="Times New Roman"/>
    </w:rPr>
  </w:style>
  <w:style w:type="character" w:customStyle="1" w:styleId="ft772">
    <w:name w:val="ft772"/>
    <w:basedOn w:val="a3"/>
    <w:uiPriority w:val="99"/>
    <w:qFormat/>
    <w:rsid w:val="0017636C"/>
    <w:rPr>
      <w:rFonts w:cs="Times New Roman"/>
    </w:rPr>
  </w:style>
  <w:style w:type="character" w:customStyle="1" w:styleId="ft774">
    <w:name w:val="ft774"/>
    <w:basedOn w:val="a3"/>
    <w:uiPriority w:val="99"/>
    <w:qFormat/>
    <w:rsid w:val="0017636C"/>
    <w:rPr>
      <w:rFonts w:cs="Times New Roman"/>
    </w:rPr>
  </w:style>
  <w:style w:type="character" w:customStyle="1" w:styleId="ft777">
    <w:name w:val="ft777"/>
    <w:basedOn w:val="a3"/>
    <w:uiPriority w:val="99"/>
    <w:qFormat/>
    <w:rsid w:val="0017636C"/>
    <w:rPr>
      <w:rFonts w:cs="Times New Roman"/>
    </w:rPr>
  </w:style>
  <w:style w:type="character" w:customStyle="1" w:styleId="ft778">
    <w:name w:val="ft778"/>
    <w:basedOn w:val="a3"/>
    <w:uiPriority w:val="99"/>
    <w:qFormat/>
    <w:rsid w:val="0017636C"/>
    <w:rPr>
      <w:rFonts w:cs="Times New Roman"/>
    </w:rPr>
  </w:style>
  <w:style w:type="character" w:customStyle="1" w:styleId="ft780">
    <w:name w:val="ft780"/>
    <w:basedOn w:val="a3"/>
    <w:uiPriority w:val="99"/>
    <w:qFormat/>
    <w:rsid w:val="0017636C"/>
    <w:rPr>
      <w:rFonts w:cs="Times New Roman"/>
    </w:rPr>
  </w:style>
  <w:style w:type="character" w:customStyle="1" w:styleId="ft794">
    <w:name w:val="ft794"/>
    <w:basedOn w:val="a3"/>
    <w:uiPriority w:val="99"/>
    <w:qFormat/>
    <w:rsid w:val="0017636C"/>
    <w:rPr>
      <w:rFonts w:cs="Times New Roman"/>
    </w:rPr>
  </w:style>
  <w:style w:type="character" w:customStyle="1" w:styleId="ft813">
    <w:name w:val="ft813"/>
    <w:basedOn w:val="a3"/>
    <w:uiPriority w:val="99"/>
    <w:qFormat/>
    <w:rsid w:val="0017636C"/>
    <w:rPr>
      <w:rFonts w:cs="Times New Roman"/>
    </w:rPr>
  </w:style>
  <w:style w:type="character" w:customStyle="1" w:styleId="ft845">
    <w:name w:val="ft845"/>
    <w:basedOn w:val="a3"/>
    <w:uiPriority w:val="99"/>
    <w:qFormat/>
    <w:rsid w:val="0017636C"/>
    <w:rPr>
      <w:rFonts w:cs="Times New Roman"/>
    </w:rPr>
  </w:style>
  <w:style w:type="character" w:customStyle="1" w:styleId="ft846">
    <w:name w:val="ft846"/>
    <w:basedOn w:val="a3"/>
    <w:uiPriority w:val="99"/>
    <w:qFormat/>
    <w:rsid w:val="0017636C"/>
    <w:rPr>
      <w:rFonts w:cs="Times New Roman"/>
    </w:rPr>
  </w:style>
  <w:style w:type="character" w:customStyle="1" w:styleId="ft869">
    <w:name w:val="ft869"/>
    <w:basedOn w:val="a3"/>
    <w:uiPriority w:val="99"/>
    <w:qFormat/>
    <w:rsid w:val="0017636C"/>
    <w:rPr>
      <w:rFonts w:cs="Times New Roman"/>
    </w:rPr>
  </w:style>
  <w:style w:type="character" w:customStyle="1" w:styleId="ft345">
    <w:name w:val="ft345"/>
    <w:basedOn w:val="a3"/>
    <w:uiPriority w:val="99"/>
    <w:qFormat/>
    <w:rsid w:val="0017636C"/>
    <w:rPr>
      <w:rFonts w:cs="Times New Roman"/>
    </w:rPr>
  </w:style>
  <w:style w:type="character" w:customStyle="1" w:styleId="ft348">
    <w:name w:val="ft348"/>
    <w:basedOn w:val="a3"/>
    <w:uiPriority w:val="99"/>
    <w:qFormat/>
    <w:rsid w:val="0017636C"/>
    <w:rPr>
      <w:rFonts w:cs="Times New Roman"/>
    </w:rPr>
  </w:style>
  <w:style w:type="character" w:customStyle="1" w:styleId="ft350">
    <w:name w:val="ft350"/>
    <w:basedOn w:val="a3"/>
    <w:uiPriority w:val="99"/>
    <w:qFormat/>
    <w:rsid w:val="0017636C"/>
    <w:rPr>
      <w:rFonts w:cs="Times New Roman"/>
    </w:rPr>
  </w:style>
  <w:style w:type="character" w:customStyle="1" w:styleId="ft351">
    <w:name w:val="ft351"/>
    <w:basedOn w:val="a3"/>
    <w:uiPriority w:val="99"/>
    <w:qFormat/>
    <w:rsid w:val="0017636C"/>
    <w:rPr>
      <w:rFonts w:cs="Times New Roman"/>
    </w:rPr>
  </w:style>
  <w:style w:type="character" w:customStyle="1" w:styleId="ft353">
    <w:name w:val="ft353"/>
    <w:basedOn w:val="a3"/>
    <w:uiPriority w:val="99"/>
    <w:qFormat/>
    <w:rsid w:val="0017636C"/>
    <w:rPr>
      <w:rFonts w:cs="Times New Roman"/>
    </w:rPr>
  </w:style>
  <w:style w:type="character" w:customStyle="1" w:styleId="ft355">
    <w:name w:val="ft355"/>
    <w:basedOn w:val="a3"/>
    <w:uiPriority w:val="99"/>
    <w:qFormat/>
    <w:rsid w:val="0017636C"/>
    <w:rPr>
      <w:rFonts w:cs="Times New Roman"/>
    </w:rPr>
  </w:style>
  <w:style w:type="character" w:customStyle="1" w:styleId="ft372">
    <w:name w:val="ft372"/>
    <w:basedOn w:val="a3"/>
    <w:uiPriority w:val="99"/>
    <w:qFormat/>
    <w:rsid w:val="0017636C"/>
    <w:rPr>
      <w:rFonts w:cs="Times New Roman"/>
    </w:rPr>
  </w:style>
  <w:style w:type="character" w:customStyle="1" w:styleId="ft219">
    <w:name w:val="ft219"/>
    <w:basedOn w:val="a3"/>
    <w:uiPriority w:val="99"/>
    <w:qFormat/>
    <w:rsid w:val="0017636C"/>
    <w:rPr>
      <w:rFonts w:cs="Times New Roman"/>
    </w:rPr>
  </w:style>
  <w:style w:type="character" w:customStyle="1" w:styleId="ft255">
    <w:name w:val="ft255"/>
    <w:basedOn w:val="a3"/>
    <w:uiPriority w:val="99"/>
    <w:qFormat/>
    <w:rsid w:val="0017636C"/>
    <w:rPr>
      <w:rFonts w:cs="Times New Roman"/>
    </w:rPr>
  </w:style>
  <w:style w:type="character" w:customStyle="1" w:styleId="ft264">
    <w:name w:val="ft264"/>
    <w:basedOn w:val="a3"/>
    <w:uiPriority w:val="99"/>
    <w:qFormat/>
    <w:rsid w:val="0017636C"/>
    <w:rPr>
      <w:rFonts w:cs="Times New Roman"/>
    </w:rPr>
  </w:style>
  <w:style w:type="character" w:customStyle="1" w:styleId="ft269">
    <w:name w:val="ft269"/>
    <w:basedOn w:val="a3"/>
    <w:uiPriority w:val="99"/>
    <w:qFormat/>
    <w:rsid w:val="0017636C"/>
    <w:rPr>
      <w:rFonts w:cs="Times New Roman"/>
    </w:rPr>
  </w:style>
  <w:style w:type="character" w:customStyle="1" w:styleId="ft292">
    <w:name w:val="ft292"/>
    <w:basedOn w:val="a3"/>
    <w:uiPriority w:val="99"/>
    <w:qFormat/>
    <w:rsid w:val="0017636C"/>
    <w:rPr>
      <w:rFonts w:cs="Times New Roman"/>
    </w:rPr>
  </w:style>
  <w:style w:type="character" w:customStyle="1" w:styleId="ft300">
    <w:name w:val="ft300"/>
    <w:basedOn w:val="a3"/>
    <w:uiPriority w:val="99"/>
    <w:qFormat/>
    <w:rsid w:val="0017636C"/>
    <w:rPr>
      <w:rFonts w:cs="Times New Roman"/>
    </w:rPr>
  </w:style>
  <w:style w:type="character" w:customStyle="1" w:styleId="ft308">
    <w:name w:val="ft308"/>
    <w:basedOn w:val="a3"/>
    <w:uiPriority w:val="99"/>
    <w:qFormat/>
    <w:rsid w:val="0017636C"/>
    <w:rPr>
      <w:rFonts w:cs="Times New Roman"/>
    </w:rPr>
  </w:style>
  <w:style w:type="character" w:customStyle="1" w:styleId="ft334">
    <w:name w:val="ft334"/>
    <w:basedOn w:val="a3"/>
    <w:uiPriority w:val="99"/>
    <w:qFormat/>
    <w:rsid w:val="0017636C"/>
    <w:rPr>
      <w:rFonts w:cs="Times New Roman"/>
    </w:rPr>
  </w:style>
  <w:style w:type="character" w:customStyle="1" w:styleId="ft346">
    <w:name w:val="ft346"/>
    <w:basedOn w:val="a3"/>
    <w:uiPriority w:val="99"/>
    <w:qFormat/>
    <w:rsid w:val="0017636C"/>
    <w:rPr>
      <w:rFonts w:cs="Times New Roman"/>
    </w:rPr>
  </w:style>
  <w:style w:type="character" w:customStyle="1" w:styleId="ft3">
    <w:name w:val="ft3"/>
    <w:basedOn w:val="a3"/>
    <w:uiPriority w:val="99"/>
    <w:qFormat/>
    <w:rsid w:val="0017636C"/>
    <w:rPr>
      <w:rFonts w:cs="Times New Roman"/>
    </w:rPr>
  </w:style>
  <w:style w:type="character" w:customStyle="1" w:styleId="ft381">
    <w:name w:val="ft381"/>
    <w:basedOn w:val="a3"/>
    <w:uiPriority w:val="99"/>
    <w:qFormat/>
    <w:rsid w:val="0017636C"/>
    <w:rPr>
      <w:rFonts w:cs="Times New Roman"/>
    </w:rPr>
  </w:style>
  <w:style w:type="character" w:customStyle="1" w:styleId="ft391">
    <w:name w:val="ft391"/>
    <w:basedOn w:val="a3"/>
    <w:uiPriority w:val="99"/>
    <w:qFormat/>
    <w:rsid w:val="0017636C"/>
    <w:rPr>
      <w:rFonts w:cs="Times New Roman"/>
    </w:rPr>
  </w:style>
  <w:style w:type="character" w:customStyle="1" w:styleId="ft397">
    <w:name w:val="ft397"/>
    <w:basedOn w:val="a3"/>
    <w:uiPriority w:val="99"/>
    <w:qFormat/>
    <w:rsid w:val="0017636C"/>
    <w:rPr>
      <w:rFonts w:cs="Times New Roman"/>
    </w:rPr>
  </w:style>
  <w:style w:type="character" w:customStyle="1" w:styleId="ft176">
    <w:name w:val="ft176"/>
    <w:basedOn w:val="a3"/>
    <w:uiPriority w:val="99"/>
    <w:qFormat/>
    <w:rsid w:val="0017636C"/>
    <w:rPr>
      <w:rFonts w:cs="Times New Roman"/>
    </w:rPr>
  </w:style>
  <w:style w:type="character" w:customStyle="1" w:styleId="ft410">
    <w:name w:val="ft410"/>
    <w:basedOn w:val="a3"/>
    <w:uiPriority w:val="99"/>
    <w:qFormat/>
    <w:rsid w:val="0017636C"/>
    <w:rPr>
      <w:rFonts w:cs="Times New Roman"/>
    </w:rPr>
  </w:style>
  <w:style w:type="character" w:customStyle="1" w:styleId="ft421">
    <w:name w:val="ft421"/>
    <w:basedOn w:val="a3"/>
    <w:uiPriority w:val="99"/>
    <w:qFormat/>
    <w:rsid w:val="0017636C"/>
    <w:rPr>
      <w:rFonts w:cs="Times New Roman"/>
    </w:rPr>
  </w:style>
  <w:style w:type="character" w:customStyle="1" w:styleId="ft467">
    <w:name w:val="ft467"/>
    <w:basedOn w:val="a3"/>
    <w:uiPriority w:val="99"/>
    <w:qFormat/>
    <w:rsid w:val="0017636C"/>
    <w:rPr>
      <w:rFonts w:cs="Times New Roman"/>
    </w:rPr>
  </w:style>
  <w:style w:type="character" w:customStyle="1" w:styleId="ft479">
    <w:name w:val="ft479"/>
    <w:basedOn w:val="a3"/>
    <w:uiPriority w:val="99"/>
    <w:qFormat/>
    <w:rsid w:val="0017636C"/>
    <w:rPr>
      <w:rFonts w:cs="Times New Roman"/>
    </w:rPr>
  </w:style>
  <w:style w:type="character" w:customStyle="1" w:styleId="ft578">
    <w:name w:val="ft578"/>
    <w:basedOn w:val="a3"/>
    <w:uiPriority w:val="99"/>
    <w:qFormat/>
    <w:rsid w:val="0017636C"/>
    <w:rPr>
      <w:rFonts w:cs="Times New Roman"/>
    </w:rPr>
  </w:style>
  <w:style w:type="character" w:customStyle="1" w:styleId="ft624">
    <w:name w:val="ft624"/>
    <w:basedOn w:val="a3"/>
    <w:uiPriority w:val="99"/>
    <w:qFormat/>
    <w:rsid w:val="0017636C"/>
    <w:rPr>
      <w:rFonts w:cs="Times New Roman"/>
    </w:rPr>
  </w:style>
  <w:style w:type="character" w:customStyle="1" w:styleId="ft631">
    <w:name w:val="ft631"/>
    <w:basedOn w:val="a3"/>
    <w:uiPriority w:val="99"/>
    <w:qFormat/>
    <w:rsid w:val="0017636C"/>
    <w:rPr>
      <w:rFonts w:cs="Times New Roman"/>
    </w:rPr>
  </w:style>
  <w:style w:type="character" w:customStyle="1" w:styleId="ft679">
    <w:name w:val="ft679"/>
    <w:basedOn w:val="a3"/>
    <w:uiPriority w:val="99"/>
    <w:qFormat/>
    <w:rsid w:val="0017636C"/>
    <w:rPr>
      <w:rFonts w:cs="Times New Roman"/>
    </w:rPr>
  </w:style>
  <w:style w:type="character" w:customStyle="1" w:styleId="ft725">
    <w:name w:val="ft725"/>
    <w:basedOn w:val="a3"/>
    <w:uiPriority w:val="99"/>
    <w:qFormat/>
    <w:rsid w:val="0017636C"/>
    <w:rPr>
      <w:rFonts w:cs="Times New Roman"/>
    </w:rPr>
  </w:style>
  <w:style w:type="character" w:customStyle="1" w:styleId="ft769">
    <w:name w:val="ft769"/>
    <w:basedOn w:val="a3"/>
    <w:uiPriority w:val="99"/>
    <w:qFormat/>
    <w:rsid w:val="0017636C"/>
    <w:rPr>
      <w:rFonts w:cs="Times New Roman"/>
    </w:rPr>
  </w:style>
  <w:style w:type="character" w:customStyle="1" w:styleId="ft819">
    <w:name w:val="ft819"/>
    <w:basedOn w:val="a3"/>
    <w:uiPriority w:val="99"/>
    <w:qFormat/>
    <w:rsid w:val="0017636C"/>
    <w:rPr>
      <w:rFonts w:cs="Times New Roman"/>
    </w:rPr>
  </w:style>
  <w:style w:type="character" w:customStyle="1" w:styleId="ft877">
    <w:name w:val="ft877"/>
    <w:basedOn w:val="a3"/>
    <w:uiPriority w:val="99"/>
    <w:qFormat/>
    <w:rsid w:val="0017636C"/>
    <w:rPr>
      <w:rFonts w:cs="Times New Roman"/>
    </w:rPr>
  </w:style>
  <w:style w:type="character" w:customStyle="1" w:styleId="ft275">
    <w:name w:val="ft275"/>
    <w:basedOn w:val="a3"/>
    <w:uiPriority w:val="99"/>
    <w:qFormat/>
    <w:rsid w:val="0017636C"/>
    <w:rPr>
      <w:rFonts w:cs="Times New Roman"/>
    </w:rPr>
  </w:style>
  <w:style w:type="character" w:customStyle="1" w:styleId="ft935">
    <w:name w:val="ft935"/>
    <w:basedOn w:val="a3"/>
    <w:uiPriority w:val="99"/>
    <w:qFormat/>
    <w:rsid w:val="0017636C"/>
    <w:rPr>
      <w:rFonts w:cs="Times New Roman"/>
    </w:rPr>
  </w:style>
  <w:style w:type="character" w:customStyle="1" w:styleId="ft969">
    <w:name w:val="ft969"/>
    <w:basedOn w:val="a3"/>
    <w:uiPriority w:val="99"/>
    <w:qFormat/>
    <w:rsid w:val="0017636C"/>
    <w:rPr>
      <w:rFonts w:cs="Times New Roman"/>
    </w:rPr>
  </w:style>
  <w:style w:type="character" w:customStyle="1" w:styleId="ft1010">
    <w:name w:val="ft1010"/>
    <w:basedOn w:val="a3"/>
    <w:uiPriority w:val="99"/>
    <w:qFormat/>
    <w:rsid w:val="0017636C"/>
    <w:rPr>
      <w:rFonts w:cs="Times New Roman"/>
    </w:rPr>
  </w:style>
  <w:style w:type="character" w:customStyle="1" w:styleId="ft1058">
    <w:name w:val="ft1058"/>
    <w:basedOn w:val="a3"/>
    <w:uiPriority w:val="99"/>
    <w:qFormat/>
    <w:rsid w:val="0017636C"/>
    <w:rPr>
      <w:rFonts w:cs="Times New Roman"/>
    </w:rPr>
  </w:style>
  <w:style w:type="character" w:customStyle="1" w:styleId="ft1101">
    <w:name w:val="ft1101"/>
    <w:basedOn w:val="a3"/>
    <w:uiPriority w:val="99"/>
    <w:qFormat/>
    <w:rsid w:val="0017636C"/>
    <w:rPr>
      <w:rFonts w:cs="Times New Roman"/>
    </w:rPr>
  </w:style>
  <w:style w:type="character" w:customStyle="1" w:styleId="ft1162">
    <w:name w:val="ft1162"/>
    <w:basedOn w:val="a3"/>
    <w:uiPriority w:val="99"/>
    <w:qFormat/>
    <w:rsid w:val="0017636C"/>
    <w:rPr>
      <w:rFonts w:cs="Times New Roman"/>
    </w:rPr>
  </w:style>
  <w:style w:type="character" w:customStyle="1" w:styleId="ft1197">
    <w:name w:val="ft1197"/>
    <w:basedOn w:val="a3"/>
    <w:uiPriority w:val="99"/>
    <w:qFormat/>
    <w:rsid w:val="0017636C"/>
    <w:rPr>
      <w:rFonts w:cs="Times New Roman"/>
    </w:rPr>
  </w:style>
  <w:style w:type="character" w:customStyle="1" w:styleId="ft1248">
    <w:name w:val="ft1248"/>
    <w:basedOn w:val="a3"/>
    <w:uiPriority w:val="99"/>
    <w:qFormat/>
    <w:rsid w:val="0017636C"/>
    <w:rPr>
      <w:rFonts w:cs="Times New Roman"/>
    </w:rPr>
  </w:style>
  <w:style w:type="character" w:customStyle="1" w:styleId="ft1293">
    <w:name w:val="ft1293"/>
    <w:basedOn w:val="a3"/>
    <w:uiPriority w:val="99"/>
    <w:qFormat/>
    <w:rsid w:val="0017636C"/>
    <w:rPr>
      <w:rFonts w:cs="Times New Roman"/>
    </w:rPr>
  </w:style>
  <w:style w:type="character" w:customStyle="1" w:styleId="ft1308">
    <w:name w:val="ft1308"/>
    <w:basedOn w:val="a3"/>
    <w:uiPriority w:val="99"/>
    <w:qFormat/>
    <w:rsid w:val="0017636C"/>
    <w:rPr>
      <w:rFonts w:cs="Times New Roman"/>
    </w:rPr>
  </w:style>
  <w:style w:type="character" w:customStyle="1" w:styleId="ft1366">
    <w:name w:val="ft1366"/>
    <w:basedOn w:val="a3"/>
    <w:uiPriority w:val="99"/>
    <w:qFormat/>
    <w:rsid w:val="0017636C"/>
    <w:rPr>
      <w:rFonts w:cs="Times New Roman"/>
    </w:rPr>
  </w:style>
  <w:style w:type="character" w:customStyle="1" w:styleId="ft1377">
    <w:name w:val="ft1377"/>
    <w:basedOn w:val="a3"/>
    <w:uiPriority w:val="99"/>
    <w:qFormat/>
    <w:rsid w:val="0017636C"/>
    <w:rPr>
      <w:rFonts w:cs="Times New Roman"/>
    </w:rPr>
  </w:style>
  <w:style w:type="character" w:customStyle="1" w:styleId="ft1380">
    <w:name w:val="ft1380"/>
    <w:basedOn w:val="a3"/>
    <w:uiPriority w:val="99"/>
    <w:qFormat/>
    <w:rsid w:val="0017636C"/>
    <w:rPr>
      <w:rFonts w:cs="Times New Roman"/>
    </w:rPr>
  </w:style>
  <w:style w:type="character" w:customStyle="1" w:styleId="ft1389">
    <w:name w:val="ft1389"/>
    <w:basedOn w:val="a3"/>
    <w:uiPriority w:val="99"/>
    <w:qFormat/>
    <w:rsid w:val="0017636C"/>
    <w:rPr>
      <w:rFonts w:cs="Times New Roman"/>
    </w:rPr>
  </w:style>
  <w:style w:type="character" w:customStyle="1" w:styleId="ft1393">
    <w:name w:val="ft1393"/>
    <w:basedOn w:val="a3"/>
    <w:uiPriority w:val="99"/>
    <w:qFormat/>
    <w:rsid w:val="0017636C"/>
    <w:rPr>
      <w:rFonts w:cs="Times New Roman"/>
    </w:rPr>
  </w:style>
  <w:style w:type="character" w:customStyle="1" w:styleId="ft1400">
    <w:name w:val="ft1400"/>
    <w:basedOn w:val="a3"/>
    <w:uiPriority w:val="99"/>
    <w:qFormat/>
    <w:rsid w:val="0017636C"/>
    <w:rPr>
      <w:rFonts w:cs="Times New Roman"/>
    </w:rPr>
  </w:style>
  <w:style w:type="character" w:customStyle="1" w:styleId="ft1407">
    <w:name w:val="ft1407"/>
    <w:basedOn w:val="a3"/>
    <w:uiPriority w:val="99"/>
    <w:qFormat/>
    <w:rsid w:val="0017636C"/>
    <w:rPr>
      <w:rFonts w:cs="Times New Roman"/>
    </w:rPr>
  </w:style>
  <w:style w:type="character" w:customStyle="1" w:styleId="ft1410">
    <w:name w:val="ft1410"/>
    <w:basedOn w:val="a3"/>
    <w:uiPriority w:val="99"/>
    <w:qFormat/>
    <w:rsid w:val="0017636C"/>
    <w:rPr>
      <w:rFonts w:cs="Times New Roman"/>
    </w:rPr>
  </w:style>
  <w:style w:type="character" w:customStyle="1" w:styleId="ft1427">
    <w:name w:val="ft1427"/>
    <w:basedOn w:val="a3"/>
    <w:uiPriority w:val="99"/>
    <w:qFormat/>
    <w:rsid w:val="0017636C"/>
    <w:rPr>
      <w:rFonts w:cs="Times New Roman"/>
    </w:rPr>
  </w:style>
  <w:style w:type="character" w:customStyle="1" w:styleId="ft1478">
    <w:name w:val="ft1478"/>
    <w:basedOn w:val="a3"/>
    <w:uiPriority w:val="99"/>
    <w:qFormat/>
    <w:rsid w:val="0017636C"/>
    <w:rPr>
      <w:rFonts w:cs="Times New Roman"/>
    </w:rPr>
  </w:style>
  <w:style w:type="character" w:customStyle="1" w:styleId="ft1533">
    <w:name w:val="ft1533"/>
    <w:basedOn w:val="a3"/>
    <w:uiPriority w:val="99"/>
    <w:qFormat/>
    <w:rsid w:val="0017636C"/>
    <w:rPr>
      <w:rFonts w:cs="Times New Roman"/>
    </w:rPr>
  </w:style>
  <w:style w:type="character" w:customStyle="1" w:styleId="ft1586">
    <w:name w:val="ft1586"/>
    <w:basedOn w:val="a3"/>
    <w:uiPriority w:val="99"/>
    <w:qFormat/>
    <w:rsid w:val="0017636C"/>
    <w:rPr>
      <w:rFonts w:cs="Times New Roman"/>
    </w:rPr>
  </w:style>
  <w:style w:type="character" w:customStyle="1" w:styleId="ft1627">
    <w:name w:val="ft1627"/>
    <w:basedOn w:val="a3"/>
    <w:uiPriority w:val="99"/>
    <w:qFormat/>
    <w:rsid w:val="0017636C"/>
    <w:rPr>
      <w:rFonts w:cs="Times New Roman"/>
    </w:rPr>
  </w:style>
  <w:style w:type="character" w:customStyle="1" w:styleId="ft1634">
    <w:name w:val="ft1634"/>
    <w:basedOn w:val="a3"/>
    <w:uiPriority w:val="99"/>
    <w:qFormat/>
    <w:rsid w:val="0017636C"/>
    <w:rPr>
      <w:rFonts w:cs="Times New Roman"/>
    </w:rPr>
  </w:style>
  <w:style w:type="character" w:customStyle="1" w:styleId="ft1638">
    <w:name w:val="ft1638"/>
    <w:basedOn w:val="a3"/>
    <w:uiPriority w:val="99"/>
    <w:qFormat/>
    <w:rsid w:val="0017636C"/>
    <w:rPr>
      <w:rFonts w:cs="Times New Roman"/>
    </w:rPr>
  </w:style>
  <w:style w:type="character" w:customStyle="1" w:styleId="ft1643">
    <w:name w:val="ft1643"/>
    <w:basedOn w:val="a3"/>
    <w:uiPriority w:val="99"/>
    <w:qFormat/>
    <w:rsid w:val="0017636C"/>
    <w:rPr>
      <w:rFonts w:cs="Times New Roman"/>
    </w:rPr>
  </w:style>
  <w:style w:type="character" w:customStyle="1" w:styleId="ft1659">
    <w:name w:val="ft1659"/>
    <w:basedOn w:val="a3"/>
    <w:uiPriority w:val="99"/>
    <w:qFormat/>
    <w:rsid w:val="0017636C"/>
    <w:rPr>
      <w:rFonts w:cs="Times New Roman"/>
    </w:rPr>
  </w:style>
  <w:style w:type="character" w:customStyle="1" w:styleId="ft1665">
    <w:name w:val="ft1665"/>
    <w:basedOn w:val="a3"/>
    <w:uiPriority w:val="99"/>
    <w:qFormat/>
    <w:rsid w:val="0017636C"/>
    <w:rPr>
      <w:rFonts w:cs="Times New Roman"/>
    </w:rPr>
  </w:style>
  <w:style w:type="character" w:customStyle="1" w:styleId="ft1711">
    <w:name w:val="ft1711"/>
    <w:basedOn w:val="a3"/>
    <w:uiPriority w:val="99"/>
    <w:qFormat/>
    <w:rsid w:val="0017636C"/>
    <w:rPr>
      <w:rFonts w:cs="Times New Roman"/>
    </w:rPr>
  </w:style>
  <w:style w:type="character" w:customStyle="1" w:styleId="ft1757">
    <w:name w:val="ft1757"/>
    <w:basedOn w:val="a3"/>
    <w:uiPriority w:val="99"/>
    <w:qFormat/>
    <w:rsid w:val="0017636C"/>
    <w:rPr>
      <w:rFonts w:cs="Times New Roman"/>
    </w:rPr>
  </w:style>
  <w:style w:type="character" w:customStyle="1" w:styleId="ft1804">
    <w:name w:val="ft1804"/>
    <w:basedOn w:val="a3"/>
    <w:uiPriority w:val="99"/>
    <w:qFormat/>
    <w:rsid w:val="0017636C"/>
    <w:rPr>
      <w:rFonts w:cs="Times New Roman"/>
    </w:rPr>
  </w:style>
  <w:style w:type="character" w:customStyle="1" w:styleId="ft1855">
    <w:name w:val="ft1855"/>
    <w:basedOn w:val="a3"/>
    <w:uiPriority w:val="99"/>
    <w:qFormat/>
    <w:rsid w:val="0017636C"/>
    <w:rPr>
      <w:rFonts w:cs="Times New Roman"/>
    </w:rPr>
  </w:style>
  <w:style w:type="character" w:customStyle="1" w:styleId="ft1883">
    <w:name w:val="ft1883"/>
    <w:basedOn w:val="a3"/>
    <w:uiPriority w:val="99"/>
    <w:qFormat/>
    <w:rsid w:val="0017636C"/>
    <w:rPr>
      <w:rFonts w:cs="Times New Roman"/>
    </w:rPr>
  </w:style>
  <w:style w:type="character" w:customStyle="1" w:styleId="ft1937">
    <w:name w:val="ft1937"/>
    <w:basedOn w:val="a3"/>
    <w:uiPriority w:val="99"/>
    <w:qFormat/>
    <w:rsid w:val="0017636C"/>
    <w:rPr>
      <w:rFonts w:cs="Times New Roman"/>
    </w:rPr>
  </w:style>
  <w:style w:type="character" w:customStyle="1" w:styleId="ft1983">
    <w:name w:val="ft1983"/>
    <w:basedOn w:val="a3"/>
    <w:uiPriority w:val="99"/>
    <w:qFormat/>
    <w:rsid w:val="0017636C"/>
    <w:rPr>
      <w:rFonts w:cs="Times New Roman"/>
    </w:rPr>
  </w:style>
  <w:style w:type="character" w:customStyle="1" w:styleId="ft2028">
    <w:name w:val="ft2028"/>
    <w:basedOn w:val="a3"/>
    <w:uiPriority w:val="99"/>
    <w:qFormat/>
    <w:rsid w:val="0017636C"/>
    <w:rPr>
      <w:rFonts w:cs="Times New Roman"/>
    </w:rPr>
  </w:style>
  <w:style w:type="character" w:customStyle="1" w:styleId="ft2049">
    <w:name w:val="ft2049"/>
    <w:basedOn w:val="a3"/>
    <w:uiPriority w:val="99"/>
    <w:qFormat/>
    <w:rsid w:val="0017636C"/>
    <w:rPr>
      <w:rFonts w:cs="Times New Roman"/>
    </w:rPr>
  </w:style>
  <w:style w:type="character" w:customStyle="1" w:styleId="ft2096">
    <w:name w:val="ft2096"/>
    <w:basedOn w:val="a3"/>
    <w:uiPriority w:val="99"/>
    <w:qFormat/>
    <w:rsid w:val="0017636C"/>
    <w:rPr>
      <w:rFonts w:cs="Times New Roman"/>
    </w:rPr>
  </w:style>
  <w:style w:type="character" w:customStyle="1" w:styleId="ft2144">
    <w:name w:val="ft2144"/>
    <w:basedOn w:val="a3"/>
    <w:uiPriority w:val="99"/>
    <w:qFormat/>
    <w:rsid w:val="0017636C"/>
    <w:rPr>
      <w:rFonts w:cs="Times New Roman"/>
    </w:rPr>
  </w:style>
  <w:style w:type="character" w:customStyle="1" w:styleId="ft2234">
    <w:name w:val="ft2234"/>
    <w:basedOn w:val="a3"/>
    <w:uiPriority w:val="99"/>
    <w:qFormat/>
    <w:rsid w:val="0017636C"/>
    <w:rPr>
      <w:rFonts w:cs="Times New Roman"/>
    </w:rPr>
  </w:style>
  <w:style w:type="character" w:customStyle="1" w:styleId="ft2289">
    <w:name w:val="ft2289"/>
    <w:basedOn w:val="a3"/>
    <w:uiPriority w:val="99"/>
    <w:qFormat/>
    <w:rsid w:val="0017636C"/>
    <w:rPr>
      <w:rFonts w:cs="Times New Roman"/>
    </w:rPr>
  </w:style>
  <w:style w:type="character" w:customStyle="1" w:styleId="ft1884">
    <w:name w:val="ft1884"/>
    <w:basedOn w:val="a3"/>
    <w:uiPriority w:val="99"/>
    <w:qFormat/>
    <w:rsid w:val="0017636C"/>
    <w:rPr>
      <w:rFonts w:cs="Times New Roman"/>
    </w:rPr>
  </w:style>
  <w:style w:type="character" w:customStyle="1" w:styleId="ft2343">
    <w:name w:val="ft2343"/>
    <w:basedOn w:val="a3"/>
    <w:uiPriority w:val="99"/>
    <w:qFormat/>
    <w:rsid w:val="0017636C"/>
    <w:rPr>
      <w:rFonts w:cs="Times New Roman"/>
    </w:rPr>
  </w:style>
  <w:style w:type="character" w:customStyle="1" w:styleId="ft2392">
    <w:name w:val="ft2392"/>
    <w:basedOn w:val="a3"/>
    <w:uiPriority w:val="99"/>
    <w:qFormat/>
    <w:rsid w:val="0017636C"/>
    <w:rPr>
      <w:rFonts w:cs="Times New Roman"/>
    </w:rPr>
  </w:style>
  <w:style w:type="character" w:customStyle="1" w:styleId="ft2439">
    <w:name w:val="ft2439"/>
    <w:basedOn w:val="a3"/>
    <w:uiPriority w:val="99"/>
    <w:qFormat/>
    <w:rsid w:val="0017636C"/>
    <w:rPr>
      <w:rFonts w:cs="Times New Roman"/>
    </w:rPr>
  </w:style>
  <w:style w:type="character" w:customStyle="1" w:styleId="ft2489">
    <w:name w:val="ft2489"/>
    <w:basedOn w:val="a3"/>
    <w:uiPriority w:val="99"/>
    <w:qFormat/>
    <w:rsid w:val="0017636C"/>
    <w:rPr>
      <w:rFonts w:cs="Times New Roman"/>
    </w:rPr>
  </w:style>
  <w:style w:type="character" w:customStyle="1" w:styleId="ft2500">
    <w:name w:val="ft2500"/>
    <w:basedOn w:val="a3"/>
    <w:uiPriority w:val="99"/>
    <w:qFormat/>
    <w:rsid w:val="0017636C"/>
    <w:rPr>
      <w:rFonts w:cs="Times New Roman"/>
    </w:rPr>
  </w:style>
  <w:style w:type="character" w:customStyle="1" w:styleId="ft2555">
    <w:name w:val="ft2555"/>
    <w:basedOn w:val="a3"/>
    <w:uiPriority w:val="99"/>
    <w:qFormat/>
    <w:rsid w:val="0017636C"/>
    <w:rPr>
      <w:rFonts w:cs="Times New Roman"/>
    </w:rPr>
  </w:style>
  <w:style w:type="character" w:customStyle="1" w:styleId="ft2562">
    <w:name w:val="ft2562"/>
    <w:basedOn w:val="a3"/>
    <w:uiPriority w:val="99"/>
    <w:qFormat/>
    <w:rsid w:val="0017636C"/>
    <w:rPr>
      <w:rFonts w:cs="Times New Roman"/>
    </w:rPr>
  </w:style>
  <w:style w:type="character" w:customStyle="1" w:styleId="ft2569">
    <w:name w:val="ft2569"/>
    <w:basedOn w:val="a3"/>
    <w:uiPriority w:val="99"/>
    <w:qFormat/>
    <w:rsid w:val="0017636C"/>
    <w:rPr>
      <w:rFonts w:cs="Times New Roman"/>
    </w:rPr>
  </w:style>
  <w:style w:type="character" w:customStyle="1" w:styleId="ft2572">
    <w:name w:val="ft2572"/>
    <w:basedOn w:val="a3"/>
    <w:uiPriority w:val="99"/>
    <w:qFormat/>
    <w:rsid w:val="0017636C"/>
    <w:rPr>
      <w:rFonts w:cs="Times New Roman"/>
    </w:rPr>
  </w:style>
  <w:style w:type="character" w:customStyle="1" w:styleId="ft2581">
    <w:name w:val="ft2581"/>
    <w:basedOn w:val="a3"/>
    <w:uiPriority w:val="99"/>
    <w:qFormat/>
    <w:rsid w:val="0017636C"/>
    <w:rPr>
      <w:rFonts w:cs="Times New Roman"/>
    </w:rPr>
  </w:style>
  <w:style w:type="character" w:customStyle="1" w:styleId="ft2590">
    <w:name w:val="ft2590"/>
    <w:basedOn w:val="a3"/>
    <w:uiPriority w:val="99"/>
    <w:qFormat/>
    <w:rsid w:val="0017636C"/>
    <w:rPr>
      <w:rFonts w:cs="Times New Roman"/>
    </w:rPr>
  </w:style>
  <w:style w:type="character" w:customStyle="1" w:styleId="ft2624">
    <w:name w:val="ft2624"/>
    <w:basedOn w:val="a3"/>
    <w:uiPriority w:val="99"/>
    <w:qFormat/>
    <w:rsid w:val="0017636C"/>
    <w:rPr>
      <w:rFonts w:cs="Times New Roman"/>
    </w:rPr>
  </w:style>
  <w:style w:type="character" w:customStyle="1" w:styleId="ft2669">
    <w:name w:val="ft2669"/>
    <w:basedOn w:val="a3"/>
    <w:uiPriority w:val="99"/>
    <w:qFormat/>
    <w:rsid w:val="0017636C"/>
    <w:rPr>
      <w:rFonts w:cs="Times New Roman"/>
    </w:rPr>
  </w:style>
  <w:style w:type="character" w:customStyle="1" w:styleId="ft2679">
    <w:name w:val="ft2679"/>
    <w:basedOn w:val="a3"/>
    <w:uiPriority w:val="99"/>
    <w:qFormat/>
    <w:rsid w:val="0017636C"/>
    <w:rPr>
      <w:rFonts w:cs="Times New Roman"/>
    </w:rPr>
  </w:style>
  <w:style w:type="character" w:customStyle="1" w:styleId="ft2716">
    <w:name w:val="ft2716"/>
    <w:basedOn w:val="a3"/>
    <w:uiPriority w:val="99"/>
    <w:qFormat/>
    <w:rsid w:val="0017636C"/>
    <w:rPr>
      <w:rFonts w:cs="Times New Roman"/>
    </w:rPr>
  </w:style>
  <w:style w:type="character" w:customStyle="1" w:styleId="ft2726">
    <w:name w:val="ft2726"/>
    <w:basedOn w:val="a3"/>
    <w:uiPriority w:val="99"/>
    <w:qFormat/>
    <w:rsid w:val="0017636C"/>
    <w:rPr>
      <w:rFonts w:cs="Times New Roman"/>
    </w:rPr>
  </w:style>
  <w:style w:type="character" w:customStyle="1" w:styleId="ft2773">
    <w:name w:val="ft2773"/>
    <w:basedOn w:val="a3"/>
    <w:uiPriority w:val="99"/>
    <w:qFormat/>
    <w:rsid w:val="0017636C"/>
    <w:rPr>
      <w:rFonts w:cs="Times New Roman"/>
    </w:rPr>
  </w:style>
  <w:style w:type="character" w:customStyle="1" w:styleId="ft2782">
    <w:name w:val="ft2782"/>
    <w:basedOn w:val="a3"/>
    <w:uiPriority w:val="99"/>
    <w:qFormat/>
    <w:rsid w:val="0017636C"/>
    <w:rPr>
      <w:rFonts w:cs="Times New Roman"/>
    </w:rPr>
  </w:style>
  <w:style w:type="character" w:customStyle="1" w:styleId="ft2828">
    <w:name w:val="ft2828"/>
    <w:basedOn w:val="a3"/>
    <w:uiPriority w:val="99"/>
    <w:qFormat/>
    <w:rsid w:val="0017636C"/>
    <w:rPr>
      <w:rFonts w:cs="Times New Roman"/>
    </w:rPr>
  </w:style>
  <w:style w:type="character" w:customStyle="1" w:styleId="ft2877">
    <w:name w:val="ft2877"/>
    <w:basedOn w:val="a3"/>
    <w:uiPriority w:val="99"/>
    <w:qFormat/>
    <w:rsid w:val="0017636C"/>
    <w:rPr>
      <w:rFonts w:cs="Times New Roman"/>
    </w:rPr>
  </w:style>
  <w:style w:type="character" w:customStyle="1" w:styleId="ft2921">
    <w:name w:val="ft2921"/>
    <w:basedOn w:val="a3"/>
    <w:uiPriority w:val="99"/>
    <w:qFormat/>
    <w:rsid w:val="0017636C"/>
    <w:rPr>
      <w:rFonts w:cs="Times New Roman"/>
    </w:rPr>
  </w:style>
  <w:style w:type="character" w:customStyle="1" w:styleId="ft2927">
    <w:name w:val="ft2927"/>
    <w:basedOn w:val="a3"/>
    <w:uiPriority w:val="99"/>
    <w:qFormat/>
    <w:rsid w:val="0017636C"/>
    <w:rPr>
      <w:rFonts w:cs="Times New Roman"/>
    </w:rPr>
  </w:style>
  <w:style w:type="character" w:customStyle="1" w:styleId="ft2935">
    <w:name w:val="ft2935"/>
    <w:basedOn w:val="a3"/>
    <w:uiPriority w:val="99"/>
    <w:qFormat/>
    <w:rsid w:val="0017636C"/>
    <w:rPr>
      <w:rFonts w:cs="Times New Roman"/>
    </w:rPr>
  </w:style>
  <w:style w:type="character" w:customStyle="1" w:styleId="ft2943">
    <w:name w:val="ft2943"/>
    <w:basedOn w:val="a3"/>
    <w:uiPriority w:val="99"/>
    <w:qFormat/>
    <w:rsid w:val="0017636C"/>
    <w:rPr>
      <w:rFonts w:cs="Times New Roman"/>
    </w:rPr>
  </w:style>
  <w:style w:type="character" w:customStyle="1" w:styleId="ft2952">
    <w:name w:val="ft2952"/>
    <w:basedOn w:val="a3"/>
    <w:uiPriority w:val="99"/>
    <w:qFormat/>
    <w:rsid w:val="0017636C"/>
    <w:rPr>
      <w:rFonts w:cs="Times New Roman"/>
    </w:rPr>
  </w:style>
  <w:style w:type="character" w:customStyle="1" w:styleId="ft2954">
    <w:name w:val="ft2954"/>
    <w:basedOn w:val="a3"/>
    <w:uiPriority w:val="99"/>
    <w:qFormat/>
    <w:rsid w:val="0017636C"/>
    <w:rPr>
      <w:rFonts w:cs="Times New Roman"/>
    </w:rPr>
  </w:style>
  <w:style w:type="character" w:customStyle="1" w:styleId="ft2955">
    <w:name w:val="ft2955"/>
    <w:basedOn w:val="a3"/>
    <w:uiPriority w:val="99"/>
    <w:qFormat/>
    <w:rsid w:val="0017636C"/>
    <w:rPr>
      <w:rFonts w:cs="Times New Roman"/>
    </w:rPr>
  </w:style>
  <w:style w:type="character" w:customStyle="1" w:styleId="ft2962">
    <w:name w:val="ft2962"/>
    <w:basedOn w:val="a3"/>
    <w:uiPriority w:val="99"/>
    <w:qFormat/>
    <w:rsid w:val="0017636C"/>
    <w:rPr>
      <w:rFonts w:cs="Times New Roman"/>
    </w:rPr>
  </w:style>
  <w:style w:type="character" w:customStyle="1" w:styleId="ft2968">
    <w:name w:val="ft2968"/>
    <w:basedOn w:val="a3"/>
    <w:uiPriority w:val="99"/>
    <w:qFormat/>
    <w:rsid w:val="0017636C"/>
    <w:rPr>
      <w:rFonts w:cs="Times New Roman"/>
    </w:rPr>
  </w:style>
  <w:style w:type="character" w:customStyle="1" w:styleId="ft2973">
    <w:name w:val="ft2973"/>
    <w:basedOn w:val="a3"/>
    <w:uiPriority w:val="99"/>
    <w:qFormat/>
    <w:rsid w:val="0017636C"/>
    <w:rPr>
      <w:rFonts w:cs="Times New Roman"/>
    </w:rPr>
  </w:style>
  <w:style w:type="character" w:customStyle="1" w:styleId="ft2974">
    <w:name w:val="ft2974"/>
    <w:basedOn w:val="a3"/>
    <w:uiPriority w:val="99"/>
    <w:qFormat/>
    <w:rsid w:val="0017636C"/>
    <w:rPr>
      <w:rFonts w:cs="Times New Roman"/>
    </w:rPr>
  </w:style>
  <w:style w:type="character" w:customStyle="1" w:styleId="ft2976">
    <w:name w:val="ft2976"/>
    <w:basedOn w:val="a3"/>
    <w:uiPriority w:val="99"/>
    <w:qFormat/>
    <w:rsid w:val="0017636C"/>
    <w:rPr>
      <w:rFonts w:cs="Times New Roman"/>
    </w:rPr>
  </w:style>
  <w:style w:type="character" w:customStyle="1" w:styleId="ft2985">
    <w:name w:val="ft2985"/>
    <w:basedOn w:val="a3"/>
    <w:uiPriority w:val="99"/>
    <w:qFormat/>
    <w:rsid w:val="0017636C"/>
    <w:rPr>
      <w:rFonts w:cs="Times New Roman"/>
    </w:rPr>
  </w:style>
  <w:style w:type="character" w:customStyle="1" w:styleId="ft3002">
    <w:name w:val="ft3002"/>
    <w:basedOn w:val="a3"/>
    <w:uiPriority w:val="99"/>
    <w:qFormat/>
    <w:rsid w:val="0017636C"/>
    <w:rPr>
      <w:rFonts w:cs="Times New Roman"/>
    </w:rPr>
  </w:style>
  <w:style w:type="character" w:customStyle="1" w:styleId="ft3037">
    <w:name w:val="ft3037"/>
    <w:basedOn w:val="a3"/>
    <w:uiPriority w:val="99"/>
    <w:qFormat/>
    <w:rsid w:val="0017636C"/>
    <w:rPr>
      <w:rFonts w:cs="Times New Roman"/>
    </w:rPr>
  </w:style>
  <w:style w:type="character" w:customStyle="1" w:styleId="ft3084">
    <w:name w:val="ft3084"/>
    <w:basedOn w:val="a3"/>
    <w:uiPriority w:val="99"/>
    <w:qFormat/>
    <w:rsid w:val="0017636C"/>
    <w:rPr>
      <w:rFonts w:cs="Times New Roman"/>
    </w:rPr>
  </w:style>
  <w:style w:type="character" w:customStyle="1" w:styleId="ft3127">
    <w:name w:val="ft3127"/>
    <w:basedOn w:val="a3"/>
    <w:uiPriority w:val="99"/>
    <w:qFormat/>
    <w:rsid w:val="0017636C"/>
    <w:rPr>
      <w:rFonts w:cs="Times New Roman"/>
    </w:rPr>
  </w:style>
  <w:style w:type="character" w:customStyle="1" w:styleId="ft3156">
    <w:name w:val="ft3156"/>
    <w:basedOn w:val="a3"/>
    <w:uiPriority w:val="99"/>
    <w:qFormat/>
    <w:rsid w:val="0017636C"/>
    <w:rPr>
      <w:rFonts w:cs="Times New Roman"/>
    </w:rPr>
  </w:style>
  <w:style w:type="character" w:customStyle="1" w:styleId="ft3206">
    <w:name w:val="ft3206"/>
    <w:basedOn w:val="a3"/>
    <w:uiPriority w:val="99"/>
    <w:qFormat/>
    <w:rsid w:val="0017636C"/>
    <w:rPr>
      <w:rFonts w:cs="Times New Roman"/>
    </w:rPr>
  </w:style>
  <w:style w:type="character" w:customStyle="1" w:styleId="ft3264">
    <w:name w:val="ft3264"/>
    <w:basedOn w:val="a3"/>
    <w:uiPriority w:val="99"/>
    <w:qFormat/>
    <w:rsid w:val="0017636C"/>
    <w:rPr>
      <w:rFonts w:cs="Times New Roman"/>
    </w:rPr>
  </w:style>
  <w:style w:type="character" w:customStyle="1" w:styleId="ft3315">
    <w:name w:val="ft3315"/>
    <w:basedOn w:val="a3"/>
    <w:uiPriority w:val="99"/>
    <w:qFormat/>
    <w:rsid w:val="0017636C"/>
    <w:rPr>
      <w:rFonts w:cs="Times New Roman"/>
    </w:rPr>
  </w:style>
  <w:style w:type="character" w:customStyle="1" w:styleId="ft3373">
    <w:name w:val="ft3373"/>
    <w:basedOn w:val="a3"/>
    <w:uiPriority w:val="99"/>
    <w:qFormat/>
    <w:rsid w:val="0017636C"/>
    <w:rPr>
      <w:rFonts w:cs="Times New Roman"/>
    </w:rPr>
  </w:style>
  <w:style w:type="character" w:customStyle="1" w:styleId="ft3432">
    <w:name w:val="ft3432"/>
    <w:basedOn w:val="a3"/>
    <w:uiPriority w:val="99"/>
    <w:qFormat/>
    <w:rsid w:val="0017636C"/>
    <w:rPr>
      <w:rFonts w:cs="Times New Roman"/>
    </w:rPr>
  </w:style>
  <w:style w:type="character" w:customStyle="1" w:styleId="ft3489">
    <w:name w:val="ft3489"/>
    <w:basedOn w:val="a3"/>
    <w:uiPriority w:val="99"/>
    <w:qFormat/>
    <w:rsid w:val="0017636C"/>
    <w:rPr>
      <w:rFonts w:cs="Times New Roman"/>
    </w:rPr>
  </w:style>
  <w:style w:type="character" w:customStyle="1" w:styleId="ft3546">
    <w:name w:val="ft3546"/>
    <w:basedOn w:val="a3"/>
    <w:uiPriority w:val="99"/>
    <w:qFormat/>
    <w:rsid w:val="0017636C"/>
    <w:rPr>
      <w:rFonts w:cs="Times New Roman"/>
    </w:rPr>
  </w:style>
  <w:style w:type="character" w:customStyle="1" w:styleId="ft3608">
    <w:name w:val="ft3608"/>
    <w:basedOn w:val="a3"/>
    <w:uiPriority w:val="99"/>
    <w:qFormat/>
    <w:rsid w:val="0017636C"/>
    <w:rPr>
      <w:rFonts w:cs="Times New Roman"/>
    </w:rPr>
  </w:style>
  <w:style w:type="character" w:customStyle="1" w:styleId="ft3651">
    <w:name w:val="ft3651"/>
    <w:basedOn w:val="a3"/>
    <w:uiPriority w:val="99"/>
    <w:qFormat/>
    <w:rsid w:val="0017636C"/>
    <w:rPr>
      <w:rFonts w:cs="Times New Roman"/>
    </w:rPr>
  </w:style>
  <w:style w:type="paragraph" w:customStyle="1" w:styleId="c4c8c7c24">
    <w:name w:val="c4 c8 c7 c24"/>
    <w:basedOn w:val="a2"/>
    <w:uiPriority w:val="99"/>
    <w:qFormat/>
    <w:rsid w:val="0017636C"/>
    <w:pPr>
      <w:widowControl/>
      <w:snapToGrid/>
      <w:spacing w:before="90" w:after="90"/>
    </w:pPr>
    <w:rPr>
      <w:rFonts w:eastAsia="Times New Roman"/>
      <w:szCs w:val="24"/>
    </w:rPr>
  </w:style>
  <w:style w:type="character" w:customStyle="1" w:styleId="c5">
    <w:name w:val="c5"/>
    <w:basedOn w:val="a3"/>
    <w:uiPriority w:val="99"/>
    <w:qFormat/>
    <w:rsid w:val="0017636C"/>
    <w:rPr>
      <w:rFonts w:cs="Times New Roman"/>
    </w:rPr>
  </w:style>
  <w:style w:type="character" w:customStyle="1" w:styleId="1142">
    <w:name w:val="Знак Знак114"/>
    <w:uiPriority w:val="99"/>
    <w:locked/>
    <w:rsid w:val="0017636C"/>
    <w:rPr>
      <w:rFonts w:ascii="Arial" w:hAnsi="Arial"/>
      <w:b/>
      <w:color w:val="000000"/>
      <w:sz w:val="26"/>
      <w:lang w:val="ru-RU" w:eastAsia="ru-RU"/>
    </w:rPr>
  </w:style>
  <w:style w:type="paragraph" w:customStyle="1" w:styleId="1122">
    <w:name w:val="Стиль Заголовок 1 + 12 пт"/>
    <w:basedOn w:val="10"/>
    <w:uiPriority w:val="99"/>
    <w:qFormat/>
    <w:rsid w:val="0017636C"/>
    <w:pPr>
      <w:widowControl w:val="0"/>
      <w:tabs>
        <w:tab w:val="clear" w:pos="567"/>
        <w:tab w:val="clear" w:pos="680"/>
        <w:tab w:val="clear" w:pos="1106"/>
        <w:tab w:val="clear" w:pos="1729"/>
        <w:tab w:val="clear" w:pos="7002"/>
      </w:tabs>
      <w:suppressAutoHyphens/>
      <w:spacing w:line="312" w:lineRule="auto"/>
      <w:ind w:firstLine="454"/>
      <w:jc w:val="left"/>
    </w:pPr>
    <w:rPr>
      <w:rFonts w:ascii="Times New Roman ??????????" w:hAnsi="Times New Roman ??????????"/>
      <w:b/>
      <w:bCs/>
      <w:caps/>
      <w:sz w:val="24"/>
    </w:rPr>
  </w:style>
  <w:style w:type="character" w:customStyle="1" w:styleId="ft9267">
    <w:name w:val="ft9267"/>
    <w:uiPriority w:val="99"/>
    <w:qFormat/>
    <w:rsid w:val="0017636C"/>
  </w:style>
  <w:style w:type="character" w:customStyle="1" w:styleId="ft9274">
    <w:name w:val="ft9274"/>
    <w:uiPriority w:val="99"/>
    <w:qFormat/>
    <w:rsid w:val="0017636C"/>
  </w:style>
  <w:style w:type="character" w:customStyle="1" w:styleId="ft9282">
    <w:name w:val="ft9282"/>
    <w:uiPriority w:val="99"/>
    <w:qFormat/>
    <w:rsid w:val="0017636C"/>
  </w:style>
  <w:style w:type="character" w:customStyle="1" w:styleId="ft9284">
    <w:name w:val="ft9284"/>
    <w:uiPriority w:val="99"/>
    <w:qFormat/>
    <w:rsid w:val="0017636C"/>
  </w:style>
  <w:style w:type="character" w:customStyle="1" w:styleId="ft9287">
    <w:name w:val="ft9287"/>
    <w:uiPriority w:val="99"/>
    <w:qFormat/>
    <w:rsid w:val="0017636C"/>
  </w:style>
  <w:style w:type="character" w:customStyle="1" w:styleId="ft9293">
    <w:name w:val="ft9293"/>
    <w:uiPriority w:val="99"/>
    <w:qFormat/>
    <w:rsid w:val="0017636C"/>
  </w:style>
  <w:style w:type="character" w:customStyle="1" w:styleId="ft9299">
    <w:name w:val="ft9299"/>
    <w:uiPriority w:val="99"/>
    <w:qFormat/>
    <w:rsid w:val="0017636C"/>
  </w:style>
  <w:style w:type="character" w:customStyle="1" w:styleId="ft9306">
    <w:name w:val="ft9306"/>
    <w:uiPriority w:val="99"/>
    <w:qFormat/>
    <w:rsid w:val="0017636C"/>
  </w:style>
  <w:style w:type="character" w:customStyle="1" w:styleId="ft8849">
    <w:name w:val="ft8849"/>
    <w:uiPriority w:val="99"/>
    <w:qFormat/>
    <w:rsid w:val="0017636C"/>
  </w:style>
  <w:style w:type="character" w:customStyle="1" w:styleId="ft9312">
    <w:name w:val="ft9312"/>
    <w:uiPriority w:val="99"/>
    <w:qFormat/>
    <w:rsid w:val="0017636C"/>
  </w:style>
  <w:style w:type="character" w:customStyle="1" w:styleId="ft9316">
    <w:name w:val="ft9316"/>
    <w:uiPriority w:val="99"/>
    <w:qFormat/>
    <w:rsid w:val="0017636C"/>
  </w:style>
  <w:style w:type="character" w:customStyle="1" w:styleId="ft9324">
    <w:name w:val="ft9324"/>
    <w:uiPriority w:val="99"/>
    <w:qFormat/>
    <w:rsid w:val="0017636C"/>
  </w:style>
  <w:style w:type="character" w:customStyle="1" w:styleId="ft9330">
    <w:name w:val="ft9330"/>
    <w:uiPriority w:val="99"/>
    <w:qFormat/>
    <w:rsid w:val="0017636C"/>
  </w:style>
  <w:style w:type="character" w:customStyle="1" w:styleId="18100">
    <w:name w:val="Знак Знак1810"/>
    <w:uiPriority w:val="99"/>
    <w:rsid w:val="0017636C"/>
    <w:rPr>
      <w:rFonts w:eastAsia="SimSun"/>
      <w:b/>
      <w:caps/>
      <w:sz w:val="24"/>
      <w:lang w:val="ru-RU" w:eastAsia="ru-RU"/>
    </w:rPr>
  </w:style>
  <w:style w:type="paragraph" w:customStyle="1" w:styleId="1fffffb">
    <w:name w:val="1 уровень Знак"/>
    <w:basedOn w:val="a2"/>
    <w:link w:val="1fffffc"/>
    <w:uiPriority w:val="99"/>
    <w:qFormat/>
    <w:rsid w:val="0017636C"/>
    <w:pPr>
      <w:keepNext/>
      <w:shd w:val="clear" w:color="auto" w:fill="FFFFFF"/>
      <w:autoSpaceDE w:val="0"/>
      <w:autoSpaceDN w:val="0"/>
      <w:adjustRightInd w:val="0"/>
      <w:snapToGrid/>
      <w:spacing w:before="520" w:after="260" w:line="312" w:lineRule="auto"/>
      <w:jc w:val="center"/>
      <w:outlineLvl w:val="0"/>
    </w:pPr>
    <w:rPr>
      <w:b/>
      <w:color w:val="000000"/>
    </w:rPr>
  </w:style>
  <w:style w:type="character" w:customStyle="1" w:styleId="1fffffc">
    <w:name w:val="1 уровень Знак Знак"/>
    <w:link w:val="1fffffb"/>
    <w:uiPriority w:val="99"/>
    <w:qFormat/>
    <w:locked/>
    <w:rsid w:val="0017636C"/>
    <w:rPr>
      <w:rFonts w:ascii="Times New Roman" w:eastAsia="Calibri" w:hAnsi="Times New Roman" w:cs="Times New Roman"/>
      <w:b/>
      <w:color w:val="000000"/>
      <w:sz w:val="24"/>
      <w:szCs w:val="20"/>
      <w:shd w:val="clear" w:color="auto" w:fill="FFFFFF"/>
      <w:lang w:eastAsia="ru-RU"/>
    </w:rPr>
  </w:style>
  <w:style w:type="character" w:customStyle="1" w:styleId="WW8Num36z0">
    <w:name w:val="WW8Num36z0"/>
    <w:uiPriority w:val="99"/>
    <w:qFormat/>
    <w:rsid w:val="0017636C"/>
    <w:rPr>
      <w:rFonts w:ascii="Wingdings" w:hAnsi="Wingdings"/>
    </w:rPr>
  </w:style>
  <w:style w:type="character" w:customStyle="1" w:styleId="WW8Num39z0">
    <w:name w:val="WW8Num39z0"/>
    <w:uiPriority w:val="99"/>
    <w:qFormat/>
    <w:rsid w:val="0017636C"/>
    <w:rPr>
      <w:rFonts w:ascii="Wingdings" w:hAnsi="Wingdings"/>
    </w:rPr>
  </w:style>
  <w:style w:type="character" w:customStyle="1" w:styleId="WW8Num42z0">
    <w:name w:val="WW8Num42z0"/>
    <w:uiPriority w:val="99"/>
    <w:qFormat/>
    <w:rsid w:val="0017636C"/>
    <w:rPr>
      <w:rFonts w:ascii="Wingdings" w:hAnsi="Wingdings"/>
    </w:rPr>
  </w:style>
  <w:style w:type="character" w:customStyle="1" w:styleId="WW8Num44z0">
    <w:name w:val="WW8Num44z0"/>
    <w:uiPriority w:val="99"/>
    <w:qFormat/>
    <w:rsid w:val="0017636C"/>
    <w:rPr>
      <w:rFonts w:ascii="Wingdings" w:hAnsi="Wingdings"/>
    </w:rPr>
  </w:style>
  <w:style w:type="character" w:customStyle="1" w:styleId="WW8Num44z1">
    <w:name w:val="WW8Num44z1"/>
    <w:uiPriority w:val="99"/>
    <w:qFormat/>
    <w:rsid w:val="0017636C"/>
    <w:rPr>
      <w:rFonts w:ascii="Courier New" w:hAnsi="Courier New"/>
    </w:rPr>
  </w:style>
  <w:style w:type="character" w:customStyle="1" w:styleId="WW8Num44z3">
    <w:name w:val="WW8Num44z3"/>
    <w:uiPriority w:val="99"/>
    <w:qFormat/>
    <w:rsid w:val="0017636C"/>
    <w:rPr>
      <w:rFonts w:ascii="Symbol" w:hAnsi="Symbol"/>
    </w:rPr>
  </w:style>
  <w:style w:type="character" w:customStyle="1" w:styleId="WW8Num47z0">
    <w:name w:val="WW8Num47z0"/>
    <w:uiPriority w:val="99"/>
    <w:qFormat/>
    <w:rsid w:val="0017636C"/>
    <w:rPr>
      <w:rFonts w:ascii="Wingdings" w:hAnsi="Wingdings"/>
    </w:rPr>
  </w:style>
  <w:style w:type="character" w:customStyle="1" w:styleId="WW8Num47z1">
    <w:name w:val="WW8Num47z1"/>
    <w:uiPriority w:val="99"/>
    <w:qFormat/>
    <w:rsid w:val="0017636C"/>
    <w:rPr>
      <w:rFonts w:ascii="Courier New" w:hAnsi="Courier New"/>
    </w:rPr>
  </w:style>
  <w:style w:type="character" w:customStyle="1" w:styleId="WW8Num47z3">
    <w:name w:val="WW8Num47z3"/>
    <w:uiPriority w:val="99"/>
    <w:qFormat/>
    <w:rsid w:val="0017636C"/>
    <w:rPr>
      <w:rFonts w:ascii="Symbol" w:hAnsi="Symbol"/>
    </w:rPr>
  </w:style>
  <w:style w:type="character" w:customStyle="1" w:styleId="WW8Num50z0">
    <w:name w:val="WW8Num50z0"/>
    <w:uiPriority w:val="99"/>
    <w:qFormat/>
    <w:rsid w:val="0017636C"/>
    <w:rPr>
      <w:rFonts w:ascii="Wingdings" w:hAnsi="Wingdings"/>
    </w:rPr>
  </w:style>
  <w:style w:type="character" w:customStyle="1" w:styleId="WW8Num51z0">
    <w:name w:val="WW8Num51z0"/>
    <w:uiPriority w:val="99"/>
    <w:qFormat/>
    <w:rsid w:val="0017636C"/>
    <w:rPr>
      <w:rFonts w:ascii="Wingdings" w:hAnsi="Wingdings"/>
    </w:rPr>
  </w:style>
  <w:style w:type="character" w:customStyle="1" w:styleId="WW8Num52z0">
    <w:name w:val="WW8Num52z0"/>
    <w:uiPriority w:val="99"/>
    <w:qFormat/>
    <w:rsid w:val="0017636C"/>
    <w:rPr>
      <w:rFonts w:ascii="Symbol" w:hAnsi="Symbol"/>
    </w:rPr>
  </w:style>
  <w:style w:type="character" w:customStyle="1" w:styleId="WW8Num53z0">
    <w:name w:val="WW8Num53z0"/>
    <w:uiPriority w:val="99"/>
    <w:qFormat/>
    <w:rsid w:val="0017636C"/>
    <w:rPr>
      <w:rFonts w:ascii="Wingdings" w:hAnsi="Wingdings"/>
    </w:rPr>
  </w:style>
  <w:style w:type="character" w:customStyle="1" w:styleId="WW8Num53z1">
    <w:name w:val="WW8Num53z1"/>
    <w:uiPriority w:val="99"/>
    <w:qFormat/>
    <w:rsid w:val="0017636C"/>
    <w:rPr>
      <w:rFonts w:ascii="Courier New" w:hAnsi="Courier New"/>
    </w:rPr>
  </w:style>
  <w:style w:type="character" w:customStyle="1" w:styleId="WW8Num53z3">
    <w:name w:val="WW8Num53z3"/>
    <w:uiPriority w:val="99"/>
    <w:qFormat/>
    <w:rsid w:val="0017636C"/>
    <w:rPr>
      <w:rFonts w:ascii="Symbol" w:hAnsi="Symbol"/>
    </w:rPr>
  </w:style>
  <w:style w:type="character" w:customStyle="1" w:styleId="WW8Num55z0">
    <w:name w:val="WW8Num55z0"/>
    <w:uiPriority w:val="99"/>
    <w:qFormat/>
    <w:rsid w:val="0017636C"/>
    <w:rPr>
      <w:rFonts w:ascii="Symbol" w:hAnsi="Symbol"/>
    </w:rPr>
  </w:style>
  <w:style w:type="character" w:customStyle="1" w:styleId="WW8Num56z0">
    <w:name w:val="WW8Num56z0"/>
    <w:uiPriority w:val="99"/>
    <w:qFormat/>
    <w:rsid w:val="0017636C"/>
    <w:rPr>
      <w:rFonts w:ascii="Symbol" w:hAnsi="Symbol"/>
    </w:rPr>
  </w:style>
  <w:style w:type="character" w:customStyle="1" w:styleId="WW8Num59z0">
    <w:name w:val="WW8Num59z0"/>
    <w:uiPriority w:val="99"/>
    <w:qFormat/>
    <w:rsid w:val="0017636C"/>
    <w:rPr>
      <w:rFonts w:ascii="Symbol" w:hAnsi="Symbol"/>
    </w:rPr>
  </w:style>
  <w:style w:type="character" w:customStyle="1" w:styleId="WW8Num63z0">
    <w:name w:val="WW8Num63z0"/>
    <w:uiPriority w:val="99"/>
    <w:qFormat/>
    <w:rsid w:val="0017636C"/>
    <w:rPr>
      <w:rFonts w:ascii="Symbol" w:hAnsi="Symbol"/>
    </w:rPr>
  </w:style>
  <w:style w:type="character" w:customStyle="1" w:styleId="WW8Num66z0">
    <w:name w:val="WW8Num66z0"/>
    <w:uiPriority w:val="99"/>
    <w:qFormat/>
    <w:rsid w:val="0017636C"/>
    <w:rPr>
      <w:rFonts w:ascii="Symbol" w:hAnsi="Symbol"/>
    </w:rPr>
  </w:style>
  <w:style w:type="character" w:customStyle="1" w:styleId="WW8Num69z1">
    <w:name w:val="WW8Num69z1"/>
    <w:uiPriority w:val="99"/>
    <w:qFormat/>
    <w:rsid w:val="0017636C"/>
    <w:rPr>
      <w:rFonts w:ascii="Wingdings" w:hAnsi="Wingdings"/>
    </w:rPr>
  </w:style>
  <w:style w:type="character" w:customStyle="1" w:styleId="WW8Num72z0">
    <w:name w:val="WW8Num72z0"/>
    <w:uiPriority w:val="99"/>
    <w:qFormat/>
    <w:rsid w:val="0017636C"/>
    <w:rPr>
      <w:rFonts w:ascii="Symbol" w:hAnsi="Symbol"/>
    </w:rPr>
  </w:style>
  <w:style w:type="character" w:customStyle="1" w:styleId="WW8Num72z1">
    <w:name w:val="WW8Num72z1"/>
    <w:uiPriority w:val="99"/>
    <w:qFormat/>
    <w:rsid w:val="0017636C"/>
    <w:rPr>
      <w:rFonts w:ascii="Courier New" w:hAnsi="Courier New"/>
    </w:rPr>
  </w:style>
  <w:style w:type="character" w:customStyle="1" w:styleId="WW8Num72z2">
    <w:name w:val="WW8Num72z2"/>
    <w:uiPriority w:val="99"/>
    <w:qFormat/>
    <w:rsid w:val="0017636C"/>
    <w:rPr>
      <w:rFonts w:ascii="Wingdings" w:hAnsi="Wingdings"/>
    </w:rPr>
  </w:style>
  <w:style w:type="character" w:customStyle="1" w:styleId="WW8Num74z0">
    <w:name w:val="WW8Num74z0"/>
    <w:uiPriority w:val="99"/>
    <w:qFormat/>
    <w:rsid w:val="0017636C"/>
    <w:rPr>
      <w:rFonts w:ascii="Symbol" w:hAnsi="Symbol"/>
    </w:rPr>
  </w:style>
  <w:style w:type="character" w:customStyle="1" w:styleId="WW8Num75z0">
    <w:name w:val="WW8Num75z0"/>
    <w:uiPriority w:val="99"/>
    <w:qFormat/>
    <w:rsid w:val="0017636C"/>
    <w:rPr>
      <w:rFonts w:ascii="Wingdings" w:hAnsi="Wingdings"/>
    </w:rPr>
  </w:style>
  <w:style w:type="character" w:customStyle="1" w:styleId="WW8Num75z1">
    <w:name w:val="WW8Num75z1"/>
    <w:uiPriority w:val="99"/>
    <w:qFormat/>
    <w:rsid w:val="0017636C"/>
    <w:rPr>
      <w:rFonts w:ascii="Courier New" w:hAnsi="Courier New"/>
    </w:rPr>
  </w:style>
  <w:style w:type="character" w:customStyle="1" w:styleId="WW8Num75z3">
    <w:name w:val="WW8Num75z3"/>
    <w:uiPriority w:val="99"/>
    <w:qFormat/>
    <w:rsid w:val="0017636C"/>
    <w:rPr>
      <w:rFonts w:ascii="Symbol" w:hAnsi="Symbol"/>
    </w:rPr>
  </w:style>
  <w:style w:type="character" w:customStyle="1" w:styleId="WW8Num77z0">
    <w:name w:val="WW8Num77z0"/>
    <w:uiPriority w:val="99"/>
    <w:qFormat/>
    <w:rsid w:val="0017636C"/>
    <w:rPr>
      <w:rFonts w:ascii="Symbol" w:hAnsi="Symbol"/>
    </w:rPr>
  </w:style>
  <w:style w:type="character" w:customStyle="1" w:styleId="WW8Num78z0">
    <w:name w:val="WW8Num78z0"/>
    <w:uiPriority w:val="99"/>
    <w:qFormat/>
    <w:rsid w:val="0017636C"/>
    <w:rPr>
      <w:rFonts w:ascii="Wingdings" w:hAnsi="Wingdings"/>
    </w:rPr>
  </w:style>
  <w:style w:type="character" w:customStyle="1" w:styleId="WW8Num78z1">
    <w:name w:val="WW8Num78z1"/>
    <w:uiPriority w:val="99"/>
    <w:qFormat/>
    <w:rsid w:val="0017636C"/>
    <w:rPr>
      <w:rFonts w:ascii="Courier New" w:hAnsi="Courier New"/>
    </w:rPr>
  </w:style>
  <w:style w:type="character" w:customStyle="1" w:styleId="WW8Num78z3">
    <w:name w:val="WW8Num78z3"/>
    <w:uiPriority w:val="99"/>
    <w:qFormat/>
    <w:rsid w:val="0017636C"/>
    <w:rPr>
      <w:rFonts w:ascii="Symbol" w:hAnsi="Symbol"/>
    </w:rPr>
  </w:style>
  <w:style w:type="character" w:customStyle="1" w:styleId="WW8Num79z0">
    <w:name w:val="WW8Num79z0"/>
    <w:uiPriority w:val="99"/>
    <w:qFormat/>
    <w:rsid w:val="0017636C"/>
    <w:rPr>
      <w:rFonts w:ascii="Symbol" w:hAnsi="Symbol"/>
    </w:rPr>
  </w:style>
  <w:style w:type="character" w:customStyle="1" w:styleId="WW8Num86z0">
    <w:name w:val="WW8Num86z0"/>
    <w:uiPriority w:val="99"/>
    <w:qFormat/>
    <w:rsid w:val="0017636C"/>
    <w:rPr>
      <w:rFonts w:ascii="Wingdings" w:hAnsi="Wingdings"/>
    </w:rPr>
  </w:style>
  <w:style w:type="character" w:customStyle="1" w:styleId="WW8Num86z1">
    <w:name w:val="WW8Num86z1"/>
    <w:uiPriority w:val="99"/>
    <w:qFormat/>
    <w:rsid w:val="0017636C"/>
    <w:rPr>
      <w:rFonts w:ascii="Courier New" w:hAnsi="Courier New"/>
    </w:rPr>
  </w:style>
  <w:style w:type="character" w:customStyle="1" w:styleId="WW8Num86z3">
    <w:name w:val="WW8Num86z3"/>
    <w:uiPriority w:val="99"/>
    <w:qFormat/>
    <w:rsid w:val="0017636C"/>
    <w:rPr>
      <w:rFonts w:ascii="Symbol" w:hAnsi="Symbol"/>
    </w:rPr>
  </w:style>
  <w:style w:type="character" w:customStyle="1" w:styleId="WW8Num87z0">
    <w:name w:val="WW8Num87z0"/>
    <w:uiPriority w:val="99"/>
    <w:qFormat/>
    <w:rsid w:val="0017636C"/>
    <w:rPr>
      <w:rFonts w:ascii="Symbol" w:hAnsi="Symbol"/>
    </w:rPr>
  </w:style>
  <w:style w:type="character" w:customStyle="1" w:styleId="WW8Num89z0">
    <w:name w:val="WW8Num89z0"/>
    <w:uiPriority w:val="99"/>
    <w:qFormat/>
    <w:rsid w:val="0017636C"/>
    <w:rPr>
      <w:rFonts w:ascii="Symbol" w:hAnsi="Symbol"/>
    </w:rPr>
  </w:style>
  <w:style w:type="character" w:customStyle="1" w:styleId="WW8Num90z0">
    <w:name w:val="WW8Num90z0"/>
    <w:uiPriority w:val="99"/>
    <w:qFormat/>
    <w:rsid w:val="0017636C"/>
    <w:rPr>
      <w:rFonts w:ascii="Symbol" w:hAnsi="Symbol"/>
    </w:rPr>
  </w:style>
  <w:style w:type="character" w:customStyle="1" w:styleId="WW8Num92z0">
    <w:name w:val="WW8Num92z0"/>
    <w:uiPriority w:val="99"/>
    <w:qFormat/>
    <w:rsid w:val="0017636C"/>
    <w:rPr>
      <w:rFonts w:ascii="Symbol" w:hAnsi="Symbol"/>
    </w:rPr>
  </w:style>
  <w:style w:type="character" w:customStyle="1" w:styleId="WW8Num93z0">
    <w:name w:val="WW8Num93z0"/>
    <w:uiPriority w:val="99"/>
    <w:qFormat/>
    <w:rsid w:val="0017636C"/>
    <w:rPr>
      <w:rFonts w:ascii="Wingdings" w:hAnsi="Wingdings"/>
    </w:rPr>
  </w:style>
  <w:style w:type="character" w:customStyle="1" w:styleId="WW8Num93z1">
    <w:name w:val="WW8Num93z1"/>
    <w:uiPriority w:val="99"/>
    <w:qFormat/>
    <w:rsid w:val="0017636C"/>
    <w:rPr>
      <w:rFonts w:ascii="Courier New" w:hAnsi="Courier New"/>
    </w:rPr>
  </w:style>
  <w:style w:type="character" w:customStyle="1" w:styleId="WW8Num93z3">
    <w:name w:val="WW8Num93z3"/>
    <w:uiPriority w:val="99"/>
    <w:qFormat/>
    <w:rsid w:val="0017636C"/>
    <w:rPr>
      <w:rFonts w:ascii="Symbol" w:hAnsi="Symbol"/>
    </w:rPr>
  </w:style>
  <w:style w:type="character" w:customStyle="1" w:styleId="WW8Num94z0">
    <w:name w:val="WW8Num94z0"/>
    <w:uiPriority w:val="99"/>
    <w:qFormat/>
    <w:rsid w:val="0017636C"/>
    <w:rPr>
      <w:rFonts w:ascii="Symbol" w:hAnsi="Symbol"/>
    </w:rPr>
  </w:style>
  <w:style w:type="character" w:customStyle="1" w:styleId="WW8Num97z0">
    <w:name w:val="WW8Num97z0"/>
    <w:uiPriority w:val="99"/>
    <w:qFormat/>
    <w:rsid w:val="0017636C"/>
    <w:rPr>
      <w:rFonts w:ascii="Symbol" w:hAnsi="Symbol"/>
    </w:rPr>
  </w:style>
  <w:style w:type="character" w:customStyle="1" w:styleId="WW8Num99z0">
    <w:name w:val="WW8Num99z0"/>
    <w:uiPriority w:val="99"/>
    <w:qFormat/>
    <w:rsid w:val="0017636C"/>
    <w:rPr>
      <w:rFonts w:ascii="Symbol" w:hAnsi="Symbol"/>
    </w:rPr>
  </w:style>
  <w:style w:type="character" w:customStyle="1" w:styleId="WW8Num101z0">
    <w:name w:val="WW8Num101z0"/>
    <w:uiPriority w:val="99"/>
    <w:qFormat/>
    <w:rsid w:val="0017636C"/>
    <w:rPr>
      <w:rFonts w:ascii="Symbol" w:hAnsi="Symbol"/>
    </w:rPr>
  </w:style>
  <w:style w:type="character" w:customStyle="1" w:styleId="WW8Num104z0">
    <w:name w:val="WW8Num104z0"/>
    <w:uiPriority w:val="99"/>
    <w:qFormat/>
    <w:rsid w:val="0017636C"/>
    <w:rPr>
      <w:rFonts w:ascii="Symbol" w:hAnsi="Symbol"/>
    </w:rPr>
  </w:style>
  <w:style w:type="character" w:customStyle="1" w:styleId="WW8Num107z0">
    <w:name w:val="WW8Num107z0"/>
    <w:uiPriority w:val="99"/>
    <w:qFormat/>
    <w:rsid w:val="0017636C"/>
    <w:rPr>
      <w:rFonts w:ascii="Symbol" w:hAnsi="Symbol"/>
    </w:rPr>
  </w:style>
  <w:style w:type="character" w:customStyle="1" w:styleId="WW8Num109z0">
    <w:name w:val="WW8Num109z0"/>
    <w:uiPriority w:val="99"/>
    <w:qFormat/>
    <w:rsid w:val="0017636C"/>
    <w:rPr>
      <w:rFonts w:ascii="Symbol" w:hAnsi="Symbol"/>
    </w:rPr>
  </w:style>
  <w:style w:type="character" w:customStyle="1" w:styleId="WW8Num112z1">
    <w:name w:val="WW8Num112z1"/>
    <w:uiPriority w:val="99"/>
    <w:qFormat/>
    <w:rsid w:val="0017636C"/>
    <w:rPr>
      <w:color w:val="000000"/>
    </w:rPr>
  </w:style>
  <w:style w:type="character" w:customStyle="1" w:styleId="WW8Num114z0">
    <w:name w:val="WW8Num114z0"/>
    <w:uiPriority w:val="99"/>
    <w:qFormat/>
    <w:rsid w:val="0017636C"/>
    <w:rPr>
      <w:rFonts w:ascii="Symbol" w:hAnsi="Symbol"/>
    </w:rPr>
  </w:style>
  <w:style w:type="character" w:customStyle="1" w:styleId="WW8Num117z0">
    <w:name w:val="WW8Num117z0"/>
    <w:uiPriority w:val="99"/>
    <w:qFormat/>
    <w:rsid w:val="0017636C"/>
    <w:rPr>
      <w:rFonts w:ascii="Symbol" w:hAnsi="Symbol"/>
    </w:rPr>
  </w:style>
  <w:style w:type="character" w:customStyle="1" w:styleId="WW8Num118z0">
    <w:name w:val="WW8Num118z0"/>
    <w:uiPriority w:val="99"/>
    <w:qFormat/>
    <w:rsid w:val="0017636C"/>
    <w:rPr>
      <w:rFonts w:ascii="Wingdings" w:hAnsi="Wingdings"/>
    </w:rPr>
  </w:style>
  <w:style w:type="character" w:customStyle="1" w:styleId="WW8Num118z1">
    <w:name w:val="WW8Num118z1"/>
    <w:uiPriority w:val="99"/>
    <w:qFormat/>
    <w:rsid w:val="0017636C"/>
    <w:rPr>
      <w:rFonts w:ascii="Courier New" w:hAnsi="Courier New"/>
    </w:rPr>
  </w:style>
  <w:style w:type="character" w:customStyle="1" w:styleId="WW8Num118z3">
    <w:name w:val="WW8Num118z3"/>
    <w:uiPriority w:val="99"/>
    <w:qFormat/>
    <w:rsid w:val="0017636C"/>
    <w:rPr>
      <w:rFonts w:ascii="Symbol" w:hAnsi="Symbol"/>
    </w:rPr>
  </w:style>
  <w:style w:type="character" w:customStyle="1" w:styleId="WW8Num120z0">
    <w:name w:val="WW8Num120z0"/>
    <w:uiPriority w:val="99"/>
    <w:qFormat/>
    <w:rsid w:val="0017636C"/>
    <w:rPr>
      <w:rFonts w:ascii="Symbol" w:hAnsi="Symbol"/>
    </w:rPr>
  </w:style>
  <w:style w:type="character" w:customStyle="1" w:styleId="WW8Num121z0">
    <w:name w:val="WW8Num121z0"/>
    <w:uiPriority w:val="99"/>
    <w:qFormat/>
    <w:rsid w:val="0017636C"/>
    <w:rPr>
      <w:rFonts w:ascii="Symbol" w:hAnsi="Symbol"/>
    </w:rPr>
  </w:style>
  <w:style w:type="character" w:customStyle="1" w:styleId="WW8Num124z0">
    <w:name w:val="WW8Num124z0"/>
    <w:uiPriority w:val="99"/>
    <w:qFormat/>
    <w:rsid w:val="0017636C"/>
    <w:rPr>
      <w:rFonts w:ascii="Symbol" w:hAnsi="Symbol"/>
    </w:rPr>
  </w:style>
  <w:style w:type="character" w:customStyle="1" w:styleId="WW8Num125z0">
    <w:name w:val="WW8Num125z0"/>
    <w:uiPriority w:val="99"/>
    <w:qFormat/>
    <w:rsid w:val="0017636C"/>
    <w:rPr>
      <w:rFonts w:ascii="Wingdings" w:hAnsi="Wingdings"/>
    </w:rPr>
  </w:style>
  <w:style w:type="character" w:customStyle="1" w:styleId="WW8Num125z1">
    <w:name w:val="WW8Num125z1"/>
    <w:uiPriority w:val="99"/>
    <w:qFormat/>
    <w:rsid w:val="0017636C"/>
    <w:rPr>
      <w:rFonts w:ascii="Courier New" w:hAnsi="Courier New"/>
    </w:rPr>
  </w:style>
  <w:style w:type="character" w:customStyle="1" w:styleId="WW8Num125z3">
    <w:name w:val="WW8Num125z3"/>
    <w:uiPriority w:val="99"/>
    <w:qFormat/>
    <w:rsid w:val="0017636C"/>
    <w:rPr>
      <w:rFonts w:ascii="Symbol" w:hAnsi="Symbol"/>
    </w:rPr>
  </w:style>
  <w:style w:type="character" w:customStyle="1" w:styleId="WW8Num126z0">
    <w:name w:val="WW8Num126z0"/>
    <w:uiPriority w:val="99"/>
    <w:qFormat/>
    <w:rsid w:val="0017636C"/>
    <w:rPr>
      <w:rFonts w:ascii="Symbol" w:hAnsi="Symbol"/>
    </w:rPr>
  </w:style>
  <w:style w:type="character" w:customStyle="1" w:styleId="WW8Num127z0">
    <w:name w:val="WW8Num127z0"/>
    <w:uiPriority w:val="99"/>
    <w:qFormat/>
    <w:rsid w:val="0017636C"/>
    <w:rPr>
      <w:rFonts w:ascii="Symbol" w:hAnsi="Symbol"/>
    </w:rPr>
  </w:style>
  <w:style w:type="character" w:customStyle="1" w:styleId="WW8Num130z0">
    <w:name w:val="WW8Num130z0"/>
    <w:uiPriority w:val="99"/>
    <w:qFormat/>
    <w:rsid w:val="0017636C"/>
    <w:rPr>
      <w:rFonts w:ascii="Symbol" w:hAnsi="Symbol"/>
    </w:rPr>
  </w:style>
  <w:style w:type="character" w:customStyle="1" w:styleId="WW8Num131z0">
    <w:name w:val="WW8Num131z0"/>
    <w:uiPriority w:val="99"/>
    <w:qFormat/>
    <w:rsid w:val="0017636C"/>
    <w:rPr>
      <w:rFonts w:ascii="Symbol" w:hAnsi="Symbol"/>
    </w:rPr>
  </w:style>
  <w:style w:type="character" w:customStyle="1" w:styleId="WW8Num132z0">
    <w:name w:val="WW8Num132z0"/>
    <w:uiPriority w:val="99"/>
    <w:qFormat/>
    <w:rsid w:val="0017636C"/>
    <w:rPr>
      <w:rFonts w:ascii="Symbol" w:hAnsi="Symbol"/>
    </w:rPr>
  </w:style>
  <w:style w:type="character" w:customStyle="1" w:styleId="WW8Num134z0">
    <w:name w:val="WW8Num134z0"/>
    <w:uiPriority w:val="99"/>
    <w:qFormat/>
    <w:rsid w:val="0017636C"/>
    <w:rPr>
      <w:rFonts w:ascii="Wingdings" w:hAnsi="Wingdings"/>
    </w:rPr>
  </w:style>
  <w:style w:type="character" w:customStyle="1" w:styleId="WW8Num136z0">
    <w:name w:val="WW8Num136z0"/>
    <w:uiPriority w:val="99"/>
    <w:qFormat/>
    <w:rsid w:val="0017636C"/>
    <w:rPr>
      <w:rFonts w:ascii="Symbol" w:hAnsi="Symbol"/>
    </w:rPr>
  </w:style>
  <w:style w:type="character" w:customStyle="1" w:styleId="WW8Num139z0">
    <w:name w:val="WW8Num139z0"/>
    <w:uiPriority w:val="99"/>
    <w:qFormat/>
    <w:rsid w:val="0017636C"/>
    <w:rPr>
      <w:rFonts w:ascii="Symbol" w:hAnsi="Symbol"/>
    </w:rPr>
  </w:style>
  <w:style w:type="character" w:customStyle="1" w:styleId="WW8Num143z0">
    <w:name w:val="WW8Num143z0"/>
    <w:uiPriority w:val="99"/>
    <w:qFormat/>
    <w:rsid w:val="0017636C"/>
    <w:rPr>
      <w:rFonts w:ascii="Symbol" w:hAnsi="Symbol"/>
    </w:rPr>
  </w:style>
  <w:style w:type="character" w:customStyle="1" w:styleId="WW8Num144z0">
    <w:name w:val="WW8Num144z0"/>
    <w:uiPriority w:val="99"/>
    <w:qFormat/>
    <w:rsid w:val="0017636C"/>
    <w:rPr>
      <w:rFonts w:ascii="Symbol" w:hAnsi="Symbol"/>
    </w:rPr>
  </w:style>
  <w:style w:type="character" w:customStyle="1" w:styleId="WW8Num145z0">
    <w:name w:val="WW8Num145z0"/>
    <w:uiPriority w:val="99"/>
    <w:qFormat/>
    <w:rsid w:val="0017636C"/>
    <w:rPr>
      <w:rFonts w:ascii="Symbol" w:hAnsi="Symbol"/>
    </w:rPr>
  </w:style>
  <w:style w:type="character" w:customStyle="1" w:styleId="WW8Num146z0">
    <w:name w:val="WW8Num146z0"/>
    <w:uiPriority w:val="99"/>
    <w:qFormat/>
    <w:rsid w:val="0017636C"/>
    <w:rPr>
      <w:rFonts w:ascii="Symbol" w:hAnsi="Symbol"/>
    </w:rPr>
  </w:style>
  <w:style w:type="character" w:customStyle="1" w:styleId="WW8Num147z0">
    <w:name w:val="WW8Num147z0"/>
    <w:uiPriority w:val="99"/>
    <w:qFormat/>
    <w:rsid w:val="0017636C"/>
    <w:rPr>
      <w:rFonts w:ascii="Wingdings" w:hAnsi="Wingdings"/>
    </w:rPr>
  </w:style>
  <w:style w:type="character" w:customStyle="1" w:styleId="WW8Num147z1">
    <w:name w:val="WW8Num147z1"/>
    <w:uiPriority w:val="99"/>
    <w:qFormat/>
    <w:rsid w:val="0017636C"/>
    <w:rPr>
      <w:rFonts w:ascii="Courier New" w:hAnsi="Courier New"/>
    </w:rPr>
  </w:style>
  <w:style w:type="character" w:customStyle="1" w:styleId="WW8Num147z3">
    <w:name w:val="WW8Num147z3"/>
    <w:uiPriority w:val="99"/>
    <w:qFormat/>
    <w:rsid w:val="0017636C"/>
    <w:rPr>
      <w:rFonts w:ascii="Symbol" w:hAnsi="Symbol"/>
    </w:rPr>
  </w:style>
  <w:style w:type="character" w:customStyle="1" w:styleId="WW8Num150z0">
    <w:name w:val="WW8Num150z0"/>
    <w:uiPriority w:val="99"/>
    <w:qFormat/>
    <w:rsid w:val="0017636C"/>
    <w:rPr>
      <w:rFonts w:ascii="Symbol" w:hAnsi="Symbol"/>
    </w:rPr>
  </w:style>
  <w:style w:type="character" w:customStyle="1" w:styleId="WW8Num157z0">
    <w:name w:val="WW8Num157z0"/>
    <w:uiPriority w:val="99"/>
    <w:qFormat/>
    <w:rsid w:val="0017636C"/>
    <w:rPr>
      <w:rFonts w:ascii="Symbol" w:hAnsi="Symbol"/>
    </w:rPr>
  </w:style>
  <w:style w:type="character" w:customStyle="1" w:styleId="WW8Num159z0">
    <w:name w:val="WW8Num159z0"/>
    <w:uiPriority w:val="99"/>
    <w:qFormat/>
    <w:rsid w:val="0017636C"/>
    <w:rPr>
      <w:rFonts w:ascii="Symbol" w:hAnsi="Symbol"/>
    </w:rPr>
  </w:style>
  <w:style w:type="character" w:customStyle="1" w:styleId="WW8Num160z0">
    <w:name w:val="WW8Num160z0"/>
    <w:uiPriority w:val="99"/>
    <w:qFormat/>
    <w:rsid w:val="0017636C"/>
    <w:rPr>
      <w:rFonts w:ascii="Symbol" w:hAnsi="Symbol"/>
    </w:rPr>
  </w:style>
  <w:style w:type="character" w:customStyle="1" w:styleId="WW8Num162z0">
    <w:name w:val="WW8Num162z0"/>
    <w:uiPriority w:val="99"/>
    <w:qFormat/>
    <w:rsid w:val="0017636C"/>
    <w:rPr>
      <w:rFonts w:ascii="Symbol" w:hAnsi="Symbol"/>
    </w:rPr>
  </w:style>
  <w:style w:type="character" w:customStyle="1" w:styleId="WW8Num163z0">
    <w:name w:val="WW8Num163z0"/>
    <w:uiPriority w:val="99"/>
    <w:qFormat/>
    <w:rsid w:val="0017636C"/>
    <w:rPr>
      <w:rFonts w:ascii="Symbol" w:hAnsi="Symbol"/>
    </w:rPr>
  </w:style>
  <w:style w:type="character" w:customStyle="1" w:styleId="WW8Num164z0">
    <w:name w:val="WW8Num164z0"/>
    <w:uiPriority w:val="99"/>
    <w:qFormat/>
    <w:rsid w:val="0017636C"/>
    <w:rPr>
      <w:rFonts w:ascii="Wingdings" w:hAnsi="Wingdings"/>
    </w:rPr>
  </w:style>
  <w:style w:type="character" w:customStyle="1" w:styleId="WW8Num164z1">
    <w:name w:val="WW8Num164z1"/>
    <w:uiPriority w:val="99"/>
    <w:qFormat/>
    <w:rsid w:val="0017636C"/>
    <w:rPr>
      <w:rFonts w:ascii="Courier New" w:hAnsi="Courier New"/>
    </w:rPr>
  </w:style>
  <w:style w:type="character" w:customStyle="1" w:styleId="WW8Num164z3">
    <w:name w:val="WW8Num164z3"/>
    <w:uiPriority w:val="99"/>
    <w:qFormat/>
    <w:rsid w:val="0017636C"/>
    <w:rPr>
      <w:rFonts w:ascii="Symbol" w:hAnsi="Symbol"/>
    </w:rPr>
  </w:style>
  <w:style w:type="character" w:customStyle="1" w:styleId="WW8Num168z0">
    <w:name w:val="WW8Num168z0"/>
    <w:uiPriority w:val="99"/>
    <w:qFormat/>
    <w:rsid w:val="0017636C"/>
    <w:rPr>
      <w:rFonts w:ascii="Symbol" w:hAnsi="Symbol"/>
    </w:rPr>
  </w:style>
  <w:style w:type="character" w:customStyle="1" w:styleId="WW8Num169z0">
    <w:name w:val="WW8Num169z0"/>
    <w:uiPriority w:val="99"/>
    <w:qFormat/>
    <w:rsid w:val="0017636C"/>
    <w:rPr>
      <w:rFonts w:ascii="Symbol" w:hAnsi="Symbol"/>
    </w:rPr>
  </w:style>
  <w:style w:type="character" w:customStyle="1" w:styleId="WW8Num170z0">
    <w:name w:val="WW8Num170z0"/>
    <w:uiPriority w:val="99"/>
    <w:qFormat/>
    <w:rsid w:val="0017636C"/>
    <w:rPr>
      <w:rFonts w:ascii="Symbol" w:hAnsi="Symbol"/>
    </w:rPr>
  </w:style>
  <w:style w:type="character" w:customStyle="1" w:styleId="WW8Num174z0">
    <w:name w:val="WW8Num174z0"/>
    <w:uiPriority w:val="99"/>
    <w:qFormat/>
    <w:rsid w:val="0017636C"/>
    <w:rPr>
      <w:rFonts w:ascii="Symbol" w:hAnsi="Symbol"/>
    </w:rPr>
  </w:style>
  <w:style w:type="character" w:customStyle="1" w:styleId="WW8Num177z0">
    <w:name w:val="WW8Num177z0"/>
    <w:uiPriority w:val="99"/>
    <w:qFormat/>
    <w:rsid w:val="0017636C"/>
    <w:rPr>
      <w:rFonts w:ascii="Symbol" w:hAnsi="Symbol"/>
    </w:rPr>
  </w:style>
  <w:style w:type="character" w:customStyle="1" w:styleId="WW8Num178z0">
    <w:name w:val="WW8Num178z0"/>
    <w:uiPriority w:val="99"/>
    <w:qFormat/>
    <w:rsid w:val="0017636C"/>
    <w:rPr>
      <w:rFonts w:ascii="Symbol" w:hAnsi="Symbol"/>
    </w:rPr>
  </w:style>
  <w:style w:type="character" w:customStyle="1" w:styleId="WW8Num182z0">
    <w:name w:val="WW8Num182z0"/>
    <w:uiPriority w:val="99"/>
    <w:qFormat/>
    <w:rsid w:val="0017636C"/>
    <w:rPr>
      <w:rFonts w:ascii="Symbol" w:hAnsi="Symbol"/>
    </w:rPr>
  </w:style>
  <w:style w:type="character" w:customStyle="1" w:styleId="WW8Num37z0">
    <w:name w:val="WW8Num37z0"/>
    <w:uiPriority w:val="99"/>
    <w:qFormat/>
    <w:rsid w:val="0017636C"/>
    <w:rPr>
      <w:rFonts w:ascii="Wingdings" w:hAnsi="Wingdings"/>
    </w:rPr>
  </w:style>
  <w:style w:type="character" w:customStyle="1" w:styleId="WW8Num38z0">
    <w:name w:val="WW8Num38z0"/>
    <w:uiPriority w:val="99"/>
    <w:qFormat/>
    <w:rsid w:val="0017636C"/>
    <w:rPr>
      <w:rFonts w:ascii="Wingdings" w:hAnsi="Wingdings"/>
    </w:rPr>
  </w:style>
  <w:style w:type="character" w:customStyle="1" w:styleId="WW8Num40z0">
    <w:name w:val="WW8Num40z0"/>
    <w:uiPriority w:val="99"/>
    <w:qFormat/>
    <w:rsid w:val="0017636C"/>
    <w:rPr>
      <w:rFonts w:ascii="Wingdings" w:hAnsi="Wingdings"/>
    </w:rPr>
  </w:style>
  <w:style w:type="character" w:customStyle="1" w:styleId="WW8Num41z0">
    <w:name w:val="WW8Num41z0"/>
    <w:uiPriority w:val="99"/>
    <w:qFormat/>
    <w:rsid w:val="0017636C"/>
    <w:rPr>
      <w:rFonts w:ascii="Wingdings" w:hAnsi="Wingdings"/>
    </w:rPr>
  </w:style>
  <w:style w:type="character" w:customStyle="1" w:styleId="WW8Num43z0">
    <w:name w:val="WW8Num43z0"/>
    <w:uiPriority w:val="99"/>
    <w:qFormat/>
    <w:rsid w:val="0017636C"/>
    <w:rPr>
      <w:rFonts w:ascii="Wingdings" w:hAnsi="Wingdings"/>
    </w:rPr>
  </w:style>
  <w:style w:type="character" w:customStyle="1" w:styleId="WW8Num20z1">
    <w:name w:val="WW8Num20z1"/>
    <w:uiPriority w:val="99"/>
    <w:qFormat/>
    <w:rsid w:val="0017636C"/>
    <w:rPr>
      <w:rFonts w:ascii="Courier New" w:hAnsi="Courier New"/>
    </w:rPr>
  </w:style>
  <w:style w:type="character" w:customStyle="1" w:styleId="WW8Num20z3">
    <w:name w:val="WW8Num20z3"/>
    <w:uiPriority w:val="99"/>
    <w:qFormat/>
    <w:rsid w:val="0017636C"/>
    <w:rPr>
      <w:rFonts w:ascii="Symbol" w:hAnsi="Symbol"/>
    </w:rPr>
  </w:style>
  <w:style w:type="character" w:customStyle="1" w:styleId="WW8Num26z3">
    <w:name w:val="WW8Num26z3"/>
    <w:uiPriority w:val="99"/>
    <w:qFormat/>
    <w:rsid w:val="0017636C"/>
    <w:rPr>
      <w:rFonts w:ascii="Symbol" w:hAnsi="Symbol"/>
    </w:rPr>
  </w:style>
  <w:style w:type="character" w:customStyle="1" w:styleId="WW8Num33z0">
    <w:name w:val="WW8Num33z0"/>
    <w:uiPriority w:val="99"/>
    <w:qFormat/>
    <w:rsid w:val="0017636C"/>
    <w:rPr>
      <w:rFonts w:ascii="Wingdings" w:hAnsi="Wingdings"/>
    </w:rPr>
  </w:style>
  <w:style w:type="character" w:customStyle="1" w:styleId="WW8Num33z3">
    <w:name w:val="WW8Num33z3"/>
    <w:uiPriority w:val="99"/>
    <w:qFormat/>
    <w:rsid w:val="0017636C"/>
    <w:rPr>
      <w:rFonts w:ascii="Symbol" w:hAnsi="Symbol"/>
    </w:rPr>
  </w:style>
  <w:style w:type="character" w:customStyle="1" w:styleId="WW8Num33z4">
    <w:name w:val="WW8Num33z4"/>
    <w:uiPriority w:val="99"/>
    <w:qFormat/>
    <w:rsid w:val="0017636C"/>
    <w:rPr>
      <w:rFonts w:ascii="Courier New" w:hAnsi="Courier New"/>
    </w:rPr>
  </w:style>
  <w:style w:type="character" w:customStyle="1" w:styleId="WW8Num34z0">
    <w:name w:val="WW8Num34z0"/>
    <w:uiPriority w:val="99"/>
    <w:qFormat/>
    <w:rsid w:val="0017636C"/>
    <w:rPr>
      <w:rFonts w:ascii="Wingdings" w:hAnsi="Wingdings"/>
    </w:rPr>
  </w:style>
  <w:style w:type="character" w:customStyle="1" w:styleId="WW8Num34z1">
    <w:name w:val="WW8Num34z1"/>
    <w:uiPriority w:val="99"/>
    <w:qFormat/>
    <w:rsid w:val="0017636C"/>
    <w:rPr>
      <w:rFonts w:ascii="Courier New" w:hAnsi="Courier New"/>
    </w:rPr>
  </w:style>
  <w:style w:type="character" w:customStyle="1" w:styleId="WW8Num34z3">
    <w:name w:val="WW8Num34z3"/>
    <w:uiPriority w:val="99"/>
    <w:qFormat/>
    <w:rsid w:val="0017636C"/>
    <w:rPr>
      <w:rFonts w:ascii="Symbol" w:hAnsi="Symbol"/>
    </w:rPr>
  </w:style>
  <w:style w:type="character" w:customStyle="1" w:styleId="WW8Num35z0">
    <w:name w:val="WW8Num35z0"/>
    <w:uiPriority w:val="99"/>
    <w:qFormat/>
    <w:rsid w:val="0017636C"/>
    <w:rPr>
      <w:rFonts w:ascii="Wingdings" w:hAnsi="Wingdings"/>
    </w:rPr>
  </w:style>
  <w:style w:type="character" w:customStyle="1" w:styleId="WW8Num35z1">
    <w:name w:val="WW8Num35z1"/>
    <w:uiPriority w:val="99"/>
    <w:qFormat/>
    <w:rsid w:val="0017636C"/>
    <w:rPr>
      <w:rFonts w:ascii="Courier New" w:hAnsi="Courier New"/>
    </w:rPr>
  </w:style>
  <w:style w:type="character" w:customStyle="1" w:styleId="WW8Num35z3">
    <w:name w:val="WW8Num35z3"/>
    <w:uiPriority w:val="99"/>
    <w:qFormat/>
    <w:rsid w:val="0017636C"/>
    <w:rPr>
      <w:rFonts w:ascii="Symbol" w:hAnsi="Symbol"/>
    </w:rPr>
  </w:style>
  <w:style w:type="character" w:customStyle="1" w:styleId="WW8Num36z1">
    <w:name w:val="WW8Num36z1"/>
    <w:uiPriority w:val="99"/>
    <w:qFormat/>
    <w:rsid w:val="0017636C"/>
    <w:rPr>
      <w:rFonts w:ascii="Courier New" w:hAnsi="Courier New"/>
    </w:rPr>
  </w:style>
  <w:style w:type="character" w:customStyle="1" w:styleId="WW8Num36z3">
    <w:name w:val="WW8Num36z3"/>
    <w:uiPriority w:val="99"/>
    <w:qFormat/>
    <w:rsid w:val="0017636C"/>
    <w:rPr>
      <w:rFonts w:ascii="Symbol" w:hAnsi="Symbol"/>
    </w:rPr>
  </w:style>
  <w:style w:type="character" w:customStyle="1" w:styleId="WW8Num37z1">
    <w:name w:val="WW8Num37z1"/>
    <w:uiPriority w:val="99"/>
    <w:qFormat/>
    <w:rsid w:val="0017636C"/>
    <w:rPr>
      <w:rFonts w:ascii="Courier New" w:hAnsi="Courier New"/>
    </w:rPr>
  </w:style>
  <w:style w:type="character" w:customStyle="1" w:styleId="WW8Num37z3">
    <w:name w:val="WW8Num37z3"/>
    <w:uiPriority w:val="99"/>
    <w:qFormat/>
    <w:rsid w:val="0017636C"/>
    <w:rPr>
      <w:rFonts w:ascii="Symbol" w:hAnsi="Symbol"/>
    </w:rPr>
  </w:style>
  <w:style w:type="character" w:customStyle="1" w:styleId="WW8Num39z1">
    <w:name w:val="WW8Num39z1"/>
    <w:uiPriority w:val="99"/>
    <w:qFormat/>
    <w:rsid w:val="0017636C"/>
    <w:rPr>
      <w:rFonts w:ascii="Times New Roman" w:hAnsi="Times New Roman"/>
    </w:rPr>
  </w:style>
  <w:style w:type="character" w:customStyle="1" w:styleId="WW8Num39z3">
    <w:name w:val="WW8Num39z3"/>
    <w:uiPriority w:val="99"/>
    <w:qFormat/>
    <w:rsid w:val="0017636C"/>
    <w:rPr>
      <w:rFonts w:ascii="Symbol" w:hAnsi="Symbol"/>
    </w:rPr>
  </w:style>
  <w:style w:type="character" w:customStyle="1" w:styleId="WW8Num39z4">
    <w:name w:val="WW8Num39z4"/>
    <w:uiPriority w:val="99"/>
    <w:qFormat/>
    <w:rsid w:val="0017636C"/>
    <w:rPr>
      <w:rFonts w:ascii="Courier New" w:hAnsi="Courier New"/>
    </w:rPr>
  </w:style>
  <w:style w:type="character" w:customStyle="1" w:styleId="WW8Num42z1">
    <w:name w:val="WW8Num42z1"/>
    <w:uiPriority w:val="99"/>
    <w:qFormat/>
    <w:rsid w:val="0017636C"/>
    <w:rPr>
      <w:rFonts w:ascii="Courier New" w:hAnsi="Courier New"/>
    </w:rPr>
  </w:style>
  <w:style w:type="character" w:customStyle="1" w:styleId="WW8Num42z3">
    <w:name w:val="WW8Num42z3"/>
    <w:uiPriority w:val="99"/>
    <w:qFormat/>
    <w:rsid w:val="0017636C"/>
    <w:rPr>
      <w:rFonts w:ascii="Symbol" w:hAnsi="Symbol"/>
    </w:rPr>
  </w:style>
  <w:style w:type="character" w:customStyle="1" w:styleId="WW8Num45z0">
    <w:name w:val="WW8Num45z0"/>
    <w:uiPriority w:val="99"/>
    <w:qFormat/>
    <w:rsid w:val="0017636C"/>
    <w:rPr>
      <w:rFonts w:ascii="Wingdings" w:hAnsi="Wingdings"/>
    </w:rPr>
  </w:style>
  <w:style w:type="character" w:customStyle="1" w:styleId="WW8Num45z1">
    <w:name w:val="WW8Num45z1"/>
    <w:uiPriority w:val="99"/>
    <w:qFormat/>
    <w:rsid w:val="0017636C"/>
    <w:rPr>
      <w:rFonts w:ascii="Courier New" w:hAnsi="Courier New"/>
    </w:rPr>
  </w:style>
  <w:style w:type="character" w:customStyle="1" w:styleId="WW8Num45z3">
    <w:name w:val="WW8Num45z3"/>
    <w:uiPriority w:val="99"/>
    <w:qFormat/>
    <w:rsid w:val="0017636C"/>
    <w:rPr>
      <w:rFonts w:ascii="Symbol" w:hAnsi="Symbol"/>
    </w:rPr>
  </w:style>
  <w:style w:type="character" w:customStyle="1" w:styleId="WW8Num46z0">
    <w:name w:val="WW8Num46z0"/>
    <w:uiPriority w:val="99"/>
    <w:qFormat/>
    <w:rsid w:val="0017636C"/>
    <w:rPr>
      <w:rFonts w:ascii="Wingdings" w:hAnsi="Wingdings"/>
    </w:rPr>
  </w:style>
  <w:style w:type="character" w:customStyle="1" w:styleId="WW8Num46z1">
    <w:name w:val="WW8Num46z1"/>
    <w:uiPriority w:val="99"/>
    <w:qFormat/>
    <w:rsid w:val="0017636C"/>
    <w:rPr>
      <w:rFonts w:ascii="Courier New" w:hAnsi="Courier New"/>
    </w:rPr>
  </w:style>
  <w:style w:type="character" w:customStyle="1" w:styleId="WW8Num46z3">
    <w:name w:val="WW8Num46z3"/>
    <w:uiPriority w:val="99"/>
    <w:qFormat/>
    <w:rsid w:val="0017636C"/>
    <w:rPr>
      <w:rFonts w:ascii="Symbol" w:hAnsi="Symbol"/>
    </w:rPr>
  </w:style>
  <w:style w:type="character" w:customStyle="1" w:styleId="WW8Num48z0">
    <w:name w:val="WW8Num48z0"/>
    <w:uiPriority w:val="99"/>
    <w:qFormat/>
    <w:rsid w:val="0017636C"/>
    <w:rPr>
      <w:rFonts w:ascii="Wingdings" w:hAnsi="Wingdings"/>
    </w:rPr>
  </w:style>
  <w:style w:type="character" w:customStyle="1" w:styleId="WW8Num48z1">
    <w:name w:val="WW8Num48z1"/>
    <w:uiPriority w:val="99"/>
    <w:qFormat/>
    <w:rsid w:val="0017636C"/>
    <w:rPr>
      <w:rFonts w:ascii="Courier New" w:hAnsi="Courier New"/>
    </w:rPr>
  </w:style>
  <w:style w:type="character" w:customStyle="1" w:styleId="WW8Num48z3">
    <w:name w:val="WW8Num48z3"/>
    <w:uiPriority w:val="99"/>
    <w:qFormat/>
    <w:rsid w:val="0017636C"/>
    <w:rPr>
      <w:rFonts w:ascii="Symbol" w:hAnsi="Symbol"/>
    </w:rPr>
  </w:style>
  <w:style w:type="character" w:customStyle="1" w:styleId="WW8Num49z0">
    <w:name w:val="WW8Num49z0"/>
    <w:uiPriority w:val="99"/>
    <w:qFormat/>
    <w:rsid w:val="0017636C"/>
    <w:rPr>
      <w:rFonts w:ascii="Wingdings" w:hAnsi="Wingdings"/>
    </w:rPr>
  </w:style>
  <w:style w:type="character" w:customStyle="1" w:styleId="WW8Num49z1">
    <w:name w:val="WW8Num49z1"/>
    <w:uiPriority w:val="99"/>
    <w:qFormat/>
    <w:rsid w:val="0017636C"/>
    <w:rPr>
      <w:rFonts w:ascii="Courier New" w:hAnsi="Courier New"/>
    </w:rPr>
  </w:style>
  <w:style w:type="character" w:customStyle="1" w:styleId="WW8Num49z3">
    <w:name w:val="WW8Num49z3"/>
    <w:uiPriority w:val="99"/>
    <w:qFormat/>
    <w:rsid w:val="0017636C"/>
    <w:rPr>
      <w:rFonts w:ascii="Symbol" w:hAnsi="Symbol"/>
    </w:rPr>
  </w:style>
  <w:style w:type="character" w:customStyle="1" w:styleId="WW8Num50z1">
    <w:name w:val="WW8Num50z1"/>
    <w:uiPriority w:val="99"/>
    <w:qFormat/>
    <w:rsid w:val="0017636C"/>
    <w:rPr>
      <w:rFonts w:ascii="Courier New" w:hAnsi="Courier New"/>
    </w:rPr>
  </w:style>
  <w:style w:type="character" w:customStyle="1" w:styleId="WW8Num50z3">
    <w:name w:val="WW8Num50z3"/>
    <w:uiPriority w:val="99"/>
    <w:qFormat/>
    <w:rsid w:val="0017636C"/>
    <w:rPr>
      <w:rFonts w:ascii="Symbol" w:hAnsi="Symbol"/>
    </w:rPr>
  </w:style>
  <w:style w:type="character" w:customStyle="1" w:styleId="WW8Num51z1">
    <w:name w:val="WW8Num51z1"/>
    <w:uiPriority w:val="99"/>
    <w:qFormat/>
    <w:rsid w:val="0017636C"/>
    <w:rPr>
      <w:rFonts w:ascii="Courier New" w:hAnsi="Courier New"/>
    </w:rPr>
  </w:style>
  <w:style w:type="character" w:customStyle="1" w:styleId="WW8Num51z3">
    <w:name w:val="WW8Num51z3"/>
    <w:uiPriority w:val="99"/>
    <w:qFormat/>
    <w:rsid w:val="0017636C"/>
    <w:rPr>
      <w:rFonts w:ascii="Symbol" w:hAnsi="Symbol"/>
    </w:rPr>
  </w:style>
  <w:style w:type="character" w:customStyle="1" w:styleId="WW-">
    <w:name w:val="WW-Основной шрифт абзаца"/>
    <w:uiPriority w:val="99"/>
    <w:qFormat/>
    <w:rsid w:val="0017636C"/>
  </w:style>
  <w:style w:type="character" w:customStyle="1" w:styleId="FontStyle1600">
    <w:name w:val="Font Style160"/>
    <w:uiPriority w:val="99"/>
    <w:qFormat/>
    <w:rsid w:val="0017636C"/>
    <w:rPr>
      <w:rFonts w:ascii="Bookman Old Style" w:hAnsi="Bookman Old Style"/>
      <w:sz w:val="18"/>
    </w:rPr>
  </w:style>
  <w:style w:type="character" w:customStyle="1" w:styleId="FontStyle116">
    <w:name w:val="Font Style116"/>
    <w:uiPriority w:val="99"/>
    <w:qFormat/>
    <w:rsid w:val="0017636C"/>
    <w:rPr>
      <w:rFonts w:ascii="Bookman Old Style" w:hAnsi="Bookman Old Style"/>
      <w:sz w:val="18"/>
    </w:rPr>
  </w:style>
  <w:style w:type="character" w:customStyle="1" w:styleId="FontStyle131">
    <w:name w:val="Font Style131"/>
    <w:uiPriority w:val="99"/>
    <w:qFormat/>
    <w:rsid w:val="0017636C"/>
    <w:rPr>
      <w:rFonts w:ascii="Arial" w:hAnsi="Arial"/>
      <w:b/>
      <w:sz w:val="16"/>
    </w:rPr>
  </w:style>
  <w:style w:type="character" w:customStyle="1" w:styleId="FontStyle221">
    <w:name w:val="Font Style221"/>
    <w:uiPriority w:val="99"/>
    <w:qFormat/>
    <w:rsid w:val="0017636C"/>
    <w:rPr>
      <w:rFonts w:ascii="Times New Roman" w:hAnsi="Times New Roman"/>
      <w:sz w:val="20"/>
    </w:rPr>
  </w:style>
  <w:style w:type="paragraph" w:customStyle="1" w:styleId="3ffc">
    <w:name w:val="Заголовок оглавления3"/>
    <w:basedOn w:val="10"/>
    <w:next w:val="a2"/>
    <w:uiPriority w:val="99"/>
    <w:qFormat/>
    <w:rsid w:val="0017636C"/>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paragraph" w:customStyle="1" w:styleId="10e">
    <w:name w:val="Оглавление 10"/>
    <w:basedOn w:val="aff3"/>
    <w:uiPriority w:val="99"/>
    <w:qFormat/>
    <w:rsid w:val="0017636C"/>
    <w:pPr>
      <w:tabs>
        <w:tab w:val="right" w:leader="dot" w:pos="9637"/>
      </w:tabs>
      <w:spacing w:after="200" w:line="276" w:lineRule="auto"/>
      <w:ind w:left="2547"/>
    </w:pPr>
    <w:rPr>
      <w:rFonts w:ascii="Calibri" w:hAnsi="Calibri"/>
      <w:sz w:val="22"/>
      <w:szCs w:val="22"/>
    </w:rPr>
  </w:style>
  <w:style w:type="paragraph" w:customStyle="1" w:styleId="affffffffff3">
    <w:name w:val="Рисунок"/>
    <w:basedOn w:val="affb"/>
    <w:uiPriority w:val="99"/>
    <w:qFormat/>
    <w:rsid w:val="0017636C"/>
    <w:pPr>
      <w:suppressLineNumbers/>
      <w:suppressAutoHyphens/>
      <w:spacing w:before="120" w:after="120" w:line="276" w:lineRule="auto"/>
      <w:jc w:val="left"/>
    </w:pPr>
    <w:rPr>
      <w:rFonts w:ascii="Calibri" w:hAnsi="Calibri" w:cs="Tahoma"/>
      <w:i/>
      <w:iCs/>
      <w:sz w:val="24"/>
      <w:lang w:val="ru-RU" w:eastAsia="ar-SA"/>
    </w:rPr>
  </w:style>
  <w:style w:type="paragraph" w:customStyle="1" w:styleId="summary">
    <w:name w:val="summary"/>
    <w:basedOn w:val="a2"/>
    <w:uiPriority w:val="99"/>
    <w:qFormat/>
    <w:rsid w:val="0017636C"/>
    <w:pPr>
      <w:widowControl/>
      <w:snapToGrid/>
      <w:spacing w:beforeAutospacing="1" w:afterAutospacing="1"/>
    </w:pPr>
    <w:rPr>
      <w:rFonts w:eastAsia="Times New Roman"/>
      <w:szCs w:val="24"/>
    </w:rPr>
  </w:style>
  <w:style w:type="character" w:customStyle="1" w:styleId="31c">
    <w:name w:val="Основной текст + Полужирный31"/>
    <w:uiPriority w:val="99"/>
    <w:qFormat/>
    <w:rsid w:val="0017636C"/>
    <w:rPr>
      <w:rFonts w:ascii="Microsoft Sans Serif" w:hAnsi="Microsoft Sans Serif"/>
      <w:b/>
      <w:spacing w:val="10"/>
      <w:sz w:val="26"/>
    </w:rPr>
  </w:style>
  <w:style w:type="character" w:customStyle="1" w:styleId="303">
    <w:name w:val="Основной текст + Полужирный30"/>
    <w:uiPriority w:val="99"/>
    <w:qFormat/>
    <w:rsid w:val="0017636C"/>
    <w:rPr>
      <w:rFonts w:ascii="Microsoft Sans Serif" w:hAnsi="Microsoft Sans Serif"/>
      <w:b/>
      <w:spacing w:val="10"/>
      <w:sz w:val="26"/>
    </w:rPr>
  </w:style>
  <w:style w:type="character" w:customStyle="1" w:styleId="291">
    <w:name w:val="Основной текст + Полужирный29"/>
    <w:uiPriority w:val="99"/>
    <w:qFormat/>
    <w:rsid w:val="0017636C"/>
    <w:rPr>
      <w:rFonts w:ascii="Microsoft Sans Serif" w:hAnsi="Microsoft Sans Serif"/>
      <w:b/>
      <w:spacing w:val="10"/>
      <w:sz w:val="26"/>
    </w:rPr>
  </w:style>
  <w:style w:type="character" w:customStyle="1" w:styleId="282">
    <w:name w:val="Основной текст + Полужирный28"/>
    <w:uiPriority w:val="99"/>
    <w:qFormat/>
    <w:rsid w:val="0017636C"/>
    <w:rPr>
      <w:rFonts w:ascii="Microsoft Sans Serif" w:hAnsi="Microsoft Sans Serif"/>
      <w:b/>
      <w:spacing w:val="10"/>
      <w:sz w:val="26"/>
    </w:rPr>
  </w:style>
  <w:style w:type="character" w:customStyle="1" w:styleId="274">
    <w:name w:val="Основной текст + Полужирный27"/>
    <w:uiPriority w:val="99"/>
    <w:rsid w:val="0017636C"/>
    <w:rPr>
      <w:rFonts w:ascii="Microsoft Sans Serif" w:hAnsi="Microsoft Sans Serif"/>
      <w:b/>
      <w:spacing w:val="10"/>
      <w:sz w:val="26"/>
    </w:rPr>
  </w:style>
  <w:style w:type="character" w:customStyle="1" w:styleId="12pt21">
    <w:name w:val="Основной текст + 12 pt21"/>
    <w:uiPriority w:val="99"/>
    <w:qFormat/>
    <w:rsid w:val="0017636C"/>
    <w:rPr>
      <w:rFonts w:ascii="Microsoft Sans Serif" w:hAnsi="Microsoft Sans Serif"/>
      <w:i/>
      <w:spacing w:val="30"/>
      <w:sz w:val="24"/>
    </w:rPr>
  </w:style>
  <w:style w:type="character" w:customStyle="1" w:styleId="12pt20">
    <w:name w:val="Основной текст + 12 pt20"/>
    <w:uiPriority w:val="99"/>
    <w:qFormat/>
    <w:rsid w:val="0017636C"/>
    <w:rPr>
      <w:rFonts w:ascii="Microsoft Sans Serif" w:hAnsi="Microsoft Sans Serif"/>
      <w:i/>
      <w:spacing w:val="30"/>
      <w:sz w:val="24"/>
    </w:rPr>
  </w:style>
  <w:style w:type="character" w:customStyle="1" w:styleId="12pt19">
    <w:name w:val="Основной текст + 12 pt19"/>
    <w:uiPriority w:val="99"/>
    <w:qFormat/>
    <w:rsid w:val="0017636C"/>
    <w:rPr>
      <w:rFonts w:ascii="Microsoft Sans Serif" w:hAnsi="Microsoft Sans Serif"/>
      <w:i/>
      <w:spacing w:val="30"/>
      <w:sz w:val="24"/>
    </w:rPr>
  </w:style>
  <w:style w:type="character" w:customStyle="1" w:styleId="6f3">
    <w:name w:val="Заголовок №6_"/>
    <w:link w:val="6f4"/>
    <w:uiPriority w:val="99"/>
    <w:qFormat/>
    <w:locked/>
    <w:rsid w:val="0017636C"/>
    <w:rPr>
      <w:rFonts w:ascii="Microsoft Sans Serif" w:hAnsi="Microsoft Sans Serif"/>
      <w:b/>
      <w:spacing w:val="10"/>
      <w:sz w:val="26"/>
      <w:shd w:val="clear" w:color="auto" w:fill="FFFFFF"/>
    </w:rPr>
  </w:style>
  <w:style w:type="paragraph" w:customStyle="1" w:styleId="6f4">
    <w:name w:val="Заголовок №6"/>
    <w:basedOn w:val="a2"/>
    <w:link w:val="6f3"/>
    <w:uiPriority w:val="99"/>
    <w:qFormat/>
    <w:rsid w:val="0017636C"/>
    <w:pPr>
      <w:widowControl/>
      <w:shd w:val="clear" w:color="auto" w:fill="FFFFFF"/>
      <w:snapToGrid/>
      <w:spacing w:before="1200" w:after="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17636C"/>
    <w:pPr>
      <w:widowControl/>
      <w:shd w:val="clear" w:color="auto" w:fill="FFFFFF"/>
      <w:snapToGrid/>
      <w:spacing w:before="0" w:after="0" w:line="293" w:lineRule="exact"/>
      <w:jc w:val="right"/>
    </w:pPr>
    <w:rPr>
      <w:sz w:val="22"/>
      <w:szCs w:val="22"/>
    </w:rPr>
  </w:style>
  <w:style w:type="character" w:customStyle="1" w:styleId="12pt18">
    <w:name w:val="Основной текст + 12 pt18"/>
    <w:uiPriority w:val="99"/>
    <w:qFormat/>
    <w:rsid w:val="0017636C"/>
    <w:rPr>
      <w:rFonts w:ascii="Microsoft Sans Serif" w:hAnsi="Microsoft Sans Serif"/>
      <w:i/>
      <w:spacing w:val="30"/>
      <w:sz w:val="24"/>
    </w:rPr>
  </w:style>
  <w:style w:type="character" w:customStyle="1" w:styleId="12pt17">
    <w:name w:val="Основной текст + 12 pt17"/>
    <w:uiPriority w:val="99"/>
    <w:qFormat/>
    <w:rsid w:val="0017636C"/>
    <w:rPr>
      <w:rFonts w:ascii="Microsoft Sans Serif" w:hAnsi="Microsoft Sans Serif"/>
      <w:i/>
      <w:spacing w:val="30"/>
      <w:sz w:val="24"/>
    </w:rPr>
  </w:style>
  <w:style w:type="character" w:customStyle="1" w:styleId="265">
    <w:name w:val="Основной текст + Полужирный26"/>
    <w:uiPriority w:val="99"/>
    <w:qFormat/>
    <w:rsid w:val="0017636C"/>
    <w:rPr>
      <w:rFonts w:ascii="Microsoft Sans Serif" w:hAnsi="Microsoft Sans Serif"/>
      <w:b/>
      <w:spacing w:val="10"/>
      <w:sz w:val="26"/>
    </w:rPr>
  </w:style>
  <w:style w:type="character" w:customStyle="1" w:styleId="25c">
    <w:name w:val="Основной текст + Полужирный25"/>
    <w:uiPriority w:val="99"/>
    <w:qFormat/>
    <w:rsid w:val="0017636C"/>
    <w:rPr>
      <w:rFonts w:ascii="Microsoft Sans Serif" w:hAnsi="Microsoft Sans Serif"/>
      <w:b/>
      <w:spacing w:val="10"/>
      <w:sz w:val="26"/>
    </w:rPr>
  </w:style>
  <w:style w:type="character" w:customStyle="1" w:styleId="247">
    <w:name w:val="Основной текст + Полужирный24"/>
    <w:uiPriority w:val="99"/>
    <w:qFormat/>
    <w:rsid w:val="0017636C"/>
    <w:rPr>
      <w:rFonts w:ascii="Microsoft Sans Serif" w:hAnsi="Microsoft Sans Serif"/>
      <w:b/>
      <w:spacing w:val="10"/>
      <w:sz w:val="26"/>
    </w:rPr>
  </w:style>
  <w:style w:type="character" w:customStyle="1" w:styleId="12pt16">
    <w:name w:val="Основной текст + 12 pt16"/>
    <w:uiPriority w:val="99"/>
    <w:qFormat/>
    <w:rsid w:val="0017636C"/>
    <w:rPr>
      <w:rFonts w:ascii="Microsoft Sans Serif" w:hAnsi="Microsoft Sans Serif"/>
      <w:i/>
      <w:spacing w:val="30"/>
      <w:sz w:val="24"/>
    </w:rPr>
  </w:style>
  <w:style w:type="character" w:customStyle="1" w:styleId="23d">
    <w:name w:val="Основной текст + Полужирный23"/>
    <w:uiPriority w:val="99"/>
    <w:qFormat/>
    <w:rsid w:val="0017636C"/>
    <w:rPr>
      <w:rFonts w:ascii="Microsoft Sans Serif" w:hAnsi="Microsoft Sans Serif"/>
      <w:b/>
      <w:spacing w:val="10"/>
      <w:sz w:val="26"/>
    </w:rPr>
  </w:style>
  <w:style w:type="character" w:customStyle="1" w:styleId="22e">
    <w:name w:val="Основной текст + Полужирный22"/>
    <w:uiPriority w:val="99"/>
    <w:qFormat/>
    <w:rsid w:val="0017636C"/>
    <w:rPr>
      <w:rFonts w:ascii="Microsoft Sans Serif" w:hAnsi="Microsoft Sans Serif"/>
      <w:b/>
      <w:spacing w:val="10"/>
      <w:sz w:val="26"/>
    </w:rPr>
  </w:style>
  <w:style w:type="character" w:customStyle="1" w:styleId="21f4">
    <w:name w:val="Основной текст + Полужирный21"/>
    <w:uiPriority w:val="99"/>
    <w:qFormat/>
    <w:rsid w:val="0017636C"/>
    <w:rPr>
      <w:rFonts w:ascii="Microsoft Sans Serif" w:hAnsi="Microsoft Sans Serif"/>
      <w:b/>
      <w:spacing w:val="10"/>
      <w:sz w:val="26"/>
    </w:rPr>
  </w:style>
  <w:style w:type="character" w:customStyle="1" w:styleId="20a">
    <w:name w:val="Основной текст + Полужирный20"/>
    <w:uiPriority w:val="99"/>
    <w:qFormat/>
    <w:rsid w:val="0017636C"/>
    <w:rPr>
      <w:rFonts w:ascii="Microsoft Sans Serif" w:hAnsi="Microsoft Sans Serif"/>
      <w:b/>
      <w:spacing w:val="10"/>
      <w:sz w:val="26"/>
    </w:rPr>
  </w:style>
  <w:style w:type="character" w:customStyle="1" w:styleId="4pt">
    <w:name w:val="Основной текст + Интервал 4 pt"/>
    <w:uiPriority w:val="99"/>
    <w:qFormat/>
    <w:rsid w:val="0017636C"/>
    <w:rPr>
      <w:rFonts w:ascii="Microsoft Sans Serif" w:hAnsi="Microsoft Sans Serif"/>
      <w:spacing w:val="80"/>
      <w:sz w:val="26"/>
    </w:rPr>
  </w:style>
  <w:style w:type="character" w:customStyle="1" w:styleId="19a">
    <w:name w:val="Основной текст + Полужирный19"/>
    <w:uiPriority w:val="99"/>
    <w:qFormat/>
    <w:rsid w:val="0017636C"/>
    <w:rPr>
      <w:rFonts w:ascii="Microsoft Sans Serif" w:hAnsi="Microsoft Sans Serif"/>
      <w:b/>
      <w:spacing w:val="10"/>
      <w:sz w:val="26"/>
    </w:rPr>
  </w:style>
  <w:style w:type="character" w:customStyle="1" w:styleId="189">
    <w:name w:val="Основной текст + Полужирный18"/>
    <w:uiPriority w:val="99"/>
    <w:qFormat/>
    <w:rsid w:val="0017636C"/>
    <w:rPr>
      <w:rFonts w:ascii="Microsoft Sans Serif" w:hAnsi="Microsoft Sans Serif"/>
      <w:b/>
      <w:spacing w:val="10"/>
      <w:sz w:val="26"/>
    </w:rPr>
  </w:style>
  <w:style w:type="character" w:customStyle="1" w:styleId="17a">
    <w:name w:val="Основной текст + Полужирный17"/>
    <w:uiPriority w:val="99"/>
    <w:qFormat/>
    <w:rsid w:val="0017636C"/>
    <w:rPr>
      <w:rFonts w:ascii="Microsoft Sans Serif" w:hAnsi="Microsoft Sans Serif"/>
      <w:b/>
      <w:spacing w:val="10"/>
      <w:sz w:val="26"/>
    </w:rPr>
  </w:style>
  <w:style w:type="character" w:customStyle="1" w:styleId="12pt14">
    <w:name w:val="Основной текст + 12 pt14"/>
    <w:uiPriority w:val="99"/>
    <w:qFormat/>
    <w:rsid w:val="0017636C"/>
    <w:rPr>
      <w:rFonts w:ascii="Microsoft Sans Serif" w:hAnsi="Microsoft Sans Serif"/>
      <w:i/>
      <w:spacing w:val="30"/>
      <w:sz w:val="24"/>
    </w:rPr>
  </w:style>
  <w:style w:type="character" w:customStyle="1" w:styleId="16a">
    <w:name w:val="Основной текст + Полужирный16"/>
    <w:uiPriority w:val="99"/>
    <w:qFormat/>
    <w:rsid w:val="0017636C"/>
    <w:rPr>
      <w:rFonts w:ascii="Microsoft Sans Serif" w:hAnsi="Microsoft Sans Serif"/>
      <w:b/>
      <w:spacing w:val="10"/>
      <w:sz w:val="26"/>
    </w:rPr>
  </w:style>
  <w:style w:type="character" w:customStyle="1" w:styleId="17b">
    <w:name w:val="Основной текст (17)_"/>
    <w:link w:val="17c"/>
    <w:uiPriority w:val="99"/>
    <w:qFormat/>
    <w:locked/>
    <w:rsid w:val="0017636C"/>
    <w:rPr>
      <w:i/>
      <w:spacing w:val="20"/>
      <w:sz w:val="26"/>
      <w:shd w:val="clear" w:color="auto" w:fill="FFFFFF"/>
      <w:lang w:val="en-US"/>
    </w:rPr>
  </w:style>
  <w:style w:type="paragraph" w:customStyle="1" w:styleId="17c">
    <w:name w:val="Основной текст (17)"/>
    <w:basedOn w:val="a2"/>
    <w:link w:val="17b"/>
    <w:uiPriority w:val="99"/>
    <w:qFormat/>
    <w:rsid w:val="0017636C"/>
    <w:pPr>
      <w:widowControl/>
      <w:shd w:val="clear" w:color="auto" w:fill="FFFFFF"/>
      <w:snapToGrid/>
      <w:spacing w:before="60" w:after="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17636C"/>
    <w:rPr>
      <w:rFonts w:ascii="Microsoft Sans Serif" w:eastAsia="SimSun" w:hAnsi="Microsoft Sans Serif"/>
      <w:spacing w:val="130"/>
      <w:sz w:val="27"/>
      <w:u w:val="none"/>
      <w:lang w:val="ru-RU" w:eastAsia="zh-CN"/>
    </w:rPr>
  </w:style>
  <w:style w:type="paragraph" w:customStyle="1" w:styleId="1fffffd">
    <w:name w:val="Подпись к таблице1"/>
    <w:basedOn w:val="a2"/>
    <w:uiPriority w:val="99"/>
    <w:qFormat/>
    <w:rsid w:val="0017636C"/>
    <w:pPr>
      <w:widowControl/>
      <w:shd w:val="clear" w:color="auto" w:fill="FFFFFF"/>
      <w:snapToGrid/>
      <w:spacing w:before="0" w:after="0" w:line="240" w:lineRule="atLeast"/>
    </w:pPr>
    <w:rPr>
      <w:rFonts w:ascii="Microsoft Sans Serif" w:eastAsia="Times New Roman" w:hAnsi="Microsoft Sans Serif"/>
      <w:spacing w:val="10"/>
      <w:sz w:val="26"/>
      <w:szCs w:val="26"/>
      <w:shd w:val="clear" w:color="auto" w:fill="FFFFFF"/>
    </w:rPr>
  </w:style>
  <w:style w:type="character" w:customStyle="1" w:styleId="12pt13">
    <w:name w:val="Основной текст + 12 pt13"/>
    <w:uiPriority w:val="99"/>
    <w:qFormat/>
    <w:rsid w:val="0017636C"/>
    <w:rPr>
      <w:rFonts w:ascii="Microsoft Sans Serif" w:hAnsi="Microsoft Sans Serif"/>
      <w:i/>
      <w:spacing w:val="30"/>
      <w:sz w:val="24"/>
    </w:rPr>
  </w:style>
  <w:style w:type="character" w:customStyle="1" w:styleId="12pt12">
    <w:name w:val="Основной текст + 12 pt12"/>
    <w:uiPriority w:val="99"/>
    <w:qFormat/>
    <w:rsid w:val="0017636C"/>
    <w:rPr>
      <w:rFonts w:ascii="Microsoft Sans Serif" w:hAnsi="Microsoft Sans Serif"/>
      <w:i/>
      <w:spacing w:val="30"/>
      <w:sz w:val="24"/>
    </w:rPr>
  </w:style>
  <w:style w:type="character" w:customStyle="1" w:styleId="15a">
    <w:name w:val="Основной текст + Полужирный15"/>
    <w:uiPriority w:val="99"/>
    <w:qFormat/>
    <w:rsid w:val="0017636C"/>
    <w:rPr>
      <w:rFonts w:ascii="Microsoft Sans Serif" w:hAnsi="Microsoft Sans Serif"/>
      <w:b/>
      <w:spacing w:val="10"/>
      <w:sz w:val="26"/>
    </w:rPr>
  </w:style>
  <w:style w:type="character" w:customStyle="1" w:styleId="2ffff0">
    <w:name w:val="Основной текст + Полужирный2"/>
    <w:uiPriority w:val="99"/>
    <w:qFormat/>
    <w:rsid w:val="0017636C"/>
    <w:rPr>
      <w:rFonts w:ascii="Microsoft Sans Serif" w:hAnsi="Microsoft Sans Serif"/>
      <w:b/>
      <w:spacing w:val="10"/>
      <w:sz w:val="26"/>
    </w:rPr>
  </w:style>
  <w:style w:type="character" w:customStyle="1" w:styleId="12pt5">
    <w:name w:val="Основной текст + 12 pt5"/>
    <w:uiPriority w:val="99"/>
    <w:qFormat/>
    <w:rsid w:val="0017636C"/>
    <w:rPr>
      <w:rFonts w:ascii="Microsoft Sans Serif" w:hAnsi="Microsoft Sans Serif"/>
      <w:i/>
      <w:spacing w:val="30"/>
      <w:sz w:val="24"/>
    </w:rPr>
  </w:style>
  <w:style w:type="character" w:customStyle="1" w:styleId="affffffffff4">
    <w:name w:val="Подпись к картинке_"/>
    <w:link w:val="affffffffff5"/>
    <w:uiPriority w:val="99"/>
    <w:qFormat/>
    <w:locked/>
    <w:rsid w:val="0017636C"/>
    <w:rPr>
      <w:rFonts w:ascii="Microsoft Sans Serif" w:hAnsi="Microsoft Sans Serif"/>
      <w:b/>
      <w:spacing w:val="10"/>
      <w:sz w:val="26"/>
      <w:shd w:val="clear" w:color="auto" w:fill="FFFFFF"/>
    </w:rPr>
  </w:style>
  <w:style w:type="paragraph" w:customStyle="1" w:styleId="affffffffff5">
    <w:name w:val="Подпись к картинке"/>
    <w:basedOn w:val="a2"/>
    <w:link w:val="affffffffff4"/>
    <w:uiPriority w:val="99"/>
    <w:qFormat/>
    <w:rsid w:val="0017636C"/>
    <w:pPr>
      <w:widowControl/>
      <w:shd w:val="clear" w:color="auto" w:fill="FFFFFF"/>
      <w:snapToGrid/>
      <w:spacing w:before="0" w:after="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uiPriority w:val="99"/>
    <w:qFormat/>
    <w:rsid w:val="0017636C"/>
    <w:rPr>
      <w:rFonts w:ascii="Microsoft Sans Serif" w:hAnsi="Microsoft Sans Serif"/>
      <w:i/>
      <w:spacing w:val="30"/>
      <w:sz w:val="24"/>
    </w:rPr>
  </w:style>
  <w:style w:type="character" w:customStyle="1" w:styleId="affffffffff6">
    <w:name w:val="Колонтитул_"/>
    <w:link w:val="affffffffff7"/>
    <w:uiPriority w:val="99"/>
    <w:qFormat/>
    <w:locked/>
    <w:rsid w:val="0017636C"/>
    <w:rPr>
      <w:shd w:val="clear" w:color="auto" w:fill="FFFFFF"/>
    </w:rPr>
  </w:style>
  <w:style w:type="paragraph" w:customStyle="1" w:styleId="affffffffff7">
    <w:name w:val="Колонтитул"/>
    <w:basedOn w:val="a2"/>
    <w:link w:val="affffffffff6"/>
    <w:uiPriority w:val="99"/>
    <w:qFormat/>
    <w:rsid w:val="0017636C"/>
    <w:pPr>
      <w:widowControl/>
      <w:shd w:val="clear" w:color="auto" w:fill="FFFFFF"/>
      <w:snapToGrid/>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uiPriority w:val="99"/>
    <w:qFormat/>
    <w:rsid w:val="0017636C"/>
    <w:rPr>
      <w:rFonts w:ascii="Microsoft Sans Serif" w:hAnsi="Microsoft Sans Serif"/>
      <w:spacing w:val="20"/>
      <w:sz w:val="22"/>
      <w:shd w:val="clear" w:color="auto" w:fill="FFFFFF"/>
    </w:rPr>
  </w:style>
  <w:style w:type="character" w:customStyle="1" w:styleId="12pt2">
    <w:name w:val="Основной текст + 12 pt2"/>
    <w:uiPriority w:val="99"/>
    <w:qFormat/>
    <w:rsid w:val="0017636C"/>
    <w:rPr>
      <w:rFonts w:ascii="Microsoft Sans Serif" w:hAnsi="Microsoft Sans Serif"/>
      <w:i/>
      <w:spacing w:val="30"/>
      <w:sz w:val="24"/>
    </w:rPr>
  </w:style>
  <w:style w:type="character" w:customStyle="1" w:styleId="12pt1">
    <w:name w:val="Основной текст + 12 pt1"/>
    <w:uiPriority w:val="99"/>
    <w:qFormat/>
    <w:rsid w:val="0017636C"/>
    <w:rPr>
      <w:rFonts w:ascii="Microsoft Sans Serif" w:hAnsi="Microsoft Sans Serif"/>
      <w:i/>
      <w:spacing w:val="30"/>
      <w:sz w:val="24"/>
    </w:rPr>
  </w:style>
  <w:style w:type="paragraph" w:customStyle="1" w:styleId="msonospacing0">
    <w:name w:val="msonospacing"/>
    <w:basedOn w:val="a2"/>
    <w:uiPriority w:val="99"/>
    <w:qFormat/>
    <w:rsid w:val="0017636C"/>
    <w:pPr>
      <w:widowControl/>
      <w:snapToGrid/>
      <w:spacing w:beforeAutospacing="1" w:afterAutospacing="1"/>
    </w:pPr>
    <w:rPr>
      <w:rFonts w:eastAsia="Times New Roman"/>
      <w:szCs w:val="24"/>
    </w:rPr>
  </w:style>
  <w:style w:type="paragraph" w:customStyle="1" w:styleId="affffffffff8">
    <w:name w:val="Стиль Обычный (веб)"/>
    <w:basedOn w:val="afff1"/>
    <w:uiPriority w:val="99"/>
    <w:qFormat/>
    <w:rsid w:val="0017636C"/>
    <w:pPr>
      <w:spacing w:beforeAutospacing="1" w:afterAutospacing="1" w:line="233" w:lineRule="auto"/>
      <w:jc w:val="both"/>
    </w:pPr>
  </w:style>
  <w:style w:type="character" w:customStyle="1" w:styleId="2ffff1">
    <w:name w:val="Основной текст (2) + Полужирный"/>
    <w:uiPriority w:val="99"/>
    <w:qFormat/>
    <w:rsid w:val="0017636C"/>
    <w:rPr>
      <w:rFonts w:ascii="Times New Roman" w:hAnsi="Times New Roman"/>
      <w:b/>
      <w:sz w:val="19"/>
      <w:shd w:val="clear" w:color="auto" w:fill="FFFFFF"/>
    </w:rPr>
  </w:style>
  <w:style w:type="paragraph" w:customStyle="1" w:styleId="pic">
    <w:name w:val="pic"/>
    <w:basedOn w:val="a2"/>
    <w:uiPriority w:val="99"/>
    <w:qFormat/>
    <w:rsid w:val="0017636C"/>
    <w:pPr>
      <w:widowControl/>
      <w:snapToGrid/>
      <w:spacing w:before="0" w:after="0"/>
      <w:ind w:firstLine="480"/>
    </w:pPr>
    <w:rPr>
      <w:rFonts w:eastAsia="Times New Roman"/>
      <w:szCs w:val="24"/>
    </w:rPr>
  </w:style>
  <w:style w:type="paragraph" w:customStyle="1" w:styleId="wysiwyg-text-align-center">
    <w:name w:val="wysiwyg-text-align-center"/>
    <w:basedOn w:val="a2"/>
    <w:uiPriority w:val="99"/>
    <w:qFormat/>
    <w:rsid w:val="0017636C"/>
    <w:pPr>
      <w:widowControl/>
      <w:snapToGrid/>
      <w:spacing w:beforeAutospacing="1" w:afterAutospacing="1"/>
    </w:pPr>
    <w:rPr>
      <w:rFonts w:eastAsia="Times New Roman"/>
      <w:szCs w:val="24"/>
    </w:rPr>
  </w:style>
  <w:style w:type="paragraph" w:customStyle="1" w:styleId="wysiwyg-text-align-right">
    <w:name w:val="wysiwyg-text-align-right"/>
    <w:basedOn w:val="a2"/>
    <w:uiPriority w:val="99"/>
    <w:qFormat/>
    <w:rsid w:val="0017636C"/>
    <w:pPr>
      <w:widowControl/>
      <w:snapToGrid/>
      <w:spacing w:beforeAutospacing="1" w:afterAutospacing="1"/>
    </w:pPr>
    <w:rPr>
      <w:rFonts w:eastAsia="Times New Roman"/>
      <w:szCs w:val="24"/>
    </w:rPr>
  </w:style>
  <w:style w:type="character" w:customStyle="1" w:styleId="keyword2">
    <w:name w:val="keyword2"/>
    <w:basedOn w:val="a3"/>
    <w:uiPriority w:val="99"/>
    <w:qFormat/>
    <w:rsid w:val="0017636C"/>
    <w:rPr>
      <w:rFonts w:cs="Times New Roman"/>
    </w:rPr>
  </w:style>
  <w:style w:type="character" w:customStyle="1" w:styleId="c8">
    <w:name w:val="c8"/>
    <w:basedOn w:val="a3"/>
    <w:uiPriority w:val="99"/>
    <w:qFormat/>
    <w:rsid w:val="0017636C"/>
    <w:rPr>
      <w:rFonts w:cs="Times New Roman"/>
    </w:rPr>
  </w:style>
  <w:style w:type="character" w:customStyle="1" w:styleId="FontStyle805">
    <w:name w:val="Font Style805"/>
    <w:uiPriority w:val="99"/>
    <w:qFormat/>
    <w:rsid w:val="0017636C"/>
    <w:rPr>
      <w:rFonts w:ascii="Arial Narrow" w:hAnsi="Arial Narrow"/>
      <w:i/>
      <w:sz w:val="12"/>
    </w:rPr>
  </w:style>
  <w:style w:type="character" w:customStyle="1" w:styleId="FontStyle97">
    <w:name w:val="Font Style97"/>
    <w:uiPriority w:val="99"/>
    <w:qFormat/>
    <w:rsid w:val="0017636C"/>
    <w:rPr>
      <w:rFonts w:ascii="Times New Roman" w:hAnsi="Times New Roman"/>
      <w:sz w:val="24"/>
    </w:rPr>
  </w:style>
  <w:style w:type="character" w:customStyle="1" w:styleId="FontStyle764">
    <w:name w:val="Font Style764"/>
    <w:uiPriority w:val="99"/>
    <w:qFormat/>
    <w:rsid w:val="0017636C"/>
    <w:rPr>
      <w:rFonts w:ascii="Times New Roman" w:hAnsi="Times New Roman"/>
      <w:b/>
      <w:i/>
      <w:sz w:val="20"/>
    </w:rPr>
  </w:style>
  <w:style w:type="paragraph" w:customStyle="1" w:styleId="11ff2">
    <w:name w:val="Загол11"/>
    <w:basedOn w:val="10f"/>
    <w:uiPriority w:val="99"/>
    <w:qFormat/>
    <w:rsid w:val="0017636C"/>
    <w:rPr>
      <w:sz w:val="22"/>
      <w:szCs w:val="22"/>
    </w:rPr>
  </w:style>
  <w:style w:type="paragraph" w:customStyle="1" w:styleId="10f">
    <w:name w:val="Загол10"/>
    <w:basedOn w:val="9b"/>
    <w:uiPriority w:val="99"/>
    <w:qFormat/>
    <w:rsid w:val="0017636C"/>
    <w:rPr>
      <w:caps/>
      <w:color w:val="auto"/>
      <w:sz w:val="20"/>
      <w:szCs w:val="20"/>
    </w:rPr>
  </w:style>
  <w:style w:type="paragraph" w:customStyle="1" w:styleId="9b">
    <w:name w:val="Загол9"/>
    <w:uiPriority w:val="99"/>
    <w:qFormat/>
    <w:rsid w:val="0017636C"/>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
    <w:name w:val="Абзац списка12"/>
    <w:basedOn w:val="a2"/>
    <w:uiPriority w:val="99"/>
    <w:qFormat/>
    <w:rsid w:val="0017636C"/>
    <w:pPr>
      <w:widowControl/>
      <w:snapToGrid/>
      <w:spacing w:before="0" w:after="0"/>
      <w:ind w:left="720"/>
      <w:contextualSpacing/>
    </w:pPr>
    <w:rPr>
      <w:szCs w:val="22"/>
    </w:rPr>
  </w:style>
  <w:style w:type="paragraph" w:customStyle="1" w:styleId="13c">
    <w:name w:val="Обычный13"/>
    <w:uiPriority w:val="99"/>
    <w:qFormat/>
    <w:rsid w:val="0017636C"/>
    <w:pPr>
      <w:widowControl w:val="0"/>
      <w:spacing w:after="0" w:line="259" w:lineRule="auto"/>
      <w:ind w:firstLine="460"/>
      <w:jc w:val="both"/>
    </w:pPr>
    <w:rPr>
      <w:rFonts w:ascii="Times New Roman" w:eastAsia="Calibri" w:hAnsi="Times New Roman" w:cs="Times New Roman"/>
      <w:sz w:val="18"/>
      <w:szCs w:val="20"/>
      <w:lang w:eastAsia="ru-RU"/>
    </w:rPr>
  </w:style>
  <w:style w:type="paragraph" w:customStyle="1" w:styleId="12f0">
    <w:name w:val="Основной текст12"/>
    <w:basedOn w:val="a2"/>
    <w:uiPriority w:val="99"/>
    <w:qFormat/>
    <w:rsid w:val="0017636C"/>
    <w:pPr>
      <w:widowControl/>
      <w:shd w:val="clear" w:color="auto" w:fill="FFFFFF"/>
      <w:snapToGrid/>
      <w:spacing w:before="180" w:after="0" w:line="235" w:lineRule="exact"/>
      <w:jc w:val="both"/>
    </w:pPr>
    <w:rPr>
      <w:rFonts w:ascii="Arial" w:eastAsia="Times New Roman" w:hAnsi="Arial"/>
      <w:sz w:val="19"/>
    </w:rPr>
  </w:style>
  <w:style w:type="paragraph" w:customStyle="1" w:styleId="2124">
    <w:name w:val="Заголовок 212"/>
    <w:basedOn w:val="a2"/>
    <w:next w:val="a2"/>
    <w:uiPriority w:val="99"/>
    <w:qFormat/>
    <w:rsid w:val="0017636C"/>
    <w:pPr>
      <w:keepNext/>
      <w:snapToGrid/>
      <w:spacing w:before="0" w:after="0"/>
      <w:jc w:val="center"/>
    </w:pPr>
    <w:rPr>
      <w:b/>
      <w:sz w:val="26"/>
    </w:rPr>
  </w:style>
  <w:style w:type="paragraph" w:customStyle="1" w:styleId="22f">
    <w:name w:val="Текст22"/>
    <w:basedOn w:val="a2"/>
    <w:uiPriority w:val="99"/>
    <w:qFormat/>
    <w:rsid w:val="0017636C"/>
    <w:pPr>
      <w:widowControl/>
      <w:snapToGrid/>
      <w:spacing w:before="0" w:after="0"/>
    </w:pPr>
    <w:rPr>
      <w:rFonts w:ascii="Courier New" w:hAnsi="Courier New"/>
      <w:sz w:val="20"/>
    </w:rPr>
  </w:style>
  <w:style w:type="paragraph" w:customStyle="1" w:styleId="11ff3">
    <w:name w:val="Верхний колонтитул11"/>
    <w:basedOn w:val="a2"/>
    <w:uiPriority w:val="99"/>
    <w:qFormat/>
    <w:rsid w:val="0017636C"/>
    <w:pPr>
      <w:widowControl/>
      <w:tabs>
        <w:tab w:val="center" w:pos="4153"/>
        <w:tab w:val="right" w:pos="8306"/>
      </w:tabs>
      <w:snapToGrid/>
      <w:spacing w:before="0" w:after="0"/>
    </w:pPr>
    <w:rPr>
      <w:rFonts w:ascii="Arial" w:hAnsi="Arial"/>
    </w:rPr>
  </w:style>
  <w:style w:type="paragraph" w:customStyle="1" w:styleId="3114">
    <w:name w:val="Заголовок 311"/>
    <w:basedOn w:val="13c"/>
    <w:next w:val="13c"/>
    <w:uiPriority w:val="99"/>
    <w:qFormat/>
    <w:rsid w:val="0017636C"/>
    <w:pPr>
      <w:keepNext/>
      <w:widowControl/>
      <w:tabs>
        <w:tab w:val="left" w:pos="3330"/>
      </w:tabs>
      <w:spacing w:line="240" w:lineRule="auto"/>
      <w:ind w:firstLine="0"/>
      <w:jc w:val="left"/>
      <w:outlineLvl w:val="2"/>
    </w:pPr>
    <w:rPr>
      <w:sz w:val="24"/>
    </w:rPr>
  </w:style>
  <w:style w:type="paragraph" w:customStyle="1" w:styleId="4121">
    <w:name w:val="Заголовок 412"/>
    <w:basedOn w:val="13c"/>
    <w:next w:val="13c"/>
    <w:uiPriority w:val="99"/>
    <w:qFormat/>
    <w:rsid w:val="0017636C"/>
    <w:pPr>
      <w:keepNext/>
      <w:widowControl/>
      <w:spacing w:line="240" w:lineRule="auto"/>
      <w:ind w:firstLine="0"/>
      <w:jc w:val="left"/>
    </w:pPr>
    <w:rPr>
      <w:rFonts w:eastAsia="Times New Roman"/>
      <w:sz w:val="24"/>
    </w:rPr>
  </w:style>
  <w:style w:type="paragraph" w:customStyle="1" w:styleId="11ff4">
    <w:name w:val="Без интервала11"/>
    <w:uiPriority w:val="99"/>
    <w:qFormat/>
    <w:rsid w:val="0017636C"/>
    <w:pPr>
      <w:spacing w:after="0" w:line="240" w:lineRule="auto"/>
    </w:pPr>
    <w:rPr>
      <w:rFonts w:ascii="Times New Roman" w:eastAsia="Times New Roman" w:hAnsi="Times New Roman" w:cs="Times New Roman"/>
      <w:sz w:val="24"/>
      <w:szCs w:val="24"/>
      <w:lang w:eastAsia="ru-RU"/>
    </w:rPr>
  </w:style>
  <w:style w:type="paragraph" w:customStyle="1" w:styleId="2211">
    <w:name w:val="Основной текст 221"/>
    <w:basedOn w:val="a2"/>
    <w:uiPriority w:val="99"/>
    <w:qFormat/>
    <w:rsid w:val="0017636C"/>
    <w:pPr>
      <w:widowControl/>
      <w:overflowPunct w:val="0"/>
      <w:autoSpaceDE w:val="0"/>
      <w:autoSpaceDN w:val="0"/>
      <w:adjustRightInd w:val="0"/>
      <w:snapToGrid/>
      <w:spacing w:before="0" w:after="0"/>
      <w:ind w:firstLine="851"/>
      <w:jc w:val="both"/>
    </w:pPr>
    <w:rPr>
      <w:sz w:val="28"/>
    </w:rPr>
  </w:style>
  <w:style w:type="paragraph" w:customStyle="1" w:styleId="3210">
    <w:name w:val="Основной текст 321"/>
    <w:basedOn w:val="2ff1"/>
    <w:uiPriority w:val="99"/>
    <w:qFormat/>
    <w:rsid w:val="0017636C"/>
    <w:pPr>
      <w:widowControl/>
      <w:spacing w:line="240" w:lineRule="auto"/>
      <w:ind w:firstLine="0"/>
    </w:pPr>
    <w:rPr>
      <w:rFonts w:eastAsia="Calibri"/>
      <w:i/>
      <w:sz w:val="26"/>
    </w:rPr>
  </w:style>
  <w:style w:type="paragraph" w:customStyle="1" w:styleId="21f5">
    <w:name w:val="Цитата21"/>
    <w:basedOn w:val="a2"/>
    <w:uiPriority w:val="99"/>
    <w:qFormat/>
    <w:rsid w:val="0017636C"/>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HTML11b">
    <w:name w:val="Стандартный HTML11"/>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paragraph" w:customStyle="1" w:styleId="msonormal0">
    <w:name w:val="msonormal"/>
    <w:basedOn w:val="a2"/>
    <w:uiPriority w:val="99"/>
    <w:qFormat/>
    <w:rsid w:val="0017636C"/>
    <w:pPr>
      <w:widowControl/>
      <w:snapToGrid/>
      <w:spacing w:beforeAutospacing="1" w:afterAutospacing="1"/>
    </w:pPr>
    <w:rPr>
      <w:szCs w:val="24"/>
    </w:rPr>
  </w:style>
  <w:style w:type="paragraph" w:customStyle="1" w:styleId="p22">
    <w:name w:val="p22"/>
    <w:basedOn w:val="a2"/>
    <w:uiPriority w:val="99"/>
    <w:qFormat/>
    <w:rsid w:val="0017636C"/>
    <w:pPr>
      <w:widowControl/>
      <w:snapToGrid/>
      <w:spacing w:beforeAutospacing="1" w:afterAutospacing="1"/>
    </w:pPr>
    <w:rPr>
      <w:szCs w:val="24"/>
    </w:rPr>
  </w:style>
  <w:style w:type="paragraph" w:customStyle="1" w:styleId="SP">
    <w:name w:val="SP"/>
    <w:uiPriority w:val="99"/>
    <w:qFormat/>
    <w:rsid w:val="0017636C"/>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21220">
    <w:name w:val="Стиль Заголовок 2 + 12 пт2"/>
    <w:basedOn w:val="20"/>
    <w:uiPriority w:val="99"/>
    <w:qFormat/>
    <w:rsid w:val="0017636C"/>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3ffd">
    <w:name w:val="3"/>
    <w:basedOn w:val="a2"/>
    <w:next w:val="affb"/>
    <w:uiPriority w:val="99"/>
    <w:qFormat/>
    <w:rsid w:val="0017636C"/>
    <w:pPr>
      <w:widowControl/>
      <w:snapToGrid/>
      <w:spacing w:before="0" w:after="0"/>
      <w:jc w:val="center"/>
    </w:pPr>
    <w:rPr>
      <w:rFonts w:eastAsia="Times New Roman"/>
      <w:sz w:val="28"/>
      <w:szCs w:val="24"/>
      <w:lang w:val="en-US"/>
    </w:rPr>
  </w:style>
  <w:style w:type="character" w:customStyle="1" w:styleId="11ff5">
    <w:name w:val="Основной шрифт абзаца11"/>
    <w:uiPriority w:val="99"/>
    <w:qFormat/>
    <w:rsid w:val="0017636C"/>
  </w:style>
  <w:style w:type="character" w:customStyle="1" w:styleId="11ff6">
    <w:name w:val="Слабое выделение11"/>
    <w:uiPriority w:val="99"/>
    <w:qFormat/>
    <w:rsid w:val="0017636C"/>
    <w:rPr>
      <w:i/>
      <w:color w:val="808080"/>
    </w:rPr>
  </w:style>
  <w:style w:type="character" w:customStyle="1" w:styleId="11ff7">
    <w:name w:val="Сильное выделение11"/>
    <w:uiPriority w:val="99"/>
    <w:qFormat/>
    <w:rsid w:val="0017636C"/>
    <w:rPr>
      <w:b/>
    </w:rPr>
  </w:style>
  <w:style w:type="character" w:customStyle="1" w:styleId="mathjax1">
    <w:name w:val="mathjax1"/>
    <w:uiPriority w:val="99"/>
    <w:qFormat/>
    <w:rsid w:val="0017636C"/>
    <w:rPr>
      <w:spacing w:val="0"/>
      <w:sz w:val="24"/>
    </w:rPr>
  </w:style>
  <w:style w:type="character" w:customStyle="1" w:styleId="2ffff2">
    <w:name w:val="Заголовок 2 Знак Знак"/>
    <w:uiPriority w:val="99"/>
    <w:qFormat/>
    <w:locked/>
    <w:rsid w:val="0017636C"/>
    <w:rPr>
      <w:rFonts w:ascii="Arial" w:hAnsi="Arial"/>
      <w:b/>
      <w:sz w:val="28"/>
      <w:lang w:val="ru-RU" w:eastAsia="en-US"/>
    </w:rPr>
  </w:style>
  <w:style w:type="character" w:customStyle="1" w:styleId="2ffff3">
    <w:name w:val="Основной текст (2)"/>
    <w:uiPriority w:val="99"/>
    <w:qFormat/>
    <w:rsid w:val="0017636C"/>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17636C"/>
    <w:rPr>
      <w:i/>
      <w:color w:val="000000"/>
      <w:sz w:val="20"/>
    </w:rPr>
  </w:style>
  <w:style w:type="character" w:customStyle="1" w:styleId="3100">
    <w:name w:val="Знак Знак310"/>
    <w:uiPriority w:val="99"/>
    <w:qFormat/>
    <w:locked/>
    <w:rsid w:val="0017636C"/>
    <w:rPr>
      <w:rFonts w:ascii="Tahoma" w:hAnsi="Tahoma"/>
      <w:sz w:val="16"/>
      <w:lang w:val="ru-RU" w:eastAsia="ru-RU"/>
    </w:rPr>
  </w:style>
  <w:style w:type="character" w:customStyle="1" w:styleId="3520">
    <w:name w:val="Знак Знак352"/>
    <w:uiPriority w:val="99"/>
    <w:qFormat/>
    <w:locked/>
    <w:rsid w:val="0017636C"/>
    <w:rPr>
      <w:sz w:val="24"/>
      <w:lang w:val="ru-RU" w:eastAsia="ru-RU"/>
    </w:rPr>
  </w:style>
  <w:style w:type="character" w:customStyle="1" w:styleId="4011">
    <w:name w:val="Знак Знак401"/>
    <w:uiPriority w:val="99"/>
    <w:qFormat/>
    <w:locked/>
    <w:rsid w:val="0017636C"/>
    <w:rPr>
      <w:b/>
      <w:sz w:val="27"/>
      <w:lang w:val="ru-RU" w:eastAsia="ru-RU"/>
    </w:rPr>
  </w:style>
  <w:style w:type="character" w:customStyle="1" w:styleId="3910">
    <w:name w:val="Знак Знак391"/>
    <w:uiPriority w:val="99"/>
    <w:qFormat/>
    <w:locked/>
    <w:rsid w:val="0017636C"/>
    <w:rPr>
      <w:b/>
      <w:sz w:val="28"/>
      <w:lang w:val="ru-RU" w:eastAsia="ru-RU"/>
    </w:rPr>
  </w:style>
  <w:style w:type="character" w:customStyle="1" w:styleId="3810">
    <w:name w:val="Знак Знак381"/>
    <w:uiPriority w:val="99"/>
    <w:qFormat/>
    <w:locked/>
    <w:rsid w:val="0017636C"/>
    <w:rPr>
      <w:b/>
      <w:i/>
      <w:sz w:val="26"/>
      <w:lang w:val="ru-RU" w:eastAsia="ru-RU"/>
    </w:rPr>
  </w:style>
  <w:style w:type="character" w:customStyle="1" w:styleId="3710">
    <w:name w:val="Знак Знак371"/>
    <w:uiPriority w:val="99"/>
    <w:qFormat/>
    <w:locked/>
    <w:rsid w:val="0017636C"/>
    <w:rPr>
      <w:sz w:val="24"/>
      <w:lang w:val="ru-RU" w:eastAsia="ru-RU"/>
    </w:rPr>
  </w:style>
  <w:style w:type="character" w:customStyle="1" w:styleId="3610">
    <w:name w:val="Знак Знак361"/>
    <w:uiPriority w:val="99"/>
    <w:qFormat/>
    <w:locked/>
    <w:rsid w:val="0017636C"/>
    <w:rPr>
      <w:sz w:val="24"/>
      <w:lang w:val="ru-RU" w:eastAsia="ru-RU"/>
    </w:rPr>
  </w:style>
  <w:style w:type="character" w:customStyle="1" w:styleId="3510">
    <w:name w:val="Знак Знак351"/>
    <w:uiPriority w:val="99"/>
    <w:qFormat/>
    <w:locked/>
    <w:rsid w:val="0017636C"/>
    <w:rPr>
      <w:i/>
      <w:sz w:val="24"/>
      <w:lang w:val="ru-RU" w:eastAsia="ru-RU"/>
    </w:rPr>
  </w:style>
  <w:style w:type="character" w:customStyle="1" w:styleId="3410">
    <w:name w:val="Знак Знак341"/>
    <w:uiPriority w:val="99"/>
    <w:qFormat/>
    <w:locked/>
    <w:rsid w:val="0017636C"/>
    <w:rPr>
      <w:rFonts w:ascii="Arial" w:hAnsi="Arial"/>
      <w:sz w:val="22"/>
      <w:lang w:val="ru-RU" w:eastAsia="ru-RU"/>
    </w:rPr>
  </w:style>
  <w:style w:type="character" w:customStyle="1" w:styleId="3310">
    <w:name w:val="Знак Знак331"/>
    <w:uiPriority w:val="99"/>
    <w:qFormat/>
    <w:locked/>
    <w:rsid w:val="0017636C"/>
    <w:rPr>
      <w:rFonts w:ascii="Courier New" w:hAnsi="Courier New"/>
      <w:lang w:val="ru-RU" w:eastAsia="ru-RU"/>
    </w:rPr>
  </w:style>
  <w:style w:type="character" w:customStyle="1" w:styleId="3211">
    <w:name w:val="Знак Знак321"/>
    <w:uiPriority w:val="99"/>
    <w:qFormat/>
    <w:locked/>
    <w:rsid w:val="0017636C"/>
    <w:rPr>
      <w:lang w:val="ru-RU" w:eastAsia="ru-RU"/>
    </w:rPr>
  </w:style>
  <w:style w:type="character" w:customStyle="1" w:styleId="3115">
    <w:name w:val="Знак Знак311"/>
    <w:uiPriority w:val="99"/>
    <w:qFormat/>
    <w:locked/>
    <w:rsid w:val="0017636C"/>
    <w:rPr>
      <w:sz w:val="24"/>
      <w:lang w:val="ru-RU" w:eastAsia="ru-RU"/>
    </w:rPr>
  </w:style>
  <w:style w:type="character" w:customStyle="1" w:styleId="2910">
    <w:name w:val="Знак Знак291"/>
    <w:uiPriority w:val="99"/>
    <w:qFormat/>
    <w:locked/>
    <w:rsid w:val="0017636C"/>
    <w:rPr>
      <w:sz w:val="16"/>
      <w:lang w:val="ru-RU" w:eastAsia="ru-RU"/>
    </w:rPr>
  </w:style>
  <w:style w:type="character" w:customStyle="1" w:styleId="2810">
    <w:name w:val="Знак Знак281"/>
    <w:uiPriority w:val="99"/>
    <w:qFormat/>
    <w:locked/>
    <w:rsid w:val="0017636C"/>
    <w:rPr>
      <w:sz w:val="16"/>
      <w:lang w:val="ru-RU" w:eastAsia="ru-RU"/>
    </w:rPr>
  </w:style>
  <w:style w:type="character" w:customStyle="1" w:styleId="2710">
    <w:name w:val="Знак Знак271"/>
    <w:uiPriority w:val="99"/>
    <w:qFormat/>
    <w:locked/>
    <w:rsid w:val="0017636C"/>
    <w:rPr>
      <w:rFonts w:ascii="Courier New" w:hAnsi="Courier New"/>
      <w:lang w:val="ru-RU" w:eastAsia="ru-RU"/>
    </w:rPr>
  </w:style>
  <w:style w:type="character" w:customStyle="1" w:styleId="1320">
    <w:name w:val="Знак Знак132"/>
    <w:uiPriority w:val="99"/>
    <w:qFormat/>
    <w:locked/>
    <w:rsid w:val="0017636C"/>
    <w:rPr>
      <w:lang w:val="ru-RU" w:eastAsia="ar-SA" w:bidi="ar-SA"/>
    </w:rPr>
  </w:style>
  <w:style w:type="character" w:customStyle="1" w:styleId="1221">
    <w:name w:val="Знак Знак122"/>
    <w:uiPriority w:val="99"/>
    <w:qFormat/>
    <w:locked/>
    <w:rsid w:val="0017636C"/>
    <w:rPr>
      <w:sz w:val="28"/>
      <w:lang w:val="ru-RU" w:eastAsia="ru-RU"/>
    </w:rPr>
  </w:style>
  <w:style w:type="character" w:customStyle="1" w:styleId="1123">
    <w:name w:val="Знак Знак112"/>
    <w:uiPriority w:val="99"/>
    <w:qFormat/>
    <w:locked/>
    <w:rsid w:val="0017636C"/>
    <w:rPr>
      <w:sz w:val="28"/>
      <w:lang w:val="ru-RU" w:eastAsia="ru-RU"/>
    </w:rPr>
  </w:style>
  <w:style w:type="character" w:customStyle="1" w:styleId="922">
    <w:name w:val="Знак Знак92"/>
    <w:uiPriority w:val="99"/>
    <w:qFormat/>
    <w:locked/>
    <w:rsid w:val="0017636C"/>
    <w:rPr>
      <w:rFonts w:ascii="Tahoma" w:hAnsi="Tahoma"/>
      <w:lang w:val="ru-RU" w:eastAsia="ru-RU"/>
    </w:rPr>
  </w:style>
  <w:style w:type="character" w:customStyle="1" w:styleId="4020">
    <w:name w:val="Знак Знак402"/>
    <w:uiPriority w:val="99"/>
    <w:qFormat/>
    <w:locked/>
    <w:rsid w:val="0017636C"/>
    <w:rPr>
      <w:rFonts w:ascii="Arial" w:hAnsi="Arial"/>
      <w:b/>
      <w:i/>
      <w:sz w:val="28"/>
      <w:lang w:val="ru-RU" w:eastAsia="zh-CN"/>
    </w:rPr>
  </w:style>
  <w:style w:type="character" w:customStyle="1" w:styleId="392">
    <w:name w:val="Знак Знак392"/>
    <w:uiPriority w:val="99"/>
    <w:qFormat/>
    <w:locked/>
    <w:rsid w:val="0017636C"/>
    <w:rPr>
      <w:b/>
      <w:sz w:val="27"/>
      <w:lang w:val="ru-RU" w:eastAsia="zh-CN"/>
    </w:rPr>
  </w:style>
  <w:style w:type="character" w:customStyle="1" w:styleId="382">
    <w:name w:val="Знак Знак382"/>
    <w:uiPriority w:val="99"/>
    <w:qFormat/>
    <w:locked/>
    <w:rsid w:val="0017636C"/>
    <w:rPr>
      <w:b/>
      <w:sz w:val="28"/>
      <w:lang w:val="ru-RU" w:eastAsia="ru-RU"/>
    </w:rPr>
  </w:style>
  <w:style w:type="character" w:customStyle="1" w:styleId="3720">
    <w:name w:val="Знак Знак372"/>
    <w:uiPriority w:val="99"/>
    <w:qFormat/>
    <w:locked/>
    <w:rsid w:val="0017636C"/>
    <w:rPr>
      <w:b/>
      <w:i/>
      <w:sz w:val="26"/>
      <w:lang w:val="ru-RU" w:eastAsia="zh-CN"/>
    </w:rPr>
  </w:style>
  <w:style w:type="character" w:customStyle="1" w:styleId="3620">
    <w:name w:val="Знак Знак362"/>
    <w:uiPriority w:val="99"/>
    <w:qFormat/>
    <w:locked/>
    <w:rsid w:val="0017636C"/>
    <w:rPr>
      <w:sz w:val="24"/>
      <w:lang w:val="ru-RU" w:eastAsia="ru-RU"/>
    </w:rPr>
  </w:style>
  <w:style w:type="character" w:customStyle="1" w:styleId="3120">
    <w:name w:val="Знак Знак312"/>
    <w:uiPriority w:val="99"/>
    <w:qFormat/>
    <w:locked/>
    <w:rsid w:val="0017636C"/>
    <w:rPr>
      <w:rFonts w:ascii="Courier New" w:hAnsi="Courier New"/>
      <w:lang w:val="ru-RU" w:eastAsia="ru-RU"/>
    </w:rPr>
  </w:style>
  <w:style w:type="character" w:customStyle="1" w:styleId="3420">
    <w:name w:val="Знак Знак342"/>
    <w:uiPriority w:val="99"/>
    <w:qFormat/>
    <w:locked/>
    <w:rsid w:val="0017636C"/>
    <w:rPr>
      <w:rFonts w:ascii="Calibri" w:hAnsi="Calibri"/>
      <w:i/>
      <w:sz w:val="24"/>
      <w:lang w:val="ru-RU" w:eastAsia="zh-CN"/>
    </w:rPr>
  </w:style>
  <w:style w:type="character" w:customStyle="1" w:styleId="3220">
    <w:name w:val="Знак Знак322"/>
    <w:uiPriority w:val="99"/>
    <w:qFormat/>
    <w:locked/>
    <w:rsid w:val="0017636C"/>
    <w:rPr>
      <w:rFonts w:ascii="Arial" w:hAnsi="Arial"/>
      <w:sz w:val="22"/>
      <w:lang w:val="ru-RU" w:eastAsia="ru-RU"/>
    </w:rPr>
  </w:style>
  <w:style w:type="character" w:customStyle="1" w:styleId="3010">
    <w:name w:val="Знак Знак301"/>
    <w:uiPriority w:val="99"/>
    <w:qFormat/>
    <w:locked/>
    <w:rsid w:val="0017636C"/>
    <w:rPr>
      <w:lang w:val="ru-RU" w:eastAsia="ru-RU"/>
    </w:rPr>
  </w:style>
  <w:style w:type="character" w:customStyle="1" w:styleId="292">
    <w:name w:val="Знак Знак292"/>
    <w:uiPriority w:val="99"/>
    <w:qFormat/>
    <w:locked/>
    <w:rsid w:val="0017636C"/>
    <w:rPr>
      <w:sz w:val="24"/>
      <w:lang w:val="ru-RU" w:eastAsia="zh-CN"/>
    </w:rPr>
  </w:style>
  <w:style w:type="character" w:customStyle="1" w:styleId="2820">
    <w:name w:val="Знак Знак282"/>
    <w:uiPriority w:val="99"/>
    <w:qFormat/>
    <w:locked/>
    <w:rsid w:val="0017636C"/>
    <w:rPr>
      <w:sz w:val="24"/>
      <w:lang w:val="ru-RU" w:eastAsia="ru-RU"/>
    </w:rPr>
  </w:style>
  <w:style w:type="character" w:customStyle="1" w:styleId="2720">
    <w:name w:val="Знак Знак272"/>
    <w:uiPriority w:val="99"/>
    <w:qFormat/>
    <w:locked/>
    <w:rsid w:val="0017636C"/>
    <w:rPr>
      <w:sz w:val="16"/>
      <w:lang w:val="ru-RU" w:eastAsia="ru-RU"/>
    </w:rPr>
  </w:style>
  <w:style w:type="character" w:customStyle="1" w:styleId="2125">
    <w:name w:val="Знак Знак212"/>
    <w:uiPriority w:val="99"/>
    <w:qFormat/>
    <w:locked/>
    <w:rsid w:val="0017636C"/>
    <w:rPr>
      <w:rFonts w:ascii="Tahoma" w:hAnsi="Tahoma"/>
      <w:lang w:val="ru-RU" w:eastAsia="ru-RU"/>
    </w:rPr>
  </w:style>
  <w:style w:type="character" w:customStyle="1" w:styleId="2620">
    <w:name w:val="Знак Знак262"/>
    <w:uiPriority w:val="99"/>
    <w:qFormat/>
    <w:rsid w:val="0017636C"/>
    <w:rPr>
      <w:rFonts w:ascii="Cambria" w:hAnsi="Cambria"/>
      <w:b/>
      <w:sz w:val="26"/>
    </w:rPr>
  </w:style>
  <w:style w:type="character" w:customStyle="1" w:styleId="2420">
    <w:name w:val="Знак Знак242"/>
    <w:uiPriority w:val="99"/>
    <w:qFormat/>
    <w:rsid w:val="0017636C"/>
    <w:rPr>
      <w:rFonts w:ascii="Times New Roman" w:hAnsi="Times New Roman"/>
      <w:b/>
      <w:i/>
      <w:sz w:val="26"/>
    </w:rPr>
  </w:style>
  <w:style w:type="character" w:customStyle="1" w:styleId="2320">
    <w:name w:val="Знак Знак232"/>
    <w:uiPriority w:val="99"/>
    <w:qFormat/>
    <w:rsid w:val="0017636C"/>
    <w:rPr>
      <w:rFonts w:ascii="Times New Roman" w:hAnsi="Times New Roman"/>
      <w:b/>
      <w:sz w:val="22"/>
    </w:rPr>
  </w:style>
  <w:style w:type="character" w:customStyle="1" w:styleId="3130">
    <w:name w:val="Знак Знак313"/>
    <w:uiPriority w:val="99"/>
    <w:qFormat/>
    <w:locked/>
    <w:rsid w:val="0017636C"/>
    <w:rPr>
      <w:rFonts w:ascii="PragmaticaCTT" w:hAnsi="PragmaticaCTT"/>
      <w:b/>
      <w:sz w:val="24"/>
      <w:lang w:val="ru-RU" w:eastAsia="ru-RU"/>
    </w:rPr>
  </w:style>
  <w:style w:type="character" w:customStyle="1" w:styleId="2015">
    <w:name w:val="Знак Знак2015"/>
    <w:uiPriority w:val="99"/>
    <w:rsid w:val="0017636C"/>
    <w:rPr>
      <w:rFonts w:ascii="Arial" w:hAnsi="Arial"/>
      <w:sz w:val="22"/>
    </w:rPr>
  </w:style>
  <w:style w:type="character" w:customStyle="1" w:styleId="font55">
    <w:name w:val="font55"/>
    <w:basedOn w:val="a3"/>
    <w:uiPriority w:val="99"/>
    <w:rsid w:val="0017636C"/>
    <w:rPr>
      <w:rFonts w:cs="Times New Roman"/>
    </w:rPr>
  </w:style>
  <w:style w:type="character" w:customStyle="1" w:styleId="WW8Num24z4">
    <w:name w:val="WW8Num24z4"/>
    <w:uiPriority w:val="99"/>
    <w:rsid w:val="0017636C"/>
  </w:style>
  <w:style w:type="character" w:customStyle="1" w:styleId="WW8Num24z5">
    <w:name w:val="WW8Num24z5"/>
    <w:uiPriority w:val="99"/>
    <w:rsid w:val="0017636C"/>
  </w:style>
  <w:style w:type="character" w:customStyle="1" w:styleId="WW8Num24z6">
    <w:name w:val="WW8Num24z6"/>
    <w:uiPriority w:val="99"/>
    <w:rsid w:val="0017636C"/>
  </w:style>
  <w:style w:type="character" w:customStyle="1" w:styleId="WW8Num24z7">
    <w:name w:val="WW8Num24z7"/>
    <w:uiPriority w:val="99"/>
    <w:rsid w:val="0017636C"/>
  </w:style>
  <w:style w:type="character" w:customStyle="1" w:styleId="WW8Num24z8">
    <w:name w:val="WW8Num24z8"/>
    <w:uiPriority w:val="99"/>
    <w:rsid w:val="0017636C"/>
  </w:style>
  <w:style w:type="character" w:customStyle="1" w:styleId="WW8Num25z4">
    <w:name w:val="WW8Num25z4"/>
    <w:uiPriority w:val="99"/>
    <w:rsid w:val="0017636C"/>
  </w:style>
  <w:style w:type="character" w:customStyle="1" w:styleId="WW8Num25z5">
    <w:name w:val="WW8Num25z5"/>
    <w:uiPriority w:val="99"/>
    <w:rsid w:val="0017636C"/>
  </w:style>
  <w:style w:type="character" w:customStyle="1" w:styleId="WW8Num25z6">
    <w:name w:val="WW8Num25z6"/>
    <w:uiPriority w:val="99"/>
    <w:rsid w:val="0017636C"/>
  </w:style>
  <w:style w:type="character" w:customStyle="1" w:styleId="WW8Num25z7">
    <w:name w:val="WW8Num25z7"/>
    <w:uiPriority w:val="99"/>
    <w:rsid w:val="0017636C"/>
  </w:style>
  <w:style w:type="character" w:customStyle="1" w:styleId="WW8Num25z8">
    <w:name w:val="WW8Num25z8"/>
    <w:uiPriority w:val="99"/>
    <w:rsid w:val="0017636C"/>
  </w:style>
  <w:style w:type="character" w:customStyle="1" w:styleId="WW8Num30z2">
    <w:name w:val="WW8Num30z2"/>
    <w:uiPriority w:val="99"/>
    <w:rsid w:val="0017636C"/>
  </w:style>
  <w:style w:type="character" w:customStyle="1" w:styleId="WW8Num30z4">
    <w:name w:val="WW8Num30z4"/>
    <w:uiPriority w:val="99"/>
    <w:rsid w:val="0017636C"/>
  </w:style>
  <w:style w:type="character" w:customStyle="1" w:styleId="WW8Num30z5">
    <w:name w:val="WW8Num30z5"/>
    <w:uiPriority w:val="99"/>
    <w:rsid w:val="0017636C"/>
  </w:style>
  <w:style w:type="character" w:customStyle="1" w:styleId="WW8Num30z6">
    <w:name w:val="WW8Num30z6"/>
    <w:uiPriority w:val="99"/>
    <w:rsid w:val="0017636C"/>
  </w:style>
  <w:style w:type="character" w:customStyle="1" w:styleId="WW8Num30z7">
    <w:name w:val="WW8Num30z7"/>
    <w:uiPriority w:val="99"/>
    <w:rsid w:val="0017636C"/>
  </w:style>
  <w:style w:type="character" w:customStyle="1" w:styleId="WW8Num30z8">
    <w:name w:val="WW8Num30z8"/>
    <w:uiPriority w:val="99"/>
    <w:rsid w:val="0017636C"/>
  </w:style>
  <w:style w:type="character" w:customStyle="1" w:styleId="WW8Num32z4">
    <w:name w:val="WW8Num32z4"/>
    <w:uiPriority w:val="99"/>
    <w:rsid w:val="0017636C"/>
  </w:style>
  <w:style w:type="character" w:customStyle="1" w:styleId="WW8Num32z5">
    <w:name w:val="WW8Num32z5"/>
    <w:uiPriority w:val="99"/>
    <w:rsid w:val="0017636C"/>
  </w:style>
  <w:style w:type="character" w:customStyle="1" w:styleId="WW8Num32z6">
    <w:name w:val="WW8Num32z6"/>
    <w:uiPriority w:val="99"/>
    <w:rsid w:val="0017636C"/>
  </w:style>
  <w:style w:type="character" w:customStyle="1" w:styleId="WW8Num32z7">
    <w:name w:val="WW8Num32z7"/>
    <w:uiPriority w:val="99"/>
    <w:rsid w:val="0017636C"/>
  </w:style>
  <w:style w:type="character" w:customStyle="1" w:styleId="WW8Num32z8">
    <w:name w:val="WW8Num32z8"/>
    <w:uiPriority w:val="99"/>
    <w:rsid w:val="0017636C"/>
  </w:style>
  <w:style w:type="character" w:customStyle="1" w:styleId="WW8Num33z1">
    <w:name w:val="WW8Num33z1"/>
    <w:uiPriority w:val="99"/>
    <w:rsid w:val="0017636C"/>
  </w:style>
  <w:style w:type="character" w:customStyle="1" w:styleId="WW8Num33z2">
    <w:name w:val="WW8Num33z2"/>
    <w:uiPriority w:val="99"/>
    <w:rsid w:val="0017636C"/>
  </w:style>
  <w:style w:type="character" w:customStyle="1" w:styleId="WW8Num33z5">
    <w:name w:val="WW8Num33z5"/>
    <w:uiPriority w:val="99"/>
    <w:rsid w:val="0017636C"/>
  </w:style>
  <w:style w:type="character" w:customStyle="1" w:styleId="WW8Num33z6">
    <w:name w:val="WW8Num33z6"/>
    <w:uiPriority w:val="99"/>
    <w:rsid w:val="0017636C"/>
  </w:style>
  <w:style w:type="character" w:customStyle="1" w:styleId="WW8Num33z7">
    <w:name w:val="WW8Num33z7"/>
    <w:uiPriority w:val="99"/>
    <w:rsid w:val="0017636C"/>
  </w:style>
  <w:style w:type="character" w:customStyle="1" w:styleId="WW8Num33z8">
    <w:name w:val="WW8Num33z8"/>
    <w:uiPriority w:val="99"/>
    <w:rsid w:val="0017636C"/>
  </w:style>
  <w:style w:type="character" w:customStyle="1" w:styleId="WW8Num35z2">
    <w:name w:val="WW8Num35z2"/>
    <w:uiPriority w:val="99"/>
    <w:rsid w:val="0017636C"/>
  </w:style>
  <w:style w:type="character" w:customStyle="1" w:styleId="WW8Num35z4">
    <w:name w:val="WW8Num35z4"/>
    <w:uiPriority w:val="99"/>
    <w:rsid w:val="0017636C"/>
  </w:style>
  <w:style w:type="character" w:customStyle="1" w:styleId="WW8Num35z5">
    <w:name w:val="WW8Num35z5"/>
    <w:uiPriority w:val="99"/>
    <w:rsid w:val="0017636C"/>
  </w:style>
  <w:style w:type="character" w:customStyle="1" w:styleId="WW8Num35z6">
    <w:name w:val="WW8Num35z6"/>
    <w:uiPriority w:val="99"/>
    <w:rsid w:val="0017636C"/>
  </w:style>
  <w:style w:type="character" w:customStyle="1" w:styleId="WW8Num35z7">
    <w:name w:val="WW8Num35z7"/>
    <w:uiPriority w:val="99"/>
    <w:rsid w:val="0017636C"/>
  </w:style>
  <w:style w:type="character" w:customStyle="1" w:styleId="WW8Num35z8">
    <w:name w:val="WW8Num35z8"/>
    <w:uiPriority w:val="99"/>
    <w:rsid w:val="0017636C"/>
  </w:style>
  <w:style w:type="character" w:customStyle="1" w:styleId="WW8Num37z2">
    <w:name w:val="WW8Num37z2"/>
    <w:uiPriority w:val="99"/>
    <w:rsid w:val="0017636C"/>
  </w:style>
  <w:style w:type="character" w:customStyle="1" w:styleId="WW8Num37z4">
    <w:name w:val="WW8Num37z4"/>
    <w:uiPriority w:val="99"/>
    <w:rsid w:val="0017636C"/>
  </w:style>
  <w:style w:type="character" w:customStyle="1" w:styleId="WW8Num37z5">
    <w:name w:val="WW8Num37z5"/>
    <w:uiPriority w:val="99"/>
    <w:qFormat/>
    <w:rsid w:val="0017636C"/>
  </w:style>
  <w:style w:type="character" w:customStyle="1" w:styleId="WW8Num37z6">
    <w:name w:val="WW8Num37z6"/>
    <w:uiPriority w:val="99"/>
    <w:rsid w:val="0017636C"/>
  </w:style>
  <w:style w:type="character" w:customStyle="1" w:styleId="WW8Num37z7">
    <w:name w:val="WW8Num37z7"/>
    <w:uiPriority w:val="99"/>
    <w:rsid w:val="0017636C"/>
  </w:style>
  <w:style w:type="character" w:customStyle="1" w:styleId="WW8Num37z8">
    <w:name w:val="WW8Num37z8"/>
    <w:uiPriority w:val="99"/>
    <w:rsid w:val="0017636C"/>
  </w:style>
  <w:style w:type="character" w:customStyle="1" w:styleId="WW8Num38z1">
    <w:name w:val="WW8Num38z1"/>
    <w:uiPriority w:val="99"/>
    <w:rsid w:val="0017636C"/>
  </w:style>
  <w:style w:type="character" w:customStyle="1" w:styleId="WW8Num38z2">
    <w:name w:val="WW8Num38z2"/>
    <w:uiPriority w:val="99"/>
    <w:rsid w:val="0017636C"/>
  </w:style>
  <w:style w:type="character" w:customStyle="1" w:styleId="WW8Num38z3">
    <w:name w:val="WW8Num38z3"/>
    <w:uiPriority w:val="99"/>
    <w:rsid w:val="0017636C"/>
  </w:style>
  <w:style w:type="character" w:customStyle="1" w:styleId="WW8Num38z4">
    <w:name w:val="WW8Num38z4"/>
    <w:uiPriority w:val="99"/>
    <w:rsid w:val="0017636C"/>
  </w:style>
  <w:style w:type="character" w:customStyle="1" w:styleId="WW8Num38z5">
    <w:name w:val="WW8Num38z5"/>
    <w:uiPriority w:val="99"/>
    <w:rsid w:val="0017636C"/>
  </w:style>
  <w:style w:type="character" w:customStyle="1" w:styleId="WW8Num38z6">
    <w:name w:val="WW8Num38z6"/>
    <w:uiPriority w:val="99"/>
    <w:rsid w:val="0017636C"/>
  </w:style>
  <w:style w:type="character" w:customStyle="1" w:styleId="WW8Num38z7">
    <w:name w:val="WW8Num38z7"/>
    <w:uiPriority w:val="99"/>
    <w:rsid w:val="0017636C"/>
  </w:style>
  <w:style w:type="character" w:customStyle="1" w:styleId="WW8Num38z8">
    <w:name w:val="WW8Num38z8"/>
    <w:uiPriority w:val="99"/>
    <w:rsid w:val="0017636C"/>
  </w:style>
  <w:style w:type="character" w:customStyle="1" w:styleId="WW8Num40z1">
    <w:name w:val="WW8Num40z1"/>
    <w:uiPriority w:val="99"/>
    <w:rsid w:val="0017636C"/>
    <w:rPr>
      <w:rFonts w:ascii="Courier New" w:hAnsi="Courier New"/>
    </w:rPr>
  </w:style>
  <w:style w:type="character" w:customStyle="1" w:styleId="WW8Num40z2">
    <w:name w:val="WW8Num40z2"/>
    <w:uiPriority w:val="99"/>
    <w:rsid w:val="0017636C"/>
    <w:rPr>
      <w:rFonts w:ascii="Wingdings" w:hAnsi="Wingdings"/>
    </w:rPr>
  </w:style>
  <w:style w:type="character" w:customStyle="1" w:styleId="WW8Num41z1">
    <w:name w:val="WW8Num41z1"/>
    <w:uiPriority w:val="99"/>
    <w:rsid w:val="0017636C"/>
  </w:style>
  <w:style w:type="character" w:customStyle="1" w:styleId="WW8Num41z2">
    <w:name w:val="WW8Num41z2"/>
    <w:uiPriority w:val="99"/>
    <w:rsid w:val="0017636C"/>
  </w:style>
  <w:style w:type="character" w:customStyle="1" w:styleId="WW8Num41z3">
    <w:name w:val="WW8Num41z3"/>
    <w:uiPriority w:val="99"/>
    <w:rsid w:val="0017636C"/>
  </w:style>
  <w:style w:type="character" w:customStyle="1" w:styleId="WW8Num41z4">
    <w:name w:val="WW8Num41z4"/>
    <w:uiPriority w:val="99"/>
    <w:rsid w:val="0017636C"/>
  </w:style>
  <w:style w:type="character" w:customStyle="1" w:styleId="WW8Num41z5">
    <w:name w:val="WW8Num41z5"/>
    <w:uiPriority w:val="99"/>
    <w:rsid w:val="0017636C"/>
  </w:style>
  <w:style w:type="character" w:customStyle="1" w:styleId="WW8Num41z6">
    <w:name w:val="WW8Num41z6"/>
    <w:uiPriority w:val="99"/>
    <w:rsid w:val="0017636C"/>
  </w:style>
  <w:style w:type="character" w:customStyle="1" w:styleId="WW8Num41z7">
    <w:name w:val="WW8Num41z7"/>
    <w:uiPriority w:val="99"/>
    <w:rsid w:val="0017636C"/>
  </w:style>
  <w:style w:type="character" w:customStyle="1" w:styleId="WW8Num41z8">
    <w:name w:val="WW8Num41z8"/>
    <w:uiPriority w:val="99"/>
    <w:rsid w:val="0017636C"/>
  </w:style>
  <w:style w:type="character" w:customStyle="1" w:styleId="WW8Num43z1">
    <w:name w:val="WW8Num43z1"/>
    <w:uiPriority w:val="99"/>
    <w:rsid w:val="0017636C"/>
  </w:style>
  <w:style w:type="character" w:customStyle="1" w:styleId="WW8Num43z2">
    <w:name w:val="WW8Num43z2"/>
    <w:uiPriority w:val="99"/>
    <w:rsid w:val="0017636C"/>
  </w:style>
  <w:style w:type="character" w:customStyle="1" w:styleId="WW8Num43z3">
    <w:name w:val="WW8Num43z3"/>
    <w:uiPriority w:val="99"/>
    <w:rsid w:val="0017636C"/>
  </w:style>
  <w:style w:type="character" w:customStyle="1" w:styleId="WW8Num43z4">
    <w:name w:val="WW8Num43z4"/>
    <w:uiPriority w:val="99"/>
    <w:rsid w:val="0017636C"/>
  </w:style>
  <w:style w:type="character" w:customStyle="1" w:styleId="WW8Num43z5">
    <w:name w:val="WW8Num43z5"/>
    <w:uiPriority w:val="99"/>
    <w:rsid w:val="0017636C"/>
  </w:style>
  <w:style w:type="character" w:customStyle="1" w:styleId="WW8Num43z6">
    <w:name w:val="WW8Num43z6"/>
    <w:uiPriority w:val="99"/>
    <w:rsid w:val="0017636C"/>
  </w:style>
  <w:style w:type="character" w:customStyle="1" w:styleId="WW8Num43z7">
    <w:name w:val="WW8Num43z7"/>
    <w:uiPriority w:val="99"/>
    <w:rsid w:val="0017636C"/>
  </w:style>
  <w:style w:type="character" w:customStyle="1" w:styleId="WW8Num43z8">
    <w:name w:val="WW8Num43z8"/>
    <w:uiPriority w:val="99"/>
    <w:rsid w:val="0017636C"/>
  </w:style>
  <w:style w:type="character" w:customStyle="1" w:styleId="WW8Num44z2">
    <w:name w:val="WW8Num44z2"/>
    <w:uiPriority w:val="99"/>
    <w:rsid w:val="0017636C"/>
    <w:rPr>
      <w:rFonts w:ascii="Wingdings" w:hAnsi="Wingdings"/>
    </w:rPr>
  </w:style>
  <w:style w:type="character" w:customStyle="1" w:styleId="WW8Num46z2">
    <w:name w:val="WW8Num46z2"/>
    <w:uiPriority w:val="99"/>
    <w:rsid w:val="0017636C"/>
    <w:rPr>
      <w:rFonts w:ascii="Wingdings" w:hAnsi="Wingdings"/>
    </w:rPr>
  </w:style>
  <w:style w:type="character" w:customStyle="1" w:styleId="WW8Num47z2">
    <w:name w:val="WW8Num47z2"/>
    <w:uiPriority w:val="99"/>
    <w:rsid w:val="0017636C"/>
    <w:rPr>
      <w:rFonts w:ascii="Wingdings" w:hAnsi="Wingdings"/>
    </w:rPr>
  </w:style>
  <w:style w:type="character" w:customStyle="1" w:styleId="WW8NumSt31z0">
    <w:name w:val="WW8NumSt31z0"/>
    <w:uiPriority w:val="99"/>
    <w:rsid w:val="0017636C"/>
    <w:rPr>
      <w:rFonts w:ascii="Times New Roman" w:hAnsi="Times New Roman"/>
      <w:sz w:val="20"/>
    </w:rPr>
  </w:style>
  <w:style w:type="character" w:customStyle="1" w:styleId="FootnoteCharacters">
    <w:name w:val="Footnote Characters"/>
    <w:uiPriority w:val="99"/>
    <w:rsid w:val="0017636C"/>
    <w:rPr>
      <w:vertAlign w:val="superscript"/>
    </w:rPr>
  </w:style>
  <w:style w:type="character" w:customStyle="1" w:styleId="1fffffe">
    <w:name w:val="Знак примечания1"/>
    <w:uiPriority w:val="99"/>
    <w:rsid w:val="0017636C"/>
    <w:rPr>
      <w:sz w:val="16"/>
    </w:rPr>
  </w:style>
  <w:style w:type="character" w:customStyle="1" w:styleId="EndnoteCharacters">
    <w:name w:val="Endnote Characters"/>
    <w:uiPriority w:val="99"/>
    <w:rsid w:val="0017636C"/>
    <w:rPr>
      <w:vertAlign w:val="superscript"/>
    </w:rPr>
  </w:style>
  <w:style w:type="paragraph" w:customStyle="1" w:styleId="LO-Normal1">
    <w:name w:val="LO-Normal1"/>
    <w:uiPriority w:val="99"/>
    <w:qFormat/>
    <w:rsid w:val="0017636C"/>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4">
    <w:name w:val="Схема документа2"/>
    <w:basedOn w:val="a2"/>
    <w:uiPriority w:val="99"/>
    <w:qFormat/>
    <w:rsid w:val="0017636C"/>
    <w:pPr>
      <w:widowControl/>
      <w:shd w:val="clear" w:color="auto" w:fill="000080"/>
      <w:suppressAutoHyphens/>
      <w:snapToGrid/>
      <w:spacing w:before="0" w:after="0"/>
    </w:pPr>
    <w:rPr>
      <w:rFonts w:ascii="Tahoma" w:eastAsia="Times New Roman" w:hAnsi="Tahoma" w:cs="Tahoma"/>
      <w:szCs w:val="24"/>
      <w:lang w:eastAsia="zh-CN"/>
    </w:rPr>
  </w:style>
  <w:style w:type="paragraph" w:customStyle="1" w:styleId="22f0">
    <w:name w:val="Список 22"/>
    <w:basedOn w:val="a2"/>
    <w:uiPriority w:val="99"/>
    <w:qFormat/>
    <w:rsid w:val="0017636C"/>
    <w:pPr>
      <w:widowControl/>
      <w:suppressAutoHyphens/>
      <w:snapToGrid/>
      <w:spacing w:before="0" w:after="0"/>
      <w:ind w:left="566" w:hanging="283"/>
    </w:pPr>
    <w:rPr>
      <w:rFonts w:eastAsia="Times New Roman"/>
      <w:szCs w:val="24"/>
      <w:lang w:eastAsia="zh-CN"/>
    </w:rPr>
  </w:style>
  <w:style w:type="paragraph" w:customStyle="1" w:styleId="31d">
    <w:name w:val="Список 31"/>
    <w:basedOn w:val="a2"/>
    <w:uiPriority w:val="99"/>
    <w:qFormat/>
    <w:rsid w:val="0017636C"/>
    <w:pPr>
      <w:widowControl/>
      <w:suppressAutoHyphens/>
      <w:snapToGrid/>
      <w:spacing w:before="0" w:after="0"/>
      <w:ind w:left="849" w:hanging="283"/>
    </w:pPr>
    <w:rPr>
      <w:rFonts w:eastAsia="Times New Roman"/>
      <w:szCs w:val="24"/>
      <w:lang w:eastAsia="zh-CN"/>
    </w:rPr>
  </w:style>
  <w:style w:type="paragraph" w:customStyle="1" w:styleId="1ffffff">
    <w:name w:val="Обычный отступ1"/>
    <w:basedOn w:val="a2"/>
    <w:uiPriority w:val="99"/>
    <w:qFormat/>
    <w:rsid w:val="0017636C"/>
    <w:pPr>
      <w:widowControl/>
      <w:suppressAutoHyphens/>
      <w:snapToGrid/>
      <w:spacing w:before="0" w:after="0"/>
      <w:ind w:firstLine="720"/>
      <w:jc w:val="both"/>
    </w:pPr>
    <w:rPr>
      <w:rFonts w:eastAsia="Times New Roman"/>
      <w:sz w:val="28"/>
      <w:lang w:eastAsia="zh-CN"/>
    </w:rPr>
  </w:style>
  <w:style w:type="paragraph" w:customStyle="1" w:styleId="2">
    <w:name w:val="Нумерованный список2"/>
    <w:basedOn w:val="a2"/>
    <w:uiPriority w:val="99"/>
    <w:qFormat/>
    <w:rsid w:val="0017636C"/>
    <w:pPr>
      <w:keepNext/>
      <w:widowControl/>
      <w:numPr>
        <w:numId w:val="9"/>
      </w:numPr>
      <w:suppressAutoHyphens/>
      <w:snapToGrid/>
      <w:spacing w:before="0" w:after="0"/>
      <w:jc w:val="both"/>
    </w:pPr>
    <w:rPr>
      <w:rFonts w:eastAsia="Times New Roman"/>
      <w:b/>
      <w:szCs w:val="24"/>
      <w:lang w:val="en-US" w:eastAsia="zh-CN"/>
    </w:rPr>
  </w:style>
  <w:style w:type="paragraph" w:customStyle="1" w:styleId="1ffffff0">
    <w:name w:val="Красная строка1"/>
    <w:basedOn w:val="aff1"/>
    <w:uiPriority w:val="99"/>
    <w:qFormat/>
    <w:rsid w:val="0017636C"/>
    <w:pPr>
      <w:suppressAutoHyphens/>
      <w:spacing w:after="120" w:line="240" w:lineRule="auto"/>
      <w:ind w:firstLine="210"/>
    </w:pPr>
    <w:rPr>
      <w:szCs w:val="24"/>
      <w:lang w:eastAsia="zh-CN"/>
    </w:rPr>
  </w:style>
  <w:style w:type="paragraph" w:customStyle="1" w:styleId="21">
    <w:name w:val="Нумерованный список 21"/>
    <w:basedOn w:val="a2"/>
    <w:uiPriority w:val="99"/>
    <w:qFormat/>
    <w:rsid w:val="0017636C"/>
    <w:pPr>
      <w:widowControl/>
      <w:numPr>
        <w:numId w:val="10"/>
      </w:numPr>
      <w:suppressAutoHyphens/>
      <w:snapToGrid/>
      <w:spacing w:before="0" w:after="0"/>
    </w:pPr>
    <w:rPr>
      <w:rFonts w:eastAsia="Times New Roman"/>
      <w:szCs w:val="24"/>
      <w:lang w:eastAsia="zh-CN"/>
    </w:rPr>
  </w:style>
  <w:style w:type="paragraph" w:customStyle="1" w:styleId="42a">
    <w:name w:val="Список 42"/>
    <w:basedOn w:val="a2"/>
    <w:uiPriority w:val="99"/>
    <w:qFormat/>
    <w:rsid w:val="0017636C"/>
    <w:pPr>
      <w:widowControl/>
      <w:suppressAutoHyphens/>
      <w:snapToGrid/>
      <w:spacing w:before="0" w:after="0"/>
      <w:ind w:left="1132" w:hanging="283"/>
    </w:pPr>
    <w:rPr>
      <w:rFonts w:eastAsia="Times New Roman"/>
      <w:szCs w:val="24"/>
      <w:lang w:eastAsia="zh-CN"/>
    </w:rPr>
  </w:style>
  <w:style w:type="paragraph" w:customStyle="1" w:styleId="22f1">
    <w:name w:val="Маркированный список 22"/>
    <w:basedOn w:val="a2"/>
    <w:uiPriority w:val="99"/>
    <w:qFormat/>
    <w:rsid w:val="0017636C"/>
    <w:pPr>
      <w:widowControl/>
      <w:tabs>
        <w:tab w:val="left" w:pos="720"/>
        <w:tab w:val="left" w:pos="851"/>
      </w:tabs>
      <w:suppressAutoHyphens/>
      <w:snapToGrid/>
      <w:spacing w:before="0" w:after="0"/>
      <w:ind w:left="851" w:hanging="363"/>
    </w:pPr>
    <w:rPr>
      <w:rFonts w:eastAsia="Times New Roman"/>
      <w:szCs w:val="24"/>
      <w:lang w:eastAsia="zh-CN"/>
    </w:rPr>
  </w:style>
  <w:style w:type="paragraph" w:customStyle="1" w:styleId="31e">
    <w:name w:val="Маркированный список 31"/>
    <w:basedOn w:val="a2"/>
    <w:uiPriority w:val="99"/>
    <w:qFormat/>
    <w:rsid w:val="0017636C"/>
    <w:pPr>
      <w:widowControl/>
      <w:tabs>
        <w:tab w:val="left" w:pos="708"/>
      </w:tabs>
      <w:suppressAutoHyphens/>
      <w:snapToGrid/>
      <w:spacing w:before="0" w:after="0"/>
      <w:jc w:val="both"/>
    </w:pPr>
    <w:rPr>
      <w:rFonts w:eastAsia="Times New Roman"/>
      <w:bCs/>
      <w:iCs/>
      <w:sz w:val="28"/>
      <w:szCs w:val="28"/>
      <w:lang w:eastAsia="zh-CN"/>
    </w:rPr>
  </w:style>
  <w:style w:type="paragraph" w:customStyle="1" w:styleId="2ffff5">
    <w:name w:val="Текст примечания2"/>
    <w:basedOn w:val="a2"/>
    <w:uiPriority w:val="99"/>
    <w:qFormat/>
    <w:rsid w:val="0017636C"/>
    <w:pPr>
      <w:widowControl/>
      <w:suppressAutoHyphens/>
      <w:snapToGrid/>
      <w:spacing w:before="0" w:after="0"/>
    </w:pPr>
    <w:rPr>
      <w:rFonts w:eastAsia="Times New Roman"/>
      <w:sz w:val="20"/>
      <w:lang w:eastAsia="zh-CN"/>
    </w:rPr>
  </w:style>
  <w:style w:type="paragraph" w:customStyle="1" w:styleId="2ffff6">
    <w:name w:val="Название объекта2"/>
    <w:basedOn w:val="a2"/>
    <w:next w:val="a2"/>
    <w:uiPriority w:val="99"/>
    <w:qFormat/>
    <w:rsid w:val="0017636C"/>
    <w:pPr>
      <w:shd w:val="clear" w:color="auto" w:fill="FFFFFF"/>
      <w:suppressAutoHyphens/>
      <w:autoSpaceDE w:val="0"/>
      <w:snapToGrid/>
      <w:spacing w:before="0" w:after="0"/>
      <w:ind w:firstLine="284"/>
      <w:jc w:val="right"/>
    </w:pPr>
    <w:rPr>
      <w:rFonts w:eastAsia="Times New Roman"/>
      <w:i/>
      <w:iCs/>
      <w:color w:val="000000"/>
      <w:lang w:eastAsia="zh-CN"/>
    </w:rPr>
  </w:style>
  <w:style w:type="paragraph" w:customStyle="1" w:styleId="WW-Heading3">
    <w:name w:val="WW-Heading 3"/>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17636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1">
    <w:name w:val="Маркированный список1"/>
    <w:basedOn w:val="a2"/>
    <w:uiPriority w:val="99"/>
    <w:qFormat/>
    <w:rsid w:val="0017636C"/>
    <w:pPr>
      <w:widowControl/>
      <w:tabs>
        <w:tab w:val="left" w:pos="360"/>
      </w:tabs>
      <w:suppressAutoHyphens/>
      <w:snapToGrid/>
      <w:spacing w:before="0" w:after="0"/>
      <w:ind w:left="360" w:hanging="360"/>
    </w:pPr>
    <w:rPr>
      <w:rFonts w:eastAsia="Times New Roman"/>
      <w:sz w:val="20"/>
      <w:lang w:val="en-US" w:eastAsia="zh-CN"/>
    </w:rPr>
  </w:style>
  <w:style w:type="paragraph" w:customStyle="1" w:styleId="22f2">
    <w:name w:val="Красная строка 22"/>
    <w:basedOn w:val="aff8"/>
    <w:uiPriority w:val="99"/>
    <w:qFormat/>
    <w:rsid w:val="0017636C"/>
    <w:pPr>
      <w:widowControl/>
      <w:suppressAutoHyphens/>
      <w:snapToGrid/>
      <w:spacing w:before="0"/>
      <w:ind w:firstLine="210"/>
    </w:pPr>
    <w:rPr>
      <w:rFonts w:cs="PragmaticaCTT"/>
      <w:szCs w:val="24"/>
      <w:lang w:eastAsia="zh-CN"/>
    </w:rPr>
  </w:style>
  <w:style w:type="paragraph" w:customStyle="1" w:styleId="WW-Heading">
    <w:name w:val="WW-Heading"/>
    <w:uiPriority w:val="99"/>
    <w:qFormat/>
    <w:rsid w:val="0017636C"/>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2"/>
    <w:uiPriority w:val="99"/>
    <w:qFormat/>
    <w:rsid w:val="0017636C"/>
    <w:pPr>
      <w:widowControl/>
      <w:suppressAutoHyphens/>
      <w:snapToGrid/>
      <w:spacing w:before="280" w:after="280"/>
    </w:pPr>
    <w:rPr>
      <w:rFonts w:eastAsia="Times New Roman"/>
      <w:szCs w:val="24"/>
      <w:lang w:eastAsia="zh-CN"/>
    </w:rPr>
  </w:style>
  <w:style w:type="paragraph" w:customStyle="1" w:styleId="1ffffff2">
    <w:name w:val="Текст макроса1"/>
    <w:uiPriority w:val="99"/>
    <w:qFormat/>
    <w:rsid w:val="0017636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2"/>
    <w:uiPriority w:val="99"/>
    <w:qFormat/>
    <w:rsid w:val="0017636C"/>
    <w:pPr>
      <w:widowControl/>
      <w:suppressAutoHyphens/>
      <w:snapToGrid/>
      <w:spacing w:before="0" w:after="0"/>
      <w:ind w:left="720" w:hanging="360"/>
    </w:pPr>
    <w:rPr>
      <w:rFonts w:eastAsia="Times New Roman"/>
      <w:szCs w:val="24"/>
      <w:lang w:eastAsia="zh-CN"/>
    </w:rPr>
  </w:style>
  <w:style w:type="paragraph" w:customStyle="1" w:styleId="WW-TextBody">
    <w:name w:val="WW-Text Body"/>
    <w:basedOn w:val="a2"/>
    <w:uiPriority w:val="99"/>
    <w:qFormat/>
    <w:rsid w:val="0017636C"/>
    <w:pPr>
      <w:widowControl/>
      <w:suppressAutoHyphens/>
      <w:snapToGrid/>
      <w:spacing w:before="0" w:after="120"/>
    </w:pPr>
    <w:rPr>
      <w:rFonts w:eastAsia="Times New Roman"/>
      <w:szCs w:val="24"/>
      <w:lang w:val="en-US" w:eastAsia="zh-CN"/>
    </w:rPr>
  </w:style>
  <w:style w:type="paragraph" w:customStyle="1" w:styleId="WW-Heading4">
    <w:name w:val="WW-Heading 4"/>
    <w:basedOn w:val="a2"/>
    <w:next w:val="a2"/>
    <w:uiPriority w:val="99"/>
    <w:qFormat/>
    <w:rsid w:val="0017636C"/>
    <w:pPr>
      <w:keepNext/>
      <w:widowControl/>
      <w:tabs>
        <w:tab w:val="left" w:pos="864"/>
      </w:tabs>
      <w:suppressAutoHyphens/>
      <w:snapToGrid/>
      <w:spacing w:before="240" w:after="60"/>
      <w:ind w:left="864" w:hanging="864"/>
    </w:pPr>
    <w:rPr>
      <w:rFonts w:eastAsia="Times New Roman"/>
      <w:b/>
      <w:bCs/>
      <w:sz w:val="28"/>
      <w:szCs w:val="28"/>
      <w:lang w:eastAsia="zh-CN"/>
    </w:rPr>
  </w:style>
  <w:style w:type="paragraph" w:customStyle="1" w:styleId="WW-Heading8">
    <w:name w:val="WW-Heading 8"/>
    <w:basedOn w:val="a2"/>
    <w:next w:val="a2"/>
    <w:uiPriority w:val="99"/>
    <w:qFormat/>
    <w:rsid w:val="0017636C"/>
    <w:pPr>
      <w:widowControl/>
      <w:tabs>
        <w:tab w:val="left" w:pos="1440"/>
      </w:tabs>
      <w:suppressAutoHyphens/>
      <w:snapToGrid/>
      <w:spacing w:before="240" w:after="60"/>
      <w:ind w:left="1440" w:hanging="1440"/>
    </w:pPr>
    <w:rPr>
      <w:rFonts w:eastAsia="Times New Roman"/>
      <w:i/>
      <w:iCs/>
      <w:szCs w:val="24"/>
      <w:lang w:eastAsia="zh-CN"/>
    </w:rPr>
  </w:style>
  <w:style w:type="paragraph" w:customStyle="1" w:styleId="21f6">
    <w:name w:val="Продолжение списка 21"/>
    <w:basedOn w:val="a2"/>
    <w:uiPriority w:val="99"/>
    <w:qFormat/>
    <w:rsid w:val="0017636C"/>
    <w:pPr>
      <w:widowControl/>
      <w:suppressAutoHyphens/>
      <w:snapToGrid/>
      <w:spacing w:before="0" w:after="120"/>
      <w:ind w:left="566"/>
    </w:pPr>
    <w:rPr>
      <w:rFonts w:eastAsia="Times New Roman"/>
      <w:sz w:val="20"/>
      <w:lang w:eastAsia="zh-CN"/>
    </w:rPr>
  </w:style>
  <w:style w:type="paragraph" w:customStyle="1" w:styleId="31f">
    <w:name w:val="Нумерованный список 31"/>
    <w:basedOn w:val="a2"/>
    <w:uiPriority w:val="99"/>
    <w:qFormat/>
    <w:rsid w:val="0017636C"/>
    <w:pPr>
      <w:widowControl/>
      <w:tabs>
        <w:tab w:val="left" w:pos="360"/>
      </w:tabs>
      <w:suppressAutoHyphens/>
      <w:snapToGrid/>
      <w:spacing w:before="0" w:after="0"/>
      <w:ind w:left="360" w:hanging="360"/>
    </w:pPr>
    <w:rPr>
      <w:rFonts w:eastAsia="Times New Roman"/>
      <w:szCs w:val="24"/>
      <w:lang w:eastAsia="zh-CN"/>
    </w:rPr>
  </w:style>
  <w:style w:type="paragraph" w:customStyle="1" w:styleId="TableContents">
    <w:name w:val="Table Contents"/>
    <w:basedOn w:val="a2"/>
    <w:qFormat/>
    <w:rsid w:val="0017636C"/>
    <w:pPr>
      <w:widowControl/>
      <w:suppressLineNumbers/>
      <w:suppressAutoHyphens/>
      <w:snapToGrid/>
      <w:spacing w:before="0" w:after="0"/>
    </w:pPr>
    <w:rPr>
      <w:rFonts w:eastAsia="Times New Roman"/>
      <w:szCs w:val="24"/>
      <w:lang w:eastAsia="zh-CN"/>
    </w:rPr>
  </w:style>
  <w:style w:type="paragraph" w:customStyle="1" w:styleId="TableHeading">
    <w:name w:val="Table Heading"/>
    <w:basedOn w:val="TableContents"/>
    <w:uiPriority w:val="99"/>
    <w:qFormat/>
    <w:rsid w:val="0017636C"/>
    <w:pPr>
      <w:jc w:val="center"/>
    </w:pPr>
    <w:rPr>
      <w:b/>
      <w:bCs/>
    </w:rPr>
  </w:style>
  <w:style w:type="character" w:customStyle="1" w:styleId="InternetLink">
    <w:name w:val="Internet Link"/>
    <w:uiPriority w:val="99"/>
    <w:rsid w:val="0017636C"/>
    <w:rPr>
      <w:color w:val="0000FF"/>
      <w:u w:val="single"/>
    </w:rPr>
  </w:style>
  <w:style w:type="character" w:customStyle="1" w:styleId="23e">
    <w:name w:val="Основной текст с отступом 2 Знак3"/>
    <w:uiPriority w:val="99"/>
    <w:qFormat/>
    <w:rsid w:val="0017636C"/>
    <w:rPr>
      <w:rFonts w:ascii="Microsoft Sans Serif" w:hAnsi="Microsoft Sans Serif"/>
      <w:b/>
      <w:spacing w:val="10"/>
      <w:sz w:val="26"/>
    </w:rPr>
  </w:style>
  <w:style w:type="character" w:customStyle="1" w:styleId="34a">
    <w:name w:val="Основной текст с отступом 3 Знак4"/>
    <w:uiPriority w:val="99"/>
    <w:qFormat/>
    <w:locked/>
    <w:rsid w:val="0017636C"/>
    <w:rPr>
      <w:rFonts w:ascii="Times New Roman" w:hAnsi="Times New Roman"/>
      <w:sz w:val="24"/>
      <w:lang w:val="en-US"/>
    </w:rPr>
  </w:style>
  <w:style w:type="character" w:customStyle="1" w:styleId="326">
    <w:name w:val="Основной текст 3 Знак2"/>
    <w:uiPriority w:val="99"/>
    <w:qFormat/>
    <w:locked/>
    <w:rsid w:val="0017636C"/>
    <w:rPr>
      <w:rFonts w:ascii="Garamond" w:hAnsi="Garamond"/>
      <w:sz w:val="24"/>
      <w:shd w:val="clear" w:color="auto" w:fill="FFFFFF"/>
    </w:rPr>
  </w:style>
  <w:style w:type="character" w:customStyle="1" w:styleId="ListLabel7">
    <w:name w:val="ListLabel 7"/>
    <w:uiPriority w:val="99"/>
    <w:qFormat/>
    <w:rsid w:val="0017636C"/>
  </w:style>
  <w:style w:type="character" w:customStyle="1" w:styleId="ListLabel8">
    <w:name w:val="ListLabel 8"/>
    <w:uiPriority w:val="99"/>
    <w:qFormat/>
    <w:rsid w:val="0017636C"/>
  </w:style>
  <w:style w:type="character" w:customStyle="1" w:styleId="ListLabel9">
    <w:name w:val="ListLabel 9"/>
    <w:uiPriority w:val="99"/>
    <w:qFormat/>
    <w:rsid w:val="0017636C"/>
  </w:style>
  <w:style w:type="character" w:customStyle="1" w:styleId="ListLabel10">
    <w:name w:val="ListLabel 10"/>
    <w:uiPriority w:val="99"/>
    <w:qFormat/>
    <w:rsid w:val="0017636C"/>
  </w:style>
  <w:style w:type="character" w:customStyle="1" w:styleId="ListLabel11">
    <w:name w:val="ListLabel 11"/>
    <w:uiPriority w:val="99"/>
    <w:qFormat/>
    <w:rsid w:val="0017636C"/>
  </w:style>
  <w:style w:type="character" w:customStyle="1" w:styleId="ListLabel12">
    <w:name w:val="ListLabel 12"/>
    <w:uiPriority w:val="99"/>
    <w:qFormat/>
    <w:rsid w:val="0017636C"/>
  </w:style>
  <w:style w:type="character" w:customStyle="1" w:styleId="ListLabel13">
    <w:name w:val="ListLabel 13"/>
    <w:uiPriority w:val="99"/>
    <w:qFormat/>
    <w:rsid w:val="0017636C"/>
  </w:style>
  <w:style w:type="character" w:customStyle="1" w:styleId="ListLabel14">
    <w:name w:val="ListLabel 14"/>
    <w:uiPriority w:val="99"/>
    <w:qFormat/>
    <w:rsid w:val="0017636C"/>
  </w:style>
  <w:style w:type="character" w:customStyle="1" w:styleId="ListLabel15">
    <w:name w:val="ListLabel 15"/>
    <w:uiPriority w:val="99"/>
    <w:qFormat/>
    <w:rsid w:val="0017636C"/>
  </w:style>
  <w:style w:type="character" w:customStyle="1" w:styleId="ListLabel16">
    <w:name w:val="ListLabel 16"/>
    <w:uiPriority w:val="99"/>
    <w:qFormat/>
    <w:rsid w:val="0017636C"/>
  </w:style>
  <w:style w:type="character" w:customStyle="1" w:styleId="ListLabel17">
    <w:name w:val="ListLabel 17"/>
    <w:uiPriority w:val="99"/>
    <w:qFormat/>
    <w:rsid w:val="0017636C"/>
  </w:style>
  <w:style w:type="character" w:customStyle="1" w:styleId="ListLabel18">
    <w:name w:val="ListLabel 18"/>
    <w:uiPriority w:val="99"/>
    <w:qFormat/>
    <w:rsid w:val="0017636C"/>
  </w:style>
  <w:style w:type="character" w:customStyle="1" w:styleId="ListLabel19">
    <w:name w:val="ListLabel 19"/>
    <w:uiPriority w:val="99"/>
    <w:qFormat/>
    <w:rsid w:val="0017636C"/>
  </w:style>
  <w:style w:type="character" w:customStyle="1" w:styleId="ListLabel20">
    <w:name w:val="ListLabel 20"/>
    <w:uiPriority w:val="99"/>
    <w:qFormat/>
    <w:rsid w:val="0017636C"/>
  </w:style>
  <w:style w:type="character" w:customStyle="1" w:styleId="ListLabel21">
    <w:name w:val="ListLabel 21"/>
    <w:uiPriority w:val="99"/>
    <w:qFormat/>
    <w:rsid w:val="0017636C"/>
  </w:style>
  <w:style w:type="character" w:customStyle="1" w:styleId="ListLabel22">
    <w:name w:val="ListLabel 22"/>
    <w:uiPriority w:val="99"/>
    <w:qFormat/>
    <w:rsid w:val="0017636C"/>
  </w:style>
  <w:style w:type="character" w:customStyle="1" w:styleId="ListLabel23">
    <w:name w:val="ListLabel 23"/>
    <w:uiPriority w:val="99"/>
    <w:qFormat/>
    <w:rsid w:val="0017636C"/>
  </w:style>
  <w:style w:type="character" w:customStyle="1" w:styleId="ListLabel24">
    <w:name w:val="ListLabel 24"/>
    <w:uiPriority w:val="99"/>
    <w:qFormat/>
    <w:rsid w:val="0017636C"/>
  </w:style>
  <w:style w:type="character" w:customStyle="1" w:styleId="ListLabel25">
    <w:name w:val="ListLabel 25"/>
    <w:uiPriority w:val="99"/>
    <w:qFormat/>
    <w:rsid w:val="0017636C"/>
  </w:style>
  <w:style w:type="character" w:customStyle="1" w:styleId="ListLabel26">
    <w:name w:val="ListLabel 26"/>
    <w:uiPriority w:val="99"/>
    <w:qFormat/>
    <w:rsid w:val="0017636C"/>
  </w:style>
  <w:style w:type="character" w:customStyle="1" w:styleId="ListLabel27">
    <w:name w:val="ListLabel 27"/>
    <w:uiPriority w:val="99"/>
    <w:qFormat/>
    <w:rsid w:val="0017636C"/>
  </w:style>
  <w:style w:type="character" w:customStyle="1" w:styleId="ListLabel28">
    <w:name w:val="ListLabel 28"/>
    <w:uiPriority w:val="99"/>
    <w:qFormat/>
    <w:rsid w:val="0017636C"/>
  </w:style>
  <w:style w:type="character" w:customStyle="1" w:styleId="ListLabel29">
    <w:name w:val="ListLabel 29"/>
    <w:uiPriority w:val="99"/>
    <w:qFormat/>
    <w:rsid w:val="0017636C"/>
  </w:style>
  <w:style w:type="character" w:customStyle="1" w:styleId="ListLabel30">
    <w:name w:val="ListLabel 30"/>
    <w:uiPriority w:val="99"/>
    <w:qFormat/>
    <w:rsid w:val="0017636C"/>
  </w:style>
  <w:style w:type="character" w:customStyle="1" w:styleId="ListLabel31">
    <w:name w:val="ListLabel 31"/>
    <w:uiPriority w:val="99"/>
    <w:qFormat/>
    <w:rsid w:val="0017636C"/>
  </w:style>
  <w:style w:type="character" w:customStyle="1" w:styleId="ListLabel32">
    <w:name w:val="ListLabel 32"/>
    <w:uiPriority w:val="99"/>
    <w:qFormat/>
    <w:rsid w:val="0017636C"/>
  </w:style>
  <w:style w:type="character" w:customStyle="1" w:styleId="ListLabel33">
    <w:name w:val="ListLabel 33"/>
    <w:uiPriority w:val="99"/>
    <w:qFormat/>
    <w:rsid w:val="0017636C"/>
  </w:style>
  <w:style w:type="character" w:customStyle="1" w:styleId="ListLabel34">
    <w:name w:val="ListLabel 34"/>
    <w:uiPriority w:val="99"/>
    <w:qFormat/>
    <w:rsid w:val="0017636C"/>
    <w:rPr>
      <w:color w:val="00000A"/>
    </w:rPr>
  </w:style>
  <w:style w:type="character" w:customStyle="1" w:styleId="ListLabel35">
    <w:name w:val="ListLabel 35"/>
    <w:uiPriority w:val="99"/>
    <w:qFormat/>
    <w:rsid w:val="0017636C"/>
  </w:style>
  <w:style w:type="character" w:customStyle="1" w:styleId="ListLabel36">
    <w:name w:val="ListLabel 36"/>
    <w:uiPriority w:val="99"/>
    <w:qFormat/>
    <w:rsid w:val="0017636C"/>
  </w:style>
  <w:style w:type="character" w:customStyle="1" w:styleId="ListLabel37">
    <w:name w:val="ListLabel 37"/>
    <w:uiPriority w:val="99"/>
    <w:qFormat/>
    <w:rsid w:val="0017636C"/>
  </w:style>
  <w:style w:type="character" w:customStyle="1" w:styleId="ListLabel38">
    <w:name w:val="ListLabel 38"/>
    <w:uiPriority w:val="99"/>
    <w:qFormat/>
    <w:rsid w:val="0017636C"/>
  </w:style>
  <w:style w:type="character" w:customStyle="1" w:styleId="ListLabel39">
    <w:name w:val="ListLabel 39"/>
    <w:uiPriority w:val="99"/>
    <w:qFormat/>
    <w:rsid w:val="0017636C"/>
  </w:style>
  <w:style w:type="character" w:customStyle="1" w:styleId="ListLabel40">
    <w:name w:val="ListLabel 40"/>
    <w:uiPriority w:val="99"/>
    <w:qFormat/>
    <w:rsid w:val="0017636C"/>
  </w:style>
  <w:style w:type="character" w:customStyle="1" w:styleId="ListLabel41">
    <w:name w:val="ListLabel 41"/>
    <w:uiPriority w:val="99"/>
    <w:qFormat/>
    <w:rsid w:val="0017636C"/>
  </w:style>
  <w:style w:type="character" w:customStyle="1" w:styleId="ListLabel42">
    <w:name w:val="ListLabel 42"/>
    <w:uiPriority w:val="99"/>
    <w:qFormat/>
    <w:rsid w:val="0017636C"/>
  </w:style>
  <w:style w:type="character" w:customStyle="1" w:styleId="ListLabel43">
    <w:name w:val="ListLabel 43"/>
    <w:uiPriority w:val="99"/>
    <w:qFormat/>
    <w:rsid w:val="0017636C"/>
  </w:style>
  <w:style w:type="character" w:customStyle="1" w:styleId="ListLabel44">
    <w:name w:val="ListLabel 44"/>
    <w:uiPriority w:val="99"/>
    <w:qFormat/>
    <w:rsid w:val="0017636C"/>
  </w:style>
  <w:style w:type="character" w:customStyle="1" w:styleId="ListLabel45">
    <w:name w:val="ListLabel 45"/>
    <w:uiPriority w:val="99"/>
    <w:qFormat/>
    <w:rsid w:val="0017636C"/>
  </w:style>
  <w:style w:type="character" w:customStyle="1" w:styleId="ListLabel46">
    <w:name w:val="ListLabel 46"/>
    <w:uiPriority w:val="99"/>
    <w:qFormat/>
    <w:rsid w:val="0017636C"/>
  </w:style>
  <w:style w:type="character" w:customStyle="1" w:styleId="ListLabel47">
    <w:name w:val="ListLabel 47"/>
    <w:uiPriority w:val="99"/>
    <w:qFormat/>
    <w:rsid w:val="0017636C"/>
  </w:style>
  <w:style w:type="character" w:customStyle="1" w:styleId="ListLabel48">
    <w:name w:val="ListLabel 48"/>
    <w:uiPriority w:val="99"/>
    <w:qFormat/>
    <w:rsid w:val="0017636C"/>
  </w:style>
  <w:style w:type="character" w:customStyle="1" w:styleId="ListLabel49">
    <w:name w:val="ListLabel 49"/>
    <w:uiPriority w:val="99"/>
    <w:qFormat/>
    <w:rsid w:val="0017636C"/>
  </w:style>
  <w:style w:type="character" w:customStyle="1" w:styleId="ListLabel50">
    <w:name w:val="ListLabel 50"/>
    <w:uiPriority w:val="99"/>
    <w:qFormat/>
    <w:rsid w:val="0017636C"/>
  </w:style>
  <w:style w:type="character" w:customStyle="1" w:styleId="ListLabel51">
    <w:name w:val="ListLabel 51"/>
    <w:uiPriority w:val="99"/>
    <w:qFormat/>
    <w:rsid w:val="0017636C"/>
  </w:style>
  <w:style w:type="character" w:customStyle="1" w:styleId="ListLabel52">
    <w:name w:val="ListLabel 52"/>
    <w:uiPriority w:val="99"/>
    <w:qFormat/>
    <w:rsid w:val="0017636C"/>
  </w:style>
  <w:style w:type="character" w:customStyle="1" w:styleId="ListLabel53">
    <w:name w:val="ListLabel 53"/>
    <w:uiPriority w:val="99"/>
    <w:qFormat/>
    <w:rsid w:val="0017636C"/>
    <w:rPr>
      <w:color w:val="00000A"/>
      <w:position w:val="0"/>
      <w:sz w:val="24"/>
      <w:u w:val="none"/>
      <w:vertAlign w:val="baseline"/>
    </w:rPr>
  </w:style>
  <w:style w:type="character" w:customStyle="1" w:styleId="ListLabel54">
    <w:name w:val="ListLabel 54"/>
    <w:uiPriority w:val="99"/>
    <w:qFormat/>
    <w:rsid w:val="0017636C"/>
    <w:rPr>
      <w:position w:val="0"/>
      <w:sz w:val="20"/>
      <w:u w:val="none"/>
      <w:vertAlign w:val="baseline"/>
    </w:rPr>
  </w:style>
  <w:style w:type="character" w:customStyle="1" w:styleId="ListLabel55">
    <w:name w:val="ListLabel 55"/>
    <w:uiPriority w:val="99"/>
    <w:qFormat/>
    <w:rsid w:val="0017636C"/>
    <w:rPr>
      <w:position w:val="0"/>
      <w:sz w:val="20"/>
      <w:u w:val="none"/>
      <w:vertAlign w:val="baseline"/>
    </w:rPr>
  </w:style>
  <w:style w:type="character" w:customStyle="1" w:styleId="ListLabel56">
    <w:name w:val="ListLabel 56"/>
    <w:uiPriority w:val="99"/>
    <w:qFormat/>
    <w:rsid w:val="0017636C"/>
  </w:style>
  <w:style w:type="character" w:customStyle="1" w:styleId="ListLabel57">
    <w:name w:val="ListLabel 57"/>
    <w:uiPriority w:val="99"/>
    <w:qFormat/>
    <w:rsid w:val="0017636C"/>
  </w:style>
  <w:style w:type="character" w:customStyle="1" w:styleId="ListLabel58">
    <w:name w:val="ListLabel 58"/>
    <w:uiPriority w:val="99"/>
    <w:qFormat/>
    <w:rsid w:val="0017636C"/>
  </w:style>
  <w:style w:type="character" w:customStyle="1" w:styleId="ListLabel59">
    <w:name w:val="ListLabel 59"/>
    <w:uiPriority w:val="99"/>
    <w:qFormat/>
    <w:rsid w:val="0017636C"/>
  </w:style>
  <w:style w:type="character" w:customStyle="1" w:styleId="ListLabel60">
    <w:name w:val="ListLabel 60"/>
    <w:uiPriority w:val="99"/>
    <w:qFormat/>
    <w:rsid w:val="0017636C"/>
  </w:style>
  <w:style w:type="character" w:customStyle="1" w:styleId="ListLabel61">
    <w:name w:val="ListLabel 61"/>
    <w:uiPriority w:val="99"/>
    <w:qFormat/>
    <w:rsid w:val="0017636C"/>
  </w:style>
  <w:style w:type="character" w:customStyle="1" w:styleId="ListLabel62">
    <w:name w:val="ListLabel 62"/>
    <w:uiPriority w:val="99"/>
    <w:qFormat/>
    <w:rsid w:val="0017636C"/>
  </w:style>
  <w:style w:type="character" w:customStyle="1" w:styleId="ListLabel63">
    <w:name w:val="ListLabel 63"/>
    <w:uiPriority w:val="99"/>
    <w:qFormat/>
    <w:rsid w:val="0017636C"/>
    <w:rPr>
      <w:sz w:val="24"/>
    </w:rPr>
  </w:style>
  <w:style w:type="character" w:customStyle="1" w:styleId="ListLabel64">
    <w:name w:val="ListLabel 64"/>
    <w:uiPriority w:val="99"/>
    <w:qFormat/>
    <w:rsid w:val="0017636C"/>
  </w:style>
  <w:style w:type="character" w:customStyle="1" w:styleId="ListLabel65">
    <w:name w:val="ListLabel 65"/>
    <w:uiPriority w:val="99"/>
    <w:qFormat/>
    <w:rsid w:val="0017636C"/>
  </w:style>
  <w:style w:type="character" w:customStyle="1" w:styleId="ListLabel66">
    <w:name w:val="ListLabel 66"/>
    <w:uiPriority w:val="99"/>
    <w:qFormat/>
    <w:rsid w:val="0017636C"/>
  </w:style>
  <w:style w:type="character" w:customStyle="1" w:styleId="ListLabel67">
    <w:name w:val="ListLabel 67"/>
    <w:uiPriority w:val="99"/>
    <w:qFormat/>
    <w:rsid w:val="0017636C"/>
  </w:style>
  <w:style w:type="character" w:customStyle="1" w:styleId="ListLabel68">
    <w:name w:val="ListLabel 68"/>
    <w:uiPriority w:val="99"/>
    <w:qFormat/>
    <w:rsid w:val="0017636C"/>
  </w:style>
  <w:style w:type="character" w:customStyle="1" w:styleId="ListLabel69">
    <w:name w:val="ListLabel 69"/>
    <w:uiPriority w:val="99"/>
    <w:qFormat/>
    <w:rsid w:val="0017636C"/>
  </w:style>
  <w:style w:type="character" w:customStyle="1" w:styleId="ListLabel70">
    <w:name w:val="ListLabel 70"/>
    <w:uiPriority w:val="99"/>
    <w:qFormat/>
    <w:rsid w:val="0017636C"/>
  </w:style>
  <w:style w:type="character" w:customStyle="1" w:styleId="ListLabel71">
    <w:name w:val="ListLabel 71"/>
    <w:uiPriority w:val="99"/>
    <w:qFormat/>
    <w:rsid w:val="0017636C"/>
  </w:style>
  <w:style w:type="character" w:customStyle="1" w:styleId="ListLabel72">
    <w:name w:val="ListLabel 72"/>
    <w:uiPriority w:val="99"/>
    <w:qFormat/>
    <w:rsid w:val="0017636C"/>
  </w:style>
  <w:style w:type="character" w:customStyle="1" w:styleId="ListLabel73">
    <w:name w:val="ListLabel 73"/>
    <w:uiPriority w:val="99"/>
    <w:qFormat/>
    <w:rsid w:val="0017636C"/>
  </w:style>
  <w:style w:type="character" w:customStyle="1" w:styleId="ListLabel74">
    <w:name w:val="ListLabel 74"/>
    <w:uiPriority w:val="99"/>
    <w:qFormat/>
    <w:rsid w:val="0017636C"/>
  </w:style>
  <w:style w:type="character" w:customStyle="1" w:styleId="ListLabel75">
    <w:name w:val="ListLabel 75"/>
    <w:uiPriority w:val="99"/>
    <w:qFormat/>
    <w:rsid w:val="0017636C"/>
  </w:style>
  <w:style w:type="character" w:customStyle="1" w:styleId="ListLabel76">
    <w:name w:val="ListLabel 76"/>
    <w:uiPriority w:val="99"/>
    <w:qFormat/>
    <w:rsid w:val="0017636C"/>
  </w:style>
  <w:style w:type="character" w:customStyle="1" w:styleId="ListLabel77">
    <w:name w:val="ListLabel 77"/>
    <w:uiPriority w:val="99"/>
    <w:qFormat/>
    <w:rsid w:val="0017636C"/>
  </w:style>
  <w:style w:type="character" w:customStyle="1" w:styleId="ListLabel78">
    <w:name w:val="ListLabel 78"/>
    <w:uiPriority w:val="99"/>
    <w:qFormat/>
    <w:rsid w:val="0017636C"/>
    <w:rPr>
      <w:sz w:val="24"/>
    </w:rPr>
  </w:style>
  <w:style w:type="character" w:customStyle="1" w:styleId="ListLabel79">
    <w:name w:val="ListLabel 79"/>
    <w:uiPriority w:val="99"/>
    <w:qFormat/>
    <w:rsid w:val="0017636C"/>
  </w:style>
  <w:style w:type="character" w:customStyle="1" w:styleId="ListLabel80">
    <w:name w:val="ListLabel 80"/>
    <w:uiPriority w:val="99"/>
    <w:qFormat/>
    <w:rsid w:val="0017636C"/>
  </w:style>
  <w:style w:type="character" w:customStyle="1" w:styleId="ListLabel81">
    <w:name w:val="ListLabel 81"/>
    <w:uiPriority w:val="99"/>
    <w:qFormat/>
    <w:rsid w:val="0017636C"/>
  </w:style>
  <w:style w:type="character" w:customStyle="1" w:styleId="ListLabel82">
    <w:name w:val="ListLabel 82"/>
    <w:uiPriority w:val="99"/>
    <w:qFormat/>
    <w:rsid w:val="0017636C"/>
  </w:style>
  <w:style w:type="character" w:customStyle="1" w:styleId="ListLabel83">
    <w:name w:val="ListLabel 83"/>
    <w:uiPriority w:val="99"/>
    <w:qFormat/>
    <w:rsid w:val="0017636C"/>
  </w:style>
  <w:style w:type="character" w:customStyle="1" w:styleId="ListLabel84">
    <w:name w:val="ListLabel 84"/>
    <w:uiPriority w:val="99"/>
    <w:qFormat/>
    <w:rsid w:val="0017636C"/>
  </w:style>
  <w:style w:type="character" w:customStyle="1" w:styleId="ListLabel85">
    <w:name w:val="ListLabel 85"/>
    <w:uiPriority w:val="99"/>
    <w:qFormat/>
    <w:rsid w:val="0017636C"/>
  </w:style>
  <w:style w:type="character" w:customStyle="1" w:styleId="ListLabel86">
    <w:name w:val="ListLabel 86"/>
    <w:uiPriority w:val="99"/>
    <w:qFormat/>
    <w:rsid w:val="0017636C"/>
  </w:style>
  <w:style w:type="character" w:customStyle="1" w:styleId="ListLabel87">
    <w:name w:val="ListLabel 87"/>
    <w:uiPriority w:val="99"/>
    <w:qFormat/>
    <w:rsid w:val="0017636C"/>
  </w:style>
  <w:style w:type="character" w:customStyle="1" w:styleId="ListLabel88">
    <w:name w:val="ListLabel 88"/>
    <w:uiPriority w:val="99"/>
    <w:qFormat/>
    <w:rsid w:val="0017636C"/>
  </w:style>
  <w:style w:type="character" w:customStyle="1" w:styleId="ListLabel89">
    <w:name w:val="ListLabel 89"/>
    <w:uiPriority w:val="99"/>
    <w:qFormat/>
    <w:rsid w:val="0017636C"/>
  </w:style>
  <w:style w:type="character" w:customStyle="1" w:styleId="ListLabel90">
    <w:name w:val="ListLabel 90"/>
    <w:uiPriority w:val="99"/>
    <w:qFormat/>
    <w:rsid w:val="0017636C"/>
  </w:style>
  <w:style w:type="character" w:customStyle="1" w:styleId="ListLabel91">
    <w:name w:val="ListLabel 91"/>
    <w:uiPriority w:val="99"/>
    <w:qFormat/>
    <w:rsid w:val="0017636C"/>
  </w:style>
  <w:style w:type="character" w:customStyle="1" w:styleId="ListLabel92">
    <w:name w:val="ListLabel 92"/>
    <w:uiPriority w:val="99"/>
    <w:qFormat/>
    <w:rsid w:val="0017636C"/>
  </w:style>
  <w:style w:type="character" w:customStyle="1" w:styleId="ListLabel93">
    <w:name w:val="ListLabel 93"/>
    <w:uiPriority w:val="99"/>
    <w:qFormat/>
    <w:rsid w:val="0017636C"/>
  </w:style>
  <w:style w:type="character" w:customStyle="1" w:styleId="ListLabel94">
    <w:name w:val="ListLabel 94"/>
    <w:uiPriority w:val="99"/>
    <w:qFormat/>
    <w:rsid w:val="0017636C"/>
  </w:style>
  <w:style w:type="character" w:customStyle="1" w:styleId="ListLabel95">
    <w:name w:val="ListLabel 95"/>
    <w:uiPriority w:val="99"/>
    <w:qFormat/>
    <w:rsid w:val="0017636C"/>
  </w:style>
  <w:style w:type="character" w:customStyle="1" w:styleId="ListLabel96">
    <w:name w:val="ListLabel 96"/>
    <w:uiPriority w:val="99"/>
    <w:qFormat/>
    <w:rsid w:val="0017636C"/>
    <w:rPr>
      <w:sz w:val="24"/>
    </w:rPr>
  </w:style>
  <w:style w:type="character" w:customStyle="1" w:styleId="ListLabel97">
    <w:name w:val="ListLabel 97"/>
    <w:uiPriority w:val="99"/>
    <w:qFormat/>
    <w:rsid w:val="0017636C"/>
  </w:style>
  <w:style w:type="character" w:customStyle="1" w:styleId="ListLabel98">
    <w:name w:val="ListLabel 98"/>
    <w:uiPriority w:val="99"/>
    <w:qFormat/>
    <w:rsid w:val="0017636C"/>
  </w:style>
  <w:style w:type="character" w:customStyle="1" w:styleId="ListLabel99">
    <w:name w:val="ListLabel 99"/>
    <w:uiPriority w:val="99"/>
    <w:qFormat/>
    <w:rsid w:val="0017636C"/>
  </w:style>
  <w:style w:type="character" w:customStyle="1" w:styleId="ListLabel100">
    <w:name w:val="ListLabel 100"/>
    <w:uiPriority w:val="99"/>
    <w:qFormat/>
    <w:rsid w:val="0017636C"/>
  </w:style>
  <w:style w:type="character" w:customStyle="1" w:styleId="ListLabel101">
    <w:name w:val="ListLabel 101"/>
    <w:uiPriority w:val="99"/>
    <w:qFormat/>
    <w:rsid w:val="0017636C"/>
  </w:style>
  <w:style w:type="character" w:customStyle="1" w:styleId="ListLabel102">
    <w:name w:val="ListLabel 102"/>
    <w:uiPriority w:val="99"/>
    <w:qFormat/>
    <w:rsid w:val="0017636C"/>
  </w:style>
  <w:style w:type="character" w:customStyle="1" w:styleId="ListLabel103">
    <w:name w:val="ListLabel 103"/>
    <w:uiPriority w:val="99"/>
    <w:qFormat/>
    <w:rsid w:val="0017636C"/>
  </w:style>
  <w:style w:type="character" w:customStyle="1" w:styleId="ListLabel104">
    <w:name w:val="ListLabel 104"/>
    <w:uiPriority w:val="99"/>
    <w:qFormat/>
    <w:rsid w:val="0017636C"/>
  </w:style>
  <w:style w:type="character" w:customStyle="1" w:styleId="ListLabel105">
    <w:name w:val="ListLabel 105"/>
    <w:uiPriority w:val="99"/>
    <w:qFormat/>
    <w:rsid w:val="0017636C"/>
  </w:style>
  <w:style w:type="character" w:customStyle="1" w:styleId="ListLabel106">
    <w:name w:val="ListLabel 106"/>
    <w:uiPriority w:val="99"/>
    <w:qFormat/>
    <w:rsid w:val="0017636C"/>
  </w:style>
  <w:style w:type="character" w:customStyle="1" w:styleId="ListLabel107">
    <w:name w:val="ListLabel 107"/>
    <w:uiPriority w:val="99"/>
    <w:qFormat/>
    <w:rsid w:val="0017636C"/>
  </w:style>
  <w:style w:type="character" w:customStyle="1" w:styleId="ListLabel108">
    <w:name w:val="ListLabel 108"/>
    <w:uiPriority w:val="99"/>
    <w:qFormat/>
    <w:rsid w:val="0017636C"/>
  </w:style>
  <w:style w:type="character" w:customStyle="1" w:styleId="ListLabel109">
    <w:name w:val="ListLabel 109"/>
    <w:uiPriority w:val="99"/>
    <w:qFormat/>
    <w:rsid w:val="0017636C"/>
  </w:style>
  <w:style w:type="character" w:customStyle="1" w:styleId="ListLabel110">
    <w:name w:val="ListLabel 110"/>
    <w:uiPriority w:val="99"/>
    <w:qFormat/>
    <w:rsid w:val="0017636C"/>
  </w:style>
  <w:style w:type="character" w:customStyle="1" w:styleId="ListLabel111">
    <w:name w:val="ListLabel 111"/>
    <w:uiPriority w:val="99"/>
    <w:qFormat/>
    <w:rsid w:val="0017636C"/>
  </w:style>
  <w:style w:type="character" w:customStyle="1" w:styleId="ListLabel112">
    <w:name w:val="ListLabel 112"/>
    <w:uiPriority w:val="99"/>
    <w:qFormat/>
    <w:rsid w:val="0017636C"/>
  </w:style>
  <w:style w:type="character" w:customStyle="1" w:styleId="ListLabel113">
    <w:name w:val="ListLabel 113"/>
    <w:uiPriority w:val="99"/>
    <w:qFormat/>
    <w:rsid w:val="0017636C"/>
  </w:style>
  <w:style w:type="character" w:customStyle="1" w:styleId="ListLabel114">
    <w:name w:val="ListLabel 114"/>
    <w:uiPriority w:val="99"/>
    <w:qFormat/>
    <w:rsid w:val="0017636C"/>
    <w:rPr>
      <w:sz w:val="24"/>
    </w:rPr>
  </w:style>
  <w:style w:type="character" w:customStyle="1" w:styleId="ListLabel115">
    <w:name w:val="ListLabel 115"/>
    <w:uiPriority w:val="99"/>
    <w:qFormat/>
    <w:rsid w:val="0017636C"/>
  </w:style>
  <w:style w:type="character" w:customStyle="1" w:styleId="ListLabel116">
    <w:name w:val="ListLabel 116"/>
    <w:uiPriority w:val="99"/>
    <w:qFormat/>
    <w:rsid w:val="0017636C"/>
  </w:style>
  <w:style w:type="character" w:customStyle="1" w:styleId="ListLabel117">
    <w:name w:val="ListLabel 117"/>
    <w:uiPriority w:val="99"/>
    <w:qFormat/>
    <w:rsid w:val="0017636C"/>
  </w:style>
  <w:style w:type="character" w:customStyle="1" w:styleId="ListLabel118">
    <w:name w:val="ListLabel 118"/>
    <w:uiPriority w:val="99"/>
    <w:qFormat/>
    <w:rsid w:val="0017636C"/>
  </w:style>
  <w:style w:type="character" w:customStyle="1" w:styleId="ListLabel119">
    <w:name w:val="ListLabel 119"/>
    <w:uiPriority w:val="99"/>
    <w:qFormat/>
    <w:rsid w:val="0017636C"/>
  </w:style>
  <w:style w:type="character" w:customStyle="1" w:styleId="ListLabel120">
    <w:name w:val="ListLabel 120"/>
    <w:uiPriority w:val="99"/>
    <w:qFormat/>
    <w:rsid w:val="0017636C"/>
  </w:style>
  <w:style w:type="character" w:customStyle="1" w:styleId="ListLabel121">
    <w:name w:val="ListLabel 121"/>
    <w:uiPriority w:val="99"/>
    <w:qFormat/>
    <w:rsid w:val="0017636C"/>
  </w:style>
  <w:style w:type="character" w:customStyle="1" w:styleId="ListLabel122">
    <w:name w:val="ListLabel 122"/>
    <w:uiPriority w:val="99"/>
    <w:qFormat/>
    <w:rsid w:val="0017636C"/>
  </w:style>
  <w:style w:type="character" w:customStyle="1" w:styleId="ListLabel123">
    <w:name w:val="ListLabel 123"/>
    <w:uiPriority w:val="99"/>
    <w:qFormat/>
    <w:rsid w:val="0017636C"/>
  </w:style>
  <w:style w:type="character" w:customStyle="1" w:styleId="ListLabel124">
    <w:name w:val="ListLabel 124"/>
    <w:uiPriority w:val="99"/>
    <w:qFormat/>
    <w:rsid w:val="0017636C"/>
  </w:style>
  <w:style w:type="character" w:customStyle="1" w:styleId="ListLabel125">
    <w:name w:val="ListLabel 125"/>
    <w:uiPriority w:val="99"/>
    <w:qFormat/>
    <w:rsid w:val="0017636C"/>
  </w:style>
  <w:style w:type="character" w:customStyle="1" w:styleId="ListLabel126">
    <w:name w:val="ListLabel 126"/>
    <w:uiPriority w:val="99"/>
    <w:qFormat/>
    <w:rsid w:val="0017636C"/>
  </w:style>
  <w:style w:type="character" w:customStyle="1" w:styleId="ListLabel127">
    <w:name w:val="ListLabel 127"/>
    <w:uiPriority w:val="99"/>
    <w:qFormat/>
    <w:rsid w:val="0017636C"/>
  </w:style>
  <w:style w:type="character" w:customStyle="1" w:styleId="ListLabel128">
    <w:name w:val="ListLabel 128"/>
    <w:uiPriority w:val="99"/>
    <w:qFormat/>
    <w:rsid w:val="0017636C"/>
  </w:style>
  <w:style w:type="character" w:customStyle="1" w:styleId="ListLabel129">
    <w:name w:val="ListLabel 129"/>
    <w:uiPriority w:val="99"/>
    <w:qFormat/>
    <w:rsid w:val="0017636C"/>
  </w:style>
  <w:style w:type="character" w:customStyle="1" w:styleId="ListLabel130">
    <w:name w:val="ListLabel 130"/>
    <w:uiPriority w:val="99"/>
    <w:qFormat/>
    <w:rsid w:val="0017636C"/>
  </w:style>
  <w:style w:type="character" w:customStyle="1" w:styleId="ListLabel131">
    <w:name w:val="ListLabel 131"/>
    <w:uiPriority w:val="99"/>
    <w:qFormat/>
    <w:rsid w:val="0017636C"/>
  </w:style>
  <w:style w:type="character" w:customStyle="1" w:styleId="ListLabel132">
    <w:name w:val="ListLabel 132"/>
    <w:uiPriority w:val="99"/>
    <w:qFormat/>
    <w:rsid w:val="0017636C"/>
  </w:style>
  <w:style w:type="character" w:customStyle="1" w:styleId="ListLabel133">
    <w:name w:val="ListLabel 133"/>
    <w:uiPriority w:val="99"/>
    <w:qFormat/>
    <w:rsid w:val="0017636C"/>
  </w:style>
  <w:style w:type="character" w:customStyle="1" w:styleId="ListLabel134">
    <w:name w:val="ListLabel 134"/>
    <w:uiPriority w:val="99"/>
    <w:qFormat/>
    <w:rsid w:val="0017636C"/>
  </w:style>
  <w:style w:type="character" w:customStyle="1" w:styleId="ListLabel135">
    <w:name w:val="ListLabel 135"/>
    <w:uiPriority w:val="99"/>
    <w:qFormat/>
    <w:rsid w:val="0017636C"/>
  </w:style>
  <w:style w:type="character" w:customStyle="1" w:styleId="ListLabel136">
    <w:name w:val="ListLabel 136"/>
    <w:uiPriority w:val="99"/>
    <w:qFormat/>
    <w:rsid w:val="0017636C"/>
  </w:style>
  <w:style w:type="character" w:customStyle="1" w:styleId="ListLabel137">
    <w:name w:val="ListLabel 137"/>
    <w:uiPriority w:val="99"/>
    <w:qFormat/>
    <w:rsid w:val="0017636C"/>
  </w:style>
  <w:style w:type="character" w:customStyle="1" w:styleId="ListLabel138">
    <w:name w:val="ListLabel 138"/>
    <w:uiPriority w:val="99"/>
    <w:qFormat/>
    <w:rsid w:val="0017636C"/>
  </w:style>
  <w:style w:type="character" w:customStyle="1" w:styleId="ListLabel139">
    <w:name w:val="ListLabel 139"/>
    <w:uiPriority w:val="99"/>
    <w:qFormat/>
    <w:rsid w:val="0017636C"/>
  </w:style>
  <w:style w:type="character" w:customStyle="1" w:styleId="ListLabel140">
    <w:name w:val="ListLabel 140"/>
    <w:uiPriority w:val="99"/>
    <w:qFormat/>
    <w:rsid w:val="0017636C"/>
  </w:style>
  <w:style w:type="character" w:customStyle="1" w:styleId="ListLabel141">
    <w:name w:val="ListLabel 141"/>
    <w:uiPriority w:val="99"/>
    <w:qFormat/>
    <w:rsid w:val="0017636C"/>
  </w:style>
  <w:style w:type="character" w:customStyle="1" w:styleId="ListLabel142">
    <w:name w:val="ListLabel 142"/>
    <w:uiPriority w:val="99"/>
    <w:qFormat/>
    <w:rsid w:val="0017636C"/>
  </w:style>
  <w:style w:type="character" w:customStyle="1" w:styleId="ListLabel143">
    <w:name w:val="ListLabel 143"/>
    <w:uiPriority w:val="99"/>
    <w:qFormat/>
    <w:rsid w:val="0017636C"/>
  </w:style>
  <w:style w:type="character" w:customStyle="1" w:styleId="ListLabel144">
    <w:name w:val="ListLabel 144"/>
    <w:uiPriority w:val="99"/>
    <w:qFormat/>
    <w:rsid w:val="0017636C"/>
  </w:style>
  <w:style w:type="character" w:customStyle="1" w:styleId="ListLabel145">
    <w:name w:val="ListLabel 145"/>
    <w:uiPriority w:val="99"/>
    <w:qFormat/>
    <w:rsid w:val="0017636C"/>
  </w:style>
  <w:style w:type="character" w:customStyle="1" w:styleId="ListLabel146">
    <w:name w:val="ListLabel 146"/>
    <w:uiPriority w:val="99"/>
    <w:qFormat/>
    <w:rsid w:val="0017636C"/>
  </w:style>
  <w:style w:type="character" w:customStyle="1" w:styleId="ListLabel147">
    <w:name w:val="ListLabel 147"/>
    <w:uiPriority w:val="99"/>
    <w:qFormat/>
    <w:rsid w:val="0017636C"/>
  </w:style>
  <w:style w:type="character" w:customStyle="1" w:styleId="ListLabel148">
    <w:name w:val="ListLabel 148"/>
    <w:uiPriority w:val="99"/>
    <w:qFormat/>
    <w:rsid w:val="0017636C"/>
  </w:style>
  <w:style w:type="character" w:customStyle="1" w:styleId="ListLabel149">
    <w:name w:val="ListLabel 149"/>
    <w:uiPriority w:val="99"/>
    <w:qFormat/>
    <w:rsid w:val="0017636C"/>
  </w:style>
  <w:style w:type="character" w:customStyle="1" w:styleId="ListLabel150">
    <w:name w:val="ListLabel 150"/>
    <w:uiPriority w:val="99"/>
    <w:qFormat/>
    <w:rsid w:val="0017636C"/>
    <w:rPr>
      <w:sz w:val="24"/>
    </w:rPr>
  </w:style>
  <w:style w:type="character" w:customStyle="1" w:styleId="ListLabel151">
    <w:name w:val="ListLabel 151"/>
    <w:uiPriority w:val="99"/>
    <w:qFormat/>
    <w:rsid w:val="0017636C"/>
  </w:style>
  <w:style w:type="character" w:customStyle="1" w:styleId="ListLabel152">
    <w:name w:val="ListLabel 152"/>
    <w:uiPriority w:val="99"/>
    <w:qFormat/>
    <w:rsid w:val="0017636C"/>
  </w:style>
  <w:style w:type="character" w:customStyle="1" w:styleId="ListLabel153">
    <w:name w:val="ListLabel 153"/>
    <w:uiPriority w:val="99"/>
    <w:qFormat/>
    <w:rsid w:val="0017636C"/>
  </w:style>
  <w:style w:type="character" w:customStyle="1" w:styleId="ListLabel154">
    <w:name w:val="ListLabel 154"/>
    <w:uiPriority w:val="99"/>
    <w:qFormat/>
    <w:rsid w:val="0017636C"/>
  </w:style>
  <w:style w:type="character" w:customStyle="1" w:styleId="ListLabel155">
    <w:name w:val="ListLabel 155"/>
    <w:uiPriority w:val="99"/>
    <w:qFormat/>
    <w:rsid w:val="0017636C"/>
  </w:style>
  <w:style w:type="character" w:customStyle="1" w:styleId="ListLabel156">
    <w:name w:val="ListLabel 156"/>
    <w:uiPriority w:val="99"/>
    <w:qFormat/>
    <w:rsid w:val="0017636C"/>
  </w:style>
  <w:style w:type="character" w:customStyle="1" w:styleId="ListLabel157">
    <w:name w:val="ListLabel 157"/>
    <w:uiPriority w:val="99"/>
    <w:qFormat/>
    <w:rsid w:val="0017636C"/>
  </w:style>
  <w:style w:type="character" w:customStyle="1" w:styleId="ListLabel158">
    <w:name w:val="ListLabel 158"/>
    <w:uiPriority w:val="99"/>
    <w:qFormat/>
    <w:rsid w:val="0017636C"/>
  </w:style>
  <w:style w:type="character" w:customStyle="1" w:styleId="ListLabel159">
    <w:name w:val="ListLabel 159"/>
    <w:uiPriority w:val="99"/>
    <w:qFormat/>
    <w:rsid w:val="0017636C"/>
    <w:rPr>
      <w:sz w:val="24"/>
    </w:rPr>
  </w:style>
  <w:style w:type="character" w:customStyle="1" w:styleId="ListLabel160">
    <w:name w:val="ListLabel 160"/>
    <w:uiPriority w:val="99"/>
    <w:qFormat/>
    <w:rsid w:val="0017636C"/>
  </w:style>
  <w:style w:type="character" w:customStyle="1" w:styleId="ListLabel161">
    <w:name w:val="ListLabel 161"/>
    <w:uiPriority w:val="99"/>
    <w:qFormat/>
    <w:rsid w:val="0017636C"/>
  </w:style>
  <w:style w:type="character" w:customStyle="1" w:styleId="ListLabel162">
    <w:name w:val="ListLabel 162"/>
    <w:uiPriority w:val="99"/>
    <w:qFormat/>
    <w:rsid w:val="0017636C"/>
  </w:style>
  <w:style w:type="character" w:customStyle="1" w:styleId="ListLabel163">
    <w:name w:val="ListLabel 163"/>
    <w:uiPriority w:val="99"/>
    <w:qFormat/>
    <w:rsid w:val="0017636C"/>
  </w:style>
  <w:style w:type="character" w:customStyle="1" w:styleId="ListLabel164">
    <w:name w:val="ListLabel 164"/>
    <w:uiPriority w:val="99"/>
    <w:qFormat/>
    <w:rsid w:val="0017636C"/>
  </w:style>
  <w:style w:type="character" w:customStyle="1" w:styleId="ListLabel165">
    <w:name w:val="ListLabel 165"/>
    <w:uiPriority w:val="99"/>
    <w:qFormat/>
    <w:rsid w:val="0017636C"/>
  </w:style>
  <w:style w:type="character" w:customStyle="1" w:styleId="ListLabel166">
    <w:name w:val="ListLabel 166"/>
    <w:uiPriority w:val="99"/>
    <w:qFormat/>
    <w:rsid w:val="0017636C"/>
  </w:style>
  <w:style w:type="character" w:customStyle="1" w:styleId="ListLabel167">
    <w:name w:val="ListLabel 167"/>
    <w:uiPriority w:val="99"/>
    <w:qFormat/>
    <w:rsid w:val="0017636C"/>
  </w:style>
  <w:style w:type="character" w:customStyle="1" w:styleId="ListLabel168">
    <w:name w:val="ListLabel 168"/>
    <w:uiPriority w:val="99"/>
    <w:qFormat/>
    <w:rsid w:val="0017636C"/>
    <w:rPr>
      <w:sz w:val="24"/>
    </w:rPr>
  </w:style>
  <w:style w:type="character" w:customStyle="1" w:styleId="ListLabel169">
    <w:name w:val="ListLabel 169"/>
    <w:uiPriority w:val="99"/>
    <w:qFormat/>
    <w:rsid w:val="0017636C"/>
  </w:style>
  <w:style w:type="character" w:customStyle="1" w:styleId="ListLabel170">
    <w:name w:val="ListLabel 170"/>
    <w:uiPriority w:val="99"/>
    <w:qFormat/>
    <w:rsid w:val="0017636C"/>
  </w:style>
  <w:style w:type="character" w:customStyle="1" w:styleId="ListLabel171">
    <w:name w:val="ListLabel 171"/>
    <w:uiPriority w:val="99"/>
    <w:qFormat/>
    <w:rsid w:val="0017636C"/>
  </w:style>
  <w:style w:type="character" w:customStyle="1" w:styleId="ListLabel172">
    <w:name w:val="ListLabel 172"/>
    <w:uiPriority w:val="99"/>
    <w:qFormat/>
    <w:rsid w:val="0017636C"/>
  </w:style>
  <w:style w:type="character" w:customStyle="1" w:styleId="ListLabel173">
    <w:name w:val="ListLabel 173"/>
    <w:uiPriority w:val="99"/>
    <w:qFormat/>
    <w:rsid w:val="0017636C"/>
  </w:style>
  <w:style w:type="character" w:customStyle="1" w:styleId="ListLabel174">
    <w:name w:val="ListLabel 174"/>
    <w:uiPriority w:val="99"/>
    <w:qFormat/>
    <w:rsid w:val="0017636C"/>
  </w:style>
  <w:style w:type="character" w:customStyle="1" w:styleId="ListLabel175">
    <w:name w:val="ListLabel 175"/>
    <w:uiPriority w:val="99"/>
    <w:qFormat/>
    <w:rsid w:val="0017636C"/>
  </w:style>
  <w:style w:type="character" w:customStyle="1" w:styleId="ListLabel176">
    <w:name w:val="ListLabel 176"/>
    <w:uiPriority w:val="99"/>
    <w:qFormat/>
    <w:rsid w:val="0017636C"/>
  </w:style>
  <w:style w:type="character" w:customStyle="1" w:styleId="ListLabel177">
    <w:name w:val="ListLabel 177"/>
    <w:uiPriority w:val="99"/>
    <w:qFormat/>
    <w:rsid w:val="0017636C"/>
  </w:style>
  <w:style w:type="character" w:customStyle="1" w:styleId="ListLabel178">
    <w:name w:val="ListLabel 178"/>
    <w:uiPriority w:val="99"/>
    <w:qFormat/>
    <w:rsid w:val="0017636C"/>
  </w:style>
  <w:style w:type="character" w:customStyle="1" w:styleId="ListLabel179">
    <w:name w:val="ListLabel 179"/>
    <w:uiPriority w:val="99"/>
    <w:qFormat/>
    <w:rsid w:val="0017636C"/>
  </w:style>
  <w:style w:type="character" w:customStyle="1" w:styleId="ListLabel180">
    <w:name w:val="ListLabel 180"/>
    <w:uiPriority w:val="99"/>
    <w:qFormat/>
    <w:rsid w:val="0017636C"/>
  </w:style>
  <w:style w:type="character" w:customStyle="1" w:styleId="ListLabel181">
    <w:name w:val="ListLabel 181"/>
    <w:uiPriority w:val="99"/>
    <w:qFormat/>
    <w:rsid w:val="0017636C"/>
  </w:style>
  <w:style w:type="character" w:customStyle="1" w:styleId="ListLabel182">
    <w:name w:val="ListLabel 182"/>
    <w:uiPriority w:val="99"/>
    <w:qFormat/>
    <w:rsid w:val="0017636C"/>
  </w:style>
  <w:style w:type="character" w:customStyle="1" w:styleId="ListLabel183">
    <w:name w:val="ListLabel 183"/>
    <w:uiPriority w:val="99"/>
    <w:qFormat/>
    <w:rsid w:val="0017636C"/>
  </w:style>
  <w:style w:type="character" w:customStyle="1" w:styleId="ListLabel184">
    <w:name w:val="ListLabel 184"/>
    <w:uiPriority w:val="99"/>
    <w:qFormat/>
    <w:rsid w:val="0017636C"/>
  </w:style>
  <w:style w:type="character" w:customStyle="1" w:styleId="ListLabel185">
    <w:name w:val="ListLabel 185"/>
    <w:uiPriority w:val="99"/>
    <w:qFormat/>
    <w:rsid w:val="0017636C"/>
  </w:style>
  <w:style w:type="character" w:customStyle="1" w:styleId="ListLabel186">
    <w:name w:val="ListLabel 186"/>
    <w:uiPriority w:val="99"/>
    <w:qFormat/>
    <w:rsid w:val="0017636C"/>
    <w:rPr>
      <w:sz w:val="20"/>
    </w:rPr>
  </w:style>
  <w:style w:type="character" w:customStyle="1" w:styleId="ListLabel187">
    <w:name w:val="ListLabel 187"/>
    <w:uiPriority w:val="99"/>
    <w:qFormat/>
    <w:rsid w:val="0017636C"/>
  </w:style>
  <w:style w:type="character" w:customStyle="1" w:styleId="ListLabel188">
    <w:name w:val="ListLabel 188"/>
    <w:uiPriority w:val="99"/>
    <w:qFormat/>
    <w:rsid w:val="0017636C"/>
  </w:style>
  <w:style w:type="character" w:customStyle="1" w:styleId="ListLabel189">
    <w:name w:val="ListLabel 189"/>
    <w:uiPriority w:val="99"/>
    <w:qFormat/>
    <w:rsid w:val="0017636C"/>
  </w:style>
  <w:style w:type="character" w:customStyle="1" w:styleId="ListLabel190">
    <w:name w:val="ListLabel 190"/>
    <w:uiPriority w:val="99"/>
    <w:qFormat/>
    <w:rsid w:val="0017636C"/>
  </w:style>
  <w:style w:type="character" w:customStyle="1" w:styleId="ListLabel191">
    <w:name w:val="ListLabel 191"/>
    <w:uiPriority w:val="99"/>
    <w:qFormat/>
    <w:rsid w:val="0017636C"/>
  </w:style>
  <w:style w:type="character" w:customStyle="1" w:styleId="ListLabel192">
    <w:name w:val="ListLabel 192"/>
    <w:uiPriority w:val="99"/>
    <w:qFormat/>
    <w:rsid w:val="0017636C"/>
  </w:style>
  <w:style w:type="character" w:customStyle="1" w:styleId="ListLabel193">
    <w:name w:val="ListLabel 193"/>
    <w:uiPriority w:val="99"/>
    <w:qFormat/>
    <w:rsid w:val="0017636C"/>
  </w:style>
  <w:style w:type="character" w:customStyle="1" w:styleId="ListLabel194">
    <w:name w:val="ListLabel 194"/>
    <w:uiPriority w:val="99"/>
    <w:qFormat/>
    <w:rsid w:val="0017636C"/>
  </w:style>
  <w:style w:type="character" w:customStyle="1" w:styleId="ListLabel195">
    <w:name w:val="ListLabel 195"/>
    <w:uiPriority w:val="99"/>
    <w:qFormat/>
    <w:rsid w:val="0017636C"/>
    <w:rPr>
      <w:sz w:val="20"/>
    </w:rPr>
  </w:style>
  <w:style w:type="character" w:customStyle="1" w:styleId="ListLabel196">
    <w:name w:val="ListLabel 196"/>
    <w:uiPriority w:val="99"/>
    <w:qFormat/>
    <w:rsid w:val="0017636C"/>
  </w:style>
  <w:style w:type="character" w:customStyle="1" w:styleId="ListLabel197">
    <w:name w:val="ListLabel 197"/>
    <w:uiPriority w:val="99"/>
    <w:qFormat/>
    <w:rsid w:val="0017636C"/>
  </w:style>
  <w:style w:type="character" w:customStyle="1" w:styleId="ListLabel198">
    <w:name w:val="ListLabel 198"/>
    <w:uiPriority w:val="99"/>
    <w:qFormat/>
    <w:rsid w:val="0017636C"/>
  </w:style>
  <w:style w:type="character" w:customStyle="1" w:styleId="ListLabel199">
    <w:name w:val="ListLabel 199"/>
    <w:uiPriority w:val="99"/>
    <w:qFormat/>
    <w:rsid w:val="0017636C"/>
  </w:style>
  <w:style w:type="character" w:customStyle="1" w:styleId="ListLabel200">
    <w:name w:val="ListLabel 200"/>
    <w:uiPriority w:val="99"/>
    <w:qFormat/>
    <w:rsid w:val="0017636C"/>
  </w:style>
  <w:style w:type="character" w:customStyle="1" w:styleId="ListLabel201">
    <w:name w:val="ListLabel 201"/>
    <w:uiPriority w:val="99"/>
    <w:qFormat/>
    <w:rsid w:val="0017636C"/>
  </w:style>
  <w:style w:type="character" w:customStyle="1" w:styleId="ListLabel202">
    <w:name w:val="ListLabel 202"/>
    <w:uiPriority w:val="99"/>
    <w:qFormat/>
    <w:rsid w:val="0017636C"/>
  </w:style>
  <w:style w:type="character" w:customStyle="1" w:styleId="ListLabel203">
    <w:name w:val="ListLabel 203"/>
    <w:uiPriority w:val="99"/>
    <w:qFormat/>
    <w:rsid w:val="0017636C"/>
  </w:style>
  <w:style w:type="character" w:customStyle="1" w:styleId="ListLabel204">
    <w:name w:val="ListLabel 204"/>
    <w:uiPriority w:val="99"/>
    <w:qFormat/>
    <w:rsid w:val="0017636C"/>
  </w:style>
  <w:style w:type="character" w:customStyle="1" w:styleId="ListLabel205">
    <w:name w:val="ListLabel 205"/>
    <w:uiPriority w:val="99"/>
    <w:qFormat/>
    <w:rsid w:val="0017636C"/>
  </w:style>
  <w:style w:type="character" w:customStyle="1" w:styleId="ListLabel206">
    <w:name w:val="ListLabel 206"/>
    <w:uiPriority w:val="99"/>
    <w:qFormat/>
    <w:rsid w:val="0017636C"/>
  </w:style>
  <w:style w:type="character" w:customStyle="1" w:styleId="ListLabel207">
    <w:name w:val="ListLabel 207"/>
    <w:uiPriority w:val="99"/>
    <w:qFormat/>
    <w:rsid w:val="0017636C"/>
  </w:style>
  <w:style w:type="character" w:customStyle="1" w:styleId="ListLabel208">
    <w:name w:val="ListLabel 208"/>
    <w:uiPriority w:val="99"/>
    <w:qFormat/>
    <w:rsid w:val="0017636C"/>
  </w:style>
  <w:style w:type="character" w:customStyle="1" w:styleId="ListLabel209">
    <w:name w:val="ListLabel 209"/>
    <w:uiPriority w:val="99"/>
    <w:qFormat/>
    <w:rsid w:val="0017636C"/>
  </w:style>
  <w:style w:type="character" w:customStyle="1" w:styleId="ListLabel210">
    <w:name w:val="ListLabel 210"/>
    <w:uiPriority w:val="99"/>
    <w:qFormat/>
    <w:rsid w:val="0017636C"/>
  </w:style>
  <w:style w:type="character" w:customStyle="1" w:styleId="ListLabel211">
    <w:name w:val="ListLabel 211"/>
    <w:uiPriority w:val="99"/>
    <w:qFormat/>
    <w:rsid w:val="0017636C"/>
  </w:style>
  <w:style w:type="character" w:customStyle="1" w:styleId="ListLabel212">
    <w:name w:val="ListLabel 212"/>
    <w:uiPriority w:val="99"/>
    <w:qFormat/>
    <w:rsid w:val="0017636C"/>
  </w:style>
  <w:style w:type="character" w:customStyle="1" w:styleId="ListLabel213">
    <w:name w:val="ListLabel 213"/>
    <w:uiPriority w:val="99"/>
    <w:qFormat/>
    <w:rsid w:val="0017636C"/>
  </w:style>
  <w:style w:type="character" w:customStyle="1" w:styleId="ListLabel214">
    <w:name w:val="ListLabel 214"/>
    <w:uiPriority w:val="99"/>
    <w:qFormat/>
    <w:rsid w:val="0017636C"/>
  </w:style>
  <w:style w:type="character" w:customStyle="1" w:styleId="ListLabel215">
    <w:name w:val="ListLabel 215"/>
    <w:uiPriority w:val="99"/>
    <w:qFormat/>
    <w:rsid w:val="0017636C"/>
  </w:style>
  <w:style w:type="character" w:customStyle="1" w:styleId="ListLabel216">
    <w:name w:val="ListLabel 216"/>
    <w:uiPriority w:val="99"/>
    <w:qFormat/>
    <w:rsid w:val="0017636C"/>
  </w:style>
  <w:style w:type="character" w:customStyle="1" w:styleId="ListLabel217">
    <w:name w:val="ListLabel 217"/>
    <w:uiPriority w:val="99"/>
    <w:qFormat/>
    <w:rsid w:val="0017636C"/>
  </w:style>
  <w:style w:type="character" w:customStyle="1" w:styleId="ListLabel218">
    <w:name w:val="ListLabel 218"/>
    <w:uiPriority w:val="99"/>
    <w:qFormat/>
    <w:rsid w:val="0017636C"/>
  </w:style>
  <w:style w:type="character" w:customStyle="1" w:styleId="ListLabel219">
    <w:name w:val="ListLabel 219"/>
    <w:uiPriority w:val="99"/>
    <w:qFormat/>
    <w:rsid w:val="0017636C"/>
  </w:style>
  <w:style w:type="character" w:customStyle="1" w:styleId="ListLabel220">
    <w:name w:val="ListLabel 220"/>
    <w:uiPriority w:val="99"/>
    <w:qFormat/>
    <w:rsid w:val="0017636C"/>
  </w:style>
  <w:style w:type="character" w:customStyle="1" w:styleId="ListLabel221">
    <w:name w:val="ListLabel 221"/>
    <w:uiPriority w:val="99"/>
    <w:qFormat/>
    <w:rsid w:val="0017636C"/>
  </w:style>
  <w:style w:type="character" w:customStyle="1" w:styleId="ListLabel222">
    <w:name w:val="ListLabel 222"/>
    <w:uiPriority w:val="99"/>
    <w:qFormat/>
    <w:rsid w:val="0017636C"/>
  </w:style>
  <w:style w:type="character" w:customStyle="1" w:styleId="ListLabel223">
    <w:name w:val="ListLabel 223"/>
    <w:uiPriority w:val="99"/>
    <w:qFormat/>
    <w:rsid w:val="0017636C"/>
  </w:style>
  <w:style w:type="character" w:customStyle="1" w:styleId="ListLabel224">
    <w:name w:val="ListLabel 224"/>
    <w:uiPriority w:val="99"/>
    <w:qFormat/>
    <w:rsid w:val="0017636C"/>
  </w:style>
  <w:style w:type="character" w:customStyle="1" w:styleId="ListLabel225">
    <w:name w:val="ListLabel 225"/>
    <w:uiPriority w:val="99"/>
    <w:qFormat/>
    <w:rsid w:val="0017636C"/>
  </w:style>
  <w:style w:type="character" w:customStyle="1" w:styleId="ListLabel226">
    <w:name w:val="ListLabel 226"/>
    <w:uiPriority w:val="99"/>
    <w:qFormat/>
    <w:rsid w:val="0017636C"/>
    <w:rPr>
      <w:b/>
      <w:sz w:val="20"/>
    </w:rPr>
  </w:style>
  <w:style w:type="character" w:customStyle="1" w:styleId="ListLabel227">
    <w:name w:val="ListLabel 227"/>
    <w:uiPriority w:val="99"/>
    <w:qFormat/>
    <w:rsid w:val="0017636C"/>
  </w:style>
  <w:style w:type="character" w:customStyle="1" w:styleId="ListLabel228">
    <w:name w:val="ListLabel 228"/>
    <w:uiPriority w:val="99"/>
    <w:qFormat/>
    <w:rsid w:val="0017636C"/>
  </w:style>
  <w:style w:type="character" w:customStyle="1" w:styleId="ListLabel229">
    <w:name w:val="ListLabel 229"/>
    <w:uiPriority w:val="99"/>
    <w:qFormat/>
    <w:rsid w:val="0017636C"/>
  </w:style>
  <w:style w:type="character" w:customStyle="1" w:styleId="ListLabel230">
    <w:name w:val="ListLabel 230"/>
    <w:uiPriority w:val="99"/>
    <w:qFormat/>
    <w:rsid w:val="0017636C"/>
  </w:style>
  <w:style w:type="character" w:customStyle="1" w:styleId="ListLabel231">
    <w:name w:val="ListLabel 231"/>
    <w:uiPriority w:val="99"/>
    <w:qFormat/>
    <w:rsid w:val="0017636C"/>
  </w:style>
  <w:style w:type="character" w:customStyle="1" w:styleId="ListLabel232">
    <w:name w:val="ListLabel 232"/>
    <w:uiPriority w:val="99"/>
    <w:qFormat/>
    <w:rsid w:val="0017636C"/>
  </w:style>
  <w:style w:type="character" w:customStyle="1" w:styleId="ListLabel233">
    <w:name w:val="ListLabel 233"/>
    <w:uiPriority w:val="99"/>
    <w:qFormat/>
    <w:rsid w:val="0017636C"/>
  </w:style>
  <w:style w:type="character" w:customStyle="1" w:styleId="ListLabel234">
    <w:name w:val="ListLabel 234"/>
    <w:uiPriority w:val="99"/>
    <w:qFormat/>
    <w:rsid w:val="0017636C"/>
  </w:style>
  <w:style w:type="character" w:customStyle="1" w:styleId="ListLabel235">
    <w:name w:val="ListLabel 235"/>
    <w:uiPriority w:val="99"/>
    <w:qFormat/>
    <w:rsid w:val="0017636C"/>
    <w:rPr>
      <w:sz w:val="20"/>
    </w:rPr>
  </w:style>
  <w:style w:type="character" w:customStyle="1" w:styleId="ListLabel236">
    <w:name w:val="ListLabel 236"/>
    <w:uiPriority w:val="99"/>
    <w:qFormat/>
    <w:rsid w:val="0017636C"/>
  </w:style>
  <w:style w:type="character" w:customStyle="1" w:styleId="ListLabel237">
    <w:name w:val="ListLabel 237"/>
    <w:uiPriority w:val="99"/>
    <w:qFormat/>
    <w:rsid w:val="0017636C"/>
  </w:style>
  <w:style w:type="character" w:customStyle="1" w:styleId="ListLabel238">
    <w:name w:val="ListLabel 238"/>
    <w:uiPriority w:val="99"/>
    <w:qFormat/>
    <w:rsid w:val="0017636C"/>
  </w:style>
  <w:style w:type="character" w:customStyle="1" w:styleId="ListLabel239">
    <w:name w:val="ListLabel 239"/>
    <w:uiPriority w:val="99"/>
    <w:qFormat/>
    <w:rsid w:val="0017636C"/>
  </w:style>
  <w:style w:type="character" w:customStyle="1" w:styleId="ListLabel240">
    <w:name w:val="ListLabel 240"/>
    <w:uiPriority w:val="99"/>
    <w:qFormat/>
    <w:rsid w:val="0017636C"/>
  </w:style>
  <w:style w:type="character" w:customStyle="1" w:styleId="ListLabel241">
    <w:name w:val="ListLabel 241"/>
    <w:uiPriority w:val="99"/>
    <w:qFormat/>
    <w:rsid w:val="0017636C"/>
  </w:style>
  <w:style w:type="character" w:customStyle="1" w:styleId="ListLabel242">
    <w:name w:val="ListLabel 242"/>
    <w:uiPriority w:val="99"/>
    <w:qFormat/>
    <w:rsid w:val="0017636C"/>
  </w:style>
  <w:style w:type="character" w:customStyle="1" w:styleId="ListLabel243">
    <w:name w:val="ListLabel 243"/>
    <w:uiPriority w:val="99"/>
    <w:qFormat/>
    <w:rsid w:val="0017636C"/>
  </w:style>
  <w:style w:type="character" w:customStyle="1" w:styleId="ListLabel244">
    <w:name w:val="ListLabel 244"/>
    <w:uiPriority w:val="99"/>
    <w:qFormat/>
    <w:rsid w:val="0017636C"/>
    <w:rPr>
      <w:sz w:val="20"/>
    </w:rPr>
  </w:style>
  <w:style w:type="character" w:customStyle="1" w:styleId="ListLabel245">
    <w:name w:val="ListLabel 245"/>
    <w:uiPriority w:val="99"/>
    <w:qFormat/>
    <w:rsid w:val="0017636C"/>
  </w:style>
  <w:style w:type="character" w:customStyle="1" w:styleId="ListLabel246">
    <w:name w:val="ListLabel 246"/>
    <w:uiPriority w:val="99"/>
    <w:qFormat/>
    <w:rsid w:val="0017636C"/>
  </w:style>
  <w:style w:type="character" w:customStyle="1" w:styleId="ListLabel247">
    <w:name w:val="ListLabel 247"/>
    <w:uiPriority w:val="99"/>
    <w:qFormat/>
    <w:rsid w:val="0017636C"/>
  </w:style>
  <w:style w:type="character" w:customStyle="1" w:styleId="ListLabel248">
    <w:name w:val="ListLabel 248"/>
    <w:uiPriority w:val="99"/>
    <w:qFormat/>
    <w:rsid w:val="0017636C"/>
  </w:style>
  <w:style w:type="character" w:customStyle="1" w:styleId="ListLabel249">
    <w:name w:val="ListLabel 249"/>
    <w:uiPriority w:val="99"/>
    <w:qFormat/>
    <w:rsid w:val="0017636C"/>
  </w:style>
  <w:style w:type="character" w:customStyle="1" w:styleId="ListLabel250">
    <w:name w:val="ListLabel 250"/>
    <w:uiPriority w:val="99"/>
    <w:qFormat/>
    <w:rsid w:val="0017636C"/>
  </w:style>
  <w:style w:type="character" w:customStyle="1" w:styleId="ListLabel251">
    <w:name w:val="ListLabel 251"/>
    <w:uiPriority w:val="99"/>
    <w:qFormat/>
    <w:rsid w:val="0017636C"/>
  </w:style>
  <w:style w:type="character" w:customStyle="1" w:styleId="ListLabel252">
    <w:name w:val="ListLabel 252"/>
    <w:uiPriority w:val="99"/>
    <w:qFormat/>
    <w:rsid w:val="0017636C"/>
  </w:style>
  <w:style w:type="character" w:customStyle="1" w:styleId="ListLabel253">
    <w:name w:val="ListLabel 253"/>
    <w:uiPriority w:val="99"/>
    <w:qFormat/>
    <w:rsid w:val="0017636C"/>
    <w:rPr>
      <w:sz w:val="20"/>
    </w:rPr>
  </w:style>
  <w:style w:type="character" w:customStyle="1" w:styleId="ListLabel254">
    <w:name w:val="ListLabel 254"/>
    <w:uiPriority w:val="99"/>
    <w:qFormat/>
    <w:rsid w:val="0017636C"/>
  </w:style>
  <w:style w:type="character" w:customStyle="1" w:styleId="ListLabel255">
    <w:name w:val="ListLabel 255"/>
    <w:uiPriority w:val="99"/>
    <w:qFormat/>
    <w:rsid w:val="0017636C"/>
  </w:style>
  <w:style w:type="character" w:customStyle="1" w:styleId="ListLabel256">
    <w:name w:val="ListLabel 256"/>
    <w:uiPriority w:val="99"/>
    <w:qFormat/>
    <w:rsid w:val="0017636C"/>
  </w:style>
  <w:style w:type="character" w:customStyle="1" w:styleId="ListLabel257">
    <w:name w:val="ListLabel 257"/>
    <w:uiPriority w:val="99"/>
    <w:qFormat/>
    <w:rsid w:val="0017636C"/>
  </w:style>
  <w:style w:type="character" w:customStyle="1" w:styleId="ListLabel258">
    <w:name w:val="ListLabel 258"/>
    <w:uiPriority w:val="99"/>
    <w:qFormat/>
    <w:rsid w:val="0017636C"/>
  </w:style>
  <w:style w:type="character" w:customStyle="1" w:styleId="ListLabel259">
    <w:name w:val="ListLabel 259"/>
    <w:uiPriority w:val="99"/>
    <w:qFormat/>
    <w:rsid w:val="0017636C"/>
  </w:style>
  <w:style w:type="character" w:customStyle="1" w:styleId="ListLabel260">
    <w:name w:val="ListLabel 260"/>
    <w:uiPriority w:val="99"/>
    <w:qFormat/>
    <w:rsid w:val="0017636C"/>
  </w:style>
  <w:style w:type="character" w:customStyle="1" w:styleId="ListLabel261">
    <w:name w:val="ListLabel 261"/>
    <w:uiPriority w:val="99"/>
    <w:qFormat/>
    <w:rsid w:val="0017636C"/>
  </w:style>
  <w:style w:type="character" w:customStyle="1" w:styleId="ListLabel262">
    <w:name w:val="ListLabel 262"/>
    <w:uiPriority w:val="99"/>
    <w:qFormat/>
    <w:rsid w:val="0017636C"/>
    <w:rPr>
      <w:sz w:val="20"/>
    </w:rPr>
  </w:style>
  <w:style w:type="character" w:customStyle="1" w:styleId="ListLabel263">
    <w:name w:val="ListLabel 263"/>
    <w:uiPriority w:val="99"/>
    <w:qFormat/>
    <w:rsid w:val="0017636C"/>
  </w:style>
  <w:style w:type="character" w:customStyle="1" w:styleId="ListLabel264">
    <w:name w:val="ListLabel 264"/>
    <w:uiPriority w:val="99"/>
    <w:qFormat/>
    <w:rsid w:val="0017636C"/>
  </w:style>
  <w:style w:type="character" w:customStyle="1" w:styleId="ListLabel265">
    <w:name w:val="ListLabel 265"/>
    <w:uiPriority w:val="99"/>
    <w:qFormat/>
    <w:rsid w:val="0017636C"/>
  </w:style>
  <w:style w:type="character" w:customStyle="1" w:styleId="ListLabel266">
    <w:name w:val="ListLabel 266"/>
    <w:uiPriority w:val="99"/>
    <w:qFormat/>
    <w:rsid w:val="0017636C"/>
  </w:style>
  <w:style w:type="character" w:customStyle="1" w:styleId="ListLabel267">
    <w:name w:val="ListLabel 267"/>
    <w:uiPriority w:val="99"/>
    <w:qFormat/>
    <w:rsid w:val="0017636C"/>
  </w:style>
  <w:style w:type="character" w:customStyle="1" w:styleId="ListLabel268">
    <w:name w:val="ListLabel 268"/>
    <w:uiPriority w:val="99"/>
    <w:qFormat/>
    <w:rsid w:val="0017636C"/>
  </w:style>
  <w:style w:type="character" w:customStyle="1" w:styleId="ListLabel269">
    <w:name w:val="ListLabel 269"/>
    <w:uiPriority w:val="99"/>
    <w:qFormat/>
    <w:rsid w:val="0017636C"/>
  </w:style>
  <w:style w:type="character" w:customStyle="1" w:styleId="ListLabel270">
    <w:name w:val="ListLabel 270"/>
    <w:uiPriority w:val="99"/>
    <w:qFormat/>
    <w:rsid w:val="0017636C"/>
  </w:style>
  <w:style w:type="character" w:customStyle="1" w:styleId="ListLabel271">
    <w:name w:val="ListLabel 271"/>
    <w:uiPriority w:val="99"/>
    <w:qFormat/>
    <w:rsid w:val="0017636C"/>
    <w:rPr>
      <w:sz w:val="20"/>
    </w:rPr>
  </w:style>
  <w:style w:type="character" w:customStyle="1" w:styleId="ListLabel272">
    <w:name w:val="ListLabel 272"/>
    <w:uiPriority w:val="99"/>
    <w:qFormat/>
    <w:rsid w:val="0017636C"/>
  </w:style>
  <w:style w:type="character" w:customStyle="1" w:styleId="ListLabel273">
    <w:name w:val="ListLabel 273"/>
    <w:uiPriority w:val="99"/>
    <w:qFormat/>
    <w:rsid w:val="0017636C"/>
  </w:style>
  <w:style w:type="character" w:customStyle="1" w:styleId="ListLabel274">
    <w:name w:val="ListLabel 274"/>
    <w:uiPriority w:val="99"/>
    <w:qFormat/>
    <w:rsid w:val="0017636C"/>
  </w:style>
  <w:style w:type="character" w:customStyle="1" w:styleId="ListLabel275">
    <w:name w:val="ListLabel 275"/>
    <w:uiPriority w:val="99"/>
    <w:qFormat/>
    <w:rsid w:val="0017636C"/>
  </w:style>
  <w:style w:type="character" w:customStyle="1" w:styleId="ListLabel276">
    <w:name w:val="ListLabel 276"/>
    <w:uiPriority w:val="99"/>
    <w:qFormat/>
    <w:rsid w:val="0017636C"/>
  </w:style>
  <w:style w:type="character" w:customStyle="1" w:styleId="ListLabel277">
    <w:name w:val="ListLabel 277"/>
    <w:uiPriority w:val="99"/>
    <w:qFormat/>
    <w:rsid w:val="0017636C"/>
  </w:style>
  <w:style w:type="character" w:customStyle="1" w:styleId="ListLabel278">
    <w:name w:val="ListLabel 278"/>
    <w:uiPriority w:val="99"/>
    <w:qFormat/>
    <w:rsid w:val="0017636C"/>
  </w:style>
  <w:style w:type="character" w:customStyle="1" w:styleId="ListLabel279">
    <w:name w:val="ListLabel 279"/>
    <w:uiPriority w:val="99"/>
    <w:qFormat/>
    <w:rsid w:val="0017636C"/>
  </w:style>
  <w:style w:type="character" w:customStyle="1" w:styleId="ListLabel280">
    <w:name w:val="ListLabel 280"/>
    <w:uiPriority w:val="99"/>
    <w:qFormat/>
    <w:rsid w:val="0017636C"/>
    <w:rPr>
      <w:sz w:val="20"/>
    </w:rPr>
  </w:style>
  <w:style w:type="character" w:customStyle="1" w:styleId="ListLabel281">
    <w:name w:val="ListLabel 281"/>
    <w:uiPriority w:val="99"/>
    <w:qFormat/>
    <w:rsid w:val="0017636C"/>
  </w:style>
  <w:style w:type="character" w:customStyle="1" w:styleId="ListLabel282">
    <w:name w:val="ListLabel 282"/>
    <w:uiPriority w:val="99"/>
    <w:qFormat/>
    <w:rsid w:val="0017636C"/>
  </w:style>
  <w:style w:type="character" w:customStyle="1" w:styleId="ListLabel283">
    <w:name w:val="ListLabel 283"/>
    <w:uiPriority w:val="99"/>
    <w:qFormat/>
    <w:rsid w:val="0017636C"/>
  </w:style>
  <w:style w:type="character" w:customStyle="1" w:styleId="ListLabel284">
    <w:name w:val="ListLabel 284"/>
    <w:uiPriority w:val="99"/>
    <w:qFormat/>
    <w:rsid w:val="0017636C"/>
  </w:style>
  <w:style w:type="character" w:customStyle="1" w:styleId="ListLabel285">
    <w:name w:val="ListLabel 285"/>
    <w:uiPriority w:val="99"/>
    <w:qFormat/>
    <w:rsid w:val="0017636C"/>
  </w:style>
  <w:style w:type="character" w:customStyle="1" w:styleId="ListLabel286">
    <w:name w:val="ListLabel 286"/>
    <w:uiPriority w:val="99"/>
    <w:qFormat/>
    <w:rsid w:val="0017636C"/>
  </w:style>
  <w:style w:type="character" w:customStyle="1" w:styleId="ListLabel287">
    <w:name w:val="ListLabel 287"/>
    <w:uiPriority w:val="99"/>
    <w:qFormat/>
    <w:rsid w:val="0017636C"/>
  </w:style>
  <w:style w:type="character" w:customStyle="1" w:styleId="ListLabel288">
    <w:name w:val="ListLabel 288"/>
    <w:uiPriority w:val="99"/>
    <w:qFormat/>
    <w:rsid w:val="0017636C"/>
  </w:style>
  <w:style w:type="character" w:customStyle="1" w:styleId="ListLabel289">
    <w:name w:val="ListLabel 289"/>
    <w:uiPriority w:val="99"/>
    <w:qFormat/>
    <w:rsid w:val="0017636C"/>
    <w:rPr>
      <w:b/>
      <w:color w:val="00000A"/>
      <w:sz w:val="20"/>
    </w:rPr>
  </w:style>
  <w:style w:type="character" w:customStyle="1" w:styleId="ListLabel290">
    <w:name w:val="ListLabel 290"/>
    <w:uiPriority w:val="99"/>
    <w:qFormat/>
    <w:rsid w:val="0017636C"/>
  </w:style>
  <w:style w:type="character" w:customStyle="1" w:styleId="ListLabel291">
    <w:name w:val="ListLabel 291"/>
    <w:uiPriority w:val="99"/>
    <w:qFormat/>
    <w:rsid w:val="0017636C"/>
  </w:style>
  <w:style w:type="character" w:customStyle="1" w:styleId="ListLabel292">
    <w:name w:val="ListLabel 292"/>
    <w:uiPriority w:val="99"/>
    <w:qFormat/>
    <w:rsid w:val="0017636C"/>
  </w:style>
  <w:style w:type="character" w:customStyle="1" w:styleId="ListLabel293">
    <w:name w:val="ListLabel 293"/>
    <w:uiPriority w:val="99"/>
    <w:qFormat/>
    <w:rsid w:val="0017636C"/>
  </w:style>
  <w:style w:type="character" w:customStyle="1" w:styleId="ListLabel294">
    <w:name w:val="ListLabel 294"/>
    <w:uiPriority w:val="99"/>
    <w:qFormat/>
    <w:rsid w:val="0017636C"/>
  </w:style>
  <w:style w:type="character" w:customStyle="1" w:styleId="ListLabel295">
    <w:name w:val="ListLabel 295"/>
    <w:uiPriority w:val="99"/>
    <w:qFormat/>
    <w:rsid w:val="0017636C"/>
  </w:style>
  <w:style w:type="character" w:customStyle="1" w:styleId="ListLabel296">
    <w:name w:val="ListLabel 296"/>
    <w:uiPriority w:val="99"/>
    <w:qFormat/>
    <w:rsid w:val="0017636C"/>
  </w:style>
  <w:style w:type="character" w:customStyle="1" w:styleId="ListLabel297">
    <w:name w:val="ListLabel 297"/>
    <w:uiPriority w:val="99"/>
    <w:qFormat/>
    <w:rsid w:val="0017636C"/>
  </w:style>
  <w:style w:type="character" w:customStyle="1" w:styleId="ListLabel298">
    <w:name w:val="ListLabel 298"/>
    <w:uiPriority w:val="99"/>
    <w:qFormat/>
    <w:rsid w:val="0017636C"/>
    <w:rPr>
      <w:b/>
      <w:color w:val="00000A"/>
      <w:sz w:val="20"/>
    </w:rPr>
  </w:style>
  <w:style w:type="character" w:customStyle="1" w:styleId="Bullets">
    <w:name w:val="Bullets"/>
    <w:uiPriority w:val="99"/>
    <w:qFormat/>
    <w:rsid w:val="0017636C"/>
    <w:rPr>
      <w:rFonts w:ascii="OpenSymbol" w:hAnsi="OpenSymbol"/>
    </w:rPr>
  </w:style>
  <w:style w:type="character" w:customStyle="1" w:styleId="StrongEmphasis">
    <w:name w:val="Strong Emphasis"/>
    <w:uiPriority w:val="99"/>
    <w:qFormat/>
    <w:rsid w:val="0017636C"/>
    <w:rPr>
      <w:b/>
    </w:rPr>
  </w:style>
  <w:style w:type="character" w:customStyle="1" w:styleId="ListLabel299">
    <w:name w:val="ListLabel 299"/>
    <w:uiPriority w:val="99"/>
    <w:qFormat/>
    <w:rsid w:val="0017636C"/>
    <w:rPr>
      <w:sz w:val="20"/>
    </w:rPr>
  </w:style>
  <w:style w:type="character" w:customStyle="1" w:styleId="ListLabel300">
    <w:name w:val="ListLabel 300"/>
    <w:uiPriority w:val="99"/>
    <w:qFormat/>
    <w:rsid w:val="0017636C"/>
  </w:style>
  <w:style w:type="character" w:customStyle="1" w:styleId="ListLabel301">
    <w:name w:val="ListLabel 301"/>
    <w:uiPriority w:val="99"/>
    <w:qFormat/>
    <w:rsid w:val="0017636C"/>
  </w:style>
  <w:style w:type="character" w:customStyle="1" w:styleId="ListLabel302">
    <w:name w:val="ListLabel 302"/>
    <w:uiPriority w:val="99"/>
    <w:qFormat/>
    <w:rsid w:val="0017636C"/>
  </w:style>
  <w:style w:type="character" w:customStyle="1" w:styleId="ListLabel303">
    <w:name w:val="ListLabel 303"/>
    <w:uiPriority w:val="99"/>
    <w:qFormat/>
    <w:rsid w:val="0017636C"/>
  </w:style>
  <w:style w:type="character" w:customStyle="1" w:styleId="ListLabel304">
    <w:name w:val="ListLabel 304"/>
    <w:uiPriority w:val="99"/>
    <w:qFormat/>
    <w:rsid w:val="0017636C"/>
  </w:style>
  <w:style w:type="character" w:customStyle="1" w:styleId="ListLabel305">
    <w:name w:val="ListLabel 305"/>
    <w:uiPriority w:val="99"/>
    <w:qFormat/>
    <w:rsid w:val="0017636C"/>
  </w:style>
  <w:style w:type="character" w:customStyle="1" w:styleId="ListLabel306">
    <w:name w:val="ListLabel 306"/>
    <w:uiPriority w:val="99"/>
    <w:qFormat/>
    <w:rsid w:val="0017636C"/>
  </w:style>
  <w:style w:type="character" w:customStyle="1" w:styleId="ListLabel307">
    <w:name w:val="ListLabel 307"/>
    <w:uiPriority w:val="99"/>
    <w:qFormat/>
    <w:rsid w:val="0017636C"/>
  </w:style>
  <w:style w:type="character" w:customStyle="1" w:styleId="ListLabel308">
    <w:name w:val="ListLabel 308"/>
    <w:uiPriority w:val="99"/>
    <w:qFormat/>
    <w:rsid w:val="0017636C"/>
    <w:rPr>
      <w:sz w:val="20"/>
    </w:rPr>
  </w:style>
  <w:style w:type="character" w:customStyle="1" w:styleId="ListLabel309">
    <w:name w:val="ListLabel 309"/>
    <w:uiPriority w:val="99"/>
    <w:qFormat/>
    <w:rsid w:val="0017636C"/>
    <w:rPr>
      <w:sz w:val="20"/>
    </w:rPr>
  </w:style>
  <w:style w:type="character" w:customStyle="1" w:styleId="ListLabel310">
    <w:name w:val="ListLabel 310"/>
    <w:uiPriority w:val="99"/>
    <w:qFormat/>
    <w:rsid w:val="0017636C"/>
  </w:style>
  <w:style w:type="character" w:customStyle="1" w:styleId="ListLabel311">
    <w:name w:val="ListLabel 311"/>
    <w:uiPriority w:val="99"/>
    <w:qFormat/>
    <w:rsid w:val="0017636C"/>
  </w:style>
  <w:style w:type="character" w:customStyle="1" w:styleId="ListLabel312">
    <w:name w:val="ListLabel 312"/>
    <w:uiPriority w:val="99"/>
    <w:qFormat/>
    <w:rsid w:val="0017636C"/>
  </w:style>
  <w:style w:type="character" w:customStyle="1" w:styleId="ListLabel313">
    <w:name w:val="ListLabel 313"/>
    <w:uiPriority w:val="99"/>
    <w:qFormat/>
    <w:rsid w:val="0017636C"/>
  </w:style>
  <w:style w:type="character" w:customStyle="1" w:styleId="ListLabel314">
    <w:name w:val="ListLabel 314"/>
    <w:uiPriority w:val="99"/>
    <w:qFormat/>
    <w:rsid w:val="0017636C"/>
  </w:style>
  <w:style w:type="character" w:customStyle="1" w:styleId="ListLabel315">
    <w:name w:val="ListLabel 315"/>
    <w:uiPriority w:val="99"/>
    <w:qFormat/>
    <w:rsid w:val="0017636C"/>
  </w:style>
  <w:style w:type="character" w:customStyle="1" w:styleId="ListLabel316">
    <w:name w:val="ListLabel 316"/>
    <w:uiPriority w:val="99"/>
    <w:qFormat/>
    <w:rsid w:val="0017636C"/>
  </w:style>
  <w:style w:type="character" w:customStyle="1" w:styleId="ListLabel317">
    <w:name w:val="ListLabel 317"/>
    <w:uiPriority w:val="99"/>
    <w:qFormat/>
    <w:rsid w:val="0017636C"/>
  </w:style>
  <w:style w:type="character" w:customStyle="1" w:styleId="ListLabel318">
    <w:name w:val="ListLabel 318"/>
    <w:uiPriority w:val="99"/>
    <w:qFormat/>
    <w:rsid w:val="0017636C"/>
    <w:rPr>
      <w:sz w:val="20"/>
    </w:rPr>
  </w:style>
  <w:style w:type="character" w:customStyle="1" w:styleId="ListLabel319">
    <w:name w:val="ListLabel 319"/>
    <w:uiPriority w:val="99"/>
    <w:qFormat/>
    <w:rsid w:val="0017636C"/>
  </w:style>
  <w:style w:type="character" w:customStyle="1" w:styleId="ListLabel320">
    <w:name w:val="ListLabel 320"/>
    <w:uiPriority w:val="99"/>
    <w:qFormat/>
    <w:rsid w:val="0017636C"/>
  </w:style>
  <w:style w:type="character" w:customStyle="1" w:styleId="ListLabel321">
    <w:name w:val="ListLabel 321"/>
    <w:uiPriority w:val="99"/>
    <w:qFormat/>
    <w:rsid w:val="0017636C"/>
  </w:style>
  <w:style w:type="character" w:customStyle="1" w:styleId="ListLabel322">
    <w:name w:val="ListLabel 322"/>
    <w:uiPriority w:val="99"/>
    <w:qFormat/>
    <w:rsid w:val="0017636C"/>
  </w:style>
  <w:style w:type="character" w:customStyle="1" w:styleId="ListLabel323">
    <w:name w:val="ListLabel 323"/>
    <w:uiPriority w:val="99"/>
    <w:qFormat/>
    <w:rsid w:val="0017636C"/>
  </w:style>
  <w:style w:type="character" w:customStyle="1" w:styleId="ListLabel324">
    <w:name w:val="ListLabel 324"/>
    <w:uiPriority w:val="99"/>
    <w:qFormat/>
    <w:rsid w:val="0017636C"/>
  </w:style>
  <w:style w:type="character" w:customStyle="1" w:styleId="ListLabel325">
    <w:name w:val="ListLabel 325"/>
    <w:uiPriority w:val="99"/>
    <w:qFormat/>
    <w:rsid w:val="0017636C"/>
  </w:style>
  <w:style w:type="character" w:customStyle="1" w:styleId="ListLabel326">
    <w:name w:val="ListLabel 326"/>
    <w:uiPriority w:val="99"/>
    <w:qFormat/>
    <w:rsid w:val="0017636C"/>
  </w:style>
  <w:style w:type="character" w:customStyle="1" w:styleId="ListLabel327">
    <w:name w:val="ListLabel 327"/>
    <w:uiPriority w:val="99"/>
    <w:qFormat/>
    <w:rsid w:val="0017636C"/>
    <w:rPr>
      <w:b/>
      <w:sz w:val="20"/>
    </w:rPr>
  </w:style>
  <w:style w:type="character" w:customStyle="1" w:styleId="ListLabel328">
    <w:name w:val="ListLabel 328"/>
    <w:uiPriority w:val="99"/>
    <w:qFormat/>
    <w:rsid w:val="0017636C"/>
  </w:style>
  <w:style w:type="character" w:customStyle="1" w:styleId="ListLabel329">
    <w:name w:val="ListLabel 329"/>
    <w:uiPriority w:val="99"/>
    <w:qFormat/>
    <w:rsid w:val="0017636C"/>
  </w:style>
  <w:style w:type="character" w:customStyle="1" w:styleId="ListLabel330">
    <w:name w:val="ListLabel 330"/>
    <w:uiPriority w:val="99"/>
    <w:qFormat/>
    <w:rsid w:val="0017636C"/>
  </w:style>
  <w:style w:type="character" w:customStyle="1" w:styleId="ListLabel331">
    <w:name w:val="ListLabel 331"/>
    <w:uiPriority w:val="99"/>
    <w:qFormat/>
    <w:rsid w:val="0017636C"/>
  </w:style>
  <w:style w:type="character" w:customStyle="1" w:styleId="ListLabel332">
    <w:name w:val="ListLabel 332"/>
    <w:uiPriority w:val="99"/>
    <w:qFormat/>
    <w:rsid w:val="0017636C"/>
  </w:style>
  <w:style w:type="character" w:customStyle="1" w:styleId="ListLabel333">
    <w:name w:val="ListLabel 333"/>
    <w:uiPriority w:val="99"/>
    <w:qFormat/>
    <w:rsid w:val="0017636C"/>
  </w:style>
  <w:style w:type="character" w:customStyle="1" w:styleId="ListLabel334">
    <w:name w:val="ListLabel 334"/>
    <w:uiPriority w:val="99"/>
    <w:qFormat/>
    <w:rsid w:val="0017636C"/>
  </w:style>
  <w:style w:type="character" w:customStyle="1" w:styleId="ListLabel335">
    <w:name w:val="ListLabel 335"/>
    <w:uiPriority w:val="99"/>
    <w:qFormat/>
    <w:rsid w:val="0017636C"/>
  </w:style>
  <w:style w:type="character" w:customStyle="1" w:styleId="ListLabel336">
    <w:name w:val="ListLabel 336"/>
    <w:uiPriority w:val="99"/>
    <w:qFormat/>
    <w:rsid w:val="0017636C"/>
    <w:rPr>
      <w:sz w:val="20"/>
    </w:rPr>
  </w:style>
  <w:style w:type="character" w:customStyle="1" w:styleId="ListLabel337">
    <w:name w:val="ListLabel 337"/>
    <w:uiPriority w:val="99"/>
    <w:qFormat/>
    <w:rsid w:val="0017636C"/>
  </w:style>
  <w:style w:type="character" w:customStyle="1" w:styleId="ListLabel338">
    <w:name w:val="ListLabel 338"/>
    <w:uiPriority w:val="99"/>
    <w:qFormat/>
    <w:rsid w:val="0017636C"/>
  </w:style>
  <w:style w:type="character" w:customStyle="1" w:styleId="ListLabel339">
    <w:name w:val="ListLabel 339"/>
    <w:uiPriority w:val="99"/>
    <w:qFormat/>
    <w:rsid w:val="0017636C"/>
  </w:style>
  <w:style w:type="character" w:customStyle="1" w:styleId="ListLabel340">
    <w:name w:val="ListLabel 340"/>
    <w:uiPriority w:val="99"/>
    <w:qFormat/>
    <w:rsid w:val="0017636C"/>
  </w:style>
  <w:style w:type="character" w:customStyle="1" w:styleId="ListLabel341">
    <w:name w:val="ListLabel 341"/>
    <w:uiPriority w:val="99"/>
    <w:qFormat/>
    <w:rsid w:val="0017636C"/>
  </w:style>
  <w:style w:type="character" w:customStyle="1" w:styleId="ListLabel342">
    <w:name w:val="ListLabel 342"/>
    <w:uiPriority w:val="99"/>
    <w:qFormat/>
    <w:rsid w:val="0017636C"/>
  </w:style>
  <w:style w:type="character" w:customStyle="1" w:styleId="ListLabel343">
    <w:name w:val="ListLabel 343"/>
    <w:uiPriority w:val="99"/>
    <w:qFormat/>
    <w:rsid w:val="0017636C"/>
  </w:style>
  <w:style w:type="character" w:customStyle="1" w:styleId="ListLabel344">
    <w:name w:val="ListLabel 344"/>
    <w:uiPriority w:val="99"/>
    <w:qFormat/>
    <w:rsid w:val="0017636C"/>
  </w:style>
  <w:style w:type="character" w:customStyle="1" w:styleId="ListLabel345">
    <w:name w:val="ListLabel 345"/>
    <w:uiPriority w:val="99"/>
    <w:qFormat/>
    <w:rsid w:val="0017636C"/>
    <w:rPr>
      <w:sz w:val="20"/>
    </w:rPr>
  </w:style>
  <w:style w:type="character" w:customStyle="1" w:styleId="ListLabel346">
    <w:name w:val="ListLabel 346"/>
    <w:uiPriority w:val="99"/>
    <w:qFormat/>
    <w:rsid w:val="0017636C"/>
  </w:style>
  <w:style w:type="character" w:customStyle="1" w:styleId="ListLabel347">
    <w:name w:val="ListLabel 347"/>
    <w:uiPriority w:val="99"/>
    <w:qFormat/>
    <w:rsid w:val="0017636C"/>
  </w:style>
  <w:style w:type="character" w:customStyle="1" w:styleId="ListLabel348">
    <w:name w:val="ListLabel 348"/>
    <w:uiPriority w:val="99"/>
    <w:qFormat/>
    <w:rsid w:val="0017636C"/>
  </w:style>
  <w:style w:type="character" w:customStyle="1" w:styleId="ListLabel349">
    <w:name w:val="ListLabel 349"/>
    <w:uiPriority w:val="99"/>
    <w:qFormat/>
    <w:rsid w:val="0017636C"/>
  </w:style>
  <w:style w:type="character" w:customStyle="1" w:styleId="ListLabel350">
    <w:name w:val="ListLabel 350"/>
    <w:uiPriority w:val="99"/>
    <w:qFormat/>
    <w:rsid w:val="0017636C"/>
  </w:style>
  <w:style w:type="character" w:customStyle="1" w:styleId="ListLabel351">
    <w:name w:val="ListLabel 351"/>
    <w:uiPriority w:val="99"/>
    <w:qFormat/>
    <w:rsid w:val="0017636C"/>
  </w:style>
  <w:style w:type="character" w:customStyle="1" w:styleId="ListLabel352">
    <w:name w:val="ListLabel 352"/>
    <w:uiPriority w:val="99"/>
    <w:qFormat/>
    <w:rsid w:val="0017636C"/>
  </w:style>
  <w:style w:type="character" w:customStyle="1" w:styleId="ListLabel353">
    <w:name w:val="ListLabel 353"/>
    <w:uiPriority w:val="99"/>
    <w:qFormat/>
    <w:rsid w:val="0017636C"/>
  </w:style>
  <w:style w:type="character" w:customStyle="1" w:styleId="ListLabel354">
    <w:name w:val="ListLabel 354"/>
    <w:uiPriority w:val="99"/>
    <w:qFormat/>
    <w:rsid w:val="0017636C"/>
    <w:rPr>
      <w:sz w:val="20"/>
    </w:rPr>
  </w:style>
  <w:style w:type="character" w:customStyle="1" w:styleId="ListLabel355">
    <w:name w:val="ListLabel 355"/>
    <w:uiPriority w:val="99"/>
    <w:qFormat/>
    <w:rsid w:val="0017636C"/>
  </w:style>
  <w:style w:type="character" w:customStyle="1" w:styleId="ListLabel356">
    <w:name w:val="ListLabel 356"/>
    <w:uiPriority w:val="99"/>
    <w:qFormat/>
    <w:rsid w:val="0017636C"/>
  </w:style>
  <w:style w:type="character" w:customStyle="1" w:styleId="ListLabel357">
    <w:name w:val="ListLabel 357"/>
    <w:uiPriority w:val="99"/>
    <w:qFormat/>
    <w:rsid w:val="0017636C"/>
  </w:style>
  <w:style w:type="character" w:customStyle="1" w:styleId="ListLabel358">
    <w:name w:val="ListLabel 358"/>
    <w:uiPriority w:val="99"/>
    <w:qFormat/>
    <w:rsid w:val="0017636C"/>
  </w:style>
  <w:style w:type="character" w:customStyle="1" w:styleId="ListLabel359">
    <w:name w:val="ListLabel 359"/>
    <w:uiPriority w:val="99"/>
    <w:qFormat/>
    <w:rsid w:val="0017636C"/>
  </w:style>
  <w:style w:type="character" w:customStyle="1" w:styleId="ListLabel360">
    <w:name w:val="ListLabel 360"/>
    <w:uiPriority w:val="99"/>
    <w:qFormat/>
    <w:rsid w:val="0017636C"/>
  </w:style>
  <w:style w:type="character" w:customStyle="1" w:styleId="ListLabel361">
    <w:name w:val="ListLabel 361"/>
    <w:uiPriority w:val="99"/>
    <w:qFormat/>
    <w:rsid w:val="0017636C"/>
  </w:style>
  <w:style w:type="character" w:customStyle="1" w:styleId="ListLabel362">
    <w:name w:val="ListLabel 362"/>
    <w:uiPriority w:val="99"/>
    <w:qFormat/>
    <w:rsid w:val="0017636C"/>
  </w:style>
  <w:style w:type="character" w:customStyle="1" w:styleId="ListLabel363">
    <w:name w:val="ListLabel 363"/>
    <w:uiPriority w:val="99"/>
    <w:qFormat/>
    <w:rsid w:val="0017636C"/>
    <w:rPr>
      <w:sz w:val="20"/>
    </w:rPr>
  </w:style>
  <w:style w:type="character" w:customStyle="1" w:styleId="ListLabel364">
    <w:name w:val="ListLabel 364"/>
    <w:uiPriority w:val="99"/>
    <w:qFormat/>
    <w:rsid w:val="0017636C"/>
  </w:style>
  <w:style w:type="character" w:customStyle="1" w:styleId="ListLabel365">
    <w:name w:val="ListLabel 365"/>
    <w:uiPriority w:val="99"/>
    <w:qFormat/>
    <w:rsid w:val="0017636C"/>
  </w:style>
  <w:style w:type="character" w:customStyle="1" w:styleId="ListLabel366">
    <w:name w:val="ListLabel 366"/>
    <w:uiPriority w:val="99"/>
    <w:qFormat/>
    <w:rsid w:val="0017636C"/>
  </w:style>
  <w:style w:type="character" w:customStyle="1" w:styleId="ListLabel367">
    <w:name w:val="ListLabel 367"/>
    <w:uiPriority w:val="99"/>
    <w:qFormat/>
    <w:rsid w:val="0017636C"/>
  </w:style>
  <w:style w:type="character" w:customStyle="1" w:styleId="ListLabel368">
    <w:name w:val="ListLabel 368"/>
    <w:uiPriority w:val="99"/>
    <w:qFormat/>
    <w:rsid w:val="0017636C"/>
  </w:style>
  <w:style w:type="character" w:customStyle="1" w:styleId="ListLabel369">
    <w:name w:val="ListLabel 369"/>
    <w:uiPriority w:val="99"/>
    <w:qFormat/>
    <w:rsid w:val="0017636C"/>
  </w:style>
  <w:style w:type="character" w:customStyle="1" w:styleId="ListLabel370">
    <w:name w:val="ListLabel 370"/>
    <w:uiPriority w:val="99"/>
    <w:qFormat/>
    <w:rsid w:val="0017636C"/>
  </w:style>
  <w:style w:type="character" w:customStyle="1" w:styleId="ListLabel371">
    <w:name w:val="ListLabel 371"/>
    <w:uiPriority w:val="99"/>
    <w:qFormat/>
    <w:rsid w:val="0017636C"/>
  </w:style>
  <w:style w:type="character" w:customStyle="1" w:styleId="ListLabel372">
    <w:name w:val="ListLabel 372"/>
    <w:uiPriority w:val="99"/>
    <w:qFormat/>
    <w:rsid w:val="0017636C"/>
    <w:rPr>
      <w:sz w:val="20"/>
    </w:rPr>
  </w:style>
  <w:style w:type="character" w:customStyle="1" w:styleId="ListLabel373">
    <w:name w:val="ListLabel 373"/>
    <w:uiPriority w:val="99"/>
    <w:qFormat/>
    <w:rsid w:val="0017636C"/>
  </w:style>
  <w:style w:type="character" w:customStyle="1" w:styleId="ListLabel374">
    <w:name w:val="ListLabel 374"/>
    <w:uiPriority w:val="99"/>
    <w:qFormat/>
    <w:rsid w:val="0017636C"/>
  </w:style>
  <w:style w:type="character" w:customStyle="1" w:styleId="ListLabel375">
    <w:name w:val="ListLabel 375"/>
    <w:uiPriority w:val="99"/>
    <w:qFormat/>
    <w:rsid w:val="0017636C"/>
  </w:style>
  <w:style w:type="character" w:customStyle="1" w:styleId="ListLabel376">
    <w:name w:val="ListLabel 376"/>
    <w:uiPriority w:val="99"/>
    <w:qFormat/>
    <w:rsid w:val="0017636C"/>
  </w:style>
  <w:style w:type="character" w:customStyle="1" w:styleId="ListLabel377">
    <w:name w:val="ListLabel 377"/>
    <w:uiPriority w:val="99"/>
    <w:qFormat/>
    <w:rsid w:val="0017636C"/>
  </w:style>
  <w:style w:type="character" w:customStyle="1" w:styleId="ListLabel378">
    <w:name w:val="ListLabel 378"/>
    <w:uiPriority w:val="99"/>
    <w:qFormat/>
    <w:rsid w:val="0017636C"/>
  </w:style>
  <w:style w:type="character" w:customStyle="1" w:styleId="ListLabel379">
    <w:name w:val="ListLabel 379"/>
    <w:uiPriority w:val="99"/>
    <w:qFormat/>
    <w:rsid w:val="0017636C"/>
  </w:style>
  <w:style w:type="character" w:customStyle="1" w:styleId="ListLabel380">
    <w:name w:val="ListLabel 380"/>
    <w:uiPriority w:val="99"/>
    <w:qFormat/>
    <w:rsid w:val="0017636C"/>
  </w:style>
  <w:style w:type="character" w:customStyle="1" w:styleId="ListLabel381">
    <w:name w:val="ListLabel 381"/>
    <w:uiPriority w:val="99"/>
    <w:qFormat/>
    <w:rsid w:val="0017636C"/>
    <w:rPr>
      <w:b/>
      <w:color w:val="00000A"/>
      <w:sz w:val="20"/>
    </w:rPr>
  </w:style>
  <w:style w:type="character" w:customStyle="1" w:styleId="ListLabel382">
    <w:name w:val="ListLabel 382"/>
    <w:uiPriority w:val="99"/>
    <w:qFormat/>
    <w:rsid w:val="0017636C"/>
  </w:style>
  <w:style w:type="character" w:customStyle="1" w:styleId="ListLabel383">
    <w:name w:val="ListLabel 383"/>
    <w:uiPriority w:val="99"/>
    <w:qFormat/>
    <w:rsid w:val="0017636C"/>
  </w:style>
  <w:style w:type="character" w:customStyle="1" w:styleId="ListLabel384">
    <w:name w:val="ListLabel 384"/>
    <w:uiPriority w:val="99"/>
    <w:qFormat/>
    <w:rsid w:val="0017636C"/>
  </w:style>
  <w:style w:type="character" w:customStyle="1" w:styleId="ListLabel385">
    <w:name w:val="ListLabel 385"/>
    <w:uiPriority w:val="99"/>
    <w:qFormat/>
    <w:rsid w:val="0017636C"/>
  </w:style>
  <w:style w:type="character" w:customStyle="1" w:styleId="ListLabel386">
    <w:name w:val="ListLabel 386"/>
    <w:uiPriority w:val="99"/>
    <w:qFormat/>
    <w:rsid w:val="0017636C"/>
  </w:style>
  <w:style w:type="character" w:customStyle="1" w:styleId="ListLabel387">
    <w:name w:val="ListLabel 387"/>
    <w:uiPriority w:val="99"/>
    <w:qFormat/>
    <w:rsid w:val="0017636C"/>
  </w:style>
  <w:style w:type="character" w:customStyle="1" w:styleId="ListLabel388">
    <w:name w:val="ListLabel 388"/>
    <w:uiPriority w:val="99"/>
    <w:qFormat/>
    <w:rsid w:val="0017636C"/>
  </w:style>
  <w:style w:type="character" w:customStyle="1" w:styleId="ListLabel389">
    <w:name w:val="ListLabel 389"/>
    <w:uiPriority w:val="99"/>
    <w:qFormat/>
    <w:rsid w:val="0017636C"/>
  </w:style>
  <w:style w:type="character" w:customStyle="1" w:styleId="ListLabel390">
    <w:name w:val="ListLabel 390"/>
    <w:uiPriority w:val="99"/>
    <w:qFormat/>
    <w:rsid w:val="0017636C"/>
    <w:rPr>
      <w:b/>
      <w:color w:val="00000A"/>
      <w:sz w:val="20"/>
    </w:rPr>
  </w:style>
  <w:style w:type="character" w:customStyle="1" w:styleId="ListLabel391">
    <w:name w:val="ListLabel 391"/>
    <w:uiPriority w:val="99"/>
    <w:qFormat/>
    <w:rsid w:val="0017636C"/>
  </w:style>
  <w:style w:type="character" w:customStyle="1" w:styleId="ListLabel392">
    <w:name w:val="ListLabel 392"/>
    <w:uiPriority w:val="99"/>
    <w:qFormat/>
    <w:rsid w:val="0017636C"/>
  </w:style>
  <w:style w:type="character" w:customStyle="1" w:styleId="ListLabel393">
    <w:name w:val="ListLabel 393"/>
    <w:uiPriority w:val="99"/>
    <w:qFormat/>
    <w:rsid w:val="0017636C"/>
  </w:style>
  <w:style w:type="character" w:customStyle="1" w:styleId="ListLabel394">
    <w:name w:val="ListLabel 394"/>
    <w:uiPriority w:val="99"/>
    <w:qFormat/>
    <w:rsid w:val="0017636C"/>
  </w:style>
  <w:style w:type="character" w:customStyle="1" w:styleId="ListLabel395">
    <w:name w:val="ListLabel 395"/>
    <w:uiPriority w:val="99"/>
    <w:qFormat/>
    <w:rsid w:val="0017636C"/>
  </w:style>
  <w:style w:type="character" w:customStyle="1" w:styleId="ListLabel396">
    <w:name w:val="ListLabel 396"/>
    <w:uiPriority w:val="99"/>
    <w:qFormat/>
    <w:rsid w:val="0017636C"/>
  </w:style>
  <w:style w:type="character" w:customStyle="1" w:styleId="ListLabel397">
    <w:name w:val="ListLabel 397"/>
    <w:uiPriority w:val="99"/>
    <w:qFormat/>
    <w:rsid w:val="0017636C"/>
  </w:style>
  <w:style w:type="character" w:customStyle="1" w:styleId="ListLabel398">
    <w:name w:val="ListLabel 398"/>
    <w:uiPriority w:val="99"/>
    <w:qFormat/>
    <w:rsid w:val="0017636C"/>
  </w:style>
  <w:style w:type="paragraph" w:customStyle="1" w:styleId="Caption1">
    <w:name w:val="Caption1"/>
    <w:basedOn w:val="a2"/>
    <w:uiPriority w:val="99"/>
    <w:qFormat/>
    <w:rsid w:val="0017636C"/>
    <w:pPr>
      <w:widowControl/>
      <w:suppressLineNumbers/>
      <w:snapToGrid/>
      <w:spacing w:before="120" w:after="120"/>
    </w:pPr>
    <w:rPr>
      <w:rFonts w:eastAsia="Times New Roman" w:cs="FreeSans"/>
      <w:i/>
      <w:iCs/>
      <w:color w:val="00000A"/>
      <w:szCs w:val="24"/>
    </w:rPr>
  </w:style>
  <w:style w:type="paragraph" w:customStyle="1" w:styleId="Footer1">
    <w:name w:val="Footer1"/>
    <w:basedOn w:val="a2"/>
    <w:uiPriority w:val="99"/>
    <w:qFormat/>
    <w:rsid w:val="0017636C"/>
    <w:pPr>
      <w:widowControl/>
      <w:tabs>
        <w:tab w:val="center" w:pos="4677"/>
        <w:tab w:val="right" w:pos="9355"/>
      </w:tabs>
      <w:snapToGrid/>
      <w:spacing w:before="0" w:after="0"/>
    </w:pPr>
    <w:rPr>
      <w:rFonts w:eastAsia="Times New Roman"/>
      <w:color w:val="00000A"/>
      <w:szCs w:val="24"/>
    </w:rPr>
  </w:style>
  <w:style w:type="paragraph" w:customStyle="1" w:styleId="Header2">
    <w:name w:val="Header2"/>
    <w:basedOn w:val="a2"/>
    <w:uiPriority w:val="99"/>
    <w:qFormat/>
    <w:rsid w:val="0017636C"/>
    <w:pPr>
      <w:widowControl/>
      <w:tabs>
        <w:tab w:val="center" w:pos="4677"/>
        <w:tab w:val="right" w:pos="9355"/>
      </w:tabs>
      <w:snapToGrid/>
      <w:spacing w:before="0" w:after="0"/>
    </w:pPr>
    <w:rPr>
      <w:rFonts w:eastAsia="Times New Roman"/>
      <w:color w:val="00000A"/>
      <w:szCs w:val="24"/>
    </w:rPr>
  </w:style>
  <w:style w:type="paragraph" w:customStyle="1" w:styleId="TOC11">
    <w:name w:val="TOC 11"/>
    <w:basedOn w:val="a2"/>
    <w:uiPriority w:val="99"/>
    <w:qFormat/>
    <w:rsid w:val="0017636C"/>
    <w:pPr>
      <w:widowControl/>
      <w:tabs>
        <w:tab w:val="right" w:leader="dot" w:pos="10195"/>
      </w:tabs>
      <w:snapToGrid/>
      <w:spacing w:before="0" w:after="0"/>
    </w:pPr>
    <w:rPr>
      <w:rFonts w:eastAsia="Times New Roman"/>
      <w:color w:val="00000A"/>
      <w:szCs w:val="24"/>
    </w:rPr>
  </w:style>
  <w:style w:type="paragraph" w:customStyle="1" w:styleId="1ffffff3">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17636C"/>
    <w:pPr>
      <w:widowControl/>
      <w:tabs>
        <w:tab w:val="left" w:pos="643"/>
      </w:tabs>
      <w:snapToGrid/>
      <w:spacing w:before="0" w:after="160" w:line="240" w:lineRule="exact"/>
    </w:pPr>
    <w:rPr>
      <w:rFonts w:ascii="Verdana" w:eastAsia="Times New Roman" w:hAnsi="Verdana" w:cs="Verdana"/>
      <w:color w:val="00000A"/>
      <w:sz w:val="20"/>
      <w:lang w:val="en-US" w:eastAsia="en-US"/>
    </w:rPr>
  </w:style>
  <w:style w:type="paragraph" w:customStyle="1" w:styleId="TOC21">
    <w:name w:val="TOC 21"/>
    <w:basedOn w:val="a2"/>
    <w:uiPriority w:val="99"/>
    <w:qFormat/>
    <w:rsid w:val="0017636C"/>
    <w:pPr>
      <w:widowControl/>
      <w:snapToGrid/>
      <w:spacing w:before="0" w:after="0"/>
      <w:ind w:left="238"/>
    </w:pPr>
    <w:rPr>
      <w:rFonts w:eastAsia="Times New Roman"/>
      <w:color w:val="00000A"/>
      <w:szCs w:val="24"/>
    </w:rPr>
  </w:style>
  <w:style w:type="paragraph" w:customStyle="1" w:styleId="1ffffff4">
    <w:name w:val="ͮ𬠫1"/>
    <w:uiPriority w:val="99"/>
    <w:qFormat/>
    <w:rsid w:val="0017636C"/>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2"/>
    <w:uiPriority w:val="99"/>
    <w:qFormat/>
    <w:rsid w:val="0017636C"/>
    <w:pPr>
      <w:widowControl/>
      <w:snapToGrid/>
      <w:spacing w:before="0" w:after="0"/>
      <w:ind w:left="480"/>
    </w:pPr>
    <w:rPr>
      <w:rFonts w:eastAsia="Times New Roman"/>
      <w:color w:val="00000A"/>
      <w:szCs w:val="24"/>
    </w:rPr>
  </w:style>
  <w:style w:type="paragraph" w:customStyle="1" w:styleId="TOC41">
    <w:name w:val="TOC 41"/>
    <w:basedOn w:val="a2"/>
    <w:uiPriority w:val="99"/>
    <w:qFormat/>
    <w:rsid w:val="0017636C"/>
    <w:pPr>
      <w:tabs>
        <w:tab w:val="left" w:pos="502"/>
        <w:tab w:val="left" w:pos="3330"/>
      </w:tabs>
      <w:snapToGrid/>
      <w:spacing w:before="0" w:after="0"/>
      <w:ind w:left="502" w:hanging="720"/>
    </w:pPr>
    <w:rPr>
      <w:color w:val="00000A"/>
      <w:szCs w:val="24"/>
    </w:rPr>
  </w:style>
  <w:style w:type="paragraph" w:customStyle="1" w:styleId="TOC51">
    <w:name w:val="TOC 51"/>
    <w:basedOn w:val="a2"/>
    <w:uiPriority w:val="99"/>
    <w:qFormat/>
    <w:rsid w:val="0017636C"/>
    <w:pPr>
      <w:widowControl/>
      <w:snapToGrid/>
      <w:spacing w:before="0" w:line="276" w:lineRule="auto"/>
      <w:ind w:left="880"/>
    </w:pPr>
    <w:rPr>
      <w:rFonts w:ascii="Calibri" w:eastAsia="Times New Roman" w:hAnsi="Calibri"/>
      <w:color w:val="00000A"/>
      <w:sz w:val="22"/>
      <w:szCs w:val="22"/>
    </w:rPr>
  </w:style>
  <w:style w:type="paragraph" w:customStyle="1" w:styleId="TOC61">
    <w:name w:val="TOC 61"/>
    <w:basedOn w:val="a2"/>
    <w:uiPriority w:val="99"/>
    <w:qFormat/>
    <w:rsid w:val="0017636C"/>
    <w:pPr>
      <w:widowControl/>
      <w:snapToGrid/>
      <w:spacing w:before="0" w:line="276" w:lineRule="auto"/>
      <w:ind w:left="1100"/>
    </w:pPr>
    <w:rPr>
      <w:rFonts w:ascii="Calibri" w:eastAsia="Times New Roman" w:hAnsi="Calibri"/>
      <w:color w:val="00000A"/>
      <w:sz w:val="22"/>
      <w:szCs w:val="22"/>
    </w:rPr>
  </w:style>
  <w:style w:type="paragraph" w:customStyle="1" w:styleId="TOC71">
    <w:name w:val="TOC 71"/>
    <w:basedOn w:val="a2"/>
    <w:uiPriority w:val="99"/>
    <w:qFormat/>
    <w:rsid w:val="0017636C"/>
    <w:pPr>
      <w:widowControl/>
      <w:snapToGrid/>
      <w:spacing w:before="0" w:line="276" w:lineRule="auto"/>
      <w:ind w:left="1320"/>
    </w:pPr>
    <w:rPr>
      <w:rFonts w:ascii="Calibri" w:eastAsia="Times New Roman" w:hAnsi="Calibri"/>
      <w:color w:val="00000A"/>
      <w:sz w:val="22"/>
      <w:szCs w:val="22"/>
    </w:rPr>
  </w:style>
  <w:style w:type="paragraph" w:customStyle="1" w:styleId="TOC81">
    <w:name w:val="TOC 81"/>
    <w:basedOn w:val="a2"/>
    <w:uiPriority w:val="99"/>
    <w:qFormat/>
    <w:rsid w:val="0017636C"/>
    <w:pPr>
      <w:widowControl/>
      <w:snapToGrid/>
      <w:spacing w:before="0" w:line="276" w:lineRule="auto"/>
      <w:ind w:left="1540"/>
    </w:pPr>
    <w:rPr>
      <w:rFonts w:ascii="Calibri" w:eastAsia="Times New Roman" w:hAnsi="Calibri"/>
      <w:color w:val="00000A"/>
      <w:sz w:val="22"/>
      <w:szCs w:val="22"/>
    </w:rPr>
  </w:style>
  <w:style w:type="paragraph" w:customStyle="1" w:styleId="TOC91">
    <w:name w:val="TOC 91"/>
    <w:basedOn w:val="a2"/>
    <w:uiPriority w:val="99"/>
    <w:qFormat/>
    <w:rsid w:val="0017636C"/>
    <w:pPr>
      <w:widowControl/>
      <w:snapToGrid/>
      <w:spacing w:before="0" w:line="276" w:lineRule="auto"/>
      <w:ind w:left="1760"/>
    </w:pPr>
    <w:rPr>
      <w:rFonts w:ascii="Calibri" w:eastAsia="Times New Roman" w:hAnsi="Calibri"/>
      <w:color w:val="00000A"/>
      <w:sz w:val="22"/>
      <w:szCs w:val="22"/>
    </w:rPr>
  </w:style>
  <w:style w:type="paragraph" w:customStyle="1" w:styleId="PreformattedText">
    <w:name w:val="Preformatted Text"/>
    <w:basedOn w:val="a2"/>
    <w:uiPriority w:val="99"/>
    <w:qFormat/>
    <w:rsid w:val="0017636C"/>
    <w:pPr>
      <w:widowControl/>
      <w:snapToGrid/>
      <w:spacing w:before="0" w:after="0"/>
    </w:pPr>
    <w:rPr>
      <w:rFonts w:eastAsia="Times New Roman"/>
      <w:color w:val="00000A"/>
      <w:szCs w:val="24"/>
    </w:rPr>
  </w:style>
  <w:style w:type="paragraph" w:customStyle="1" w:styleId="9c">
    <w:name w:val="Стиль9"/>
    <w:uiPriority w:val="99"/>
    <w:qFormat/>
    <w:rsid w:val="0017636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uiPriority w:val="99"/>
    <w:locked/>
    <w:rsid w:val="0017636C"/>
    <w:rPr>
      <w:sz w:val="16"/>
    </w:rPr>
  </w:style>
  <w:style w:type="paragraph" w:customStyle="1" w:styleId="7f1">
    <w:name w:val="Знак7"/>
    <w:basedOn w:val="a2"/>
    <w:uiPriority w:val="99"/>
    <w:qFormat/>
    <w:rsid w:val="0017636C"/>
    <w:pPr>
      <w:widowControl/>
      <w:snapToGrid/>
      <w:spacing w:before="0" w:after="160" w:line="240" w:lineRule="exact"/>
    </w:pPr>
    <w:rPr>
      <w:rFonts w:ascii="Verdana" w:eastAsia="Times New Roman" w:hAnsi="Verdana"/>
      <w:sz w:val="20"/>
      <w:lang w:val="en-US" w:eastAsia="en-US"/>
    </w:rPr>
  </w:style>
  <w:style w:type="character" w:customStyle="1" w:styleId="6230">
    <w:name w:val="Знак Знак623"/>
    <w:uiPriority w:val="99"/>
    <w:rsid w:val="0017636C"/>
    <w:rPr>
      <w:rFonts w:ascii="Cambria" w:hAnsi="Cambria"/>
      <w:b/>
      <w:kern w:val="1"/>
      <w:sz w:val="32"/>
      <w:lang w:val="ru-RU" w:eastAsia="ar-SA" w:bidi="ar-SA"/>
    </w:rPr>
  </w:style>
  <w:style w:type="paragraph" w:customStyle="1" w:styleId="TOCHeading1">
    <w:name w:val="TOC Heading1"/>
    <w:basedOn w:val="10"/>
    <w:next w:val="a2"/>
    <w:uiPriority w:val="99"/>
    <w:qFormat/>
    <w:rsid w:val="0017636C"/>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character" w:customStyle="1" w:styleId="QuoteChar5">
    <w:name w:val="Quote Char5"/>
    <w:uiPriority w:val="99"/>
    <w:locked/>
    <w:rsid w:val="0017636C"/>
    <w:rPr>
      <w:i/>
      <w:color w:val="000000"/>
      <w:sz w:val="24"/>
    </w:rPr>
  </w:style>
  <w:style w:type="character" w:customStyle="1" w:styleId="IntenseQuoteChar5">
    <w:name w:val="Intense Quote Char5"/>
    <w:uiPriority w:val="99"/>
    <w:locked/>
    <w:rsid w:val="0017636C"/>
    <w:rPr>
      <w:b/>
      <w:i/>
      <w:color w:val="4F81BD"/>
      <w:sz w:val="24"/>
    </w:rPr>
  </w:style>
  <w:style w:type="paragraph" w:customStyle="1" w:styleId="11ff8">
    <w:name w:val="Знак Знак Знак Знак Знак Знак Знак Знак Знак Знак Знак Знак Знак11"/>
    <w:basedOn w:val="a2"/>
    <w:uiPriority w:val="99"/>
    <w:qFormat/>
    <w:rsid w:val="0017636C"/>
    <w:pPr>
      <w:widowControl/>
      <w:snapToGrid/>
      <w:spacing w:before="0" w:after="160" w:line="240" w:lineRule="exact"/>
    </w:pPr>
    <w:rPr>
      <w:rFonts w:ascii="Verdana" w:eastAsia="Times New Roman" w:hAnsi="Verdana"/>
      <w:szCs w:val="24"/>
      <w:lang w:val="en-US" w:eastAsia="en-US"/>
    </w:rPr>
  </w:style>
  <w:style w:type="paragraph" w:customStyle="1" w:styleId="BodyText221">
    <w:name w:val="Body Text 221"/>
    <w:basedOn w:val="a2"/>
    <w:uiPriority w:val="99"/>
    <w:qFormat/>
    <w:rsid w:val="0017636C"/>
    <w:pPr>
      <w:keepNext/>
      <w:tabs>
        <w:tab w:val="left" w:pos="142"/>
        <w:tab w:val="left" w:pos="6946"/>
      </w:tabs>
      <w:autoSpaceDE w:val="0"/>
      <w:autoSpaceDN w:val="0"/>
      <w:snapToGrid/>
      <w:spacing w:before="0" w:after="0"/>
      <w:ind w:left="284" w:firstLine="709"/>
      <w:jc w:val="both"/>
    </w:pPr>
    <w:rPr>
      <w:sz w:val="22"/>
      <w:szCs w:val="22"/>
      <w:lang w:val="en-US"/>
    </w:rPr>
  </w:style>
  <w:style w:type="paragraph" w:customStyle="1" w:styleId="Heading112">
    <w:name w:val="Heading 112"/>
    <w:basedOn w:val="a2"/>
    <w:next w:val="a2"/>
    <w:uiPriority w:val="99"/>
    <w:qFormat/>
    <w:rsid w:val="0017636C"/>
    <w:pPr>
      <w:widowControl/>
      <w:suppressAutoHyphens/>
      <w:snapToGrid/>
      <w:spacing w:before="0" w:after="0"/>
      <w:ind w:firstLine="454"/>
    </w:pPr>
    <w:rPr>
      <w:b/>
      <w:caps/>
      <w:szCs w:val="24"/>
      <w:lang w:eastAsia="zh-CN"/>
    </w:rPr>
  </w:style>
  <w:style w:type="paragraph" w:customStyle="1" w:styleId="Heading212">
    <w:name w:val="Heading 212"/>
    <w:basedOn w:val="a2"/>
    <w:next w:val="a2"/>
    <w:uiPriority w:val="99"/>
    <w:qFormat/>
    <w:rsid w:val="0017636C"/>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17636C"/>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11">
    <w:name w:val="Heading 411"/>
    <w:basedOn w:val="a2"/>
    <w:next w:val="a2"/>
    <w:uiPriority w:val="99"/>
    <w:qFormat/>
    <w:rsid w:val="0017636C"/>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512">
    <w:name w:val="Heading 512"/>
    <w:basedOn w:val="a2"/>
    <w:next w:val="a2"/>
    <w:uiPriority w:val="99"/>
    <w:qFormat/>
    <w:rsid w:val="0017636C"/>
    <w:pPr>
      <w:widowControl/>
      <w:tabs>
        <w:tab w:val="left" w:pos="1008"/>
      </w:tabs>
      <w:suppressAutoHyphens/>
      <w:snapToGrid/>
      <w:spacing w:before="240" w:after="60"/>
      <w:ind w:left="1008" w:hanging="1008"/>
      <w:outlineLvl w:val="4"/>
    </w:pPr>
    <w:rPr>
      <w:b/>
      <w:bCs/>
      <w:i/>
      <w:iCs/>
      <w:sz w:val="26"/>
      <w:szCs w:val="26"/>
      <w:lang w:eastAsia="zh-CN"/>
    </w:rPr>
  </w:style>
  <w:style w:type="paragraph" w:customStyle="1" w:styleId="Heading612">
    <w:name w:val="Heading 612"/>
    <w:basedOn w:val="a2"/>
    <w:next w:val="a2"/>
    <w:uiPriority w:val="99"/>
    <w:qFormat/>
    <w:rsid w:val="0017636C"/>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712">
    <w:name w:val="Heading 712"/>
    <w:basedOn w:val="a2"/>
    <w:next w:val="a2"/>
    <w:uiPriority w:val="99"/>
    <w:qFormat/>
    <w:rsid w:val="0017636C"/>
    <w:pPr>
      <w:widowControl/>
      <w:tabs>
        <w:tab w:val="left" w:pos="1296"/>
      </w:tabs>
      <w:suppressAutoHyphens/>
      <w:snapToGrid/>
      <w:spacing w:before="240" w:after="60"/>
      <w:ind w:left="1296" w:hanging="1296"/>
      <w:outlineLvl w:val="6"/>
    </w:pPr>
    <w:rPr>
      <w:szCs w:val="24"/>
      <w:lang w:eastAsia="zh-CN"/>
    </w:rPr>
  </w:style>
  <w:style w:type="paragraph" w:customStyle="1" w:styleId="Heading912">
    <w:name w:val="Heading 912"/>
    <w:basedOn w:val="a2"/>
    <w:next w:val="a2"/>
    <w:uiPriority w:val="99"/>
    <w:qFormat/>
    <w:rsid w:val="0017636C"/>
    <w:pPr>
      <w:widowControl/>
      <w:tabs>
        <w:tab w:val="left" w:pos="1584"/>
      </w:tabs>
      <w:suppressAutoHyphens/>
      <w:snapToGrid/>
      <w:spacing w:before="240" w:after="60"/>
      <w:ind w:left="1584" w:hanging="1584"/>
      <w:outlineLvl w:val="8"/>
    </w:pPr>
    <w:rPr>
      <w:rFonts w:ascii="Arial" w:hAnsi="Arial" w:cs="Arial"/>
      <w:sz w:val="22"/>
      <w:szCs w:val="22"/>
      <w:lang w:eastAsia="zh-CN"/>
    </w:rPr>
  </w:style>
  <w:style w:type="character" w:customStyle="1" w:styleId="Heading2Char4">
    <w:name w:val="Heading 2 Char4"/>
    <w:uiPriority w:val="99"/>
    <w:locked/>
    <w:rsid w:val="0017636C"/>
    <w:rPr>
      <w:rFonts w:ascii="Cambria" w:hAnsi="Cambria"/>
      <w:b/>
      <w:i/>
      <w:sz w:val="28"/>
    </w:rPr>
  </w:style>
  <w:style w:type="character" w:customStyle="1" w:styleId="7110">
    <w:name w:val="Знак Знак711"/>
    <w:uiPriority w:val="99"/>
    <w:rsid w:val="0017636C"/>
    <w:rPr>
      <w:sz w:val="16"/>
      <w:lang w:val="ru-RU" w:eastAsia="ru-RU"/>
    </w:rPr>
  </w:style>
  <w:style w:type="character" w:customStyle="1" w:styleId="1890">
    <w:name w:val="Знак Знак189"/>
    <w:uiPriority w:val="99"/>
    <w:rsid w:val="0017636C"/>
    <w:rPr>
      <w:rFonts w:ascii="Courier New" w:hAnsi="Courier New"/>
    </w:rPr>
  </w:style>
  <w:style w:type="character" w:customStyle="1" w:styleId="931">
    <w:name w:val="Знак Знак93"/>
    <w:uiPriority w:val="99"/>
    <w:locked/>
    <w:rsid w:val="0017636C"/>
    <w:rPr>
      <w:rFonts w:ascii="Tahoma" w:hAnsi="Tahoma"/>
      <w:lang w:val="ru-RU" w:eastAsia="ru-RU"/>
    </w:rPr>
  </w:style>
  <w:style w:type="character" w:customStyle="1" w:styleId="1330">
    <w:name w:val="Знак Знак133"/>
    <w:uiPriority w:val="99"/>
    <w:locked/>
    <w:rsid w:val="0017636C"/>
    <w:rPr>
      <w:lang w:val="ru-RU" w:eastAsia="ar-SA" w:bidi="ar-SA"/>
    </w:rPr>
  </w:style>
  <w:style w:type="character" w:customStyle="1" w:styleId="1132">
    <w:name w:val="Знак Знак113"/>
    <w:uiPriority w:val="99"/>
    <w:locked/>
    <w:rsid w:val="0017636C"/>
    <w:rPr>
      <w:sz w:val="28"/>
      <w:lang w:val="ru-RU" w:eastAsia="ru-RU"/>
    </w:rPr>
  </w:style>
  <w:style w:type="character" w:customStyle="1" w:styleId="1191">
    <w:name w:val="Знак1 Знак Знак19"/>
    <w:uiPriority w:val="99"/>
    <w:locked/>
    <w:rsid w:val="0017636C"/>
    <w:rPr>
      <w:rFonts w:ascii="Times New Roman" w:hAnsi="Times New Roman"/>
      <w:sz w:val="24"/>
      <w:lang w:eastAsia="ru-RU"/>
    </w:rPr>
  </w:style>
  <w:style w:type="character" w:customStyle="1" w:styleId="690">
    <w:name w:val="Знак6 Знак Знак9"/>
    <w:uiPriority w:val="99"/>
    <w:rsid w:val="0017636C"/>
    <w:rPr>
      <w:sz w:val="24"/>
      <w:lang w:val="ru-RU" w:eastAsia="ru-RU"/>
    </w:rPr>
  </w:style>
  <w:style w:type="character" w:customStyle="1" w:styleId="QuoteChar6">
    <w:name w:val="Quote Char6"/>
    <w:basedOn w:val="a3"/>
    <w:uiPriority w:val="99"/>
    <w:locked/>
    <w:rsid w:val="0017636C"/>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17636C"/>
    <w:rPr>
      <w:rFonts w:ascii="Times New Roman" w:hAnsi="Times New Roman" w:cs="Times New Roman"/>
      <w:b/>
      <w:bCs/>
      <w:i/>
      <w:iCs/>
      <w:color w:val="4F81BD"/>
      <w:sz w:val="24"/>
      <w:szCs w:val="24"/>
    </w:rPr>
  </w:style>
  <w:style w:type="character" w:customStyle="1" w:styleId="821">
    <w:name w:val="Знак Знак82"/>
    <w:uiPriority w:val="99"/>
    <w:locked/>
    <w:rsid w:val="0017636C"/>
    <w:rPr>
      <w:rFonts w:ascii="Arial" w:hAnsi="Arial"/>
      <w:sz w:val="24"/>
      <w:lang w:val="ru-RU" w:eastAsia="ru-RU"/>
    </w:rPr>
  </w:style>
  <w:style w:type="character" w:customStyle="1" w:styleId="2012">
    <w:name w:val="Знак Знак2012"/>
    <w:uiPriority w:val="99"/>
    <w:rsid w:val="0017636C"/>
    <w:rPr>
      <w:rFonts w:ascii="Arial" w:hAnsi="Arial"/>
      <w:sz w:val="22"/>
    </w:rPr>
  </w:style>
  <w:style w:type="paragraph" w:customStyle="1" w:styleId="1ffffff5">
    <w:name w:val="Заголовок1"/>
    <w:basedOn w:val="a2"/>
    <w:next w:val="aff1"/>
    <w:uiPriority w:val="99"/>
    <w:rsid w:val="0017636C"/>
    <w:pPr>
      <w:keepNext/>
      <w:widowControl/>
      <w:suppressAutoHyphens/>
      <w:snapToGrid/>
      <w:spacing w:before="240" w:after="120"/>
    </w:pPr>
    <w:rPr>
      <w:rFonts w:ascii="Arial" w:eastAsia="Microsoft YaHei" w:hAnsi="Arial" w:cs="Mangal"/>
      <w:sz w:val="28"/>
      <w:szCs w:val="28"/>
      <w:lang w:eastAsia="zh-CN"/>
    </w:rPr>
  </w:style>
  <w:style w:type="character" w:customStyle="1" w:styleId="2014">
    <w:name w:val="Знак Знак2014"/>
    <w:uiPriority w:val="99"/>
    <w:rsid w:val="0017636C"/>
    <w:rPr>
      <w:rFonts w:ascii="Arial" w:hAnsi="Arial"/>
      <w:sz w:val="22"/>
    </w:rPr>
  </w:style>
  <w:style w:type="paragraph" w:customStyle="1" w:styleId="8a">
    <w:name w:val="Абзац списка8"/>
    <w:basedOn w:val="a2"/>
    <w:uiPriority w:val="99"/>
    <w:qFormat/>
    <w:rsid w:val="0017636C"/>
    <w:pPr>
      <w:widowControl/>
      <w:snapToGrid/>
      <w:spacing w:before="0" w:after="20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17636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2"/>
    <w:uiPriority w:val="99"/>
    <w:qFormat/>
    <w:rsid w:val="0017636C"/>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84">
    <w:name w:val="Заголовок 38"/>
    <w:basedOn w:val="14a"/>
    <w:next w:val="14a"/>
    <w:uiPriority w:val="99"/>
    <w:qFormat/>
    <w:rsid w:val="0017636C"/>
    <w:pPr>
      <w:keepNext/>
      <w:widowControl/>
      <w:snapToGrid/>
      <w:ind w:left="0" w:firstLine="0"/>
      <w:outlineLvl w:val="2"/>
    </w:pPr>
    <w:rPr>
      <w:sz w:val="24"/>
    </w:rPr>
  </w:style>
  <w:style w:type="paragraph" w:customStyle="1" w:styleId="8b">
    <w:name w:val="Основной текст8"/>
    <w:basedOn w:val="14a"/>
    <w:uiPriority w:val="99"/>
    <w:qFormat/>
    <w:rsid w:val="0017636C"/>
    <w:pPr>
      <w:widowControl/>
      <w:snapToGrid/>
      <w:spacing w:line="360" w:lineRule="auto"/>
      <w:ind w:left="0" w:firstLine="0"/>
    </w:pPr>
    <w:rPr>
      <w:sz w:val="24"/>
    </w:rPr>
  </w:style>
  <w:style w:type="paragraph" w:customStyle="1" w:styleId="276">
    <w:name w:val="Заголовок 27"/>
    <w:basedOn w:val="a2"/>
    <w:next w:val="a2"/>
    <w:uiPriority w:val="99"/>
    <w:qFormat/>
    <w:rsid w:val="0017636C"/>
    <w:pPr>
      <w:keepNext/>
      <w:snapToGrid/>
      <w:spacing w:before="0" w:after="0"/>
      <w:jc w:val="center"/>
    </w:pPr>
    <w:rPr>
      <w:rFonts w:eastAsia="Times New Roman"/>
      <w:b/>
      <w:sz w:val="26"/>
    </w:rPr>
  </w:style>
  <w:style w:type="paragraph" w:customStyle="1" w:styleId="6f5">
    <w:name w:val="Цитата6"/>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7f2">
    <w:name w:val="Текст7"/>
    <w:basedOn w:val="a2"/>
    <w:uiPriority w:val="99"/>
    <w:qFormat/>
    <w:rsid w:val="0017636C"/>
    <w:pPr>
      <w:widowControl/>
      <w:snapToGrid/>
      <w:spacing w:before="0" w:after="0"/>
    </w:pPr>
    <w:rPr>
      <w:rFonts w:ascii="Courier New" w:eastAsia="Times New Roman" w:hAnsi="Courier New"/>
      <w:sz w:val="20"/>
    </w:rPr>
  </w:style>
  <w:style w:type="paragraph" w:customStyle="1" w:styleId="374">
    <w:name w:val="Основной текст 37"/>
    <w:basedOn w:val="14a"/>
    <w:uiPriority w:val="99"/>
    <w:qFormat/>
    <w:rsid w:val="0017636C"/>
    <w:pPr>
      <w:widowControl/>
      <w:tabs>
        <w:tab w:val="left" w:pos="360"/>
      </w:tabs>
      <w:snapToGrid/>
      <w:ind w:left="0" w:firstLine="0"/>
      <w:jc w:val="both"/>
    </w:pPr>
    <w:rPr>
      <w:i/>
      <w:sz w:val="26"/>
    </w:rPr>
  </w:style>
  <w:style w:type="paragraph" w:customStyle="1" w:styleId="266">
    <w:name w:val="Основной текст с отступом 26"/>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75">
    <w:name w:val="Основной текст с отступом 37"/>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5f6">
    <w:name w:val="Верхний колонтитул5"/>
    <w:basedOn w:val="a2"/>
    <w:uiPriority w:val="99"/>
    <w:qFormat/>
    <w:rsid w:val="0017636C"/>
    <w:pPr>
      <w:widowControl/>
      <w:tabs>
        <w:tab w:val="center" w:pos="4153"/>
        <w:tab w:val="right" w:pos="8306"/>
      </w:tabs>
      <w:snapToGrid/>
      <w:spacing w:before="0" w:after="0"/>
    </w:pPr>
    <w:rPr>
      <w:rFonts w:ascii="Arial" w:eastAsia="Times New Roman" w:hAnsi="Arial"/>
    </w:rPr>
  </w:style>
  <w:style w:type="paragraph" w:customStyle="1" w:styleId="6f6">
    <w:name w:val="Без интервала6"/>
    <w:uiPriority w:val="99"/>
    <w:qFormat/>
    <w:rsid w:val="0017636C"/>
    <w:pPr>
      <w:spacing w:after="0" w:line="240" w:lineRule="auto"/>
    </w:pPr>
    <w:rPr>
      <w:rFonts w:ascii="Times New Roman" w:eastAsia="Times New Roman" w:hAnsi="Times New Roman" w:cs="Times New Roman"/>
      <w:sz w:val="24"/>
      <w:szCs w:val="24"/>
    </w:rPr>
  </w:style>
  <w:style w:type="paragraph" w:customStyle="1" w:styleId="48a">
    <w:name w:val="Заголовок 48"/>
    <w:basedOn w:val="14a"/>
    <w:next w:val="14a"/>
    <w:uiPriority w:val="99"/>
    <w:qFormat/>
    <w:rsid w:val="0017636C"/>
    <w:pPr>
      <w:keepNext/>
      <w:widowControl/>
      <w:snapToGrid/>
      <w:ind w:left="0" w:firstLine="0"/>
    </w:pPr>
    <w:rPr>
      <w:sz w:val="24"/>
    </w:rPr>
  </w:style>
  <w:style w:type="paragraph" w:customStyle="1" w:styleId="664">
    <w:name w:val="Заголовок 66"/>
    <w:uiPriority w:val="99"/>
    <w:qFormat/>
    <w:rsid w:val="0017636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5f7">
    <w:name w:val="Выделенная цитата5"/>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50">
    <w:name w:val="Стандартный HTML5"/>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3ffe">
    <w:name w:val="Основной текст с отступом Знак3"/>
    <w:uiPriority w:val="99"/>
    <w:qFormat/>
    <w:rsid w:val="0017636C"/>
    <w:rPr>
      <w:sz w:val="24"/>
    </w:rPr>
  </w:style>
  <w:style w:type="character" w:customStyle="1" w:styleId="6f7">
    <w:name w:val="Слабое выделение6"/>
    <w:uiPriority w:val="99"/>
    <w:rsid w:val="0017636C"/>
    <w:rPr>
      <w:i/>
      <w:color w:val="808080"/>
    </w:rPr>
  </w:style>
  <w:style w:type="character" w:customStyle="1" w:styleId="21f7">
    <w:name w:val="Знак21"/>
    <w:uiPriority w:val="99"/>
    <w:rsid w:val="0017636C"/>
    <w:rPr>
      <w:sz w:val="24"/>
      <w:lang w:val="ru-RU" w:eastAsia="en-US"/>
    </w:rPr>
  </w:style>
  <w:style w:type="character" w:customStyle="1" w:styleId="5f8">
    <w:name w:val="Основной шрифт абзаца5"/>
    <w:uiPriority w:val="99"/>
    <w:rsid w:val="0017636C"/>
  </w:style>
  <w:style w:type="character" w:customStyle="1" w:styleId="5f9">
    <w:name w:val="Замещающий текст5"/>
    <w:uiPriority w:val="99"/>
    <w:rsid w:val="0017636C"/>
    <w:rPr>
      <w:color w:val="808080"/>
    </w:rPr>
  </w:style>
  <w:style w:type="character" w:customStyle="1" w:styleId="6f8">
    <w:name w:val="Сильное выделение6"/>
    <w:uiPriority w:val="99"/>
    <w:rsid w:val="0017636C"/>
    <w:rPr>
      <w:b/>
    </w:rPr>
  </w:style>
  <w:style w:type="character" w:customStyle="1" w:styleId="4fd">
    <w:name w:val="Основной текст с отступом Знак4"/>
    <w:uiPriority w:val="99"/>
    <w:semiHidden/>
    <w:rsid w:val="0017636C"/>
    <w:rPr>
      <w:sz w:val="24"/>
    </w:rPr>
  </w:style>
  <w:style w:type="character" w:customStyle="1" w:styleId="2013">
    <w:name w:val="Знак Знак2013"/>
    <w:uiPriority w:val="99"/>
    <w:rsid w:val="0017636C"/>
    <w:rPr>
      <w:rFonts w:ascii="Arial" w:hAnsi="Arial"/>
      <w:sz w:val="22"/>
    </w:rPr>
  </w:style>
  <w:style w:type="paragraph" w:customStyle="1" w:styleId="9d">
    <w:name w:val="Абзац списка9"/>
    <w:basedOn w:val="a2"/>
    <w:uiPriority w:val="99"/>
    <w:qFormat/>
    <w:rsid w:val="0017636C"/>
    <w:pPr>
      <w:widowControl/>
      <w:snapToGrid/>
      <w:spacing w:before="0" w:after="200" w:line="276" w:lineRule="auto"/>
      <w:ind w:left="720"/>
    </w:pPr>
    <w:rPr>
      <w:rFonts w:ascii="Calibri" w:eastAsia="Times New Roman" w:hAnsi="Calibri"/>
      <w:sz w:val="22"/>
      <w:szCs w:val="22"/>
      <w:lang w:eastAsia="en-US"/>
    </w:rPr>
  </w:style>
  <w:style w:type="paragraph" w:customStyle="1" w:styleId="15b">
    <w:name w:val="Обычный15"/>
    <w:uiPriority w:val="99"/>
    <w:qFormat/>
    <w:rsid w:val="0017636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4">
    <w:name w:val="Основной текст 28"/>
    <w:basedOn w:val="a2"/>
    <w:uiPriority w:val="99"/>
    <w:qFormat/>
    <w:rsid w:val="0017636C"/>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94">
    <w:name w:val="Заголовок 39"/>
    <w:basedOn w:val="15b"/>
    <w:next w:val="15b"/>
    <w:uiPriority w:val="99"/>
    <w:qFormat/>
    <w:rsid w:val="0017636C"/>
    <w:pPr>
      <w:keepNext/>
      <w:widowControl/>
      <w:snapToGrid/>
      <w:ind w:left="0" w:firstLine="0"/>
      <w:outlineLvl w:val="2"/>
    </w:pPr>
    <w:rPr>
      <w:sz w:val="24"/>
    </w:rPr>
  </w:style>
  <w:style w:type="paragraph" w:customStyle="1" w:styleId="9e">
    <w:name w:val="Основной текст9"/>
    <w:basedOn w:val="15b"/>
    <w:uiPriority w:val="99"/>
    <w:qFormat/>
    <w:rsid w:val="0017636C"/>
    <w:pPr>
      <w:widowControl/>
      <w:snapToGrid/>
      <w:spacing w:line="360" w:lineRule="auto"/>
      <w:ind w:left="0" w:firstLine="0"/>
    </w:pPr>
    <w:rPr>
      <w:sz w:val="24"/>
    </w:rPr>
  </w:style>
  <w:style w:type="paragraph" w:customStyle="1" w:styleId="285">
    <w:name w:val="Заголовок 28"/>
    <w:basedOn w:val="a2"/>
    <w:next w:val="a2"/>
    <w:uiPriority w:val="99"/>
    <w:qFormat/>
    <w:rsid w:val="0017636C"/>
    <w:pPr>
      <w:keepNext/>
      <w:snapToGrid/>
      <w:spacing w:before="0" w:after="0"/>
      <w:jc w:val="center"/>
    </w:pPr>
    <w:rPr>
      <w:rFonts w:eastAsia="Times New Roman"/>
      <w:b/>
      <w:sz w:val="26"/>
    </w:rPr>
  </w:style>
  <w:style w:type="paragraph" w:customStyle="1" w:styleId="7f3">
    <w:name w:val="Цитата7"/>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8c">
    <w:name w:val="Текст8"/>
    <w:basedOn w:val="a2"/>
    <w:uiPriority w:val="99"/>
    <w:qFormat/>
    <w:rsid w:val="0017636C"/>
    <w:pPr>
      <w:widowControl/>
      <w:snapToGrid/>
      <w:spacing w:before="0" w:after="0"/>
    </w:pPr>
    <w:rPr>
      <w:rFonts w:ascii="Courier New" w:eastAsia="Times New Roman" w:hAnsi="Courier New"/>
      <w:sz w:val="20"/>
    </w:rPr>
  </w:style>
  <w:style w:type="paragraph" w:customStyle="1" w:styleId="385">
    <w:name w:val="Основной текст 38"/>
    <w:basedOn w:val="15b"/>
    <w:uiPriority w:val="99"/>
    <w:qFormat/>
    <w:rsid w:val="0017636C"/>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86">
    <w:name w:val="Основной текст с отступом 38"/>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6f9">
    <w:name w:val="Верхний колонтитул6"/>
    <w:basedOn w:val="a2"/>
    <w:uiPriority w:val="99"/>
    <w:qFormat/>
    <w:rsid w:val="0017636C"/>
    <w:pPr>
      <w:widowControl/>
      <w:tabs>
        <w:tab w:val="center" w:pos="4153"/>
        <w:tab w:val="right" w:pos="8306"/>
      </w:tabs>
      <w:snapToGrid/>
      <w:spacing w:before="0" w:after="0"/>
    </w:pPr>
    <w:rPr>
      <w:rFonts w:ascii="Arial" w:eastAsia="Times New Roman" w:hAnsi="Arial"/>
    </w:rPr>
  </w:style>
  <w:style w:type="paragraph" w:customStyle="1" w:styleId="7f4">
    <w:name w:val="Без интервала7"/>
    <w:uiPriority w:val="99"/>
    <w:qFormat/>
    <w:rsid w:val="0017636C"/>
    <w:pPr>
      <w:spacing w:after="0" w:line="240" w:lineRule="auto"/>
    </w:pPr>
    <w:rPr>
      <w:rFonts w:ascii="Times New Roman" w:eastAsia="Times New Roman" w:hAnsi="Times New Roman" w:cs="Times New Roman"/>
      <w:sz w:val="24"/>
      <w:szCs w:val="24"/>
    </w:rPr>
  </w:style>
  <w:style w:type="paragraph" w:customStyle="1" w:styleId="49a">
    <w:name w:val="Заголовок 49"/>
    <w:basedOn w:val="15b"/>
    <w:next w:val="15b"/>
    <w:uiPriority w:val="99"/>
    <w:qFormat/>
    <w:rsid w:val="0017636C"/>
    <w:pPr>
      <w:keepNext/>
      <w:widowControl/>
      <w:snapToGrid/>
      <w:ind w:left="0" w:firstLine="0"/>
    </w:pPr>
    <w:rPr>
      <w:sz w:val="24"/>
    </w:rPr>
  </w:style>
  <w:style w:type="paragraph" w:customStyle="1" w:styleId="674">
    <w:name w:val="Заголовок 67"/>
    <w:uiPriority w:val="99"/>
    <w:qFormat/>
    <w:rsid w:val="0017636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6fa">
    <w:name w:val="Выделенная цитата6"/>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60">
    <w:name w:val="Стандартный HTML6"/>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7f5">
    <w:name w:val="Слабое выделение7"/>
    <w:uiPriority w:val="99"/>
    <w:rsid w:val="0017636C"/>
    <w:rPr>
      <w:i/>
      <w:color w:val="808080"/>
    </w:rPr>
  </w:style>
  <w:style w:type="character" w:customStyle="1" w:styleId="6fb">
    <w:name w:val="Основной шрифт абзаца6"/>
    <w:uiPriority w:val="99"/>
    <w:rsid w:val="0017636C"/>
  </w:style>
  <w:style w:type="character" w:customStyle="1" w:styleId="6fc">
    <w:name w:val="Замещающий текст6"/>
    <w:uiPriority w:val="99"/>
    <w:rsid w:val="0017636C"/>
    <w:rPr>
      <w:color w:val="808080"/>
    </w:rPr>
  </w:style>
  <w:style w:type="character" w:customStyle="1" w:styleId="7f6">
    <w:name w:val="Сильное выделение7"/>
    <w:uiPriority w:val="99"/>
    <w:rsid w:val="0017636C"/>
    <w:rPr>
      <w:b/>
    </w:rPr>
  </w:style>
  <w:style w:type="character" w:customStyle="1" w:styleId="b-sharetext">
    <w:name w:val="b-share__text"/>
    <w:basedOn w:val="a3"/>
    <w:uiPriority w:val="99"/>
    <w:rsid w:val="0017636C"/>
    <w:rPr>
      <w:rFonts w:cs="Times New Roman"/>
    </w:rPr>
  </w:style>
  <w:style w:type="character" w:customStyle="1" w:styleId="2017">
    <w:name w:val="Знак Знак2017"/>
    <w:uiPriority w:val="99"/>
    <w:rsid w:val="0017636C"/>
    <w:rPr>
      <w:rFonts w:ascii="Arial" w:hAnsi="Arial"/>
      <w:sz w:val="22"/>
    </w:rPr>
  </w:style>
  <w:style w:type="paragraph" w:customStyle="1" w:styleId="10f0">
    <w:name w:val="Абзац списка10"/>
    <w:basedOn w:val="a2"/>
    <w:uiPriority w:val="99"/>
    <w:qFormat/>
    <w:rsid w:val="0017636C"/>
    <w:pPr>
      <w:widowControl/>
      <w:snapToGrid/>
      <w:spacing w:before="0" w:after="200" w:line="276" w:lineRule="auto"/>
      <w:ind w:left="720"/>
    </w:pPr>
    <w:rPr>
      <w:rFonts w:ascii="Calibri" w:eastAsia="Times New Roman" w:hAnsi="Calibri"/>
      <w:sz w:val="22"/>
      <w:szCs w:val="22"/>
      <w:lang w:eastAsia="en-US"/>
    </w:rPr>
  </w:style>
  <w:style w:type="paragraph" w:customStyle="1" w:styleId="16b">
    <w:name w:val="Обычный16"/>
    <w:uiPriority w:val="99"/>
    <w:qFormat/>
    <w:rsid w:val="0017636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94">
    <w:name w:val="Основной текст 29"/>
    <w:basedOn w:val="a2"/>
    <w:uiPriority w:val="99"/>
    <w:qFormat/>
    <w:rsid w:val="0017636C"/>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101">
    <w:name w:val="Заголовок 310"/>
    <w:basedOn w:val="16b"/>
    <w:next w:val="16b"/>
    <w:uiPriority w:val="99"/>
    <w:qFormat/>
    <w:rsid w:val="0017636C"/>
    <w:pPr>
      <w:keepNext/>
      <w:widowControl/>
      <w:snapToGrid/>
      <w:ind w:left="0" w:firstLine="0"/>
      <w:outlineLvl w:val="2"/>
    </w:pPr>
    <w:rPr>
      <w:sz w:val="24"/>
    </w:rPr>
  </w:style>
  <w:style w:type="paragraph" w:customStyle="1" w:styleId="10f1">
    <w:name w:val="Основной текст10"/>
    <w:basedOn w:val="16b"/>
    <w:uiPriority w:val="99"/>
    <w:qFormat/>
    <w:rsid w:val="0017636C"/>
    <w:pPr>
      <w:widowControl/>
      <w:snapToGrid/>
      <w:spacing w:line="360" w:lineRule="auto"/>
      <w:ind w:left="0" w:firstLine="0"/>
    </w:pPr>
    <w:rPr>
      <w:sz w:val="24"/>
    </w:rPr>
  </w:style>
  <w:style w:type="paragraph" w:customStyle="1" w:styleId="295">
    <w:name w:val="Заголовок 29"/>
    <w:basedOn w:val="a2"/>
    <w:next w:val="a2"/>
    <w:uiPriority w:val="99"/>
    <w:qFormat/>
    <w:rsid w:val="0017636C"/>
    <w:pPr>
      <w:keepNext/>
      <w:snapToGrid/>
      <w:spacing w:before="0" w:after="0"/>
      <w:jc w:val="center"/>
    </w:pPr>
    <w:rPr>
      <w:rFonts w:eastAsia="Times New Roman"/>
      <w:b/>
      <w:sz w:val="26"/>
    </w:rPr>
  </w:style>
  <w:style w:type="paragraph" w:customStyle="1" w:styleId="8d">
    <w:name w:val="Цитата8"/>
    <w:basedOn w:val="a2"/>
    <w:uiPriority w:val="99"/>
    <w:qFormat/>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9f">
    <w:name w:val="Текст9"/>
    <w:basedOn w:val="a2"/>
    <w:uiPriority w:val="99"/>
    <w:qFormat/>
    <w:rsid w:val="0017636C"/>
    <w:pPr>
      <w:widowControl/>
      <w:snapToGrid/>
      <w:spacing w:before="0" w:after="0"/>
    </w:pPr>
    <w:rPr>
      <w:rFonts w:ascii="Courier New" w:eastAsia="Times New Roman" w:hAnsi="Courier New"/>
      <w:sz w:val="20"/>
    </w:rPr>
  </w:style>
  <w:style w:type="paragraph" w:customStyle="1" w:styleId="395">
    <w:name w:val="Основной текст 39"/>
    <w:basedOn w:val="16b"/>
    <w:uiPriority w:val="99"/>
    <w:qFormat/>
    <w:rsid w:val="0017636C"/>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96">
    <w:name w:val="Основной текст с отступом 39"/>
    <w:basedOn w:val="a2"/>
    <w:uiPriority w:val="99"/>
    <w:qFormat/>
    <w:rsid w:val="0017636C"/>
    <w:pPr>
      <w:widowControl/>
      <w:snapToGrid/>
      <w:spacing w:before="0" w:after="0" w:line="360" w:lineRule="auto"/>
      <w:ind w:firstLine="709"/>
      <w:jc w:val="both"/>
    </w:pPr>
    <w:rPr>
      <w:rFonts w:eastAsia="Times New Roman"/>
      <w:sz w:val="28"/>
    </w:rPr>
  </w:style>
  <w:style w:type="paragraph" w:customStyle="1" w:styleId="7f7">
    <w:name w:val="Верхний колонтитул7"/>
    <w:basedOn w:val="a2"/>
    <w:uiPriority w:val="99"/>
    <w:qFormat/>
    <w:rsid w:val="0017636C"/>
    <w:pPr>
      <w:widowControl/>
      <w:tabs>
        <w:tab w:val="center" w:pos="4153"/>
        <w:tab w:val="right" w:pos="8306"/>
      </w:tabs>
      <w:snapToGrid/>
      <w:spacing w:before="0" w:after="0"/>
    </w:pPr>
    <w:rPr>
      <w:rFonts w:ascii="Arial" w:eastAsia="Times New Roman" w:hAnsi="Arial"/>
    </w:rPr>
  </w:style>
  <w:style w:type="paragraph" w:customStyle="1" w:styleId="8e">
    <w:name w:val="Без интервала8"/>
    <w:uiPriority w:val="99"/>
    <w:qFormat/>
    <w:rsid w:val="0017636C"/>
    <w:pPr>
      <w:spacing w:after="0" w:line="240" w:lineRule="auto"/>
    </w:pPr>
    <w:rPr>
      <w:rFonts w:ascii="Times New Roman" w:eastAsia="Times New Roman" w:hAnsi="Times New Roman" w:cs="Times New Roman"/>
      <w:sz w:val="24"/>
      <w:szCs w:val="24"/>
    </w:rPr>
  </w:style>
  <w:style w:type="paragraph" w:customStyle="1" w:styleId="4101">
    <w:name w:val="Заголовок 410"/>
    <w:basedOn w:val="16b"/>
    <w:next w:val="16b"/>
    <w:uiPriority w:val="99"/>
    <w:qFormat/>
    <w:rsid w:val="0017636C"/>
    <w:pPr>
      <w:keepNext/>
      <w:widowControl/>
      <w:snapToGrid/>
      <w:ind w:left="0" w:firstLine="0"/>
    </w:pPr>
    <w:rPr>
      <w:sz w:val="24"/>
    </w:rPr>
  </w:style>
  <w:style w:type="paragraph" w:customStyle="1" w:styleId="684">
    <w:name w:val="Заголовок 68"/>
    <w:uiPriority w:val="99"/>
    <w:qFormat/>
    <w:rsid w:val="0017636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78">
    <w:name w:val="Цитата 27"/>
    <w:basedOn w:val="a2"/>
    <w:next w:val="a2"/>
    <w:uiPriority w:val="99"/>
    <w:qFormat/>
    <w:rsid w:val="0017636C"/>
    <w:pPr>
      <w:widowControl/>
      <w:snapToGrid/>
      <w:spacing w:before="0" w:after="0"/>
    </w:pPr>
    <w:rPr>
      <w:rFonts w:ascii="Calibri" w:eastAsia="Times New Roman" w:hAnsi="Calibri"/>
      <w:i/>
      <w:iCs/>
      <w:color w:val="000000"/>
      <w:szCs w:val="24"/>
    </w:rPr>
  </w:style>
  <w:style w:type="paragraph" w:customStyle="1" w:styleId="7f8">
    <w:name w:val="Выделенная цитата7"/>
    <w:basedOn w:val="a2"/>
    <w:next w:val="a2"/>
    <w:uiPriority w:val="99"/>
    <w:qFormat/>
    <w:rsid w:val="0017636C"/>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33">
    <w:name w:val="Heading 3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93">
    <w:name w:val="Heading 9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4">
    <w:name w:val="Heading 14"/>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3">
    <w:name w:val="Heading 6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3">
    <w:name w:val="Heading 7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3">
    <w:name w:val="Heading 2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3">
    <w:name w:val="Heading 53"/>
    <w:uiPriority w:val="99"/>
    <w:rsid w:val="0017636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TML70">
    <w:name w:val="Стандартный HTML7"/>
    <w:basedOn w:val="a2"/>
    <w:uiPriority w:val="99"/>
    <w:qFormat/>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8f">
    <w:name w:val="Слабое выделение8"/>
    <w:uiPriority w:val="99"/>
    <w:rsid w:val="0017636C"/>
    <w:rPr>
      <w:i/>
      <w:color w:val="808080"/>
    </w:rPr>
  </w:style>
  <w:style w:type="character" w:customStyle="1" w:styleId="7f9">
    <w:name w:val="Основной шрифт абзаца7"/>
    <w:uiPriority w:val="99"/>
    <w:rsid w:val="0017636C"/>
  </w:style>
  <w:style w:type="character" w:customStyle="1" w:styleId="7fa">
    <w:name w:val="Замещающий текст7"/>
    <w:uiPriority w:val="99"/>
    <w:rsid w:val="0017636C"/>
    <w:rPr>
      <w:color w:val="808080"/>
    </w:rPr>
  </w:style>
  <w:style w:type="character" w:customStyle="1" w:styleId="8f0">
    <w:name w:val="Сильное выделение8"/>
    <w:uiPriority w:val="99"/>
    <w:rsid w:val="0017636C"/>
    <w:rPr>
      <w:b/>
    </w:rPr>
  </w:style>
  <w:style w:type="paragraph" w:customStyle="1" w:styleId="Heading43">
    <w:name w:val="Heading 43"/>
    <w:basedOn w:val="a2"/>
    <w:next w:val="a2"/>
    <w:uiPriority w:val="99"/>
    <w:rsid w:val="0017636C"/>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82">
    <w:name w:val="Heading 82"/>
    <w:basedOn w:val="a2"/>
    <w:next w:val="a2"/>
    <w:uiPriority w:val="99"/>
    <w:rsid w:val="0017636C"/>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Caption2">
    <w:name w:val="Caption2"/>
    <w:basedOn w:val="a2"/>
    <w:uiPriority w:val="99"/>
    <w:rsid w:val="0017636C"/>
    <w:pPr>
      <w:widowControl/>
      <w:suppressLineNumbers/>
      <w:snapToGrid/>
      <w:spacing w:before="120" w:after="120"/>
    </w:pPr>
    <w:rPr>
      <w:rFonts w:eastAsia="Times New Roman" w:cs="FreeSans"/>
      <w:i/>
      <w:iCs/>
      <w:color w:val="00000A"/>
      <w:szCs w:val="24"/>
    </w:rPr>
  </w:style>
  <w:style w:type="paragraph" w:customStyle="1" w:styleId="Footer2">
    <w:name w:val="Footer2"/>
    <w:basedOn w:val="a2"/>
    <w:uiPriority w:val="99"/>
    <w:rsid w:val="0017636C"/>
    <w:pPr>
      <w:widowControl/>
      <w:tabs>
        <w:tab w:val="center" w:pos="4677"/>
        <w:tab w:val="right" w:pos="9355"/>
      </w:tabs>
      <w:snapToGrid/>
      <w:spacing w:before="0" w:after="0"/>
    </w:pPr>
    <w:rPr>
      <w:rFonts w:eastAsia="Times New Roman"/>
      <w:color w:val="00000A"/>
      <w:szCs w:val="24"/>
    </w:rPr>
  </w:style>
  <w:style w:type="paragraph" w:customStyle="1" w:styleId="Header3">
    <w:name w:val="Header3"/>
    <w:basedOn w:val="a2"/>
    <w:uiPriority w:val="99"/>
    <w:rsid w:val="0017636C"/>
    <w:pPr>
      <w:widowControl/>
      <w:tabs>
        <w:tab w:val="center" w:pos="4677"/>
        <w:tab w:val="right" w:pos="9355"/>
      </w:tabs>
      <w:snapToGrid/>
      <w:spacing w:before="0" w:after="0"/>
    </w:pPr>
    <w:rPr>
      <w:rFonts w:eastAsia="Times New Roman"/>
      <w:color w:val="00000A"/>
      <w:szCs w:val="24"/>
    </w:rPr>
  </w:style>
  <w:style w:type="paragraph" w:customStyle="1" w:styleId="TOC12">
    <w:name w:val="TOC 12"/>
    <w:basedOn w:val="a2"/>
    <w:uiPriority w:val="99"/>
    <w:rsid w:val="0017636C"/>
    <w:pPr>
      <w:widowControl/>
      <w:tabs>
        <w:tab w:val="right" w:leader="dot" w:pos="10195"/>
      </w:tabs>
      <w:snapToGrid/>
      <w:spacing w:before="0" w:after="0"/>
    </w:pPr>
    <w:rPr>
      <w:rFonts w:eastAsia="Times New Roman"/>
      <w:color w:val="00000A"/>
      <w:szCs w:val="24"/>
    </w:rPr>
  </w:style>
  <w:style w:type="paragraph" w:customStyle="1" w:styleId="TOC22">
    <w:name w:val="TOC 22"/>
    <w:basedOn w:val="a2"/>
    <w:uiPriority w:val="99"/>
    <w:rsid w:val="0017636C"/>
    <w:pPr>
      <w:widowControl/>
      <w:snapToGrid/>
      <w:spacing w:before="0" w:after="0"/>
      <w:ind w:left="238"/>
    </w:pPr>
    <w:rPr>
      <w:rFonts w:eastAsia="Times New Roman"/>
      <w:color w:val="00000A"/>
      <w:szCs w:val="24"/>
    </w:rPr>
  </w:style>
  <w:style w:type="paragraph" w:customStyle="1" w:styleId="TOC32">
    <w:name w:val="TOC 32"/>
    <w:basedOn w:val="a2"/>
    <w:uiPriority w:val="99"/>
    <w:rsid w:val="0017636C"/>
    <w:pPr>
      <w:widowControl/>
      <w:snapToGrid/>
      <w:spacing w:before="0" w:after="0"/>
      <w:ind w:left="480"/>
    </w:pPr>
    <w:rPr>
      <w:rFonts w:eastAsia="Times New Roman"/>
      <w:color w:val="00000A"/>
      <w:szCs w:val="24"/>
    </w:rPr>
  </w:style>
  <w:style w:type="paragraph" w:customStyle="1" w:styleId="TOC42">
    <w:name w:val="TOC 42"/>
    <w:basedOn w:val="a2"/>
    <w:uiPriority w:val="99"/>
    <w:rsid w:val="0017636C"/>
    <w:pPr>
      <w:tabs>
        <w:tab w:val="left" w:pos="502"/>
        <w:tab w:val="left" w:pos="3330"/>
      </w:tabs>
      <w:snapToGrid/>
      <w:spacing w:before="0" w:after="0"/>
      <w:ind w:left="502" w:hanging="720"/>
    </w:pPr>
    <w:rPr>
      <w:color w:val="00000A"/>
      <w:szCs w:val="24"/>
    </w:rPr>
  </w:style>
  <w:style w:type="paragraph" w:customStyle="1" w:styleId="TOC52">
    <w:name w:val="TOC 52"/>
    <w:basedOn w:val="a2"/>
    <w:uiPriority w:val="99"/>
    <w:rsid w:val="0017636C"/>
    <w:pPr>
      <w:widowControl/>
      <w:snapToGrid/>
      <w:spacing w:before="0" w:line="276" w:lineRule="auto"/>
      <w:ind w:left="880"/>
    </w:pPr>
    <w:rPr>
      <w:rFonts w:ascii="Calibri" w:eastAsia="Times New Roman" w:hAnsi="Calibri"/>
      <w:color w:val="00000A"/>
      <w:sz w:val="22"/>
      <w:szCs w:val="22"/>
    </w:rPr>
  </w:style>
  <w:style w:type="paragraph" w:customStyle="1" w:styleId="TOC62">
    <w:name w:val="TOC 62"/>
    <w:basedOn w:val="a2"/>
    <w:uiPriority w:val="99"/>
    <w:rsid w:val="0017636C"/>
    <w:pPr>
      <w:widowControl/>
      <w:snapToGrid/>
      <w:spacing w:before="0" w:line="276" w:lineRule="auto"/>
      <w:ind w:left="1100"/>
    </w:pPr>
    <w:rPr>
      <w:rFonts w:ascii="Calibri" w:eastAsia="Times New Roman" w:hAnsi="Calibri"/>
      <w:color w:val="00000A"/>
      <w:sz w:val="22"/>
      <w:szCs w:val="22"/>
    </w:rPr>
  </w:style>
  <w:style w:type="paragraph" w:customStyle="1" w:styleId="TOC72">
    <w:name w:val="TOC 72"/>
    <w:basedOn w:val="a2"/>
    <w:uiPriority w:val="99"/>
    <w:rsid w:val="0017636C"/>
    <w:pPr>
      <w:widowControl/>
      <w:snapToGrid/>
      <w:spacing w:before="0" w:line="276" w:lineRule="auto"/>
      <w:ind w:left="1320"/>
    </w:pPr>
    <w:rPr>
      <w:rFonts w:ascii="Calibri" w:eastAsia="Times New Roman" w:hAnsi="Calibri"/>
      <w:color w:val="00000A"/>
      <w:sz w:val="22"/>
      <w:szCs w:val="22"/>
    </w:rPr>
  </w:style>
  <w:style w:type="paragraph" w:customStyle="1" w:styleId="TOC82">
    <w:name w:val="TOC 82"/>
    <w:basedOn w:val="a2"/>
    <w:uiPriority w:val="99"/>
    <w:rsid w:val="0017636C"/>
    <w:pPr>
      <w:widowControl/>
      <w:snapToGrid/>
      <w:spacing w:before="0" w:line="276" w:lineRule="auto"/>
      <w:ind w:left="1540"/>
    </w:pPr>
    <w:rPr>
      <w:rFonts w:ascii="Calibri" w:eastAsia="Times New Roman" w:hAnsi="Calibri"/>
      <w:color w:val="00000A"/>
      <w:sz w:val="22"/>
      <w:szCs w:val="22"/>
    </w:rPr>
  </w:style>
  <w:style w:type="paragraph" w:customStyle="1" w:styleId="TOC92">
    <w:name w:val="TOC 92"/>
    <w:basedOn w:val="a2"/>
    <w:uiPriority w:val="99"/>
    <w:rsid w:val="0017636C"/>
    <w:pPr>
      <w:widowControl/>
      <w:snapToGrid/>
      <w:spacing w:before="0" w:line="276" w:lineRule="auto"/>
      <w:ind w:left="1760"/>
    </w:pPr>
    <w:rPr>
      <w:rFonts w:ascii="Calibri" w:eastAsia="Times New Roman" w:hAnsi="Calibri"/>
      <w:color w:val="00000A"/>
      <w:sz w:val="22"/>
      <w:szCs w:val="22"/>
    </w:rPr>
  </w:style>
  <w:style w:type="character" w:customStyle="1" w:styleId="3fff">
    <w:name w:val="Текст сноски Знак3"/>
    <w:basedOn w:val="a3"/>
    <w:uiPriority w:val="99"/>
    <w:rsid w:val="0017636C"/>
    <w:rPr>
      <w:rFonts w:cs="Times New Roman"/>
    </w:rPr>
  </w:style>
  <w:style w:type="paragraph" w:customStyle="1" w:styleId="4fe">
    <w:name w:val="Заголовок оглавления4"/>
    <w:basedOn w:val="10"/>
    <w:next w:val="a2"/>
    <w:uiPriority w:val="99"/>
    <w:qFormat/>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fff0">
    <w:name w:val="Слабая ссылка3"/>
    <w:uiPriority w:val="99"/>
    <w:rsid w:val="0017636C"/>
    <w:rPr>
      <w:smallCaps/>
      <w:color w:val="C0504D"/>
      <w:u w:val="single"/>
    </w:rPr>
  </w:style>
  <w:style w:type="character" w:customStyle="1" w:styleId="3fff1">
    <w:name w:val="Сильная ссылка3"/>
    <w:uiPriority w:val="99"/>
    <w:rsid w:val="0017636C"/>
    <w:rPr>
      <w:b/>
      <w:smallCaps/>
      <w:color w:val="C0504D"/>
      <w:spacing w:val="5"/>
      <w:u w:val="single"/>
    </w:rPr>
  </w:style>
  <w:style w:type="character" w:customStyle="1" w:styleId="3fff2">
    <w:name w:val="Название книги3"/>
    <w:uiPriority w:val="99"/>
    <w:rsid w:val="0017636C"/>
    <w:rPr>
      <w:b/>
      <w:smallCaps/>
      <w:spacing w:val="5"/>
    </w:rPr>
  </w:style>
  <w:style w:type="character" w:customStyle="1" w:styleId="3940">
    <w:name w:val="Знак Знак394"/>
    <w:uiPriority w:val="99"/>
    <w:rsid w:val="0017636C"/>
    <w:rPr>
      <w:rFonts w:ascii="Arial" w:hAnsi="Arial"/>
      <w:b/>
      <w:sz w:val="26"/>
    </w:rPr>
  </w:style>
  <w:style w:type="character" w:customStyle="1" w:styleId="3840">
    <w:name w:val="Знак Знак384"/>
    <w:uiPriority w:val="99"/>
    <w:rsid w:val="0017636C"/>
    <w:rPr>
      <w:b/>
      <w:sz w:val="28"/>
    </w:rPr>
  </w:style>
  <w:style w:type="character" w:customStyle="1" w:styleId="3740">
    <w:name w:val="Знак Знак374"/>
    <w:uiPriority w:val="99"/>
    <w:rsid w:val="0017636C"/>
    <w:rPr>
      <w:b/>
      <w:i/>
      <w:sz w:val="26"/>
    </w:rPr>
  </w:style>
  <w:style w:type="character" w:customStyle="1" w:styleId="3640">
    <w:name w:val="Знак Знак364"/>
    <w:uiPriority w:val="99"/>
    <w:rsid w:val="0017636C"/>
    <w:rPr>
      <w:b/>
      <w:sz w:val="22"/>
      <w:lang w:val="ru-RU" w:eastAsia="ru-RU"/>
    </w:rPr>
  </w:style>
  <w:style w:type="character" w:customStyle="1" w:styleId="3540">
    <w:name w:val="Знак Знак354"/>
    <w:uiPriority w:val="99"/>
    <w:rsid w:val="0017636C"/>
    <w:rPr>
      <w:sz w:val="24"/>
      <w:lang w:val="ru-RU" w:eastAsia="ru-RU"/>
    </w:rPr>
  </w:style>
  <w:style w:type="character" w:customStyle="1" w:styleId="3440">
    <w:name w:val="Знак Знак344"/>
    <w:uiPriority w:val="99"/>
    <w:rsid w:val="0017636C"/>
    <w:rPr>
      <w:rFonts w:ascii="Calibri" w:hAnsi="Calibri"/>
      <w:i/>
      <w:sz w:val="24"/>
      <w:lang w:eastAsia="en-US"/>
    </w:rPr>
  </w:style>
  <w:style w:type="character" w:customStyle="1" w:styleId="3240">
    <w:name w:val="Знак Знак324"/>
    <w:uiPriority w:val="99"/>
    <w:rsid w:val="0017636C"/>
    <w:rPr>
      <w:sz w:val="16"/>
    </w:rPr>
  </w:style>
  <w:style w:type="character" w:customStyle="1" w:styleId="3150">
    <w:name w:val="Знак Знак315"/>
    <w:uiPriority w:val="99"/>
    <w:rsid w:val="0017636C"/>
    <w:rPr>
      <w:sz w:val="24"/>
    </w:rPr>
  </w:style>
  <w:style w:type="paragraph" w:customStyle="1" w:styleId="11ff9">
    <w:name w:val="Знак Знак Знак Знак Знак Знак11"/>
    <w:basedOn w:val="a2"/>
    <w:uiPriority w:val="99"/>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30">
    <w:name w:val="Знак Знак303"/>
    <w:uiPriority w:val="99"/>
    <w:rsid w:val="0017636C"/>
    <w:rPr>
      <w:sz w:val="24"/>
    </w:rPr>
  </w:style>
  <w:style w:type="character" w:customStyle="1" w:styleId="2940">
    <w:name w:val="Знак Знак294"/>
    <w:uiPriority w:val="99"/>
    <w:rsid w:val="0017636C"/>
    <w:rPr>
      <w:sz w:val="24"/>
    </w:rPr>
  </w:style>
  <w:style w:type="character" w:customStyle="1" w:styleId="714">
    <w:name w:val="Знак Знак714"/>
    <w:uiPriority w:val="99"/>
    <w:rsid w:val="0017636C"/>
    <w:rPr>
      <w:sz w:val="16"/>
      <w:lang w:val="ru-RU" w:eastAsia="ru-RU"/>
    </w:rPr>
  </w:style>
  <w:style w:type="character" w:customStyle="1" w:styleId="14100">
    <w:name w:val="Знак Знак1410"/>
    <w:uiPriority w:val="99"/>
    <w:locked/>
    <w:rsid w:val="0017636C"/>
    <w:rPr>
      <w:b/>
      <w:sz w:val="27"/>
      <w:lang w:val="ru-RU" w:eastAsia="ru-RU"/>
    </w:rPr>
  </w:style>
  <w:style w:type="character" w:customStyle="1" w:styleId="2840">
    <w:name w:val="Знак Знак284"/>
    <w:uiPriority w:val="99"/>
    <w:rsid w:val="0017636C"/>
    <w:rPr>
      <w:rFonts w:ascii="Tahoma" w:hAnsi="Tahoma"/>
    </w:rPr>
  </w:style>
  <w:style w:type="character" w:customStyle="1" w:styleId="2740">
    <w:name w:val="Знак Знак274"/>
    <w:uiPriority w:val="99"/>
    <w:rsid w:val="0017636C"/>
    <w:rPr>
      <w:sz w:val="24"/>
    </w:rPr>
  </w:style>
  <w:style w:type="character" w:customStyle="1" w:styleId="1010">
    <w:name w:val="Знак Знак1010"/>
    <w:uiPriority w:val="99"/>
    <w:locked/>
    <w:rsid w:val="0017636C"/>
    <w:rPr>
      <w:sz w:val="16"/>
      <w:lang w:val="ru-RU" w:eastAsia="ru-RU"/>
    </w:rPr>
  </w:style>
  <w:style w:type="character" w:customStyle="1" w:styleId="628">
    <w:name w:val="Знак Знак628"/>
    <w:uiPriority w:val="99"/>
    <w:rsid w:val="0017636C"/>
    <w:rPr>
      <w:rFonts w:ascii="Arial" w:hAnsi="Arial"/>
      <w:b/>
      <w:i/>
      <w:sz w:val="28"/>
      <w:lang w:val="ru-RU" w:eastAsia="en-US"/>
    </w:rPr>
  </w:style>
  <w:style w:type="character" w:customStyle="1" w:styleId="2140">
    <w:name w:val="Знак Знак214"/>
    <w:uiPriority w:val="99"/>
    <w:locked/>
    <w:rsid w:val="0017636C"/>
    <w:rPr>
      <w:sz w:val="24"/>
      <w:lang w:val="en-US"/>
    </w:rPr>
  </w:style>
  <w:style w:type="character" w:customStyle="1" w:styleId="1240">
    <w:name w:val="Знак Знак124"/>
    <w:uiPriority w:val="99"/>
    <w:rsid w:val="0017636C"/>
    <w:rPr>
      <w:sz w:val="16"/>
    </w:rPr>
  </w:style>
  <w:style w:type="character" w:customStyle="1" w:styleId="1360">
    <w:name w:val="Знак Знак136"/>
    <w:uiPriority w:val="99"/>
    <w:rsid w:val="0017636C"/>
    <w:rPr>
      <w:lang w:val="ru-RU" w:eastAsia="ru-RU"/>
    </w:rPr>
  </w:style>
  <w:style w:type="character" w:customStyle="1" w:styleId="1611">
    <w:name w:val="Знак Знак1611"/>
    <w:uiPriority w:val="99"/>
    <w:locked/>
    <w:rsid w:val="0017636C"/>
    <w:rPr>
      <w:b/>
      <w:caps/>
      <w:sz w:val="24"/>
      <w:lang w:val="ru-RU" w:eastAsia="ru-RU"/>
    </w:rPr>
  </w:style>
  <w:style w:type="character" w:customStyle="1" w:styleId="1161">
    <w:name w:val="Знак Знак116"/>
    <w:uiPriority w:val="99"/>
    <w:rsid w:val="0017636C"/>
    <w:rPr>
      <w:sz w:val="24"/>
    </w:rPr>
  </w:style>
  <w:style w:type="character" w:customStyle="1" w:styleId="13d">
    <w:name w:val="Знак Знак Знак13"/>
    <w:uiPriority w:val="99"/>
    <w:rsid w:val="0017636C"/>
    <w:rPr>
      <w:rFonts w:ascii="Times New Roman" w:hAnsi="Times New Roman"/>
      <w:b/>
      <w:caps/>
      <w:sz w:val="28"/>
    </w:rPr>
  </w:style>
  <w:style w:type="character" w:customStyle="1" w:styleId="25100">
    <w:name w:val="Знак Знак2510"/>
    <w:uiPriority w:val="99"/>
    <w:rsid w:val="0017636C"/>
    <w:rPr>
      <w:rFonts w:ascii="Times New Roman" w:hAnsi="Times New Roman"/>
      <w:b/>
      <w:sz w:val="28"/>
    </w:rPr>
  </w:style>
  <w:style w:type="character" w:customStyle="1" w:styleId="22100">
    <w:name w:val="Знак Знак2210"/>
    <w:uiPriority w:val="99"/>
    <w:rsid w:val="0017636C"/>
    <w:rPr>
      <w:rFonts w:ascii="Times New Roman" w:hAnsi="Times New Roman"/>
      <w:sz w:val="24"/>
    </w:rPr>
  </w:style>
  <w:style w:type="character" w:customStyle="1" w:styleId="19100">
    <w:name w:val="Знак Знак1910"/>
    <w:uiPriority w:val="99"/>
    <w:rsid w:val="0017636C"/>
    <w:rPr>
      <w:rFonts w:ascii="Times New Roman" w:hAnsi="Times New Roman"/>
      <w:sz w:val="16"/>
      <w:lang w:eastAsia="ru-RU"/>
    </w:rPr>
  </w:style>
  <w:style w:type="character" w:customStyle="1" w:styleId="1812">
    <w:name w:val="Знак Знак1812"/>
    <w:uiPriority w:val="99"/>
    <w:rsid w:val="0017636C"/>
    <w:rPr>
      <w:rFonts w:ascii="Courier New" w:hAnsi="Courier New"/>
    </w:rPr>
  </w:style>
  <w:style w:type="character" w:customStyle="1" w:styleId="17100">
    <w:name w:val="Знак Знак1710"/>
    <w:uiPriority w:val="99"/>
    <w:rsid w:val="0017636C"/>
    <w:rPr>
      <w:rFonts w:ascii="Times New Roman" w:hAnsi="Times New Roman"/>
      <w:sz w:val="24"/>
    </w:rPr>
  </w:style>
  <w:style w:type="character" w:customStyle="1" w:styleId="960">
    <w:name w:val="Знак Знак96"/>
    <w:link w:val="3fff3"/>
    <w:uiPriority w:val="99"/>
    <w:locked/>
    <w:rsid w:val="0017636C"/>
    <w:rPr>
      <w:rFonts w:ascii="PragmaticaCTT" w:hAnsi="PragmaticaCTT"/>
      <w:b/>
      <w:sz w:val="24"/>
    </w:rPr>
  </w:style>
  <w:style w:type="paragraph" w:customStyle="1" w:styleId="3fff3">
    <w:name w:val="Название3"/>
    <w:basedOn w:val="a2"/>
    <w:link w:val="960"/>
    <w:uiPriority w:val="99"/>
    <w:qFormat/>
    <w:rsid w:val="0017636C"/>
    <w:pPr>
      <w:widowControl/>
      <w:snapToGrid/>
      <w:spacing w:before="240" w:after="60"/>
      <w:jc w:val="center"/>
      <w:outlineLvl w:val="0"/>
    </w:pPr>
    <w:rPr>
      <w:rFonts w:ascii="PragmaticaCTT" w:eastAsiaTheme="minorHAnsi" w:hAnsi="PragmaticaCTT" w:cstheme="minorBidi"/>
      <w:b/>
      <w:szCs w:val="22"/>
      <w:lang w:eastAsia="en-US"/>
    </w:rPr>
  </w:style>
  <w:style w:type="character" w:customStyle="1" w:styleId="5300">
    <w:name w:val="Знак Знак530"/>
    <w:uiPriority w:val="99"/>
    <w:rsid w:val="0017636C"/>
    <w:rPr>
      <w:rFonts w:ascii="Tahoma" w:hAnsi="Tahoma"/>
      <w:sz w:val="16"/>
      <w:lang w:val="ru-RU" w:eastAsia="ru-RU"/>
    </w:rPr>
  </w:style>
  <w:style w:type="character" w:customStyle="1" w:styleId="15100">
    <w:name w:val="Знак Знак1510"/>
    <w:uiPriority w:val="99"/>
    <w:rsid w:val="0017636C"/>
    <w:rPr>
      <w:b/>
      <w:sz w:val="28"/>
    </w:rPr>
  </w:style>
  <w:style w:type="character" w:customStyle="1" w:styleId="41100">
    <w:name w:val="Знак Знак4110"/>
    <w:uiPriority w:val="99"/>
    <w:locked/>
    <w:rsid w:val="0017636C"/>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17636C"/>
    <w:pPr>
      <w:widowControl/>
      <w:snapToGrid/>
      <w:spacing w:before="0" w:after="160" w:line="240" w:lineRule="exact"/>
    </w:pPr>
    <w:rPr>
      <w:rFonts w:ascii="Verdana" w:eastAsia="Times New Roman" w:hAnsi="Verdana"/>
      <w:szCs w:val="24"/>
      <w:lang w:val="en-US" w:eastAsia="en-US"/>
    </w:rPr>
  </w:style>
  <w:style w:type="paragraph" w:customStyle="1" w:styleId="3102">
    <w:name w:val="Знак310"/>
    <w:basedOn w:val="a2"/>
    <w:uiPriority w:val="99"/>
    <w:rsid w:val="0017636C"/>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100">
    <w:name w:val="Знак Знак5310"/>
    <w:uiPriority w:val="99"/>
    <w:locked/>
    <w:rsid w:val="0017636C"/>
    <w:rPr>
      <w:b/>
      <w:caps/>
      <w:sz w:val="24"/>
      <w:lang w:val="ru-RU" w:eastAsia="ru-RU"/>
    </w:rPr>
  </w:style>
  <w:style w:type="character" w:customStyle="1" w:styleId="11110">
    <w:name w:val="Знак1 Знак Знак111"/>
    <w:uiPriority w:val="99"/>
    <w:locked/>
    <w:rsid w:val="0017636C"/>
    <w:rPr>
      <w:rFonts w:ascii="Times New Roman" w:hAnsi="Times New Roman"/>
      <w:sz w:val="24"/>
      <w:lang w:eastAsia="ru-RU"/>
    </w:rPr>
  </w:style>
  <w:style w:type="character" w:customStyle="1" w:styleId="4610">
    <w:name w:val="Знак Знак4610"/>
    <w:uiPriority w:val="99"/>
    <w:locked/>
    <w:rsid w:val="0017636C"/>
    <w:rPr>
      <w:b/>
      <w:sz w:val="27"/>
      <w:lang w:val="ru-RU" w:eastAsia="ru-RU"/>
    </w:rPr>
  </w:style>
  <w:style w:type="character" w:customStyle="1" w:styleId="4810">
    <w:name w:val="Знак Знак4810"/>
    <w:uiPriority w:val="99"/>
    <w:locked/>
    <w:rsid w:val="0017636C"/>
    <w:rPr>
      <w:b/>
      <w:sz w:val="27"/>
      <w:lang w:val="ru-RU" w:eastAsia="ru-RU"/>
    </w:rPr>
  </w:style>
  <w:style w:type="character" w:customStyle="1" w:styleId="4410">
    <w:name w:val="Знак Знак4410"/>
    <w:uiPriority w:val="99"/>
    <w:locked/>
    <w:rsid w:val="0017636C"/>
    <w:rPr>
      <w:sz w:val="24"/>
    </w:rPr>
  </w:style>
  <w:style w:type="character" w:customStyle="1" w:styleId="51110">
    <w:name w:val="Знак Знак5111"/>
    <w:uiPriority w:val="99"/>
    <w:locked/>
    <w:rsid w:val="0017636C"/>
    <w:rPr>
      <w:b/>
      <w:sz w:val="27"/>
      <w:lang w:val="ru-RU" w:eastAsia="ru-RU"/>
    </w:rPr>
  </w:style>
  <w:style w:type="character" w:customStyle="1" w:styleId="4310">
    <w:name w:val="Знак Знак4310"/>
    <w:uiPriority w:val="99"/>
    <w:locked/>
    <w:rsid w:val="0017636C"/>
    <w:rPr>
      <w:color w:val="000000"/>
      <w:sz w:val="24"/>
      <w:lang w:eastAsia="ru-RU"/>
    </w:rPr>
  </w:style>
  <w:style w:type="character" w:customStyle="1" w:styleId="4210">
    <w:name w:val="Знак Знак4210"/>
    <w:uiPriority w:val="99"/>
    <w:rsid w:val="0017636C"/>
    <w:rPr>
      <w:rFonts w:ascii="Times New Roman" w:hAnsi="Times New Roman"/>
      <w:sz w:val="16"/>
    </w:rPr>
  </w:style>
  <w:style w:type="character" w:customStyle="1" w:styleId="4910">
    <w:name w:val="Знак Знак4910"/>
    <w:uiPriority w:val="99"/>
    <w:rsid w:val="0017636C"/>
    <w:rPr>
      <w:rFonts w:ascii="Times New Roman" w:hAnsi="Times New Roman"/>
      <w:b/>
      <w:caps/>
      <w:sz w:val="24"/>
      <w:lang w:eastAsia="ru-RU"/>
    </w:rPr>
  </w:style>
  <w:style w:type="character" w:customStyle="1" w:styleId="4710">
    <w:name w:val="Знак Знак4710"/>
    <w:uiPriority w:val="99"/>
    <w:rsid w:val="0017636C"/>
    <w:rPr>
      <w:rFonts w:ascii="Times New Roman" w:hAnsi="Times New Roman"/>
      <w:b/>
      <w:sz w:val="27"/>
      <w:lang w:eastAsia="ru-RU"/>
    </w:rPr>
  </w:style>
  <w:style w:type="character" w:customStyle="1" w:styleId="4510">
    <w:name w:val="Знак Знак4510"/>
    <w:uiPriority w:val="99"/>
    <w:rsid w:val="0017636C"/>
    <w:rPr>
      <w:rFonts w:ascii="Times New Roman" w:hAnsi="Times New Roman"/>
      <w:b/>
      <w:i/>
      <w:sz w:val="26"/>
      <w:lang w:eastAsia="ru-RU"/>
    </w:rPr>
  </w:style>
  <w:style w:type="character" w:customStyle="1" w:styleId="5201">
    <w:name w:val="Знак5 Знак Знак20"/>
    <w:uiPriority w:val="99"/>
    <w:locked/>
    <w:rsid w:val="0017636C"/>
    <w:rPr>
      <w:sz w:val="16"/>
    </w:rPr>
  </w:style>
  <w:style w:type="character" w:customStyle="1" w:styleId="5010">
    <w:name w:val="Знак Знак5010"/>
    <w:uiPriority w:val="99"/>
    <w:locked/>
    <w:rsid w:val="0017636C"/>
    <w:rPr>
      <w:b/>
      <w:sz w:val="28"/>
      <w:lang w:val="ru-RU" w:eastAsia="ru-RU"/>
    </w:rPr>
  </w:style>
  <w:style w:type="character" w:customStyle="1" w:styleId="52100">
    <w:name w:val="Знак Знак5210"/>
    <w:uiPriority w:val="99"/>
    <w:rsid w:val="0017636C"/>
    <w:rPr>
      <w:rFonts w:ascii="Arial" w:hAnsi="Arial"/>
      <w:b/>
      <w:i/>
      <w:sz w:val="28"/>
    </w:rPr>
  </w:style>
  <w:style w:type="character" w:customStyle="1" w:styleId="51101">
    <w:name w:val="Знак5 Знак Знак110"/>
    <w:uiPriority w:val="99"/>
    <w:locked/>
    <w:rsid w:val="0017636C"/>
    <w:rPr>
      <w:sz w:val="16"/>
      <w:lang w:val="ru-RU" w:eastAsia="ru-RU"/>
    </w:rPr>
  </w:style>
  <w:style w:type="character" w:customStyle="1" w:styleId="6111">
    <w:name w:val="Знак6 Знак Знак11"/>
    <w:uiPriority w:val="99"/>
    <w:rsid w:val="0017636C"/>
    <w:rPr>
      <w:sz w:val="24"/>
      <w:lang w:val="ru-RU" w:eastAsia="ru-RU"/>
    </w:rPr>
  </w:style>
  <w:style w:type="character" w:customStyle="1" w:styleId="554">
    <w:name w:val="Знак Знак554"/>
    <w:uiPriority w:val="99"/>
    <w:locked/>
    <w:rsid w:val="0017636C"/>
    <w:rPr>
      <w:sz w:val="24"/>
      <w:lang w:val="ru-RU" w:eastAsia="ru-RU"/>
    </w:rPr>
  </w:style>
  <w:style w:type="character" w:customStyle="1" w:styleId="654">
    <w:name w:val="Знак Знак654"/>
    <w:uiPriority w:val="99"/>
    <w:locked/>
    <w:rsid w:val="0017636C"/>
    <w:rPr>
      <w:b/>
      <w:sz w:val="27"/>
      <w:lang w:val="ru-RU" w:eastAsia="ru-RU"/>
    </w:rPr>
  </w:style>
  <w:style w:type="character" w:customStyle="1" w:styleId="644">
    <w:name w:val="Знак Знак644"/>
    <w:uiPriority w:val="99"/>
    <w:locked/>
    <w:rsid w:val="0017636C"/>
    <w:rPr>
      <w:b/>
      <w:sz w:val="28"/>
      <w:lang w:val="ru-RU" w:eastAsia="ru-RU"/>
    </w:rPr>
  </w:style>
  <w:style w:type="character" w:customStyle="1" w:styleId="634">
    <w:name w:val="Знак Знак634"/>
    <w:uiPriority w:val="99"/>
    <w:locked/>
    <w:rsid w:val="0017636C"/>
    <w:rPr>
      <w:b/>
      <w:i/>
      <w:sz w:val="26"/>
      <w:lang w:val="ru-RU" w:eastAsia="ru-RU"/>
    </w:rPr>
  </w:style>
  <w:style w:type="character" w:customStyle="1" w:styleId="627">
    <w:name w:val="Знак Знак627"/>
    <w:uiPriority w:val="99"/>
    <w:locked/>
    <w:rsid w:val="0017636C"/>
    <w:rPr>
      <w:sz w:val="24"/>
      <w:lang w:val="ru-RU" w:eastAsia="ru-RU"/>
    </w:rPr>
  </w:style>
  <w:style w:type="character" w:customStyle="1" w:styleId="61110">
    <w:name w:val="Знак Знак6111"/>
    <w:uiPriority w:val="99"/>
    <w:locked/>
    <w:rsid w:val="0017636C"/>
    <w:rPr>
      <w:sz w:val="24"/>
      <w:lang w:val="ru-RU" w:eastAsia="ru-RU"/>
    </w:rPr>
  </w:style>
  <w:style w:type="character" w:customStyle="1" w:styleId="604">
    <w:name w:val="Знак Знак604"/>
    <w:uiPriority w:val="99"/>
    <w:locked/>
    <w:rsid w:val="0017636C"/>
    <w:rPr>
      <w:i/>
      <w:sz w:val="24"/>
      <w:lang w:val="ru-RU" w:eastAsia="ru-RU"/>
    </w:rPr>
  </w:style>
  <w:style w:type="character" w:customStyle="1" w:styleId="594">
    <w:name w:val="Знак Знак594"/>
    <w:uiPriority w:val="99"/>
    <w:locked/>
    <w:rsid w:val="0017636C"/>
    <w:rPr>
      <w:rFonts w:ascii="Arial" w:hAnsi="Arial"/>
      <w:sz w:val="22"/>
      <w:lang w:val="ru-RU" w:eastAsia="ru-RU"/>
    </w:rPr>
  </w:style>
  <w:style w:type="character" w:customStyle="1" w:styleId="584">
    <w:name w:val="Знак Знак584"/>
    <w:uiPriority w:val="99"/>
    <w:locked/>
    <w:rsid w:val="0017636C"/>
    <w:rPr>
      <w:rFonts w:ascii="Courier New" w:hAnsi="Courier New"/>
      <w:lang w:val="ru-RU" w:eastAsia="ru-RU"/>
    </w:rPr>
  </w:style>
  <w:style w:type="character" w:customStyle="1" w:styleId="574">
    <w:name w:val="Знак Знак574"/>
    <w:uiPriority w:val="99"/>
    <w:locked/>
    <w:rsid w:val="0017636C"/>
    <w:rPr>
      <w:lang w:val="ru-RU" w:eastAsia="ru-RU"/>
    </w:rPr>
  </w:style>
  <w:style w:type="character" w:customStyle="1" w:styleId="564">
    <w:name w:val="Знак Знак564"/>
    <w:uiPriority w:val="99"/>
    <w:locked/>
    <w:rsid w:val="0017636C"/>
    <w:rPr>
      <w:sz w:val="24"/>
      <w:lang w:val="ru-RU" w:eastAsia="ru-RU"/>
    </w:rPr>
  </w:style>
  <w:style w:type="character" w:customStyle="1" w:styleId="544">
    <w:name w:val="Знак Знак544"/>
    <w:uiPriority w:val="99"/>
    <w:locked/>
    <w:rsid w:val="0017636C"/>
    <w:rPr>
      <w:sz w:val="24"/>
      <w:lang w:val="en-US" w:eastAsia="ru-RU"/>
    </w:rPr>
  </w:style>
  <w:style w:type="character" w:customStyle="1" w:styleId="6740">
    <w:name w:val="Знак Знак674"/>
    <w:uiPriority w:val="99"/>
    <w:rsid w:val="0017636C"/>
    <w:rPr>
      <w:rFonts w:ascii="Arial" w:hAnsi="Arial"/>
      <w:b/>
      <w:sz w:val="26"/>
    </w:rPr>
  </w:style>
  <w:style w:type="character" w:customStyle="1" w:styleId="6640">
    <w:name w:val="Знак Знак664"/>
    <w:uiPriority w:val="99"/>
    <w:rsid w:val="0017636C"/>
    <w:rPr>
      <w:b/>
      <w:sz w:val="28"/>
    </w:rPr>
  </w:style>
  <w:style w:type="character" w:customStyle="1" w:styleId="704">
    <w:name w:val="Знак Знак704"/>
    <w:uiPriority w:val="99"/>
    <w:rsid w:val="0017636C"/>
    <w:rPr>
      <w:rFonts w:ascii="Arial" w:hAnsi="Arial"/>
      <w:b/>
      <w:sz w:val="26"/>
    </w:rPr>
  </w:style>
  <w:style w:type="character" w:customStyle="1" w:styleId="694">
    <w:name w:val="Знак Знак694"/>
    <w:uiPriority w:val="99"/>
    <w:rsid w:val="0017636C"/>
    <w:rPr>
      <w:b/>
      <w:sz w:val="28"/>
    </w:rPr>
  </w:style>
  <w:style w:type="character" w:customStyle="1" w:styleId="6840">
    <w:name w:val="Знак Знак684"/>
    <w:uiPriority w:val="99"/>
    <w:rsid w:val="0017636C"/>
    <w:rPr>
      <w:b/>
      <w:i/>
      <w:sz w:val="26"/>
    </w:rPr>
  </w:style>
  <w:style w:type="paragraph" w:customStyle="1" w:styleId="2ffff7">
    <w:name w:val="Название2"/>
    <w:basedOn w:val="a2"/>
    <w:next w:val="aff1"/>
    <w:uiPriority w:val="99"/>
    <w:qFormat/>
    <w:rsid w:val="0017636C"/>
    <w:pPr>
      <w:keepNext/>
      <w:widowControl/>
      <w:suppressAutoHyphens/>
      <w:snapToGrid/>
      <w:spacing w:before="240" w:after="120"/>
    </w:pPr>
    <w:rPr>
      <w:rFonts w:ascii="Arial" w:eastAsia="Microsoft YaHei" w:hAnsi="Arial" w:cs="Mangal"/>
      <w:sz w:val="28"/>
      <w:szCs w:val="28"/>
      <w:lang w:eastAsia="zh-CN"/>
    </w:rPr>
  </w:style>
  <w:style w:type="paragraph" w:customStyle="1" w:styleId="4ff">
    <w:name w:val="Название4"/>
    <w:basedOn w:val="a2"/>
    <w:next w:val="aff1"/>
    <w:uiPriority w:val="99"/>
    <w:qFormat/>
    <w:rsid w:val="0017636C"/>
    <w:pPr>
      <w:keepNext/>
      <w:widowControl/>
      <w:suppressAutoHyphens/>
      <w:snapToGrid/>
      <w:spacing w:before="240" w:after="120"/>
    </w:pPr>
    <w:rPr>
      <w:rFonts w:ascii="Arial" w:eastAsia="Microsoft YaHei" w:hAnsi="Arial" w:cs="Mangal"/>
      <w:sz w:val="28"/>
      <w:szCs w:val="28"/>
      <w:lang w:eastAsia="zh-CN"/>
    </w:rPr>
  </w:style>
  <w:style w:type="character" w:customStyle="1" w:styleId="2221">
    <w:name w:val="Знак2 Знак Знак22"/>
    <w:uiPriority w:val="99"/>
    <w:locked/>
    <w:rsid w:val="0017636C"/>
    <w:rPr>
      <w:b/>
      <w:sz w:val="27"/>
      <w:lang w:val="ru-RU" w:eastAsia="ru-RU"/>
    </w:rPr>
  </w:style>
  <w:style w:type="paragraph" w:customStyle="1" w:styleId="941">
    <w:name w:val="Знак94"/>
    <w:basedOn w:val="a2"/>
    <w:uiPriority w:val="99"/>
    <w:rsid w:val="0017636C"/>
    <w:pPr>
      <w:widowControl/>
      <w:snapToGrid/>
      <w:spacing w:before="0" w:after="160" w:line="240" w:lineRule="exact"/>
    </w:pPr>
    <w:rPr>
      <w:rFonts w:ascii="Verdana" w:eastAsia="Times New Roman" w:hAnsi="Verdana"/>
      <w:szCs w:val="24"/>
      <w:lang w:val="en-US" w:eastAsia="en-US"/>
    </w:rPr>
  </w:style>
  <w:style w:type="character" w:customStyle="1" w:styleId="4160">
    <w:name w:val="Знак4 Знак Знак16"/>
    <w:uiPriority w:val="99"/>
    <w:locked/>
    <w:rsid w:val="0017636C"/>
    <w:rPr>
      <w:rFonts w:ascii="Arial" w:hAnsi="Arial"/>
      <w:b/>
      <w:kern w:val="32"/>
      <w:sz w:val="32"/>
      <w:lang w:val="ru-RU" w:eastAsia="ru-RU"/>
    </w:rPr>
  </w:style>
  <w:style w:type="character" w:customStyle="1" w:styleId="2141">
    <w:name w:val="Знак2 Знак Знак14"/>
    <w:uiPriority w:val="99"/>
    <w:locked/>
    <w:rsid w:val="0017636C"/>
    <w:rPr>
      <w:b/>
      <w:sz w:val="27"/>
      <w:lang w:val="ru-RU" w:eastAsia="ru-RU"/>
    </w:rPr>
  </w:style>
  <w:style w:type="character" w:customStyle="1" w:styleId="44a">
    <w:name w:val="Знак4 Знак Знак4"/>
    <w:uiPriority w:val="99"/>
    <w:locked/>
    <w:rsid w:val="0017636C"/>
    <w:rPr>
      <w:rFonts w:ascii="Arial" w:hAnsi="Arial"/>
      <w:b/>
      <w:kern w:val="32"/>
      <w:sz w:val="32"/>
      <w:lang w:val="ru-RU" w:eastAsia="ru-RU"/>
    </w:rPr>
  </w:style>
  <w:style w:type="character" w:customStyle="1" w:styleId="25e">
    <w:name w:val="Знак2 Знак Знак5"/>
    <w:uiPriority w:val="99"/>
    <w:semiHidden/>
    <w:locked/>
    <w:rsid w:val="0017636C"/>
    <w:rPr>
      <w:rFonts w:ascii="Arial" w:hAnsi="Arial"/>
      <w:b/>
      <w:sz w:val="26"/>
      <w:lang w:val="ru-RU" w:eastAsia="ru-RU"/>
    </w:rPr>
  </w:style>
  <w:style w:type="character" w:customStyle="1" w:styleId="5fa">
    <w:name w:val="Текст сноски Знак5"/>
    <w:uiPriority w:val="99"/>
    <w:locked/>
    <w:rsid w:val="0017636C"/>
    <w:rPr>
      <w:rFonts w:ascii="Courier New" w:hAnsi="Courier New"/>
      <w:color w:val="000000"/>
      <w:sz w:val="24"/>
    </w:rPr>
  </w:style>
  <w:style w:type="paragraph" w:customStyle="1" w:styleId="41a">
    <w:name w:val="Заголовок оглавления41"/>
    <w:basedOn w:val="10"/>
    <w:next w:val="a2"/>
    <w:uiPriority w:val="99"/>
    <w:rsid w:val="0017636C"/>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1f0">
    <w:name w:val="Слабая ссылка31"/>
    <w:uiPriority w:val="99"/>
    <w:rsid w:val="0017636C"/>
    <w:rPr>
      <w:smallCaps/>
      <w:color w:val="C0504D"/>
      <w:u w:val="single"/>
    </w:rPr>
  </w:style>
  <w:style w:type="character" w:customStyle="1" w:styleId="31f1">
    <w:name w:val="Сильная ссылка31"/>
    <w:uiPriority w:val="99"/>
    <w:rsid w:val="0017636C"/>
    <w:rPr>
      <w:b/>
      <w:smallCaps/>
      <w:color w:val="C0504D"/>
      <w:spacing w:val="5"/>
      <w:u w:val="single"/>
    </w:rPr>
  </w:style>
  <w:style w:type="character" w:customStyle="1" w:styleId="31f2">
    <w:name w:val="Название книги31"/>
    <w:uiPriority w:val="99"/>
    <w:rsid w:val="0017636C"/>
    <w:rPr>
      <w:b/>
      <w:smallCaps/>
      <w:spacing w:val="5"/>
    </w:rPr>
  </w:style>
  <w:style w:type="character" w:customStyle="1" w:styleId="4ff0">
    <w:name w:val="Текст сноски Знак4"/>
    <w:basedOn w:val="a3"/>
    <w:uiPriority w:val="99"/>
    <w:semiHidden/>
    <w:rsid w:val="0017636C"/>
    <w:rPr>
      <w:rFonts w:ascii="Times New Roman" w:hAnsi="Times New Roman" w:cs="Times New Roman"/>
      <w:sz w:val="20"/>
      <w:szCs w:val="20"/>
      <w:lang w:eastAsia="ru-RU"/>
    </w:rPr>
  </w:style>
  <w:style w:type="character" w:customStyle="1" w:styleId="2ffff8">
    <w:name w:val="Обычный (веб) Знак2"/>
    <w:basedOn w:val="a3"/>
    <w:uiPriority w:val="99"/>
    <w:locked/>
    <w:rsid w:val="0017636C"/>
    <w:rPr>
      <w:rFonts w:cs="Times New Roman"/>
      <w:b/>
      <w:i/>
      <w:color w:val="4F81BD"/>
      <w:sz w:val="20"/>
      <w:szCs w:val="20"/>
    </w:rPr>
  </w:style>
  <w:style w:type="paragraph" w:customStyle="1" w:styleId="1ffffff6">
    <w:name w:val="Заголовок1"/>
    <w:basedOn w:val="a2"/>
    <w:next w:val="aff1"/>
    <w:uiPriority w:val="99"/>
    <w:rsid w:val="0017636C"/>
    <w:pPr>
      <w:keepNext/>
      <w:widowControl/>
      <w:suppressAutoHyphens/>
      <w:snapToGrid/>
      <w:spacing w:before="240" w:after="120"/>
    </w:pPr>
    <w:rPr>
      <w:rFonts w:ascii="Arial" w:eastAsia="Microsoft YaHei" w:hAnsi="Arial" w:cs="Mangal"/>
      <w:sz w:val="28"/>
      <w:szCs w:val="28"/>
      <w:lang w:eastAsia="zh-CN"/>
    </w:rPr>
  </w:style>
  <w:style w:type="character" w:customStyle="1" w:styleId="1ffffff7">
    <w:name w:val="Неразрешенное упоминание1"/>
    <w:basedOn w:val="a3"/>
    <w:uiPriority w:val="99"/>
    <w:semiHidden/>
    <w:rsid w:val="0017636C"/>
    <w:rPr>
      <w:rFonts w:ascii="Times New Roman" w:hAnsi="Times New Roman" w:cs="Times New Roman"/>
      <w:color w:val="605E5C"/>
      <w:shd w:val="clear" w:color="auto" w:fill="E1DFDD"/>
    </w:rPr>
  </w:style>
  <w:style w:type="character" w:customStyle="1" w:styleId="2ffff9">
    <w:name w:val="Неразрешенное упоминание2"/>
    <w:uiPriority w:val="99"/>
    <w:semiHidden/>
    <w:rsid w:val="0017636C"/>
    <w:rPr>
      <w:color w:val="808080"/>
      <w:shd w:val="clear" w:color="auto" w:fill="E6E6E6"/>
    </w:rPr>
  </w:style>
  <w:style w:type="paragraph" w:customStyle="1" w:styleId="hlbdr">
    <w:name w:val="hl_bdr"/>
    <w:basedOn w:val="a2"/>
    <w:uiPriority w:val="99"/>
    <w:rsid w:val="0017636C"/>
    <w:pPr>
      <w:widowControl/>
      <w:snapToGrid/>
      <w:spacing w:beforeAutospacing="1" w:afterAutospacing="1"/>
    </w:pPr>
    <w:rPr>
      <w:rFonts w:eastAsia="Times New Roman"/>
      <w:szCs w:val="24"/>
    </w:rPr>
  </w:style>
  <w:style w:type="character" w:customStyle="1" w:styleId="-10">
    <w:name w:val="Цветной список - Акцент 1 Знак"/>
    <w:uiPriority w:val="99"/>
    <w:locked/>
    <w:rsid w:val="0017636C"/>
    <w:rPr>
      <w:rFonts w:ascii="Calibri" w:hAnsi="Calibri"/>
      <w:sz w:val="20"/>
      <w:lang w:eastAsia="ru-RU"/>
    </w:rPr>
  </w:style>
  <w:style w:type="table" w:styleId="-11">
    <w:name w:val="Colorful List Accent 1"/>
    <w:basedOn w:val="a4"/>
    <w:uiPriority w:val="99"/>
    <w:rsid w:val="0017636C"/>
    <w:pPr>
      <w:spacing w:after="0" w:line="240" w:lineRule="auto"/>
    </w:pPr>
    <w:rPr>
      <w:rFonts w:ascii="Calibri" w:eastAsia="Calibri" w:hAnsi="Calibri" w:cs="Times New Roman"/>
      <w:sz w:val="20"/>
      <w:szCs w:val="20"/>
      <w:lang w:eastAsia="ru-RU"/>
    </w:rP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51b">
    <w:name w:val="Обычный51"/>
    <w:basedOn w:val="a2"/>
    <w:uiPriority w:val="99"/>
    <w:rsid w:val="0017636C"/>
    <w:pPr>
      <w:widowControl/>
      <w:snapToGrid/>
      <w:spacing w:beforeAutospacing="1" w:afterAutospacing="1"/>
    </w:pPr>
    <w:rPr>
      <w:rFonts w:eastAsia="Times New Roman"/>
      <w:szCs w:val="24"/>
    </w:rPr>
  </w:style>
  <w:style w:type="paragraph" w:customStyle="1" w:styleId="2311">
    <w:name w:val="Основной текст 231"/>
    <w:basedOn w:val="a2"/>
    <w:uiPriority w:val="99"/>
    <w:rsid w:val="0017636C"/>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212">
    <w:name w:val="Заголовок 321"/>
    <w:basedOn w:val="51b"/>
    <w:next w:val="51b"/>
    <w:uiPriority w:val="99"/>
    <w:rsid w:val="0017636C"/>
    <w:pPr>
      <w:keepNext/>
      <w:spacing w:before="0" w:beforeAutospacing="0" w:after="0" w:afterAutospacing="0"/>
      <w:outlineLvl w:val="2"/>
    </w:pPr>
    <w:rPr>
      <w:szCs w:val="20"/>
    </w:rPr>
  </w:style>
  <w:style w:type="paragraph" w:customStyle="1" w:styleId="41b">
    <w:name w:val="Основной текст41"/>
    <w:basedOn w:val="51b"/>
    <w:uiPriority w:val="99"/>
    <w:rsid w:val="0017636C"/>
    <w:pPr>
      <w:spacing w:before="0" w:beforeAutospacing="0" w:after="0" w:afterAutospacing="0" w:line="360" w:lineRule="auto"/>
    </w:pPr>
    <w:rPr>
      <w:szCs w:val="20"/>
    </w:rPr>
  </w:style>
  <w:style w:type="paragraph" w:customStyle="1" w:styleId="2212">
    <w:name w:val="Заголовок 221"/>
    <w:basedOn w:val="a2"/>
    <w:next w:val="a2"/>
    <w:uiPriority w:val="99"/>
    <w:rsid w:val="0017636C"/>
    <w:pPr>
      <w:keepNext/>
      <w:snapToGrid/>
      <w:spacing w:before="0" w:after="0"/>
      <w:jc w:val="center"/>
    </w:pPr>
    <w:rPr>
      <w:rFonts w:eastAsia="Times New Roman"/>
      <w:b/>
      <w:sz w:val="26"/>
    </w:rPr>
  </w:style>
  <w:style w:type="paragraph" w:customStyle="1" w:styleId="31f3">
    <w:name w:val="Цитата31"/>
    <w:basedOn w:val="a2"/>
    <w:uiPriority w:val="99"/>
    <w:rsid w:val="0017636C"/>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1f4">
    <w:name w:val="Текст31"/>
    <w:basedOn w:val="a2"/>
    <w:uiPriority w:val="99"/>
    <w:rsid w:val="0017636C"/>
    <w:pPr>
      <w:widowControl/>
      <w:snapToGrid/>
      <w:spacing w:before="0" w:after="0"/>
    </w:pPr>
    <w:rPr>
      <w:rFonts w:ascii="Courier New" w:eastAsia="Times New Roman" w:hAnsi="Courier New"/>
      <w:sz w:val="20"/>
    </w:rPr>
  </w:style>
  <w:style w:type="paragraph" w:customStyle="1" w:styleId="3311">
    <w:name w:val="Основной текст 331"/>
    <w:basedOn w:val="51b"/>
    <w:uiPriority w:val="99"/>
    <w:rsid w:val="0017636C"/>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2"/>
    <w:uiPriority w:val="99"/>
    <w:rsid w:val="0017636C"/>
    <w:pPr>
      <w:widowControl/>
      <w:overflowPunct w:val="0"/>
      <w:autoSpaceDE w:val="0"/>
      <w:snapToGrid/>
      <w:spacing w:before="0" w:after="0"/>
      <w:ind w:firstLine="567"/>
      <w:jc w:val="both"/>
    </w:pPr>
    <w:rPr>
      <w:rFonts w:eastAsia="Times New Roman"/>
      <w:sz w:val="20"/>
      <w:lang w:eastAsia="ar-SA"/>
    </w:rPr>
  </w:style>
  <w:style w:type="paragraph" w:customStyle="1" w:styleId="3312">
    <w:name w:val="Основной текст с отступом 331"/>
    <w:basedOn w:val="a2"/>
    <w:uiPriority w:val="99"/>
    <w:rsid w:val="0017636C"/>
    <w:pPr>
      <w:widowControl/>
      <w:snapToGrid/>
      <w:spacing w:before="0" w:after="0" w:line="360" w:lineRule="auto"/>
      <w:ind w:firstLine="709"/>
      <w:jc w:val="both"/>
    </w:pPr>
    <w:rPr>
      <w:rFonts w:eastAsia="Times New Roman"/>
      <w:sz w:val="28"/>
    </w:rPr>
  </w:style>
  <w:style w:type="paragraph" w:customStyle="1" w:styleId="21f8">
    <w:name w:val="Верхний колонтитул21"/>
    <w:basedOn w:val="a2"/>
    <w:uiPriority w:val="99"/>
    <w:rsid w:val="0017636C"/>
    <w:pPr>
      <w:widowControl/>
      <w:tabs>
        <w:tab w:val="center" w:pos="4153"/>
        <w:tab w:val="right" w:pos="8306"/>
      </w:tabs>
      <w:snapToGrid/>
      <w:spacing w:before="0" w:after="0"/>
    </w:pPr>
    <w:rPr>
      <w:rFonts w:ascii="Arial" w:eastAsia="Times New Roman" w:hAnsi="Arial"/>
    </w:rPr>
  </w:style>
  <w:style w:type="paragraph" w:customStyle="1" w:styleId="4211">
    <w:name w:val="Заголовок 421"/>
    <w:basedOn w:val="51b"/>
    <w:next w:val="51b"/>
    <w:uiPriority w:val="99"/>
    <w:rsid w:val="0017636C"/>
    <w:pPr>
      <w:keepNext/>
      <w:spacing w:before="0" w:beforeAutospacing="0" w:after="0" w:afterAutospacing="0"/>
    </w:pPr>
    <w:rPr>
      <w:szCs w:val="20"/>
    </w:rPr>
  </w:style>
  <w:style w:type="paragraph" w:customStyle="1" w:styleId="6112">
    <w:name w:val="Заголовок 611"/>
    <w:uiPriority w:val="99"/>
    <w:rsid w:val="0017636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2"/>
    <w:uiPriority w:val="99"/>
    <w:rsid w:val="001763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200">
    <w:name w:val="Знак Знак420"/>
    <w:uiPriority w:val="99"/>
    <w:rsid w:val="0017636C"/>
    <w:rPr>
      <w:rFonts w:ascii="Courier New" w:hAnsi="Courier New"/>
      <w:lang w:val="ru-RU" w:eastAsia="ru-RU"/>
    </w:rPr>
  </w:style>
  <w:style w:type="character" w:customStyle="1" w:styleId="11ffa">
    <w:name w:val="Замещающий текст11"/>
    <w:uiPriority w:val="99"/>
    <w:rsid w:val="0017636C"/>
    <w:rPr>
      <w:color w:val="808080"/>
    </w:rPr>
  </w:style>
  <w:style w:type="character" w:customStyle="1" w:styleId="21f9">
    <w:name w:val="Основной шрифт абзаца21"/>
    <w:uiPriority w:val="99"/>
    <w:rsid w:val="0017636C"/>
  </w:style>
  <w:style w:type="character" w:customStyle="1" w:styleId="2214">
    <w:name w:val="Знак2 Знак Знак21"/>
    <w:uiPriority w:val="99"/>
    <w:locked/>
    <w:rsid w:val="0017636C"/>
    <w:rPr>
      <w:b/>
      <w:sz w:val="27"/>
      <w:lang w:val="ru-RU" w:eastAsia="ru-RU"/>
    </w:rPr>
  </w:style>
  <w:style w:type="character" w:customStyle="1" w:styleId="5fb">
    <w:name w:val="Название Знак5"/>
    <w:basedOn w:val="a3"/>
    <w:uiPriority w:val="99"/>
    <w:locked/>
    <w:rsid w:val="0017636C"/>
    <w:rPr>
      <w:rFonts w:ascii="Cambria" w:hAnsi="Cambria" w:cs="Times New Roman"/>
      <w:color w:val="17365D"/>
      <w:spacing w:val="5"/>
      <w:kern w:val="28"/>
      <w:sz w:val="52"/>
      <w:szCs w:val="52"/>
    </w:rPr>
  </w:style>
  <w:style w:type="character" w:customStyle="1" w:styleId="23f">
    <w:name w:val="Цитата 2 Знак3"/>
    <w:basedOn w:val="a3"/>
    <w:uiPriority w:val="99"/>
    <w:rsid w:val="0017636C"/>
    <w:rPr>
      <w:rFonts w:ascii="Times New Roman" w:hAnsi="Times New Roman" w:cs="Times New Roman"/>
      <w:i/>
      <w:iCs/>
      <w:color w:val="000000"/>
      <w:sz w:val="24"/>
      <w:szCs w:val="24"/>
    </w:rPr>
  </w:style>
  <w:style w:type="character" w:customStyle="1" w:styleId="3fff4">
    <w:name w:val="Выделенная цитата Знак3"/>
    <w:basedOn w:val="a3"/>
    <w:uiPriority w:val="99"/>
    <w:rsid w:val="0017636C"/>
    <w:rPr>
      <w:rFonts w:ascii="Times New Roman" w:hAnsi="Times New Roman" w:cs="Times New Roman"/>
      <w:b/>
      <w:bCs/>
      <w:i/>
      <w:iCs/>
      <w:color w:val="4F81BD"/>
      <w:sz w:val="24"/>
      <w:szCs w:val="24"/>
    </w:rPr>
  </w:style>
  <w:style w:type="character" w:customStyle="1" w:styleId="fontstyle01">
    <w:name w:val="fontstyle01"/>
    <w:basedOn w:val="a3"/>
    <w:uiPriority w:val="99"/>
    <w:rsid w:val="0017636C"/>
    <w:rPr>
      <w:rFonts w:ascii="Times New Roman" w:hAnsi="Times New Roman" w:cs="Times New Roman"/>
      <w:color w:val="000000"/>
      <w:sz w:val="24"/>
      <w:szCs w:val="24"/>
    </w:rPr>
  </w:style>
  <w:style w:type="paragraph" w:customStyle="1" w:styleId="12f1">
    <w:name w:val="Стиль12"/>
    <w:basedOn w:val="a2"/>
    <w:next w:val="afff1"/>
    <w:uiPriority w:val="99"/>
    <w:rsid w:val="0017636C"/>
    <w:pPr>
      <w:widowControl/>
      <w:snapToGrid/>
      <w:spacing w:before="0" w:after="0"/>
    </w:pPr>
    <w:rPr>
      <w:rFonts w:eastAsia="Times New Roman"/>
      <w:szCs w:val="24"/>
    </w:rPr>
  </w:style>
  <w:style w:type="table" w:customStyle="1" w:styleId="2ffffa">
    <w:name w:val="Сетка таблицы2"/>
    <w:uiPriority w:val="99"/>
    <w:rsid w:val="00176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ct-infoprofile-name">
    <w:name w:val="dct-info_profile-name"/>
    <w:basedOn w:val="a3"/>
    <w:uiPriority w:val="99"/>
    <w:rsid w:val="0017636C"/>
    <w:rPr>
      <w:rFonts w:cs="Times New Roman"/>
    </w:rPr>
  </w:style>
  <w:style w:type="character" w:customStyle="1" w:styleId="turbo-authorname">
    <w:name w:val="turbo-author__name"/>
    <w:basedOn w:val="a3"/>
    <w:uiPriority w:val="99"/>
    <w:rsid w:val="0017636C"/>
    <w:rPr>
      <w:rFonts w:cs="Times New Roman"/>
    </w:rPr>
  </w:style>
  <w:style w:type="character" w:customStyle="1" w:styleId="cxdhlk">
    <w:name w:val="cxdhlk"/>
    <w:basedOn w:val="a3"/>
    <w:uiPriority w:val="99"/>
    <w:rsid w:val="0017636C"/>
    <w:rPr>
      <w:rFonts w:cs="Times New Roman"/>
    </w:rPr>
  </w:style>
  <w:style w:type="paragraph" w:customStyle="1" w:styleId="ftvvlh">
    <w:name w:val="ftvvlh"/>
    <w:basedOn w:val="a2"/>
    <w:uiPriority w:val="99"/>
    <w:rsid w:val="0017636C"/>
    <w:pPr>
      <w:widowControl/>
      <w:snapToGrid/>
      <w:spacing w:beforeAutospacing="1" w:afterAutospacing="1"/>
    </w:pPr>
    <w:rPr>
      <w:rFonts w:eastAsia="Times New Roman"/>
      <w:szCs w:val="24"/>
      <w:lang w:eastAsia="ja-JP"/>
    </w:rPr>
  </w:style>
  <w:style w:type="character" w:customStyle="1" w:styleId="l59d44510">
    <w:name w:val="l59d44510"/>
    <w:basedOn w:val="a3"/>
    <w:uiPriority w:val="99"/>
    <w:rsid w:val="0017636C"/>
    <w:rPr>
      <w:rFonts w:cs="Times New Roman"/>
    </w:rPr>
  </w:style>
  <w:style w:type="character" w:customStyle="1" w:styleId="duvqdt">
    <w:name w:val="duvqdt"/>
    <w:basedOn w:val="a3"/>
    <w:uiPriority w:val="99"/>
    <w:rsid w:val="0017636C"/>
    <w:rPr>
      <w:rFonts w:cs="Times New Roman"/>
    </w:rPr>
  </w:style>
  <w:style w:type="character" w:customStyle="1" w:styleId="titlesmall">
    <w:name w:val="title_small"/>
    <w:basedOn w:val="a3"/>
    <w:uiPriority w:val="99"/>
    <w:rsid w:val="0017636C"/>
    <w:rPr>
      <w:rFonts w:cs="Times New Roman"/>
    </w:rPr>
  </w:style>
  <w:style w:type="character" w:customStyle="1" w:styleId="2ffffb">
    <w:name w:val="Заголовок2"/>
    <w:basedOn w:val="a3"/>
    <w:uiPriority w:val="99"/>
    <w:rsid w:val="0017636C"/>
    <w:rPr>
      <w:rFonts w:cs="Times New Roman"/>
    </w:rPr>
  </w:style>
  <w:style w:type="character" w:customStyle="1" w:styleId="titlesmallgrey">
    <w:name w:val="title_small_grey"/>
    <w:basedOn w:val="a3"/>
    <w:uiPriority w:val="99"/>
    <w:rsid w:val="0017636C"/>
    <w:rPr>
      <w:rFonts w:cs="Times New Roman"/>
    </w:rPr>
  </w:style>
  <w:style w:type="character" w:customStyle="1" w:styleId="cstatopen-btn">
    <w:name w:val="c_statopen-btn"/>
    <w:basedOn w:val="a3"/>
    <w:uiPriority w:val="99"/>
    <w:rsid w:val="0017636C"/>
    <w:rPr>
      <w:rFonts w:cs="Times New Roman"/>
    </w:rPr>
  </w:style>
  <w:style w:type="character" w:customStyle="1" w:styleId="kc-title">
    <w:name w:val="kc-title"/>
    <w:basedOn w:val="a3"/>
    <w:uiPriority w:val="99"/>
    <w:rsid w:val="0017636C"/>
    <w:rPr>
      <w:rFonts w:cs="Times New Roman"/>
    </w:rPr>
  </w:style>
  <w:style w:type="paragraph" w:customStyle="1" w:styleId="author-name">
    <w:name w:val="author-name"/>
    <w:basedOn w:val="a2"/>
    <w:uiPriority w:val="99"/>
    <w:rsid w:val="0017636C"/>
    <w:pPr>
      <w:widowControl/>
      <w:snapToGrid/>
      <w:spacing w:beforeAutospacing="1" w:afterAutospacing="1"/>
    </w:pPr>
    <w:rPr>
      <w:rFonts w:eastAsia="Times New Roman"/>
      <w:szCs w:val="24"/>
      <w:lang w:eastAsia="ja-JP"/>
    </w:rPr>
  </w:style>
  <w:style w:type="paragraph" w:customStyle="1" w:styleId="dct-infoprofile">
    <w:name w:val="dct-info_profile"/>
    <w:basedOn w:val="a2"/>
    <w:uiPriority w:val="99"/>
    <w:rsid w:val="0017636C"/>
    <w:pPr>
      <w:widowControl/>
      <w:snapToGrid/>
      <w:spacing w:beforeAutospacing="1" w:afterAutospacing="1"/>
    </w:pPr>
    <w:rPr>
      <w:rFonts w:eastAsia="Times New Roman"/>
      <w:szCs w:val="24"/>
      <w:lang w:eastAsia="ja-JP"/>
    </w:rPr>
  </w:style>
  <w:style w:type="character" w:customStyle="1" w:styleId="dct-infoprofile-user">
    <w:name w:val="dct-info_profile-user"/>
    <w:basedOn w:val="a3"/>
    <w:uiPriority w:val="99"/>
    <w:rsid w:val="0017636C"/>
    <w:rPr>
      <w:rFonts w:cs="Times New Roman"/>
    </w:rPr>
  </w:style>
  <w:style w:type="paragraph" w:customStyle="1" w:styleId="s30">
    <w:name w:val="s_3"/>
    <w:basedOn w:val="a2"/>
    <w:uiPriority w:val="99"/>
    <w:rsid w:val="0017636C"/>
    <w:pPr>
      <w:widowControl/>
      <w:snapToGrid/>
      <w:spacing w:beforeAutospacing="1" w:afterAutospacing="1"/>
    </w:pPr>
    <w:rPr>
      <w:rFonts w:eastAsia="Times New Roman"/>
      <w:szCs w:val="24"/>
    </w:rPr>
  </w:style>
  <w:style w:type="paragraph" w:customStyle="1" w:styleId="s90">
    <w:name w:val="s_9"/>
    <w:basedOn w:val="a2"/>
    <w:uiPriority w:val="99"/>
    <w:rsid w:val="0017636C"/>
    <w:pPr>
      <w:widowControl/>
      <w:snapToGrid/>
      <w:spacing w:beforeAutospacing="1" w:afterAutospacing="1"/>
    </w:pPr>
    <w:rPr>
      <w:rFonts w:eastAsia="Times New Roman"/>
      <w:szCs w:val="24"/>
    </w:rPr>
  </w:style>
  <w:style w:type="character" w:customStyle="1" w:styleId="affffffffff9">
    <w:name w:val="Текст сноски Знак Знак Знак"/>
    <w:uiPriority w:val="99"/>
    <w:locked/>
    <w:rsid w:val="0017636C"/>
    <w:rPr>
      <w:rFonts w:ascii="Courier New" w:hAnsi="Courier New"/>
      <w:color w:val="000000"/>
      <w:sz w:val="22"/>
      <w:lang w:val="ru-RU" w:eastAsia="ru-RU"/>
    </w:rPr>
  </w:style>
  <w:style w:type="character" w:customStyle="1" w:styleId="4ff1">
    <w:name w:val="Знак Знак4 Знак"/>
    <w:uiPriority w:val="99"/>
    <w:locked/>
    <w:rsid w:val="0017636C"/>
    <w:rPr>
      <w:rFonts w:ascii="Arial" w:hAnsi="Arial"/>
      <w:b/>
      <w:kern w:val="32"/>
      <w:sz w:val="32"/>
      <w:lang w:val="ru-RU" w:eastAsia="ru-RU"/>
    </w:rPr>
  </w:style>
  <w:style w:type="character" w:customStyle="1" w:styleId="Heading124">
    <w:name w:val="Heading 12 Знак Знак4"/>
    <w:uiPriority w:val="99"/>
    <w:locked/>
    <w:rsid w:val="0017636C"/>
    <w:rPr>
      <w:rFonts w:ascii="Courier New" w:hAnsi="Courier New"/>
      <w:lang w:val="ru-RU" w:eastAsia="ru-RU"/>
    </w:rPr>
  </w:style>
  <w:style w:type="character" w:customStyle="1" w:styleId="1-2">
    <w:name w:val="Средняя сетка 1 - Акцент 2 Знак"/>
    <w:link w:val="1-21"/>
    <w:uiPriority w:val="99"/>
    <w:locked/>
    <w:rsid w:val="0017636C"/>
    <w:rPr>
      <w:rFonts w:ascii="Calibri" w:hAnsi="Calibri"/>
      <w:lang w:eastAsia="ru-RU"/>
    </w:rPr>
  </w:style>
  <w:style w:type="paragraph" w:customStyle="1" w:styleId="1-21">
    <w:name w:val="Средняя сетка 1 - Акцент 21"/>
    <w:basedOn w:val="a2"/>
    <w:link w:val="1-2"/>
    <w:uiPriority w:val="99"/>
    <w:rsid w:val="0017636C"/>
    <w:pPr>
      <w:widowControl/>
      <w:snapToGrid/>
      <w:spacing w:before="0" w:after="200" w:line="276" w:lineRule="auto"/>
      <w:ind w:left="720"/>
    </w:pPr>
    <w:rPr>
      <w:rFonts w:ascii="Calibri" w:eastAsiaTheme="minorHAnsi" w:hAnsi="Calibri" w:cstheme="minorBidi"/>
      <w:sz w:val="22"/>
      <w:szCs w:val="22"/>
    </w:rPr>
  </w:style>
  <w:style w:type="paragraph" w:customStyle="1" w:styleId="1ffffff8">
    <w:name w:val="Обычный текст1"/>
    <w:basedOn w:val="a2"/>
    <w:uiPriority w:val="99"/>
    <w:rsid w:val="0017636C"/>
    <w:pPr>
      <w:widowControl/>
      <w:snapToGrid/>
      <w:spacing w:before="0" w:after="0"/>
      <w:ind w:firstLine="454"/>
      <w:jc w:val="both"/>
    </w:pPr>
    <w:rPr>
      <w:rFonts w:ascii="Calibri" w:eastAsia="Times New Roman" w:hAnsi="Calibri"/>
      <w:sz w:val="20"/>
    </w:rPr>
  </w:style>
  <w:style w:type="character" w:customStyle="1" w:styleId="1-1">
    <w:name w:val="Средняя заливка 1 - Акцент 1 Знак"/>
    <w:link w:val="1-11"/>
    <w:uiPriority w:val="99"/>
    <w:locked/>
    <w:rsid w:val="0017636C"/>
    <w:rPr>
      <w:rFonts w:eastAsia="Times New Roman"/>
      <w:lang w:eastAsia="ru-RU"/>
    </w:rPr>
  </w:style>
  <w:style w:type="paragraph" w:customStyle="1" w:styleId="1-11">
    <w:name w:val="Средняя заливка 1 - Акцент 11"/>
    <w:link w:val="1-1"/>
    <w:uiPriority w:val="99"/>
    <w:rsid w:val="0017636C"/>
    <w:pPr>
      <w:spacing w:after="160" w:line="256" w:lineRule="auto"/>
    </w:pPr>
    <w:rPr>
      <w:rFonts w:eastAsia="Times New Roman"/>
      <w:lang w:eastAsia="ru-RU"/>
    </w:rPr>
  </w:style>
  <w:style w:type="character" w:customStyle="1" w:styleId="2-2">
    <w:name w:val="Средняя сетка 2 - Акцент 2 Знак"/>
    <w:link w:val="2-21"/>
    <w:uiPriority w:val="99"/>
    <w:locked/>
    <w:rsid w:val="0017636C"/>
    <w:rPr>
      <w:rFonts w:ascii="Calibri" w:hAnsi="Calibri"/>
      <w:i/>
      <w:color w:val="000000"/>
      <w:sz w:val="24"/>
      <w:lang w:eastAsia="ru-RU"/>
    </w:rPr>
  </w:style>
  <w:style w:type="paragraph" w:customStyle="1" w:styleId="2-21">
    <w:name w:val="Средняя сетка 2 - Акцент 21"/>
    <w:basedOn w:val="a2"/>
    <w:next w:val="a2"/>
    <w:link w:val="2-2"/>
    <w:uiPriority w:val="99"/>
    <w:rsid w:val="0017636C"/>
    <w:pPr>
      <w:widowControl/>
      <w:snapToGrid/>
      <w:spacing w:before="0" w:after="0"/>
    </w:pPr>
    <w:rPr>
      <w:rFonts w:ascii="Calibri" w:eastAsiaTheme="minorHAnsi" w:hAnsi="Calibri" w:cstheme="minorBidi"/>
      <w:i/>
      <w:color w:val="000000"/>
      <w:szCs w:val="22"/>
    </w:rPr>
  </w:style>
  <w:style w:type="character" w:customStyle="1" w:styleId="3-2">
    <w:name w:val="Средняя сетка 3 - Акцент 2 Знак"/>
    <w:link w:val="3-21"/>
    <w:uiPriority w:val="99"/>
    <w:locked/>
    <w:rsid w:val="0017636C"/>
    <w:rPr>
      <w:rFonts w:ascii="Calibri" w:hAnsi="Calibri"/>
      <w:b/>
      <w:i/>
      <w:color w:val="4F81BD"/>
      <w:sz w:val="24"/>
      <w:lang w:eastAsia="ru-RU"/>
    </w:rPr>
  </w:style>
  <w:style w:type="paragraph" w:customStyle="1" w:styleId="3-21">
    <w:name w:val="Средняя сетка 3 - Акцент 21"/>
    <w:basedOn w:val="a2"/>
    <w:next w:val="a2"/>
    <w:link w:val="3-2"/>
    <w:uiPriority w:val="99"/>
    <w:rsid w:val="0017636C"/>
    <w:pPr>
      <w:widowControl/>
      <w:pBdr>
        <w:bottom w:val="single" w:sz="4" w:space="4" w:color="4F81BD"/>
      </w:pBdr>
      <w:snapToGrid/>
      <w:spacing w:before="200" w:after="280"/>
      <w:ind w:left="936" w:right="936"/>
    </w:pPr>
    <w:rPr>
      <w:rFonts w:ascii="Calibri" w:eastAsiaTheme="minorHAnsi" w:hAnsi="Calibri" w:cstheme="minorBidi"/>
      <w:b/>
      <w:i/>
      <w:color w:val="4F81BD"/>
      <w:szCs w:val="22"/>
    </w:rPr>
  </w:style>
  <w:style w:type="paragraph" w:customStyle="1" w:styleId="-31">
    <w:name w:val="Таблица-сетка 31"/>
    <w:basedOn w:val="10"/>
    <w:next w:val="a2"/>
    <w:uiPriority w:val="99"/>
    <w:rsid w:val="0017636C"/>
    <w:pPr>
      <w:keepNext/>
      <w:keepLines/>
      <w:numPr>
        <w:numId w:val="11"/>
      </w:numPr>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paragraph" w:customStyle="1" w:styleId="htmlparagraph">
    <w:name w:val="html_paragraph"/>
    <w:basedOn w:val="a2"/>
    <w:uiPriority w:val="99"/>
    <w:rsid w:val="0017636C"/>
    <w:pPr>
      <w:widowControl/>
      <w:snapToGrid/>
      <w:spacing w:before="0" w:after="0"/>
      <w:ind w:firstLine="720"/>
      <w:jc w:val="both"/>
    </w:pPr>
    <w:rPr>
      <w:szCs w:val="24"/>
    </w:rPr>
  </w:style>
  <w:style w:type="paragraph" w:customStyle="1" w:styleId="13e">
    <w:name w:val="Абзац списка13"/>
    <w:basedOn w:val="a2"/>
    <w:uiPriority w:val="99"/>
    <w:rsid w:val="0017636C"/>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281">
    <w:name w:val="Цитата 28"/>
    <w:basedOn w:val="a2"/>
    <w:next w:val="a2"/>
    <w:link w:val="2fe"/>
    <w:uiPriority w:val="99"/>
    <w:rsid w:val="0017636C"/>
    <w:pPr>
      <w:widowControl/>
      <w:snapToGrid/>
      <w:spacing w:beforeAutospacing="1" w:afterAutospacing="1"/>
      <w:ind w:left="864" w:right="864"/>
      <w:jc w:val="center"/>
    </w:pPr>
    <w:rPr>
      <w:i/>
      <w:iCs/>
      <w:color w:val="000000" w:themeColor="text1"/>
    </w:rPr>
  </w:style>
  <w:style w:type="paragraph" w:customStyle="1" w:styleId="82">
    <w:name w:val="Выделенная цитата8"/>
    <w:basedOn w:val="a2"/>
    <w:next w:val="a2"/>
    <w:link w:val="affffff4"/>
    <w:uiPriority w:val="99"/>
    <w:rsid w:val="0017636C"/>
    <w:pPr>
      <w:widowControl/>
      <w:pBdr>
        <w:top w:val="single" w:sz="4" w:space="10" w:color="5B9BD5"/>
        <w:bottom w:val="single" w:sz="4" w:space="10" w:color="5B9BD5"/>
      </w:pBdr>
      <w:snapToGrid/>
      <w:spacing w:beforeAutospacing="1" w:afterAutospacing="1"/>
      <w:ind w:left="864" w:right="864"/>
      <w:jc w:val="center"/>
    </w:pPr>
    <w:rPr>
      <w:b/>
      <w:bCs/>
      <w:i/>
      <w:iCs/>
      <w:color w:val="4F81BD" w:themeColor="accent1"/>
    </w:rPr>
  </w:style>
  <w:style w:type="paragraph" w:customStyle="1" w:styleId="5fc">
    <w:name w:val="Заголовок оглавления5"/>
    <w:basedOn w:val="10"/>
    <w:next w:val="a2"/>
    <w:uiPriority w:val="99"/>
    <w:rsid w:val="0017636C"/>
    <w:pPr>
      <w:keepNext/>
      <w:keepLines/>
      <w:tabs>
        <w:tab w:val="clear" w:pos="567"/>
        <w:tab w:val="clear" w:pos="680"/>
        <w:tab w:val="clear" w:pos="1106"/>
        <w:tab w:val="clear" w:pos="1729"/>
        <w:tab w:val="clear" w:pos="7002"/>
        <w:tab w:val="left" w:pos="360"/>
      </w:tabs>
      <w:autoSpaceDE/>
      <w:autoSpaceDN/>
      <w:adjustRightInd/>
      <w:spacing w:before="480"/>
      <w:ind w:left="360"/>
      <w:jc w:val="left"/>
      <w:outlineLvl w:val="9"/>
    </w:pPr>
    <w:rPr>
      <w:rFonts w:ascii="Arial" w:eastAsia="Times New Roman" w:hAnsi="Arial" w:cs="Arial"/>
      <w:b/>
      <w:caps/>
      <w:color w:val="365F91"/>
      <w:kern w:val="32"/>
      <w:sz w:val="28"/>
      <w:szCs w:val="28"/>
    </w:rPr>
  </w:style>
  <w:style w:type="character" w:customStyle="1" w:styleId="34b">
    <w:name w:val="Знак3 Знак Знак Знак4"/>
    <w:uiPriority w:val="99"/>
    <w:locked/>
    <w:rsid w:val="0017636C"/>
    <w:rPr>
      <w:rFonts w:ascii="PragmaticaCTT" w:hAnsi="PragmaticaCTT"/>
      <w:sz w:val="20"/>
      <w:lang w:eastAsia="ru-RU"/>
    </w:rPr>
  </w:style>
  <w:style w:type="character" w:customStyle="1" w:styleId="31f5">
    <w:name w:val="Таблица простая 31"/>
    <w:uiPriority w:val="99"/>
    <w:rsid w:val="0017636C"/>
    <w:rPr>
      <w:rFonts w:ascii="Times New Roman" w:hAnsi="Times New Roman"/>
      <w:i/>
      <w:color w:val="808080"/>
    </w:rPr>
  </w:style>
  <w:style w:type="character" w:customStyle="1" w:styleId="41c">
    <w:name w:val="Таблица простая 41"/>
    <w:uiPriority w:val="99"/>
    <w:rsid w:val="0017636C"/>
    <w:rPr>
      <w:rFonts w:ascii="Times New Roman" w:hAnsi="Times New Roman"/>
      <w:b/>
    </w:rPr>
  </w:style>
  <w:style w:type="character" w:customStyle="1" w:styleId="51c">
    <w:name w:val="Таблица простая 51"/>
    <w:uiPriority w:val="99"/>
    <w:rsid w:val="0017636C"/>
    <w:rPr>
      <w:rFonts w:ascii="Times New Roman" w:hAnsi="Times New Roman"/>
      <w:smallCaps/>
      <w:color w:val="C0504D"/>
      <w:u w:val="single"/>
    </w:rPr>
  </w:style>
  <w:style w:type="character" w:customStyle="1" w:styleId="1ffffff9">
    <w:name w:val="Сетка таблицы светлая1"/>
    <w:uiPriority w:val="99"/>
    <w:rsid w:val="0017636C"/>
    <w:rPr>
      <w:rFonts w:ascii="Times New Roman" w:hAnsi="Times New Roman"/>
      <w:b/>
      <w:smallCaps/>
      <w:color w:val="C0504D"/>
      <w:spacing w:val="5"/>
      <w:u w:val="single"/>
    </w:rPr>
  </w:style>
  <w:style w:type="character" w:customStyle="1" w:styleId="-110">
    <w:name w:val="Таблица-сетка 1 светлая1"/>
    <w:uiPriority w:val="99"/>
    <w:rsid w:val="0017636C"/>
    <w:rPr>
      <w:rFonts w:ascii="Times New Roman" w:hAnsi="Times New Roman"/>
      <w:b/>
      <w:smallCaps/>
      <w:spacing w:val="5"/>
    </w:rPr>
  </w:style>
  <w:style w:type="character" w:customStyle="1" w:styleId="-111">
    <w:name w:val="Светлая сетка - Акцент 11"/>
    <w:uiPriority w:val="99"/>
    <w:rsid w:val="0017636C"/>
    <w:rPr>
      <w:rFonts w:ascii="Times New Roman" w:hAnsi="Times New Roman"/>
      <w:color w:val="808080"/>
    </w:rPr>
  </w:style>
  <w:style w:type="character" w:customStyle="1" w:styleId="8f1">
    <w:name w:val="Замещающий текст8"/>
    <w:uiPriority w:val="99"/>
    <w:rsid w:val="0017636C"/>
    <w:rPr>
      <w:rFonts w:ascii="Times New Roman" w:hAnsi="Times New Roman"/>
      <w:color w:val="808080"/>
    </w:rPr>
  </w:style>
  <w:style w:type="character" w:customStyle="1" w:styleId="9f0">
    <w:name w:val="Слабое выделение9"/>
    <w:uiPriority w:val="99"/>
    <w:rsid w:val="0017636C"/>
    <w:rPr>
      <w:rFonts w:ascii="Times New Roman" w:hAnsi="Times New Roman"/>
      <w:i/>
      <w:color w:val="808080"/>
    </w:rPr>
  </w:style>
  <w:style w:type="character" w:customStyle="1" w:styleId="9f1">
    <w:name w:val="Сильное выделение9"/>
    <w:uiPriority w:val="99"/>
    <w:rsid w:val="0017636C"/>
    <w:rPr>
      <w:rFonts w:ascii="Times New Roman" w:hAnsi="Times New Roman"/>
      <w:b/>
      <w:i/>
      <w:color w:val="4F81BD"/>
    </w:rPr>
  </w:style>
  <w:style w:type="character" w:customStyle="1" w:styleId="4ff2">
    <w:name w:val="Слабая ссылка4"/>
    <w:uiPriority w:val="99"/>
    <w:rsid w:val="0017636C"/>
    <w:rPr>
      <w:rFonts w:ascii="Times New Roman" w:hAnsi="Times New Roman"/>
      <w:smallCaps/>
      <w:color w:val="C0504D"/>
      <w:u w:val="single"/>
    </w:rPr>
  </w:style>
  <w:style w:type="character" w:customStyle="1" w:styleId="4ff3">
    <w:name w:val="Сильная ссылка4"/>
    <w:uiPriority w:val="99"/>
    <w:rsid w:val="0017636C"/>
    <w:rPr>
      <w:rFonts w:ascii="Times New Roman" w:hAnsi="Times New Roman"/>
      <w:b/>
      <w:smallCaps/>
      <w:color w:val="C0504D"/>
      <w:spacing w:val="5"/>
      <w:u w:val="single"/>
    </w:rPr>
  </w:style>
  <w:style w:type="character" w:customStyle="1" w:styleId="4ff4">
    <w:name w:val="Название книги4"/>
    <w:uiPriority w:val="99"/>
    <w:rsid w:val="0017636C"/>
    <w:rPr>
      <w:rFonts w:ascii="Times New Roman" w:hAnsi="Times New Roman"/>
      <w:b/>
      <w:smallCaps/>
      <w:spacing w:val="5"/>
    </w:rPr>
  </w:style>
  <w:style w:type="table" w:customStyle="1" w:styleId="11ffb">
    <w:name w:val="Сетка таблицы 11"/>
    <w:uiPriority w:val="99"/>
    <w:rsid w:val="001763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ffffffa">
    <w:name w:val="Стандартная таблица1"/>
    <w:uiPriority w:val="99"/>
    <w:rsid w:val="001763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f">
    <w:name w:val="Сетка таблицы13"/>
    <w:uiPriority w:val="99"/>
    <w:rsid w:val="001763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uiPriority w:val="99"/>
    <w:rsid w:val="0017636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uiPriority w:val="99"/>
    <w:rsid w:val="0017636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a">
    <w:name w:val="Сетка таблицы21"/>
    <w:uiPriority w:val="99"/>
    <w:rsid w:val="0017636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61">
    <w:name w:val="Знак Знак961"/>
    <w:uiPriority w:val="99"/>
    <w:locked/>
    <w:rsid w:val="0017636C"/>
    <w:rPr>
      <w:b/>
      <w:sz w:val="28"/>
      <w:lang w:val="ru-RU" w:eastAsia="zh-CN"/>
    </w:rPr>
  </w:style>
  <w:style w:type="character" w:customStyle="1" w:styleId="951">
    <w:name w:val="Знак Знак951"/>
    <w:uiPriority w:val="99"/>
    <w:locked/>
    <w:rsid w:val="0017636C"/>
    <w:rPr>
      <w:b/>
      <w:i/>
      <w:sz w:val="26"/>
      <w:lang w:val="ru-RU" w:eastAsia="zh-CN"/>
    </w:rPr>
  </w:style>
  <w:style w:type="character" w:customStyle="1" w:styleId="9410">
    <w:name w:val="Знак Знак941"/>
    <w:uiPriority w:val="99"/>
    <w:locked/>
    <w:rsid w:val="0017636C"/>
    <w:rPr>
      <w:sz w:val="24"/>
      <w:lang w:val="en-US" w:eastAsia="en-US"/>
    </w:rPr>
  </w:style>
  <w:style w:type="character" w:customStyle="1" w:styleId="9310">
    <w:name w:val="Знак Знак931"/>
    <w:uiPriority w:val="99"/>
    <w:locked/>
    <w:rsid w:val="0017636C"/>
    <w:rPr>
      <w:sz w:val="24"/>
      <w:lang w:val="ru-RU" w:eastAsia="zh-CN"/>
    </w:rPr>
  </w:style>
  <w:style w:type="character" w:customStyle="1" w:styleId="9210">
    <w:name w:val="Знак Знак921"/>
    <w:uiPriority w:val="99"/>
    <w:locked/>
    <w:rsid w:val="0017636C"/>
    <w:rPr>
      <w:i/>
      <w:sz w:val="24"/>
      <w:lang w:val="ru-RU" w:eastAsia="zh-CN"/>
    </w:rPr>
  </w:style>
  <w:style w:type="character" w:customStyle="1" w:styleId="9110">
    <w:name w:val="Знак Знак911"/>
    <w:uiPriority w:val="99"/>
    <w:locked/>
    <w:rsid w:val="0017636C"/>
    <w:rPr>
      <w:rFonts w:ascii="Arial" w:hAnsi="Arial"/>
      <w:sz w:val="22"/>
      <w:lang w:val="ru-RU" w:eastAsia="zh-CN"/>
    </w:rPr>
  </w:style>
  <w:style w:type="character" w:customStyle="1" w:styleId="31f6">
    <w:name w:val="Знак3 Знак Знак1"/>
    <w:uiPriority w:val="99"/>
    <w:locked/>
    <w:rsid w:val="0017636C"/>
    <w:rPr>
      <w:rFonts w:ascii="Arial" w:hAnsi="Arial"/>
      <w:b/>
      <w:i/>
      <w:sz w:val="28"/>
      <w:lang w:val="ru-RU" w:eastAsia="zh-CN"/>
    </w:rPr>
  </w:style>
  <w:style w:type="character" w:customStyle="1" w:styleId="890">
    <w:name w:val="Знак Знак89"/>
    <w:uiPriority w:val="99"/>
    <w:locked/>
    <w:rsid w:val="0017636C"/>
    <w:rPr>
      <w:sz w:val="28"/>
      <w:lang w:val="ru-RU" w:eastAsia="ru-RU"/>
    </w:rPr>
  </w:style>
  <w:style w:type="character" w:customStyle="1" w:styleId="2312">
    <w:name w:val="Знак2 Знак Знак31"/>
    <w:uiPriority w:val="99"/>
    <w:locked/>
    <w:rsid w:val="0017636C"/>
    <w:rPr>
      <w:b/>
      <w:sz w:val="27"/>
      <w:lang w:val="ru-RU" w:eastAsia="zh-CN"/>
    </w:rPr>
  </w:style>
  <w:style w:type="paragraph" w:customStyle="1" w:styleId="Pa9">
    <w:name w:val="Pa9"/>
    <w:basedOn w:val="a2"/>
    <w:next w:val="a2"/>
    <w:rsid w:val="0017636C"/>
    <w:pPr>
      <w:widowControl/>
      <w:autoSpaceDE w:val="0"/>
      <w:autoSpaceDN w:val="0"/>
      <w:adjustRightInd w:val="0"/>
      <w:snapToGrid/>
      <w:spacing w:before="0" w:after="0" w:line="201" w:lineRule="atLeast"/>
    </w:pPr>
    <w:rPr>
      <w:rFonts w:ascii="Helios" w:eastAsia="Times New Roman" w:hAnsi="Helios"/>
      <w:szCs w:val="24"/>
    </w:rPr>
  </w:style>
  <w:style w:type="character" w:customStyle="1" w:styleId="b-">
    <w:name w:val="b-"/>
    <w:rsid w:val="00176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80308">
      <w:bodyDiv w:val="1"/>
      <w:marLeft w:val="0"/>
      <w:marRight w:val="0"/>
      <w:marTop w:val="0"/>
      <w:marBottom w:val="0"/>
      <w:divBdr>
        <w:top w:val="none" w:sz="0" w:space="0" w:color="auto"/>
        <w:left w:val="none" w:sz="0" w:space="0" w:color="auto"/>
        <w:bottom w:val="none" w:sz="0" w:space="0" w:color="auto"/>
        <w:right w:val="none" w:sz="0" w:space="0" w:color="auto"/>
      </w:divBdr>
    </w:div>
    <w:div w:id="1026372163">
      <w:bodyDiv w:val="1"/>
      <w:marLeft w:val="0"/>
      <w:marRight w:val="0"/>
      <w:marTop w:val="0"/>
      <w:marBottom w:val="0"/>
      <w:divBdr>
        <w:top w:val="none" w:sz="0" w:space="0" w:color="auto"/>
        <w:left w:val="none" w:sz="0" w:space="0" w:color="auto"/>
        <w:bottom w:val="none" w:sz="0" w:space="0" w:color="auto"/>
        <w:right w:val="none" w:sz="0" w:space="0" w:color="auto"/>
      </w:divBdr>
    </w:div>
    <w:div w:id="183345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arb.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org-rsa.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6852</Words>
  <Characters>39062</Characters>
  <Application>Microsoft Office Word</Application>
  <DocSecurity>0</DocSecurity>
  <Lines>325</Lines>
  <Paragraphs>91</Paragraphs>
  <ScaleCrop>false</ScaleCrop>
  <Company/>
  <LinksUpToDate>false</LinksUpToDate>
  <CharactersWithSpaces>45823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2022-01-27T13:44:00Z</dcterms:created>
  <dcterms:modified xsi:type="dcterms:W3CDTF">2023-04-24T18:46:00Z</dcterms:modified>
</cp:coreProperties>
</file>